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3732" w:rsidRPr="00701D05" w:rsidRDefault="00FD3732" w:rsidP="00057856">
      <w:pPr>
        <w:rPr>
          <w:rFonts w:ascii="Times New Roman" w:hAnsi="Times New Roman"/>
          <w:sz w:val="32"/>
        </w:rPr>
      </w:pPr>
      <w:r w:rsidRPr="00701D05">
        <w:rPr>
          <w:rFonts w:ascii="Times New Roman" w:hAnsi="Times New Roman"/>
          <w:noProof/>
          <w:lang w:eastAsia="it-IT"/>
        </w:rPr>
        <w:drawing>
          <wp:anchor distT="0" distB="0" distL="114300" distR="114300" simplePos="0" relativeHeight="251674624" behindDoc="0" locked="0" layoutInCell="1" allowOverlap="1" wp14:anchorId="6180212A" wp14:editId="0B8538A7">
            <wp:simplePos x="0" y="0"/>
            <wp:positionH relativeFrom="column">
              <wp:posOffset>2609215</wp:posOffset>
            </wp:positionH>
            <wp:positionV relativeFrom="paragraph">
              <wp:posOffset>-146050</wp:posOffset>
            </wp:positionV>
            <wp:extent cx="1104900" cy="1085850"/>
            <wp:effectExtent l="0" t="0" r="0" b="0"/>
            <wp:wrapSquare wrapText="bothSides"/>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04900" cy="1085850"/>
                    </a:xfrm>
                    <a:prstGeom prst="rect">
                      <a:avLst/>
                    </a:prstGeom>
                    <a:solidFill>
                      <a:srgbClr val="FFFFFF">
                        <a:alpha val="0"/>
                      </a:srgbClr>
                    </a:solidFill>
                    <a:ln>
                      <a:noFill/>
                    </a:ln>
                  </pic:spPr>
                </pic:pic>
              </a:graphicData>
            </a:graphic>
          </wp:anchor>
        </w:drawing>
      </w:r>
      <w:r w:rsidR="00057856" w:rsidRPr="00701D05">
        <w:rPr>
          <w:rFonts w:ascii="Times New Roman" w:hAnsi="Times New Roman"/>
          <w:sz w:val="32"/>
        </w:rPr>
        <w:br w:type="textWrapping" w:clear="all"/>
      </w:r>
    </w:p>
    <w:p w:rsidR="00FD3732" w:rsidRPr="00701D05" w:rsidRDefault="00FD3732" w:rsidP="00FD3732">
      <w:pPr>
        <w:jc w:val="center"/>
        <w:rPr>
          <w:rFonts w:ascii="Times New Roman" w:hAnsi="Times New Roman"/>
          <w:b/>
          <w:sz w:val="32"/>
        </w:rPr>
      </w:pPr>
    </w:p>
    <w:p w:rsidR="00FD3732" w:rsidRPr="00701D05" w:rsidRDefault="00FD3732" w:rsidP="00FD3732">
      <w:pPr>
        <w:jc w:val="center"/>
        <w:rPr>
          <w:rFonts w:ascii="Times New Roman" w:hAnsi="Times New Roman"/>
          <w:b/>
          <w:sz w:val="32"/>
        </w:rPr>
      </w:pPr>
      <w:r w:rsidRPr="00701D05">
        <w:rPr>
          <w:rFonts w:ascii="Times New Roman" w:hAnsi="Times New Roman"/>
          <w:b/>
          <w:sz w:val="32"/>
        </w:rPr>
        <w:t>Università degli Studi di Torino</w:t>
      </w:r>
    </w:p>
    <w:p w:rsidR="00FD3732" w:rsidRPr="00701D05" w:rsidRDefault="00FD3732" w:rsidP="00FD3732">
      <w:pPr>
        <w:jc w:val="center"/>
        <w:rPr>
          <w:rFonts w:ascii="Times New Roman" w:hAnsi="Times New Roman"/>
          <w:b/>
          <w:sz w:val="28"/>
        </w:rPr>
      </w:pPr>
    </w:p>
    <w:p w:rsidR="00FD3732" w:rsidRPr="00701D05" w:rsidRDefault="00FD3732" w:rsidP="00FD3732">
      <w:pPr>
        <w:jc w:val="center"/>
        <w:rPr>
          <w:rFonts w:ascii="Times New Roman" w:hAnsi="Times New Roman"/>
          <w:b/>
          <w:sz w:val="28"/>
        </w:rPr>
      </w:pPr>
      <w:r w:rsidRPr="00701D05">
        <w:rPr>
          <w:rFonts w:ascii="Times New Roman" w:hAnsi="Times New Roman"/>
          <w:b/>
          <w:sz w:val="28"/>
        </w:rPr>
        <w:t>Facoltà di Scienze della Formazione</w:t>
      </w:r>
    </w:p>
    <w:p w:rsidR="00F91D24" w:rsidRPr="00701D05" w:rsidRDefault="00F91D24" w:rsidP="00C2152F">
      <w:pPr>
        <w:jc w:val="center"/>
        <w:rPr>
          <w:rFonts w:ascii="Times New Roman" w:hAnsi="Times New Roman"/>
          <w:b/>
          <w:sz w:val="28"/>
        </w:rPr>
      </w:pPr>
    </w:p>
    <w:p w:rsidR="00F91D24" w:rsidRPr="00701D05" w:rsidRDefault="00F91D24" w:rsidP="00C2152F">
      <w:pPr>
        <w:jc w:val="center"/>
        <w:rPr>
          <w:rFonts w:ascii="Times New Roman" w:hAnsi="Times New Roman"/>
          <w:b/>
          <w:sz w:val="28"/>
        </w:rPr>
      </w:pPr>
      <w:r w:rsidRPr="00701D05">
        <w:rPr>
          <w:rFonts w:ascii="Times New Roman" w:hAnsi="Times New Roman"/>
          <w:b/>
          <w:sz w:val="28"/>
        </w:rPr>
        <w:t>Laurea in Scienze dell’Educazione</w:t>
      </w:r>
    </w:p>
    <w:p w:rsidR="00F91D24" w:rsidRPr="00701D05" w:rsidRDefault="00F91D24" w:rsidP="00C2152F">
      <w:pPr>
        <w:jc w:val="center"/>
        <w:rPr>
          <w:rFonts w:ascii="Times New Roman" w:hAnsi="Times New Roman"/>
          <w:b/>
          <w:sz w:val="28"/>
        </w:rPr>
      </w:pPr>
    </w:p>
    <w:p w:rsidR="00C2152F" w:rsidRPr="00701D05" w:rsidRDefault="00FD3732" w:rsidP="00C2152F">
      <w:pPr>
        <w:jc w:val="center"/>
        <w:rPr>
          <w:rFonts w:ascii="Times New Roman" w:hAnsi="Times New Roman"/>
          <w:b/>
          <w:sz w:val="28"/>
        </w:rPr>
      </w:pPr>
      <w:r w:rsidRPr="00701D05">
        <w:rPr>
          <w:rFonts w:ascii="Times New Roman" w:hAnsi="Times New Roman"/>
          <w:b/>
          <w:sz w:val="28"/>
        </w:rPr>
        <w:t>Anno Accademico 2011/2012</w:t>
      </w:r>
    </w:p>
    <w:p w:rsidR="00FD3732" w:rsidRPr="00701D05" w:rsidRDefault="00FD3732" w:rsidP="00FD3732">
      <w:pPr>
        <w:rPr>
          <w:rFonts w:ascii="Times New Roman" w:hAnsi="Times New Roman"/>
          <w:b/>
        </w:rPr>
      </w:pPr>
    </w:p>
    <w:p w:rsidR="00F91D24" w:rsidRPr="00701D05" w:rsidRDefault="00F91D24" w:rsidP="00FA4918">
      <w:pPr>
        <w:jc w:val="center"/>
        <w:rPr>
          <w:rFonts w:ascii="Times New Roman" w:hAnsi="Times New Roman"/>
          <w:b/>
          <w:sz w:val="30"/>
          <w:szCs w:val="30"/>
        </w:rPr>
      </w:pPr>
    </w:p>
    <w:p w:rsidR="00FA4918" w:rsidRPr="00701D05" w:rsidRDefault="00FD3732" w:rsidP="00FA4918">
      <w:pPr>
        <w:jc w:val="center"/>
        <w:rPr>
          <w:rFonts w:ascii="Times New Roman" w:hAnsi="Times New Roman"/>
          <w:b/>
          <w:sz w:val="30"/>
          <w:szCs w:val="30"/>
        </w:rPr>
      </w:pPr>
      <w:r w:rsidRPr="00701D05">
        <w:rPr>
          <w:rFonts w:ascii="Times New Roman" w:hAnsi="Times New Roman"/>
          <w:b/>
          <w:sz w:val="30"/>
          <w:szCs w:val="30"/>
        </w:rPr>
        <w:t xml:space="preserve">CORSO DI PEDAGOGIA SPERIMENTALE </w:t>
      </w:r>
    </w:p>
    <w:p w:rsidR="00FA4918" w:rsidRPr="00701D05" w:rsidRDefault="00FA4918" w:rsidP="00FA4918">
      <w:pPr>
        <w:jc w:val="center"/>
        <w:rPr>
          <w:rFonts w:ascii="Times New Roman" w:hAnsi="Times New Roman"/>
          <w:b/>
          <w:sz w:val="28"/>
        </w:rPr>
      </w:pPr>
    </w:p>
    <w:p w:rsidR="00FD3732" w:rsidRPr="00701D05" w:rsidRDefault="00FD3732" w:rsidP="00FA4918">
      <w:pPr>
        <w:jc w:val="center"/>
        <w:rPr>
          <w:rFonts w:ascii="Times New Roman" w:hAnsi="Times New Roman"/>
          <w:b/>
          <w:sz w:val="30"/>
          <w:szCs w:val="30"/>
        </w:rPr>
      </w:pPr>
      <w:r w:rsidRPr="00701D05">
        <w:rPr>
          <w:rFonts w:ascii="Times New Roman" w:hAnsi="Times New Roman"/>
          <w:b/>
          <w:sz w:val="28"/>
        </w:rPr>
        <w:t xml:space="preserve">Prof. Roberto </w:t>
      </w:r>
      <w:proofErr w:type="spellStart"/>
      <w:r w:rsidRPr="00701D05">
        <w:rPr>
          <w:rFonts w:ascii="Times New Roman" w:hAnsi="Times New Roman"/>
          <w:b/>
          <w:sz w:val="28"/>
        </w:rPr>
        <w:t>Trinchero</w:t>
      </w:r>
      <w:proofErr w:type="spellEnd"/>
    </w:p>
    <w:p w:rsidR="00FA4918" w:rsidRPr="00701D05" w:rsidRDefault="00FA4918" w:rsidP="00FA4918">
      <w:pPr>
        <w:spacing w:line="360" w:lineRule="auto"/>
        <w:jc w:val="center"/>
        <w:rPr>
          <w:rFonts w:ascii="Times New Roman" w:hAnsi="Times New Roman"/>
        </w:rPr>
      </w:pPr>
    </w:p>
    <w:p w:rsidR="00F91D24" w:rsidRPr="00701D05" w:rsidRDefault="00F91D24" w:rsidP="00FA4918">
      <w:pPr>
        <w:spacing w:line="360" w:lineRule="auto"/>
        <w:jc w:val="center"/>
        <w:rPr>
          <w:rFonts w:ascii="Times New Roman" w:hAnsi="Times New Roman"/>
          <w:b/>
          <w:sz w:val="30"/>
          <w:szCs w:val="30"/>
        </w:rPr>
      </w:pPr>
    </w:p>
    <w:p w:rsidR="00FD3732" w:rsidRPr="00701D05" w:rsidRDefault="00FD3732" w:rsidP="00FA4918">
      <w:pPr>
        <w:spacing w:line="360" w:lineRule="auto"/>
        <w:jc w:val="center"/>
        <w:rPr>
          <w:rFonts w:ascii="Times New Roman" w:hAnsi="Times New Roman"/>
          <w:b/>
          <w:sz w:val="30"/>
          <w:szCs w:val="30"/>
        </w:rPr>
      </w:pPr>
      <w:r w:rsidRPr="00701D05">
        <w:rPr>
          <w:rFonts w:ascii="Times New Roman" w:hAnsi="Times New Roman"/>
          <w:b/>
          <w:sz w:val="30"/>
          <w:szCs w:val="30"/>
        </w:rPr>
        <w:t>RAPPORTO DI RICERCA EMPIRICA</w:t>
      </w:r>
    </w:p>
    <w:p w:rsidR="00FD3732" w:rsidRPr="00701D05" w:rsidRDefault="00D9478A" w:rsidP="00FD3732">
      <w:pPr>
        <w:spacing w:line="360" w:lineRule="auto"/>
        <w:jc w:val="center"/>
        <w:rPr>
          <w:rFonts w:ascii="Times New Roman" w:hAnsi="Times New Roman"/>
        </w:rPr>
      </w:pPr>
      <w:r w:rsidRPr="00701D05">
        <w:rPr>
          <w:rFonts w:ascii="Times New Roman" w:hAnsi="Times New Roman"/>
        </w:rPr>
        <w:t>Svolto</w:t>
      </w:r>
      <w:r w:rsidR="00FD3732" w:rsidRPr="00701D05">
        <w:rPr>
          <w:rFonts w:ascii="Times New Roman" w:hAnsi="Times New Roman"/>
        </w:rPr>
        <w:t xml:space="preserve"> da Paola Mondino</w:t>
      </w:r>
    </w:p>
    <w:p w:rsidR="00FD3732" w:rsidRPr="00701D05" w:rsidRDefault="00FD3732" w:rsidP="00FD3732">
      <w:pPr>
        <w:jc w:val="center"/>
        <w:rPr>
          <w:rFonts w:ascii="Times New Roman" w:hAnsi="Times New Roman"/>
        </w:rPr>
      </w:pPr>
    </w:p>
    <w:p w:rsidR="00F91D24" w:rsidRPr="00701D05" w:rsidRDefault="00FD3732" w:rsidP="00FD3732">
      <w:pPr>
        <w:rPr>
          <w:rFonts w:ascii="Times New Roman" w:hAnsi="Times New Roman"/>
          <w:b/>
          <w:color w:val="0070C0"/>
          <w:sz w:val="32"/>
          <w:szCs w:val="32"/>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701D05">
        <w:rPr>
          <w:rFonts w:ascii="Times New Roman" w:hAnsi="Times New Roman"/>
          <w:b/>
          <w:color w:val="0070C0"/>
          <w:sz w:val="32"/>
          <w:szCs w:val="32"/>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w:t>
      </w:r>
    </w:p>
    <w:p w:rsidR="00F91D24" w:rsidRPr="0010410D" w:rsidRDefault="00F91D24" w:rsidP="00FD3732">
      <w:pPr>
        <w:rPr>
          <w:rFonts w:ascii="Times New Roman" w:hAnsi="Times New Roman"/>
          <w:b/>
          <w:i/>
          <w:color w:val="0070C0"/>
          <w:sz w:val="40"/>
          <w:szCs w:val="3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p w:rsidR="00FD3732" w:rsidRPr="0010410D" w:rsidRDefault="0010410D" w:rsidP="0010410D">
      <w:pPr>
        <w:spacing w:line="480" w:lineRule="auto"/>
        <w:jc w:val="center"/>
        <w:rPr>
          <w:rFonts w:ascii="Times New Roman" w:hAnsi="Times New Roman"/>
          <w:b/>
          <w:i/>
          <w:color w:val="FF0000"/>
          <w:sz w:val="40"/>
          <w:szCs w:val="40"/>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rPr>
      </w:pPr>
      <w:r>
        <w:rPr>
          <w:rFonts w:ascii="Times New Roman" w:hAnsi="Times New Roman"/>
          <w:b/>
          <w:i/>
          <w:color w:val="FF0000"/>
          <w:sz w:val="40"/>
          <w:szCs w:val="40"/>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rPr>
        <w:t>ADOLESCENZA  E  “</w:t>
      </w:r>
      <w:r w:rsidRPr="0010410D">
        <w:rPr>
          <w:rFonts w:ascii="Times New Roman" w:hAnsi="Times New Roman"/>
          <w:b/>
          <w:i/>
          <w:color w:val="FF0000"/>
          <w:sz w:val="40"/>
          <w:szCs w:val="40"/>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rPr>
        <w:t>OVERDOSE TELEVISIVA</w:t>
      </w:r>
      <w:r>
        <w:rPr>
          <w:rFonts w:ascii="Times New Roman" w:hAnsi="Times New Roman"/>
          <w:b/>
          <w:i/>
          <w:color w:val="FF0000"/>
          <w:sz w:val="40"/>
          <w:szCs w:val="40"/>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rPr>
        <w:t>”</w:t>
      </w:r>
    </w:p>
    <w:p w:rsidR="00FD3732" w:rsidRPr="0010410D" w:rsidRDefault="00FD3732" w:rsidP="00F91D24">
      <w:pPr>
        <w:jc w:val="center"/>
        <w:rPr>
          <w:rFonts w:ascii="Times New Roman" w:hAnsi="Times New Roman"/>
          <w:b/>
          <w:color w:val="FF0000"/>
          <w:sz w:val="40"/>
          <w:szCs w:val="40"/>
        </w:rPr>
      </w:pPr>
    </w:p>
    <w:p w:rsidR="00F91D24" w:rsidRPr="00701D05" w:rsidRDefault="00F91D24" w:rsidP="008A76AE">
      <w:pPr>
        <w:rPr>
          <w:rFonts w:ascii="Times New Roman" w:eastAsia="Arial Black" w:hAnsi="Times New Roman"/>
          <w:b/>
          <w:bCs/>
          <w:color w:val="FF0000"/>
          <w:sz w:val="28"/>
          <w:szCs w:val="28"/>
        </w:rPr>
      </w:pPr>
    </w:p>
    <w:p w:rsidR="00F91D24" w:rsidRPr="00701D05" w:rsidRDefault="00F91D24" w:rsidP="008A76AE">
      <w:pPr>
        <w:rPr>
          <w:rFonts w:ascii="Times New Roman" w:eastAsia="Arial Black" w:hAnsi="Times New Roman"/>
          <w:b/>
          <w:bCs/>
          <w:sz w:val="28"/>
          <w:szCs w:val="28"/>
        </w:rPr>
      </w:pPr>
    </w:p>
    <w:p w:rsidR="00F91D24" w:rsidRPr="00701D05" w:rsidRDefault="00F91D24" w:rsidP="008A76AE">
      <w:pPr>
        <w:rPr>
          <w:rFonts w:ascii="Times New Roman" w:eastAsia="Arial Black" w:hAnsi="Times New Roman"/>
          <w:b/>
          <w:bCs/>
          <w:sz w:val="28"/>
          <w:szCs w:val="28"/>
        </w:rPr>
      </w:pPr>
    </w:p>
    <w:p w:rsidR="00F91D24" w:rsidRPr="00701D05" w:rsidRDefault="00F91D24" w:rsidP="008A76AE">
      <w:pPr>
        <w:rPr>
          <w:rFonts w:ascii="Times New Roman" w:eastAsia="Arial Black" w:hAnsi="Times New Roman"/>
          <w:b/>
          <w:bCs/>
          <w:sz w:val="28"/>
          <w:szCs w:val="28"/>
        </w:rPr>
      </w:pPr>
    </w:p>
    <w:p w:rsidR="00F91D24" w:rsidRPr="00701D05" w:rsidRDefault="00F91D24" w:rsidP="008A76AE">
      <w:pPr>
        <w:rPr>
          <w:rFonts w:ascii="Times New Roman" w:eastAsia="Arial Black" w:hAnsi="Times New Roman"/>
          <w:b/>
          <w:bCs/>
          <w:sz w:val="28"/>
          <w:szCs w:val="28"/>
        </w:rPr>
      </w:pPr>
    </w:p>
    <w:p w:rsidR="00F91D24" w:rsidRPr="00701D05" w:rsidRDefault="00F91D24" w:rsidP="008A76AE">
      <w:pPr>
        <w:rPr>
          <w:rFonts w:ascii="Times New Roman" w:eastAsia="Arial Black" w:hAnsi="Times New Roman"/>
          <w:b/>
          <w:bCs/>
          <w:sz w:val="28"/>
          <w:szCs w:val="28"/>
        </w:rPr>
      </w:pPr>
    </w:p>
    <w:p w:rsidR="00F91D24" w:rsidRPr="00701D05" w:rsidRDefault="00F91D24" w:rsidP="008A76AE">
      <w:pPr>
        <w:rPr>
          <w:rFonts w:ascii="Times New Roman" w:eastAsia="Arial Black" w:hAnsi="Times New Roman"/>
          <w:b/>
          <w:bCs/>
          <w:sz w:val="28"/>
          <w:szCs w:val="28"/>
        </w:rPr>
      </w:pPr>
    </w:p>
    <w:p w:rsidR="00F91D24" w:rsidRPr="00701D05" w:rsidRDefault="00F91D24" w:rsidP="008A76AE">
      <w:pPr>
        <w:rPr>
          <w:rFonts w:ascii="Times New Roman" w:eastAsia="Arial Black" w:hAnsi="Times New Roman"/>
          <w:b/>
          <w:bCs/>
          <w:sz w:val="28"/>
          <w:szCs w:val="28"/>
        </w:rPr>
      </w:pPr>
    </w:p>
    <w:p w:rsidR="00F91D24" w:rsidRPr="00701D05" w:rsidRDefault="00F91D24" w:rsidP="008A76AE">
      <w:pPr>
        <w:rPr>
          <w:rFonts w:ascii="Times New Roman" w:eastAsia="Arial Black" w:hAnsi="Times New Roman"/>
          <w:b/>
          <w:bCs/>
          <w:sz w:val="28"/>
          <w:szCs w:val="28"/>
        </w:rPr>
      </w:pPr>
    </w:p>
    <w:p w:rsidR="00F91D24" w:rsidRPr="00701D05" w:rsidRDefault="00F91D24" w:rsidP="008A76AE">
      <w:pPr>
        <w:rPr>
          <w:rFonts w:ascii="Times New Roman" w:eastAsia="Arial Black" w:hAnsi="Times New Roman"/>
          <w:b/>
          <w:bCs/>
          <w:sz w:val="28"/>
          <w:szCs w:val="28"/>
        </w:rPr>
      </w:pPr>
    </w:p>
    <w:p w:rsidR="00F91D24" w:rsidRDefault="00F91D24" w:rsidP="008A76AE">
      <w:pPr>
        <w:rPr>
          <w:rFonts w:ascii="Times New Roman" w:eastAsia="Arial Black" w:hAnsi="Times New Roman"/>
          <w:b/>
          <w:bCs/>
          <w:sz w:val="28"/>
          <w:szCs w:val="28"/>
        </w:rPr>
      </w:pPr>
    </w:p>
    <w:p w:rsidR="00701D05" w:rsidRDefault="00701D05" w:rsidP="008A76AE">
      <w:pPr>
        <w:rPr>
          <w:rFonts w:ascii="Times New Roman" w:eastAsia="Arial Black" w:hAnsi="Times New Roman"/>
          <w:b/>
          <w:bCs/>
          <w:sz w:val="28"/>
          <w:szCs w:val="28"/>
        </w:rPr>
      </w:pPr>
    </w:p>
    <w:p w:rsidR="00701D05" w:rsidRPr="00701D05" w:rsidRDefault="00701D05" w:rsidP="008A76AE">
      <w:pPr>
        <w:rPr>
          <w:rFonts w:ascii="Times New Roman" w:eastAsia="Arial Black" w:hAnsi="Times New Roman"/>
          <w:b/>
          <w:bCs/>
          <w:sz w:val="28"/>
          <w:szCs w:val="28"/>
        </w:rPr>
      </w:pPr>
    </w:p>
    <w:p w:rsidR="00FD3732" w:rsidRPr="00701D05" w:rsidRDefault="008A76AE" w:rsidP="008A76AE">
      <w:pPr>
        <w:rPr>
          <w:rFonts w:ascii="Times New Roman" w:eastAsia="Arial Black" w:hAnsi="Times New Roman"/>
          <w:b/>
          <w:bCs/>
          <w:sz w:val="28"/>
          <w:szCs w:val="28"/>
        </w:rPr>
      </w:pPr>
      <w:r w:rsidRPr="00701D05">
        <w:rPr>
          <w:rFonts w:ascii="Times New Roman" w:eastAsia="Arial Black" w:hAnsi="Times New Roman"/>
          <w:b/>
          <w:bCs/>
          <w:sz w:val="28"/>
          <w:szCs w:val="28"/>
        </w:rPr>
        <w:t>PREMESSA</w:t>
      </w:r>
    </w:p>
    <w:p w:rsidR="00A36522" w:rsidRPr="00701D05" w:rsidRDefault="00A36522" w:rsidP="00FD3732">
      <w:pPr>
        <w:tabs>
          <w:tab w:val="left" w:pos="6111"/>
        </w:tabs>
        <w:spacing w:line="276" w:lineRule="auto"/>
        <w:rPr>
          <w:rFonts w:ascii="Times New Roman" w:eastAsia="Arial Black" w:hAnsi="Times New Roman"/>
          <w:bCs/>
        </w:rPr>
      </w:pPr>
    </w:p>
    <w:p w:rsidR="00341AEB" w:rsidRPr="00701D05" w:rsidRDefault="00341AEB" w:rsidP="00701D05">
      <w:pPr>
        <w:tabs>
          <w:tab w:val="left" w:pos="6111"/>
        </w:tabs>
        <w:spacing w:line="276" w:lineRule="auto"/>
        <w:jc w:val="both"/>
        <w:rPr>
          <w:rFonts w:ascii="Times New Roman" w:eastAsia="Arial Black" w:hAnsi="Times New Roman"/>
          <w:bCs/>
        </w:rPr>
      </w:pPr>
      <w:r w:rsidRPr="00701D05">
        <w:rPr>
          <w:rFonts w:ascii="Times New Roman" w:eastAsia="Arial Black" w:hAnsi="Times New Roman"/>
          <w:bCs/>
        </w:rPr>
        <w:t>Il televisore è uno mezzo di comunicazione di massa ormai presente in ogni famiglia</w:t>
      </w:r>
      <w:r w:rsidR="00C2152F" w:rsidRPr="00701D05">
        <w:rPr>
          <w:rFonts w:ascii="Times New Roman" w:eastAsia="Arial Black" w:hAnsi="Times New Roman"/>
          <w:bCs/>
        </w:rPr>
        <w:t xml:space="preserve"> italiana</w:t>
      </w:r>
      <w:r w:rsidRPr="00701D05">
        <w:rPr>
          <w:rFonts w:ascii="Times New Roman" w:eastAsia="Arial Black" w:hAnsi="Times New Roman"/>
          <w:bCs/>
        </w:rPr>
        <w:t>. Nato negli anni del cosiddetto “boom economico”  esso rappresenta l’</w:t>
      </w:r>
      <w:r w:rsidR="00C2152F" w:rsidRPr="00701D05">
        <w:rPr>
          <w:rFonts w:ascii="Times New Roman" w:eastAsia="Arial Black" w:hAnsi="Times New Roman"/>
          <w:bCs/>
        </w:rPr>
        <w:t xml:space="preserve">innovazione, la nascita di una nuova epoca che segnò il secondo dopo guerra. L’uso della televisione ha certamente facilitato </w:t>
      </w:r>
      <w:r w:rsidR="00FA4918" w:rsidRPr="00701D05">
        <w:rPr>
          <w:rFonts w:ascii="Times New Roman" w:eastAsia="Arial Black" w:hAnsi="Times New Roman"/>
          <w:bCs/>
        </w:rPr>
        <w:t>lo scambio di informazioni e  l’accesso alla conoscenza. Uno degli aspetti su cui è doveroso riflettere riguarda però l’uso eccessivo, l’abuso  di questo strumento che talvolta può inibire le menti, soprattutto quelle delle giovani generazioni.</w:t>
      </w:r>
    </w:p>
    <w:p w:rsidR="00FD3732" w:rsidRPr="00701D05" w:rsidRDefault="00FD3732" w:rsidP="00701D05">
      <w:pPr>
        <w:tabs>
          <w:tab w:val="left" w:pos="6111"/>
        </w:tabs>
        <w:spacing w:line="276" w:lineRule="auto"/>
        <w:jc w:val="both"/>
        <w:rPr>
          <w:rFonts w:ascii="Times New Roman" w:eastAsia="SimSun" w:hAnsi="Times New Roman"/>
          <w:color w:val="000000"/>
        </w:rPr>
      </w:pPr>
      <w:r w:rsidRPr="00701D05">
        <w:rPr>
          <w:rFonts w:ascii="Times New Roman" w:eastAsia="SimSun" w:hAnsi="Times New Roman"/>
          <w:color w:val="000000"/>
        </w:rPr>
        <w:t>Procediamo dunque con l'analisi del nostro lavoro.</w:t>
      </w:r>
    </w:p>
    <w:p w:rsidR="00FD3732" w:rsidRPr="00701D05" w:rsidRDefault="00FD3732" w:rsidP="00701D05">
      <w:pPr>
        <w:jc w:val="both"/>
        <w:rPr>
          <w:rFonts w:ascii="Times New Roman" w:eastAsia="Times New Roman" w:hAnsi="Times New Roman"/>
          <w:kern w:val="0"/>
        </w:rPr>
      </w:pPr>
      <w:r w:rsidRPr="00701D05">
        <w:rPr>
          <w:rFonts w:ascii="Times New Roman" w:hAnsi="Times New Roman"/>
        </w:rPr>
        <w:t>Abbiamo seguito le seguenti fasi:</w:t>
      </w:r>
    </w:p>
    <w:p w:rsidR="00FD3732" w:rsidRPr="00701D05" w:rsidRDefault="00FD3732" w:rsidP="00FD3732">
      <w:pPr>
        <w:rPr>
          <w:rFonts w:ascii="Times New Roman" w:hAnsi="Times New Roman"/>
        </w:rPr>
      </w:pPr>
    </w:p>
    <w:p w:rsidR="00FD3732" w:rsidRPr="00701D05" w:rsidRDefault="00FD3732" w:rsidP="00701D05">
      <w:pPr>
        <w:widowControl/>
        <w:numPr>
          <w:ilvl w:val="0"/>
          <w:numId w:val="1"/>
        </w:numPr>
        <w:tabs>
          <w:tab w:val="left" w:pos="1440"/>
        </w:tabs>
        <w:jc w:val="both"/>
        <w:rPr>
          <w:rFonts w:ascii="Times New Roman" w:hAnsi="Times New Roman"/>
        </w:rPr>
      </w:pPr>
      <w:r w:rsidRPr="00701D05">
        <w:rPr>
          <w:rFonts w:ascii="Times New Roman" w:hAnsi="Times New Roman"/>
        </w:rPr>
        <w:t>Identificazione del tema di ricerca</w:t>
      </w:r>
    </w:p>
    <w:p w:rsidR="00FD3732" w:rsidRPr="00701D05" w:rsidRDefault="00FD3732" w:rsidP="00701D05">
      <w:pPr>
        <w:widowControl/>
        <w:numPr>
          <w:ilvl w:val="0"/>
          <w:numId w:val="1"/>
        </w:numPr>
        <w:tabs>
          <w:tab w:val="left" w:pos="1440"/>
        </w:tabs>
        <w:jc w:val="both"/>
        <w:rPr>
          <w:rFonts w:ascii="Times New Roman" w:hAnsi="Times New Roman"/>
        </w:rPr>
      </w:pPr>
      <w:r w:rsidRPr="00701D05">
        <w:rPr>
          <w:rFonts w:ascii="Times New Roman" w:hAnsi="Times New Roman"/>
        </w:rPr>
        <w:t>Identificazione del problema conoscitivo</w:t>
      </w:r>
    </w:p>
    <w:p w:rsidR="00FD3732" w:rsidRPr="00701D05" w:rsidRDefault="00FD3732" w:rsidP="00701D05">
      <w:pPr>
        <w:widowControl/>
        <w:numPr>
          <w:ilvl w:val="0"/>
          <w:numId w:val="1"/>
        </w:numPr>
        <w:tabs>
          <w:tab w:val="left" w:pos="1440"/>
        </w:tabs>
        <w:jc w:val="both"/>
        <w:rPr>
          <w:rFonts w:ascii="Times New Roman" w:hAnsi="Times New Roman"/>
        </w:rPr>
      </w:pPr>
      <w:r w:rsidRPr="00701D05">
        <w:rPr>
          <w:rFonts w:ascii="Times New Roman" w:hAnsi="Times New Roman"/>
        </w:rPr>
        <w:t>Identificazione dell’ obiettivo di ricerca</w:t>
      </w:r>
    </w:p>
    <w:p w:rsidR="00FD3732" w:rsidRPr="00701D05" w:rsidRDefault="00FD3732" w:rsidP="00701D05">
      <w:pPr>
        <w:widowControl/>
        <w:numPr>
          <w:ilvl w:val="0"/>
          <w:numId w:val="1"/>
        </w:numPr>
        <w:tabs>
          <w:tab w:val="left" w:pos="1440"/>
        </w:tabs>
        <w:jc w:val="both"/>
        <w:rPr>
          <w:rFonts w:ascii="Times New Roman" w:hAnsi="Times New Roman"/>
        </w:rPr>
      </w:pPr>
      <w:r w:rsidRPr="00701D05">
        <w:rPr>
          <w:rFonts w:ascii="Times New Roman" w:hAnsi="Times New Roman"/>
        </w:rPr>
        <w:t>Costruzione di un quadro teorico di riferimento</w:t>
      </w:r>
    </w:p>
    <w:p w:rsidR="00FD3732" w:rsidRPr="00701D05" w:rsidRDefault="00FD3732" w:rsidP="00701D05">
      <w:pPr>
        <w:widowControl/>
        <w:numPr>
          <w:ilvl w:val="0"/>
          <w:numId w:val="1"/>
        </w:numPr>
        <w:tabs>
          <w:tab w:val="left" w:pos="1440"/>
        </w:tabs>
        <w:jc w:val="both"/>
        <w:rPr>
          <w:rFonts w:ascii="Times New Roman" w:hAnsi="Times New Roman"/>
        </w:rPr>
      </w:pPr>
      <w:r w:rsidRPr="00701D05">
        <w:rPr>
          <w:rFonts w:ascii="Times New Roman" w:hAnsi="Times New Roman"/>
        </w:rPr>
        <w:t xml:space="preserve">Formulazione delle ipotesi </w:t>
      </w:r>
    </w:p>
    <w:p w:rsidR="00FD3732" w:rsidRPr="00701D05" w:rsidRDefault="00FD3732" w:rsidP="00701D05">
      <w:pPr>
        <w:widowControl/>
        <w:numPr>
          <w:ilvl w:val="0"/>
          <w:numId w:val="1"/>
        </w:numPr>
        <w:tabs>
          <w:tab w:val="left" w:pos="1440"/>
        </w:tabs>
        <w:jc w:val="both"/>
        <w:rPr>
          <w:rFonts w:ascii="Times New Roman" w:hAnsi="Times New Roman"/>
        </w:rPr>
      </w:pPr>
      <w:r w:rsidRPr="00701D05">
        <w:rPr>
          <w:rFonts w:ascii="Times New Roman" w:hAnsi="Times New Roman"/>
        </w:rPr>
        <w:t>Individuazione dei fattori e relativi indicatori</w:t>
      </w:r>
    </w:p>
    <w:p w:rsidR="00FD3732" w:rsidRPr="00701D05" w:rsidRDefault="00FD3732" w:rsidP="00701D05">
      <w:pPr>
        <w:widowControl/>
        <w:numPr>
          <w:ilvl w:val="0"/>
          <w:numId w:val="1"/>
        </w:numPr>
        <w:tabs>
          <w:tab w:val="left" w:pos="1440"/>
        </w:tabs>
        <w:jc w:val="both"/>
        <w:rPr>
          <w:rFonts w:ascii="Times New Roman" w:hAnsi="Times New Roman"/>
        </w:rPr>
      </w:pPr>
      <w:r w:rsidRPr="00701D05">
        <w:rPr>
          <w:rFonts w:ascii="Times New Roman" w:hAnsi="Times New Roman"/>
        </w:rPr>
        <w:t>Definizione operativa dei fattori</w:t>
      </w:r>
    </w:p>
    <w:p w:rsidR="00FD3732" w:rsidRPr="00701D05" w:rsidRDefault="00FD3732" w:rsidP="00701D05">
      <w:pPr>
        <w:widowControl/>
        <w:numPr>
          <w:ilvl w:val="0"/>
          <w:numId w:val="1"/>
        </w:numPr>
        <w:tabs>
          <w:tab w:val="left" w:pos="1440"/>
        </w:tabs>
        <w:jc w:val="both"/>
        <w:rPr>
          <w:rFonts w:ascii="Times New Roman" w:hAnsi="Times New Roman"/>
        </w:rPr>
      </w:pPr>
      <w:r w:rsidRPr="00701D05">
        <w:rPr>
          <w:rFonts w:ascii="Times New Roman" w:hAnsi="Times New Roman"/>
        </w:rPr>
        <w:t>Individuazione della popolazione di riferimento, del campione e della tipologia di campionamento</w:t>
      </w:r>
    </w:p>
    <w:p w:rsidR="00FD3732" w:rsidRPr="00701D05" w:rsidRDefault="00FD3732" w:rsidP="00701D05">
      <w:pPr>
        <w:widowControl/>
        <w:numPr>
          <w:ilvl w:val="0"/>
          <w:numId w:val="1"/>
        </w:numPr>
        <w:tabs>
          <w:tab w:val="left" w:pos="1440"/>
        </w:tabs>
        <w:jc w:val="both"/>
        <w:rPr>
          <w:rFonts w:ascii="Times New Roman" w:hAnsi="Times New Roman"/>
        </w:rPr>
      </w:pPr>
      <w:r w:rsidRPr="00701D05">
        <w:rPr>
          <w:rFonts w:ascii="Times New Roman" w:hAnsi="Times New Roman"/>
        </w:rPr>
        <w:t>Scelta delle tecniche e degli strumenti di rilevazione dati</w:t>
      </w:r>
    </w:p>
    <w:p w:rsidR="00FD3732" w:rsidRPr="00701D05" w:rsidRDefault="00FD3732" w:rsidP="00701D05">
      <w:pPr>
        <w:widowControl/>
        <w:numPr>
          <w:ilvl w:val="0"/>
          <w:numId w:val="1"/>
        </w:numPr>
        <w:tabs>
          <w:tab w:val="left" w:pos="1440"/>
        </w:tabs>
        <w:jc w:val="both"/>
        <w:rPr>
          <w:rFonts w:ascii="Times New Roman" w:hAnsi="Times New Roman"/>
        </w:rPr>
      </w:pPr>
      <w:r w:rsidRPr="00701D05">
        <w:rPr>
          <w:rFonts w:ascii="Times New Roman" w:hAnsi="Times New Roman"/>
        </w:rPr>
        <w:t>Pianificazione della raccolta dei dati</w:t>
      </w:r>
    </w:p>
    <w:p w:rsidR="00FD3732" w:rsidRPr="00701D05" w:rsidRDefault="00FD3732" w:rsidP="00701D05">
      <w:pPr>
        <w:widowControl/>
        <w:numPr>
          <w:ilvl w:val="0"/>
          <w:numId w:val="1"/>
        </w:numPr>
        <w:tabs>
          <w:tab w:val="left" w:pos="1440"/>
        </w:tabs>
        <w:jc w:val="both"/>
        <w:rPr>
          <w:rFonts w:ascii="Times New Roman" w:hAnsi="Times New Roman"/>
        </w:rPr>
      </w:pPr>
      <w:r w:rsidRPr="00701D05">
        <w:rPr>
          <w:rFonts w:ascii="Times New Roman" w:hAnsi="Times New Roman"/>
        </w:rPr>
        <w:t>Analisi dei dati</w:t>
      </w:r>
    </w:p>
    <w:p w:rsidR="00FD3732" w:rsidRPr="00701D05" w:rsidRDefault="00FD3732" w:rsidP="00701D05">
      <w:pPr>
        <w:widowControl/>
        <w:numPr>
          <w:ilvl w:val="0"/>
          <w:numId w:val="1"/>
        </w:numPr>
        <w:tabs>
          <w:tab w:val="left" w:pos="1440"/>
        </w:tabs>
        <w:jc w:val="both"/>
        <w:rPr>
          <w:rFonts w:ascii="Times New Roman" w:hAnsi="Times New Roman"/>
        </w:rPr>
      </w:pPr>
      <w:r w:rsidRPr="00701D05">
        <w:rPr>
          <w:rFonts w:ascii="Times New Roman" w:hAnsi="Times New Roman"/>
        </w:rPr>
        <w:t>Interpretazione dei risultati</w:t>
      </w:r>
    </w:p>
    <w:p w:rsidR="00A36522" w:rsidRPr="00701D05" w:rsidRDefault="00A36522" w:rsidP="00701D05">
      <w:pPr>
        <w:jc w:val="both"/>
        <w:rPr>
          <w:rFonts w:ascii="Times New Roman" w:hAnsi="Times New Roman"/>
          <w:b/>
          <w:color w:val="000000" w:themeColor="text1"/>
          <w:sz w:val="28"/>
          <w:szCs w:val="28"/>
        </w:rPr>
      </w:pPr>
    </w:p>
    <w:p w:rsidR="00FD3732" w:rsidRPr="00701D05" w:rsidRDefault="00A36522" w:rsidP="00FD3732">
      <w:pPr>
        <w:rPr>
          <w:rFonts w:ascii="Times New Roman" w:hAnsi="Times New Roman"/>
          <w:b/>
          <w:sz w:val="28"/>
          <w:szCs w:val="28"/>
        </w:rPr>
      </w:pPr>
      <w:r w:rsidRPr="00701D05">
        <w:rPr>
          <w:rFonts w:ascii="Times New Roman" w:hAnsi="Times New Roman"/>
          <w:b/>
          <w:sz w:val="28"/>
          <w:szCs w:val="28"/>
        </w:rPr>
        <w:t xml:space="preserve">IDENTIFICAZIONE  DEL </w:t>
      </w:r>
      <w:r w:rsidR="00745F65" w:rsidRPr="00701D05">
        <w:rPr>
          <w:rFonts w:ascii="Times New Roman" w:hAnsi="Times New Roman"/>
          <w:b/>
          <w:sz w:val="28"/>
          <w:szCs w:val="28"/>
        </w:rPr>
        <w:t>TEMA DI RICERCA</w:t>
      </w:r>
    </w:p>
    <w:p w:rsidR="00745F65" w:rsidRPr="00701D05" w:rsidRDefault="00745F65" w:rsidP="00745F65">
      <w:pPr>
        <w:rPr>
          <w:rFonts w:ascii="Times New Roman" w:eastAsia="Arial Black" w:hAnsi="Times New Roman"/>
          <w:b/>
          <w:sz w:val="28"/>
          <w:szCs w:val="28"/>
        </w:rPr>
      </w:pPr>
    </w:p>
    <w:p w:rsidR="00A36522" w:rsidRPr="00701D05" w:rsidRDefault="00745F65" w:rsidP="00701D05">
      <w:pPr>
        <w:jc w:val="both"/>
        <w:rPr>
          <w:rFonts w:ascii="Times New Roman" w:hAnsi="Times New Roman"/>
        </w:rPr>
      </w:pPr>
      <w:r w:rsidRPr="00701D05">
        <w:rPr>
          <w:rFonts w:ascii="Times New Roman" w:hAnsi="Times New Roman"/>
        </w:rPr>
        <w:t>Verificare l'esistenza di una possibile rel</w:t>
      </w:r>
      <w:r w:rsidR="00701D05" w:rsidRPr="00701D05">
        <w:rPr>
          <w:rFonts w:ascii="Times New Roman" w:hAnsi="Times New Roman"/>
        </w:rPr>
        <w:t>azione</w:t>
      </w:r>
      <w:r w:rsidR="00615F59" w:rsidRPr="00701D05">
        <w:rPr>
          <w:rFonts w:ascii="Times New Roman" w:hAnsi="Times New Roman"/>
          <w:color w:val="000000"/>
          <w:sz w:val="36"/>
          <w:vertAlign w:val="subscript"/>
        </w:rPr>
        <w:t xml:space="preserve"> </w:t>
      </w:r>
      <w:r w:rsidR="00615F59" w:rsidRPr="00701D05">
        <w:rPr>
          <w:rFonts w:ascii="Times New Roman" w:hAnsi="Times New Roman"/>
          <w:color w:val="000000"/>
        </w:rPr>
        <w:t>tra maggior consumo televisivo e stile di vita complessivo di un adolescente.</w:t>
      </w:r>
    </w:p>
    <w:p w:rsidR="00A36522" w:rsidRPr="00701D05" w:rsidRDefault="00A36522" w:rsidP="00A36522">
      <w:pPr>
        <w:rPr>
          <w:rFonts w:ascii="Times New Roman" w:hAnsi="Times New Roman"/>
          <w:sz w:val="36"/>
          <w:vertAlign w:val="subscript"/>
        </w:rPr>
      </w:pPr>
    </w:p>
    <w:p w:rsidR="0059339F" w:rsidRPr="00701D05" w:rsidRDefault="00A36522" w:rsidP="00A36522">
      <w:pPr>
        <w:rPr>
          <w:rFonts w:ascii="Times New Roman" w:hAnsi="Times New Roman"/>
          <w:b/>
          <w:sz w:val="26"/>
          <w:szCs w:val="28"/>
        </w:rPr>
      </w:pPr>
      <w:r w:rsidRPr="00701D05">
        <w:rPr>
          <w:rFonts w:ascii="Times New Roman" w:hAnsi="Times New Roman"/>
          <w:b/>
          <w:sz w:val="26"/>
          <w:szCs w:val="28"/>
        </w:rPr>
        <w:t>I</w:t>
      </w:r>
      <w:r w:rsidRPr="00701D05">
        <w:rPr>
          <w:rFonts w:ascii="Times New Roman" w:hAnsi="Times New Roman"/>
          <w:b/>
          <w:sz w:val="28"/>
          <w:szCs w:val="28"/>
        </w:rPr>
        <w:t xml:space="preserve">DENTIFICAZIONE  DEL </w:t>
      </w:r>
      <w:r w:rsidR="0059339F" w:rsidRPr="00701D05">
        <w:rPr>
          <w:rFonts w:ascii="Times New Roman" w:hAnsi="Times New Roman"/>
          <w:b/>
          <w:sz w:val="28"/>
          <w:szCs w:val="28"/>
        </w:rPr>
        <w:t>PROBLEMA DI RICERCA</w:t>
      </w:r>
    </w:p>
    <w:p w:rsidR="00A36522" w:rsidRPr="00701D05" w:rsidRDefault="00A36522" w:rsidP="00A36522">
      <w:pPr>
        <w:rPr>
          <w:rFonts w:ascii="Times New Roman" w:hAnsi="Times New Roman"/>
          <w:b/>
          <w:sz w:val="28"/>
          <w:szCs w:val="28"/>
        </w:rPr>
      </w:pPr>
    </w:p>
    <w:p w:rsidR="00A36522" w:rsidRPr="00701D05" w:rsidRDefault="00A36522" w:rsidP="00701D05">
      <w:pPr>
        <w:jc w:val="both"/>
        <w:rPr>
          <w:rFonts w:ascii="Times New Roman" w:hAnsi="Times New Roman"/>
        </w:rPr>
      </w:pPr>
      <w:r w:rsidRPr="00701D05">
        <w:rPr>
          <w:rFonts w:ascii="Times New Roman" w:hAnsi="Times New Roman"/>
        </w:rPr>
        <w:t>Il problema che guida la mia ricerca si può esprimere con la seguente domanda: l’eccessiva esposizione di fronte allo schermo televisivo può nuocere e limita</w:t>
      </w:r>
      <w:r w:rsidR="0059339F" w:rsidRPr="00701D05">
        <w:rPr>
          <w:rFonts w:ascii="Times New Roman" w:hAnsi="Times New Roman"/>
        </w:rPr>
        <w:t>re le attività, le interazioni e la creatività tra i più giovani?</w:t>
      </w:r>
    </w:p>
    <w:p w:rsidR="0059339F" w:rsidRPr="00701D05" w:rsidRDefault="0059339F" w:rsidP="00701D05">
      <w:pPr>
        <w:jc w:val="both"/>
        <w:rPr>
          <w:rFonts w:ascii="Times New Roman" w:hAnsi="Times New Roman"/>
          <w:b/>
          <w:sz w:val="28"/>
          <w:szCs w:val="28"/>
        </w:rPr>
      </w:pPr>
    </w:p>
    <w:p w:rsidR="0059339F" w:rsidRPr="00701D05" w:rsidRDefault="0059339F" w:rsidP="00701D05">
      <w:pPr>
        <w:autoSpaceDE w:val="0"/>
        <w:spacing w:after="200" w:line="276" w:lineRule="auto"/>
        <w:jc w:val="both"/>
        <w:rPr>
          <w:rFonts w:ascii="Times New Roman" w:hAnsi="Times New Roman"/>
          <w:b/>
          <w:sz w:val="28"/>
          <w:szCs w:val="28"/>
        </w:rPr>
      </w:pPr>
      <w:r w:rsidRPr="00701D05">
        <w:rPr>
          <w:rFonts w:ascii="Times New Roman" w:hAnsi="Times New Roman"/>
          <w:b/>
          <w:sz w:val="28"/>
          <w:szCs w:val="28"/>
        </w:rPr>
        <w:t>OBIETTIVO DI RICERCA</w:t>
      </w:r>
    </w:p>
    <w:p w:rsidR="00701D05" w:rsidRPr="00701D05" w:rsidRDefault="0059339F" w:rsidP="00701D05">
      <w:pPr>
        <w:autoSpaceDE w:val="0"/>
        <w:spacing w:after="200" w:line="276" w:lineRule="auto"/>
        <w:jc w:val="both"/>
        <w:rPr>
          <w:rFonts w:ascii="Times New Roman" w:hAnsi="Times New Roman"/>
        </w:rPr>
      </w:pPr>
      <w:r w:rsidRPr="00701D05">
        <w:rPr>
          <w:rFonts w:ascii="Times New Roman" w:hAnsi="Times New Roman"/>
        </w:rPr>
        <w:t xml:space="preserve">Nello svolgere la ricerca intendo scoprire </w:t>
      </w:r>
      <w:r w:rsidR="00734CAD" w:rsidRPr="00701D05">
        <w:rPr>
          <w:rFonts w:ascii="Times New Roman" w:hAnsi="Times New Roman"/>
        </w:rPr>
        <w:t>se vi è relazione tra abuso della TV</w:t>
      </w:r>
      <w:r w:rsidRPr="00701D05">
        <w:rPr>
          <w:rFonts w:ascii="Times New Roman" w:hAnsi="Times New Roman"/>
        </w:rPr>
        <w:t xml:space="preserve"> e periodo </w:t>
      </w:r>
    </w:p>
    <w:p w:rsidR="0059339F" w:rsidRPr="00701D05" w:rsidRDefault="0059339F" w:rsidP="00701D05">
      <w:pPr>
        <w:autoSpaceDE w:val="0"/>
        <w:spacing w:after="200" w:line="276" w:lineRule="auto"/>
        <w:jc w:val="both"/>
        <w:rPr>
          <w:rFonts w:ascii="Times New Roman" w:hAnsi="Times New Roman"/>
        </w:rPr>
      </w:pPr>
      <w:r w:rsidRPr="00701D05">
        <w:rPr>
          <w:rFonts w:ascii="Times New Roman" w:hAnsi="Times New Roman"/>
        </w:rPr>
        <w:t>dell’ adolescenza.</w:t>
      </w:r>
    </w:p>
    <w:p w:rsidR="0059339F" w:rsidRPr="00701D05" w:rsidRDefault="00734CAD" w:rsidP="00701D05">
      <w:pPr>
        <w:jc w:val="both"/>
        <w:rPr>
          <w:rFonts w:ascii="Times New Roman" w:hAnsi="Times New Roman"/>
          <w:b/>
          <w:sz w:val="28"/>
          <w:szCs w:val="28"/>
        </w:rPr>
      </w:pPr>
      <w:r w:rsidRPr="00701D05">
        <w:rPr>
          <w:rFonts w:ascii="Times New Roman" w:hAnsi="Times New Roman"/>
          <w:b/>
          <w:sz w:val="28"/>
          <w:szCs w:val="28"/>
        </w:rPr>
        <w:t>STRATEGIA DI RICERCA</w:t>
      </w:r>
    </w:p>
    <w:p w:rsidR="00734CAD" w:rsidRPr="00701D05" w:rsidRDefault="00734CAD" w:rsidP="00701D05">
      <w:pPr>
        <w:jc w:val="both"/>
        <w:rPr>
          <w:rFonts w:ascii="Times New Roman" w:hAnsi="Times New Roman"/>
          <w:b/>
          <w:sz w:val="28"/>
          <w:szCs w:val="28"/>
        </w:rPr>
      </w:pPr>
    </w:p>
    <w:p w:rsidR="00734CAD" w:rsidRPr="00701D05" w:rsidRDefault="00734CAD" w:rsidP="00701D05">
      <w:pPr>
        <w:autoSpaceDE w:val="0"/>
        <w:spacing w:after="200" w:line="276" w:lineRule="auto"/>
        <w:jc w:val="both"/>
        <w:rPr>
          <w:rFonts w:ascii="Times New Roman" w:hAnsi="Times New Roman"/>
        </w:rPr>
      </w:pPr>
      <w:r w:rsidRPr="00701D05">
        <w:rPr>
          <w:rFonts w:ascii="Times New Roman" w:hAnsi="Times New Roman"/>
        </w:rPr>
        <w:t>Ho scelto di utilizzare la strategia della ricerca standard, basata sulla matrice dei dati.</w:t>
      </w:r>
    </w:p>
    <w:p w:rsidR="00F91D24" w:rsidRDefault="00F91D24" w:rsidP="00701D05">
      <w:pPr>
        <w:jc w:val="both"/>
        <w:rPr>
          <w:rFonts w:ascii="Times New Roman" w:hAnsi="Times New Roman"/>
          <w:b/>
          <w:sz w:val="28"/>
          <w:szCs w:val="28"/>
        </w:rPr>
      </w:pPr>
    </w:p>
    <w:p w:rsidR="00701D05" w:rsidRPr="00701D05" w:rsidRDefault="00701D05" w:rsidP="00701D05">
      <w:pPr>
        <w:jc w:val="both"/>
        <w:rPr>
          <w:rFonts w:ascii="Times New Roman" w:hAnsi="Times New Roman"/>
          <w:b/>
          <w:sz w:val="28"/>
          <w:szCs w:val="28"/>
        </w:rPr>
      </w:pPr>
    </w:p>
    <w:p w:rsidR="00734CAD" w:rsidRPr="00701D05" w:rsidRDefault="00734CAD" w:rsidP="0015746E">
      <w:pPr>
        <w:jc w:val="center"/>
        <w:rPr>
          <w:rFonts w:ascii="Times New Roman" w:hAnsi="Times New Roman"/>
          <w:b/>
          <w:sz w:val="28"/>
          <w:szCs w:val="28"/>
        </w:rPr>
      </w:pPr>
      <w:r w:rsidRPr="00701D05">
        <w:rPr>
          <w:rFonts w:ascii="Times New Roman" w:hAnsi="Times New Roman"/>
          <w:b/>
          <w:sz w:val="28"/>
          <w:szCs w:val="28"/>
        </w:rPr>
        <w:t>COSTRUZIONE DEL QUADRO TEORICO DI RIFERIMENTO</w:t>
      </w:r>
    </w:p>
    <w:p w:rsidR="0059339F" w:rsidRPr="00701D05" w:rsidRDefault="0059339F" w:rsidP="0059339F">
      <w:pPr>
        <w:rPr>
          <w:rFonts w:ascii="Times New Roman" w:hAnsi="Times New Roman"/>
          <w:b/>
          <w:sz w:val="28"/>
          <w:szCs w:val="28"/>
        </w:rPr>
      </w:pPr>
    </w:p>
    <w:p w:rsidR="00921496" w:rsidRPr="00701D05" w:rsidRDefault="00921496" w:rsidP="00274AFB">
      <w:pPr>
        <w:tabs>
          <w:tab w:val="left" w:pos="3836"/>
        </w:tabs>
        <w:jc w:val="center"/>
        <w:rPr>
          <w:rFonts w:ascii="Times New Roman" w:eastAsia="Times New Roman" w:hAnsi="Times New Roman"/>
          <w:color w:val="FF0000"/>
          <w:kern w:val="0"/>
          <w:sz w:val="20"/>
          <w:lang w:eastAsia="it-IT"/>
        </w:rPr>
      </w:pPr>
    </w:p>
    <w:p w:rsidR="00921496" w:rsidRPr="00701D05" w:rsidRDefault="00921496" w:rsidP="00274AFB">
      <w:pPr>
        <w:tabs>
          <w:tab w:val="left" w:pos="3836"/>
        </w:tabs>
        <w:jc w:val="center"/>
        <w:rPr>
          <w:rFonts w:ascii="Times New Roman" w:eastAsia="Times New Roman" w:hAnsi="Times New Roman"/>
          <w:color w:val="FF0000"/>
          <w:kern w:val="0"/>
          <w:sz w:val="20"/>
          <w:lang w:eastAsia="it-IT"/>
        </w:rPr>
      </w:pPr>
    </w:p>
    <w:p w:rsidR="00921496" w:rsidRPr="00701D05" w:rsidRDefault="00921496" w:rsidP="00274AFB">
      <w:pPr>
        <w:tabs>
          <w:tab w:val="left" w:pos="3836"/>
        </w:tabs>
        <w:jc w:val="center"/>
        <w:rPr>
          <w:rFonts w:ascii="Times New Roman" w:eastAsia="Times New Roman" w:hAnsi="Times New Roman"/>
          <w:color w:val="FF0000"/>
          <w:kern w:val="0"/>
          <w:sz w:val="20"/>
          <w:lang w:eastAsia="it-IT"/>
        </w:rPr>
      </w:pPr>
    </w:p>
    <w:p w:rsidR="00921496" w:rsidRPr="00701D05" w:rsidRDefault="00921496" w:rsidP="00274AFB">
      <w:pPr>
        <w:tabs>
          <w:tab w:val="left" w:pos="3836"/>
        </w:tabs>
        <w:jc w:val="center"/>
        <w:rPr>
          <w:rFonts w:ascii="Times New Roman" w:eastAsia="Times New Roman" w:hAnsi="Times New Roman"/>
          <w:color w:val="FF0000"/>
          <w:kern w:val="0"/>
          <w:sz w:val="20"/>
          <w:lang w:eastAsia="it-IT"/>
        </w:rPr>
      </w:pPr>
    </w:p>
    <w:p w:rsidR="00921496" w:rsidRPr="00701D05" w:rsidRDefault="00921496" w:rsidP="00274AFB">
      <w:pPr>
        <w:tabs>
          <w:tab w:val="left" w:pos="3836"/>
        </w:tabs>
        <w:jc w:val="center"/>
        <w:rPr>
          <w:rFonts w:ascii="Times New Roman" w:eastAsia="Times New Roman" w:hAnsi="Times New Roman"/>
          <w:color w:val="FF0000"/>
          <w:kern w:val="0"/>
          <w:sz w:val="20"/>
          <w:lang w:eastAsia="it-IT"/>
        </w:rPr>
      </w:pPr>
    </w:p>
    <w:p w:rsidR="00921496" w:rsidRPr="00701D05" w:rsidRDefault="00D9478A" w:rsidP="00274AFB">
      <w:pPr>
        <w:tabs>
          <w:tab w:val="left" w:pos="3836"/>
        </w:tabs>
        <w:jc w:val="center"/>
        <w:rPr>
          <w:rFonts w:ascii="Times New Roman" w:eastAsia="Times New Roman" w:hAnsi="Times New Roman"/>
          <w:color w:val="FF0000"/>
          <w:kern w:val="0"/>
          <w:sz w:val="20"/>
          <w:lang w:eastAsia="it-IT"/>
        </w:rPr>
      </w:pPr>
      <w:r w:rsidRPr="00701D05">
        <w:rPr>
          <w:rFonts w:ascii="Times New Roman" w:eastAsia="Times New Roman" w:hAnsi="Times New Roman"/>
          <w:noProof/>
          <w:kern w:val="0"/>
          <w:lang w:eastAsia="it-IT"/>
        </w:rPr>
        <mc:AlternateContent>
          <mc:Choice Requires="wps">
            <w:drawing>
              <wp:anchor distT="0" distB="0" distL="114300" distR="114300" simplePos="0" relativeHeight="251675648" behindDoc="0" locked="0" layoutInCell="1" allowOverlap="1" wp14:anchorId="10DB23D4" wp14:editId="41FA4898">
                <wp:simplePos x="0" y="0"/>
                <wp:positionH relativeFrom="column">
                  <wp:posOffset>2559685</wp:posOffset>
                </wp:positionH>
                <wp:positionV relativeFrom="paragraph">
                  <wp:posOffset>122555</wp:posOffset>
                </wp:positionV>
                <wp:extent cx="1812925" cy="645160"/>
                <wp:effectExtent l="0" t="0" r="0" b="2540"/>
                <wp:wrapNone/>
                <wp:docPr id="76" name="Casella di testo 76"/>
                <wp:cNvGraphicFramePr/>
                <a:graphic xmlns:a="http://schemas.openxmlformats.org/drawingml/2006/main">
                  <a:graphicData uri="http://schemas.microsoft.com/office/word/2010/wordprocessingShape">
                    <wps:wsp>
                      <wps:cNvSpPr txBox="1"/>
                      <wps:spPr>
                        <a:xfrm>
                          <a:off x="0" y="0"/>
                          <a:ext cx="1812925" cy="64516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F0F58" w:rsidRPr="00835D0F" w:rsidRDefault="005F0F58" w:rsidP="00F91D24">
                            <w:pPr>
                              <w:rPr>
                                <w:color w:val="FF0000"/>
                                <w:sz w:val="22"/>
                                <w:szCs w:val="22"/>
                              </w:rPr>
                            </w:pPr>
                            <w:r>
                              <w:rPr>
                                <w:color w:val="FF0000"/>
                                <w:sz w:val="20"/>
                                <w:szCs w:val="22"/>
                              </w:rPr>
                              <w:t xml:space="preserve">Rapporto tra adolescenti                           e  televisione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sella di testo 76" o:spid="_x0000_s1026" type="#_x0000_t202" style="position:absolute;left:0;text-align:left;margin-left:201.55pt;margin-top:9.65pt;width:142.75pt;height:50.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" fillcolor="white [3201]" stroked="f" strokeweight=".5pt">
                <v:textbox>
                  <w:txbxContent>
                    <w:p w:rsidR="005F0F58" w:rsidRPr="00835D0F" w:rsidRDefault="005F0F58" w:rsidP="00F91D24">
                      <w:pPr>
                        <w:rPr>
                          <w:color w:val="FF0000"/>
                          <w:sz w:val="22"/>
                          <w:szCs w:val="22"/>
                        </w:rPr>
                      </w:pPr>
                      <w:r>
                        <w:rPr>
                          <w:color w:val="FF0000"/>
                          <w:sz w:val="20"/>
                          <w:szCs w:val="22"/>
                        </w:rPr>
                        <w:t xml:space="preserve">Rapporto tra adolescenti                           e  televisione            </w:t>
                      </w:r>
                    </w:p>
                  </w:txbxContent>
                </v:textbox>
              </v:shape>
            </w:pict>
          </mc:Fallback>
        </mc:AlternateContent>
      </w:r>
    </w:p>
    <w:p w:rsidR="00921496" w:rsidRPr="00701D05" w:rsidRDefault="00921496" w:rsidP="00274AFB">
      <w:pPr>
        <w:tabs>
          <w:tab w:val="left" w:pos="3836"/>
        </w:tabs>
        <w:jc w:val="center"/>
        <w:rPr>
          <w:rFonts w:ascii="Times New Roman" w:eastAsia="Times New Roman" w:hAnsi="Times New Roman"/>
          <w:color w:val="FF0000"/>
          <w:kern w:val="0"/>
          <w:sz w:val="20"/>
          <w:lang w:eastAsia="it-IT"/>
        </w:rPr>
      </w:pPr>
    </w:p>
    <w:p w:rsidR="00921496" w:rsidRPr="00701D05" w:rsidRDefault="00921496" w:rsidP="00F91D24">
      <w:pPr>
        <w:tabs>
          <w:tab w:val="left" w:pos="3836"/>
        </w:tabs>
        <w:rPr>
          <w:rFonts w:ascii="Times New Roman" w:eastAsia="Times New Roman" w:hAnsi="Times New Roman"/>
          <w:color w:val="FF0000"/>
          <w:kern w:val="0"/>
          <w:sz w:val="20"/>
          <w:lang w:eastAsia="it-IT"/>
        </w:rPr>
      </w:pPr>
    </w:p>
    <w:p w:rsidR="00151B9D" w:rsidRPr="00701D05" w:rsidRDefault="00151B9D" w:rsidP="00151B9D">
      <w:pPr>
        <w:tabs>
          <w:tab w:val="left" w:pos="3836"/>
        </w:tabs>
        <w:rPr>
          <w:rFonts w:ascii="Times New Roman" w:eastAsia="Times New Roman" w:hAnsi="Times New Roman"/>
          <w:color w:val="FF0000"/>
          <w:kern w:val="0"/>
          <w:sz w:val="20"/>
          <w:lang w:eastAsia="it-IT"/>
        </w:rPr>
      </w:pPr>
    </w:p>
    <w:p w:rsidR="00274AFB" w:rsidRPr="00701D05" w:rsidRDefault="00274AFB" w:rsidP="00274AFB">
      <w:pPr>
        <w:jc w:val="center"/>
        <w:rPr>
          <w:rFonts w:ascii="Times New Roman" w:eastAsia="Times New Roman" w:hAnsi="Times New Roman"/>
          <w:color w:val="FF0000"/>
          <w:kern w:val="0"/>
          <w:sz w:val="20"/>
          <w:lang w:eastAsia="it-IT"/>
        </w:rPr>
      </w:pPr>
    </w:p>
    <w:p w:rsidR="00274AFB" w:rsidRPr="00701D05" w:rsidRDefault="003C00A3" w:rsidP="00D21373">
      <w:pPr>
        <w:rPr>
          <w:rFonts w:ascii="Times New Roman" w:eastAsia="Times New Roman" w:hAnsi="Times New Roman"/>
          <w:kern w:val="0"/>
          <w:lang w:eastAsia="it-IT"/>
        </w:rPr>
      </w:pPr>
      <w:r w:rsidRPr="00701D05">
        <w:rPr>
          <w:rFonts w:ascii="Times New Roman" w:eastAsia="Times New Roman" w:hAnsi="Times New Roman"/>
          <w:noProof/>
          <w:kern w:val="0"/>
          <w:lang w:eastAsia="it-IT"/>
        </w:rPr>
        <mc:AlternateContent>
          <mc:Choice Requires="wps">
            <w:drawing>
              <wp:anchor distT="0" distB="0" distL="114300" distR="114300" simplePos="0" relativeHeight="251718656" behindDoc="0" locked="0" layoutInCell="1" allowOverlap="1" wp14:anchorId="39BFBB1F" wp14:editId="0B7A6E2E">
                <wp:simplePos x="0" y="0"/>
                <wp:positionH relativeFrom="column">
                  <wp:posOffset>4050665</wp:posOffset>
                </wp:positionH>
                <wp:positionV relativeFrom="paragraph">
                  <wp:posOffset>-285750</wp:posOffset>
                </wp:positionV>
                <wp:extent cx="875030" cy="476250"/>
                <wp:effectExtent l="0" t="0" r="20320" b="19050"/>
                <wp:wrapNone/>
                <wp:docPr id="74" name="Connettore 1 74"/>
                <wp:cNvGraphicFramePr/>
                <a:graphic xmlns:a="http://schemas.openxmlformats.org/drawingml/2006/main">
                  <a:graphicData uri="http://schemas.microsoft.com/office/word/2010/wordprocessingShape">
                    <wps:wsp>
                      <wps:cNvCnPr/>
                      <wps:spPr>
                        <a:xfrm>
                          <a:off x="0" y="0"/>
                          <a:ext cx="875030" cy="476250"/>
                        </a:xfrm>
                        <a:prstGeom prst="line">
                          <a:avLst/>
                        </a:prstGeom>
                        <a:ln w="1905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Connettore 1 74"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8.95pt,-22.5pt" to="387.8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" strokecolor="#002060" strokeweight="1.5pt"/>
            </w:pict>
          </mc:Fallback>
        </mc:AlternateContent>
      </w:r>
      <w:r w:rsidR="00835D0F" w:rsidRPr="00701D05">
        <w:rPr>
          <w:rFonts w:ascii="Times New Roman" w:eastAsia="Times New Roman" w:hAnsi="Times New Roman"/>
          <w:noProof/>
          <w:kern w:val="0"/>
          <w:lang w:eastAsia="it-IT"/>
        </w:rPr>
        <mc:AlternateContent>
          <mc:Choice Requires="wps">
            <w:drawing>
              <wp:anchor distT="0" distB="0" distL="114300" distR="114300" simplePos="0" relativeHeight="251697152" behindDoc="0" locked="0" layoutInCell="1" allowOverlap="1" wp14:anchorId="72E18CFC" wp14:editId="51EA9B2E">
                <wp:simplePos x="0" y="0"/>
                <wp:positionH relativeFrom="column">
                  <wp:posOffset>3198767</wp:posOffset>
                </wp:positionH>
                <wp:positionV relativeFrom="paragraph">
                  <wp:posOffset>-85287</wp:posOffset>
                </wp:positionV>
                <wp:extent cx="0" cy="822191"/>
                <wp:effectExtent l="0" t="0" r="19050" b="16510"/>
                <wp:wrapNone/>
                <wp:docPr id="13" name="Connettore 1 13"/>
                <wp:cNvGraphicFramePr/>
                <a:graphic xmlns:a="http://schemas.openxmlformats.org/drawingml/2006/main">
                  <a:graphicData uri="http://schemas.microsoft.com/office/word/2010/wordprocessingShape">
                    <wps:wsp>
                      <wps:cNvCnPr/>
                      <wps:spPr>
                        <a:xfrm>
                          <a:off x="0" y="0"/>
                          <a:ext cx="0" cy="822191"/>
                        </a:xfrm>
                        <a:prstGeom prst="line">
                          <a:avLst/>
                        </a:prstGeom>
                        <a:ln w="1905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Connettore 1 13"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1.85pt,-6.7pt" to="251.8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" strokecolor="#002060" strokeweight="1.5pt"/>
            </w:pict>
          </mc:Fallback>
        </mc:AlternateContent>
      </w:r>
      <w:r w:rsidR="00835D0F" w:rsidRPr="00701D05">
        <w:rPr>
          <w:rFonts w:ascii="Times New Roman" w:eastAsia="Times New Roman" w:hAnsi="Times New Roman"/>
          <w:noProof/>
          <w:kern w:val="0"/>
          <w:lang w:eastAsia="it-IT"/>
        </w:rPr>
        <mc:AlternateContent>
          <mc:Choice Requires="wps">
            <w:drawing>
              <wp:anchor distT="0" distB="0" distL="114300" distR="114300" simplePos="0" relativeHeight="251691008" behindDoc="0" locked="0" layoutInCell="1" allowOverlap="1" wp14:anchorId="30500250" wp14:editId="08757F4C">
                <wp:simplePos x="0" y="0"/>
                <wp:positionH relativeFrom="column">
                  <wp:posOffset>1661795</wp:posOffset>
                </wp:positionH>
                <wp:positionV relativeFrom="paragraph">
                  <wp:posOffset>-346710</wp:posOffset>
                </wp:positionV>
                <wp:extent cx="751840" cy="451485"/>
                <wp:effectExtent l="0" t="0" r="29210" b="24765"/>
                <wp:wrapNone/>
                <wp:docPr id="3" name="Connettore 1 3"/>
                <wp:cNvGraphicFramePr/>
                <a:graphic xmlns:a="http://schemas.openxmlformats.org/drawingml/2006/main">
                  <a:graphicData uri="http://schemas.microsoft.com/office/word/2010/wordprocessingShape">
                    <wps:wsp>
                      <wps:cNvCnPr/>
                      <wps:spPr>
                        <a:xfrm flipH="1">
                          <a:off x="0" y="0"/>
                          <a:ext cx="751840" cy="451485"/>
                        </a:xfrm>
                        <a:prstGeom prst="line">
                          <a:avLst/>
                        </a:prstGeom>
                        <a:ln w="1905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Connettore 1 3" o:spid="_x0000_s1026" style="position:absolute;flip:x;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0.85pt,-27.3pt" to="190.05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" strokecolor="#002060" strokeweight="1.5pt"/>
            </w:pict>
          </mc:Fallback>
        </mc:AlternateContent>
      </w:r>
      <w:r w:rsidR="006D57D8" w:rsidRPr="00701D05">
        <w:rPr>
          <w:rFonts w:ascii="Times New Roman" w:eastAsia="Times New Roman" w:hAnsi="Times New Roman"/>
          <w:noProof/>
          <w:kern w:val="0"/>
          <w:lang w:eastAsia="it-IT"/>
        </w:rPr>
        <mc:AlternateContent>
          <mc:Choice Requires="wps">
            <w:drawing>
              <wp:anchor distT="0" distB="0" distL="114300" distR="114300" simplePos="0" relativeHeight="251692032" behindDoc="0" locked="0" layoutInCell="1" allowOverlap="1" wp14:anchorId="1EA13DFC" wp14:editId="2AD3A8F1">
                <wp:simplePos x="0" y="0"/>
                <wp:positionH relativeFrom="column">
                  <wp:posOffset>1184910</wp:posOffset>
                </wp:positionH>
                <wp:positionV relativeFrom="paragraph">
                  <wp:posOffset>120650</wp:posOffset>
                </wp:positionV>
                <wp:extent cx="591185" cy="214630"/>
                <wp:effectExtent l="0" t="0" r="0" b="0"/>
                <wp:wrapNone/>
                <wp:docPr id="7" name="Casella di testo 7"/>
                <wp:cNvGraphicFramePr/>
                <a:graphic xmlns:a="http://schemas.openxmlformats.org/drawingml/2006/main">
                  <a:graphicData uri="http://schemas.microsoft.com/office/word/2010/wordprocessingShape">
                    <wps:wsp>
                      <wps:cNvSpPr txBox="1"/>
                      <wps:spPr>
                        <a:xfrm>
                          <a:off x="0" y="0"/>
                          <a:ext cx="591185" cy="21463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F0F58" w:rsidRPr="00151B9D" w:rsidRDefault="005F0F58">
                            <w:pPr>
                              <w:rPr>
                                <w:sz w:val="16"/>
                                <w:szCs w:val="16"/>
                              </w:rPr>
                            </w:pPr>
                            <w:r>
                              <w:rPr>
                                <w:sz w:val="16"/>
                                <w:szCs w:val="16"/>
                              </w:rPr>
                              <w:t>induce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asella di testo 7" o:spid="_x0000_s1027" type="#_x0000_t202" style="position:absolute;margin-left:93.3pt;margin-top:9.5pt;width:46.55pt;height:16.9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" fillcolor="white [3201]" stroked="f" strokeweight=".5pt">
                <v:textbox>
                  <w:txbxContent>
                    <w:p w:rsidR="005F0F58" w:rsidRPr="00151B9D" w:rsidRDefault="005F0F58">
                      <w:pPr>
                        <w:rPr>
                          <w:sz w:val="16"/>
                          <w:szCs w:val="16"/>
                        </w:rPr>
                      </w:pPr>
                      <w:r>
                        <w:rPr>
                          <w:sz w:val="16"/>
                          <w:szCs w:val="16"/>
                        </w:rPr>
                        <w:t>induce</w:t>
                      </w:r>
                    </w:p>
                  </w:txbxContent>
                </v:textbox>
              </v:shape>
            </w:pict>
          </mc:Fallback>
        </mc:AlternateContent>
      </w:r>
      <w:r w:rsidR="00FA66B3" w:rsidRPr="00701D05">
        <w:rPr>
          <w:rFonts w:ascii="Times New Roman" w:hAnsi="Times New Roman"/>
          <w:noProof/>
          <w:lang w:eastAsia="it-IT"/>
        </w:rPr>
        <mc:AlternateContent>
          <mc:Choice Requires="wps">
            <w:drawing>
              <wp:anchor distT="0" distB="0" distL="114300" distR="114300" simplePos="0" relativeHeight="251723776" behindDoc="0" locked="0" layoutInCell="1" allowOverlap="1" wp14:anchorId="1504E877" wp14:editId="7856D892">
                <wp:simplePos x="0" y="0"/>
                <wp:positionH relativeFrom="column">
                  <wp:posOffset>3936434</wp:posOffset>
                </wp:positionH>
                <wp:positionV relativeFrom="paragraph">
                  <wp:posOffset>-100656</wp:posOffset>
                </wp:positionV>
                <wp:extent cx="591185" cy="691564"/>
                <wp:effectExtent l="0" t="0" r="18415" b="32385"/>
                <wp:wrapNone/>
                <wp:docPr id="91" name="Connettore 1 91"/>
                <wp:cNvGraphicFramePr/>
                <a:graphic xmlns:a="http://schemas.openxmlformats.org/drawingml/2006/main">
                  <a:graphicData uri="http://schemas.microsoft.com/office/word/2010/wordprocessingShape">
                    <wps:wsp>
                      <wps:cNvCnPr/>
                      <wps:spPr>
                        <a:xfrm>
                          <a:off x="0" y="0"/>
                          <a:ext cx="591185" cy="691564"/>
                        </a:xfrm>
                        <a:prstGeom prst="line">
                          <a:avLst/>
                        </a:prstGeom>
                        <a:ln w="1905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Connettore 1 91" o:spid="_x0000_s1026"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9.95pt,-7.95pt" to="356.5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" strokecolor="#002060" strokeweight="1.5pt"/>
            </w:pict>
          </mc:Fallback>
        </mc:AlternateContent>
      </w:r>
    </w:p>
    <w:p w:rsidR="00274AFB" w:rsidRPr="00701D05" w:rsidRDefault="00FA66B3" w:rsidP="00151B9D">
      <w:pPr>
        <w:tabs>
          <w:tab w:val="left" w:pos="2033"/>
        </w:tabs>
        <w:rPr>
          <w:rFonts w:ascii="Times New Roman" w:eastAsia="Times New Roman" w:hAnsi="Times New Roman"/>
          <w:kern w:val="0"/>
          <w:lang w:eastAsia="it-IT"/>
        </w:rPr>
      </w:pPr>
      <w:r w:rsidRPr="00701D05">
        <w:rPr>
          <w:rFonts w:ascii="Times New Roman" w:hAnsi="Times New Roman"/>
          <w:noProof/>
          <w:lang w:eastAsia="it-IT"/>
        </w:rPr>
        <mc:AlternateContent>
          <mc:Choice Requires="wps">
            <w:drawing>
              <wp:anchor distT="0" distB="0" distL="114300" distR="114300" simplePos="0" relativeHeight="251720704" behindDoc="0" locked="0" layoutInCell="1" allowOverlap="1" wp14:anchorId="36BF53D9" wp14:editId="65007A94">
                <wp:simplePos x="0" y="0"/>
                <wp:positionH relativeFrom="column">
                  <wp:posOffset>4872824</wp:posOffset>
                </wp:positionH>
                <wp:positionV relativeFrom="paragraph">
                  <wp:posOffset>15262</wp:posOffset>
                </wp:positionV>
                <wp:extent cx="660400" cy="222250"/>
                <wp:effectExtent l="0" t="0" r="0" b="6350"/>
                <wp:wrapNone/>
                <wp:docPr id="75" name="Casella di testo 75"/>
                <wp:cNvGraphicFramePr/>
                <a:graphic xmlns:a="http://schemas.openxmlformats.org/drawingml/2006/main">
                  <a:graphicData uri="http://schemas.microsoft.com/office/word/2010/wordprocessingShape">
                    <wps:wsp>
                      <wps:cNvSpPr txBox="1"/>
                      <wps:spPr>
                        <a:xfrm>
                          <a:off x="0" y="0"/>
                          <a:ext cx="660400" cy="222250"/>
                        </a:xfrm>
                        <a:prstGeom prst="rect">
                          <a:avLst/>
                        </a:prstGeom>
                        <a:noFill/>
                        <a:ln w="6350">
                          <a:noFill/>
                        </a:ln>
                        <a:effectLst/>
                      </wps:spPr>
                      <wps:txbx>
                        <w:txbxContent>
                          <w:p w:rsidR="005F0F58" w:rsidRPr="00505573" w:rsidRDefault="005F0F58" w:rsidP="00505573">
                            <w:pPr>
                              <w:rPr>
                                <w:sz w:val="16"/>
                                <w:szCs w:val="16"/>
                              </w:rPr>
                            </w:pPr>
                            <w:r w:rsidRPr="00505573">
                              <w:rPr>
                                <w:sz w:val="16"/>
                                <w:szCs w:val="16"/>
                              </w:rPr>
                              <w:t>condiziona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asella di testo 75" o:spid="_x0000_s1028" type="#_x0000_t202" style="position:absolute;margin-left:383.7pt;margin-top:1.2pt;width:52pt;height:17.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" filled="f" stroked="f" strokeweight=".5pt">
                <v:textbox>
                  <w:txbxContent>
                    <w:p w:rsidR="005F0F58" w:rsidRPr="00505573" w:rsidRDefault="005F0F58" w:rsidP="00505573">
                      <w:pPr>
                        <w:rPr>
                          <w:sz w:val="16"/>
                          <w:szCs w:val="16"/>
                        </w:rPr>
                      </w:pPr>
                      <w:r w:rsidRPr="00505573">
                        <w:rPr>
                          <w:sz w:val="16"/>
                          <w:szCs w:val="16"/>
                        </w:rPr>
                        <w:t>condiziona</w:t>
                      </w:r>
                    </w:p>
                  </w:txbxContent>
                </v:textbox>
              </v:shape>
            </w:pict>
          </mc:Fallback>
        </mc:AlternateContent>
      </w:r>
      <w:r w:rsidR="00151B9D" w:rsidRPr="00701D05">
        <w:rPr>
          <w:rFonts w:ascii="Times New Roman" w:eastAsia="Times New Roman" w:hAnsi="Times New Roman"/>
          <w:kern w:val="0"/>
          <w:lang w:eastAsia="it-IT"/>
        </w:rPr>
        <w:tab/>
      </w:r>
    </w:p>
    <w:p w:rsidR="00274AFB" w:rsidRPr="00701D05" w:rsidRDefault="003C00A3" w:rsidP="00D21373">
      <w:pPr>
        <w:rPr>
          <w:rFonts w:ascii="Times New Roman" w:eastAsia="Times New Roman" w:hAnsi="Times New Roman"/>
          <w:kern w:val="0"/>
          <w:lang w:eastAsia="it-IT"/>
        </w:rPr>
      </w:pPr>
      <w:r w:rsidRPr="00701D05">
        <w:rPr>
          <w:rFonts w:ascii="Times New Roman" w:hAnsi="Times New Roman"/>
          <w:noProof/>
          <w:lang w:eastAsia="it-IT"/>
        </w:rPr>
        <mc:AlternateContent>
          <mc:Choice Requires="wps">
            <w:drawing>
              <wp:anchor distT="0" distB="0" distL="114300" distR="114300" simplePos="0" relativeHeight="251721728" behindDoc="0" locked="0" layoutInCell="1" allowOverlap="1" wp14:anchorId="5E6B7C4B" wp14:editId="5C8C451A">
                <wp:simplePos x="0" y="0"/>
                <wp:positionH relativeFrom="column">
                  <wp:posOffset>5504276</wp:posOffset>
                </wp:positionH>
                <wp:positionV relativeFrom="paragraph">
                  <wp:posOffset>168226</wp:posOffset>
                </wp:positionV>
                <wp:extent cx="368300" cy="214630"/>
                <wp:effectExtent l="0" t="0" r="69850" b="52070"/>
                <wp:wrapNone/>
                <wp:docPr id="89" name="Connettore 2 89"/>
                <wp:cNvGraphicFramePr/>
                <a:graphic xmlns:a="http://schemas.openxmlformats.org/drawingml/2006/main">
                  <a:graphicData uri="http://schemas.microsoft.com/office/word/2010/wordprocessingShape">
                    <wps:wsp>
                      <wps:cNvCnPr/>
                      <wps:spPr>
                        <a:xfrm>
                          <a:off x="0" y="0"/>
                          <a:ext cx="368300" cy="214630"/>
                        </a:xfrm>
                        <a:prstGeom prst="straightConnector1">
                          <a:avLst/>
                        </a:prstGeom>
                        <a:ln w="19050">
                          <a:solidFill>
                            <a:srgbClr val="00206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Connettore 2 89" o:spid="_x0000_s1026" type="#_x0000_t32" style="position:absolute;margin-left:433.4pt;margin-top:13.25pt;width:29pt;height:16.9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" strokecolor="#002060" strokeweight="1.5pt">
                <v:stroke endarrow="open"/>
              </v:shape>
            </w:pict>
          </mc:Fallback>
        </mc:AlternateContent>
      </w:r>
      <w:r w:rsidR="00835D0F" w:rsidRPr="00701D05">
        <w:rPr>
          <w:rFonts w:ascii="Times New Roman" w:eastAsia="Times New Roman" w:hAnsi="Times New Roman"/>
          <w:noProof/>
          <w:kern w:val="0"/>
          <w:lang w:eastAsia="it-IT"/>
        </w:rPr>
        <mc:AlternateContent>
          <mc:Choice Requires="wps">
            <w:drawing>
              <wp:anchor distT="0" distB="0" distL="114300" distR="114300" simplePos="0" relativeHeight="251678720" behindDoc="0" locked="0" layoutInCell="1" allowOverlap="1" wp14:anchorId="0C43D9F4" wp14:editId="220D2183">
                <wp:simplePos x="0" y="0"/>
                <wp:positionH relativeFrom="column">
                  <wp:posOffset>716280</wp:posOffset>
                </wp:positionH>
                <wp:positionV relativeFrom="paragraph">
                  <wp:posOffset>54610</wp:posOffset>
                </wp:positionV>
                <wp:extent cx="476250" cy="353060"/>
                <wp:effectExtent l="38100" t="0" r="19050" b="66040"/>
                <wp:wrapNone/>
                <wp:docPr id="79" name="Connettore 2 79"/>
                <wp:cNvGraphicFramePr/>
                <a:graphic xmlns:a="http://schemas.openxmlformats.org/drawingml/2006/main">
                  <a:graphicData uri="http://schemas.microsoft.com/office/word/2010/wordprocessingShape">
                    <wps:wsp>
                      <wps:cNvCnPr/>
                      <wps:spPr>
                        <a:xfrm flipH="1">
                          <a:off x="0" y="0"/>
                          <a:ext cx="476250" cy="353060"/>
                        </a:xfrm>
                        <a:prstGeom prst="straightConnector1">
                          <a:avLst/>
                        </a:prstGeom>
                        <a:ln w="19050">
                          <a:solidFill>
                            <a:srgbClr val="00206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Connettore 2 79" o:spid="_x0000_s1026" type="#_x0000_t32" style="position:absolute;margin-left:56.4pt;margin-top:4.3pt;width:37.5pt;height:27.8pt;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" strokecolor="#002060" strokeweight="1.5pt">
                <v:stroke endarrow="open"/>
              </v:shape>
            </w:pict>
          </mc:Fallback>
        </mc:AlternateContent>
      </w:r>
    </w:p>
    <w:p w:rsidR="00835D0F" w:rsidRPr="00701D05" w:rsidRDefault="00835D0F" w:rsidP="00D21373">
      <w:pPr>
        <w:rPr>
          <w:rFonts w:ascii="Times New Roman" w:eastAsia="Times New Roman" w:hAnsi="Times New Roman"/>
          <w:kern w:val="0"/>
          <w:lang w:eastAsia="it-IT"/>
        </w:rPr>
      </w:pPr>
    </w:p>
    <w:p w:rsidR="00274AFB" w:rsidRPr="00701D05" w:rsidRDefault="003C00A3" w:rsidP="00D21373">
      <w:pPr>
        <w:rPr>
          <w:rFonts w:ascii="Times New Roman" w:eastAsia="Times New Roman" w:hAnsi="Times New Roman"/>
          <w:kern w:val="0"/>
          <w:lang w:eastAsia="it-IT"/>
        </w:rPr>
      </w:pPr>
      <w:r w:rsidRPr="00701D05">
        <w:rPr>
          <w:rFonts w:ascii="Times New Roman" w:hAnsi="Times New Roman"/>
          <w:noProof/>
          <w:lang w:eastAsia="it-IT"/>
        </w:rPr>
        <mc:AlternateContent>
          <mc:Choice Requires="wps">
            <w:drawing>
              <wp:anchor distT="0" distB="0" distL="114300" distR="114300" simplePos="0" relativeHeight="251722752" behindDoc="0" locked="0" layoutInCell="1" allowOverlap="1" wp14:anchorId="6CCB5715" wp14:editId="4FD8BF2F">
                <wp:simplePos x="0" y="0"/>
                <wp:positionH relativeFrom="column">
                  <wp:posOffset>5688394</wp:posOffset>
                </wp:positionH>
                <wp:positionV relativeFrom="paragraph">
                  <wp:posOffset>58916</wp:posOffset>
                </wp:positionV>
                <wp:extent cx="1097984" cy="414020"/>
                <wp:effectExtent l="0" t="0" r="6985" b="5080"/>
                <wp:wrapNone/>
                <wp:docPr id="90" name="Casella di testo 90"/>
                <wp:cNvGraphicFramePr/>
                <a:graphic xmlns:a="http://schemas.openxmlformats.org/drawingml/2006/main">
                  <a:graphicData uri="http://schemas.microsoft.com/office/word/2010/wordprocessingShape">
                    <wps:wsp>
                      <wps:cNvSpPr txBox="1"/>
                      <wps:spPr>
                        <a:xfrm>
                          <a:off x="0" y="0"/>
                          <a:ext cx="1097984" cy="4140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F0F58" w:rsidRPr="00505573" w:rsidRDefault="005F0F58" w:rsidP="00505573">
                            <w:pPr>
                              <w:jc w:val="center"/>
                              <w:rPr>
                                <w:sz w:val="20"/>
                                <w:szCs w:val="20"/>
                              </w:rPr>
                            </w:pPr>
                            <w:r>
                              <w:rPr>
                                <w:sz w:val="20"/>
                                <w:szCs w:val="20"/>
                              </w:rPr>
                              <w:t>SVILUPPO PSICOLOGICO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asella di testo 90" o:spid="_x0000_s1029" type="#_x0000_t202" style="position:absolute;margin-left:447.9pt;margin-top:4.65pt;width:86.45pt;height:32.6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" fillcolor="white [3201]" stroked="f" strokeweight=".5pt">
                <v:textbox>
                  <w:txbxContent>
                    <w:p w:rsidR="005F0F58" w:rsidRPr="00505573" w:rsidRDefault="005F0F58" w:rsidP="00505573">
                      <w:pPr>
                        <w:jc w:val="center"/>
                        <w:rPr>
                          <w:sz w:val="20"/>
                          <w:szCs w:val="20"/>
                        </w:rPr>
                      </w:pPr>
                      <w:r>
                        <w:rPr>
                          <w:sz w:val="20"/>
                          <w:szCs w:val="20"/>
                        </w:rPr>
                        <w:t>SVILUPPO PSICOLOGICO</w:t>
                      </w:r>
                    </w:p>
                  </w:txbxContent>
                </v:textbox>
              </v:shape>
            </w:pict>
          </mc:Fallback>
        </mc:AlternateContent>
      </w:r>
      <w:r w:rsidR="00FA66B3" w:rsidRPr="00701D05">
        <w:rPr>
          <w:rFonts w:ascii="Times New Roman" w:eastAsia="Times New Roman" w:hAnsi="Times New Roman"/>
          <w:noProof/>
          <w:kern w:val="0"/>
          <w:lang w:eastAsia="it-IT"/>
        </w:rPr>
        <mc:AlternateContent>
          <mc:Choice Requires="wps">
            <w:drawing>
              <wp:anchor distT="0" distB="0" distL="114300" distR="114300" simplePos="0" relativeHeight="251724800" behindDoc="0" locked="0" layoutInCell="1" allowOverlap="1" wp14:anchorId="492B3FF8" wp14:editId="1B41FB64">
                <wp:simplePos x="0" y="0"/>
                <wp:positionH relativeFrom="column">
                  <wp:posOffset>4358005</wp:posOffset>
                </wp:positionH>
                <wp:positionV relativeFrom="paragraph">
                  <wp:posOffset>78740</wp:posOffset>
                </wp:positionV>
                <wp:extent cx="1175385" cy="214630"/>
                <wp:effectExtent l="0" t="0" r="5715" b="0"/>
                <wp:wrapNone/>
                <wp:docPr id="92" name="Casella di testo 92"/>
                <wp:cNvGraphicFramePr/>
                <a:graphic xmlns:a="http://schemas.openxmlformats.org/drawingml/2006/main">
                  <a:graphicData uri="http://schemas.microsoft.com/office/word/2010/wordprocessingShape">
                    <wps:wsp>
                      <wps:cNvSpPr txBox="1"/>
                      <wps:spPr>
                        <a:xfrm>
                          <a:off x="0" y="0"/>
                          <a:ext cx="1175385" cy="21463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F0F58" w:rsidRPr="00505573" w:rsidRDefault="005F0F58">
                            <w:pPr>
                              <w:rPr>
                                <w:sz w:val="16"/>
                                <w:szCs w:val="16"/>
                              </w:rPr>
                            </w:pPr>
                            <w:r>
                              <w:rPr>
                                <w:sz w:val="16"/>
                                <w:szCs w:val="16"/>
                              </w:rPr>
                              <w:t>condiziona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Casella di testo 92" o:spid="_x0000_s1030" type="#_x0000_t202" style="position:absolute;margin-left:343.15pt;margin-top:6.2pt;width:92.55pt;height:16.9pt;z-index:251724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" fillcolor="white [3201]" stroked="f" strokeweight=".5pt">
                <v:textbox>
                  <w:txbxContent>
                    <w:p w:rsidR="005F0F58" w:rsidRPr="00505573" w:rsidRDefault="005F0F58">
                      <w:pPr>
                        <w:rPr>
                          <w:sz w:val="16"/>
                          <w:szCs w:val="16"/>
                        </w:rPr>
                      </w:pPr>
                      <w:r>
                        <w:rPr>
                          <w:sz w:val="16"/>
                          <w:szCs w:val="16"/>
                        </w:rPr>
                        <w:t>condiziona</w:t>
                      </w:r>
                    </w:p>
                  </w:txbxContent>
                </v:textbox>
              </v:shape>
            </w:pict>
          </mc:Fallback>
        </mc:AlternateContent>
      </w:r>
      <w:r w:rsidR="00352527" w:rsidRPr="00701D05">
        <w:rPr>
          <w:rFonts w:ascii="Times New Roman" w:eastAsia="Times New Roman" w:hAnsi="Times New Roman"/>
          <w:noProof/>
          <w:kern w:val="0"/>
          <w:lang w:eastAsia="it-IT"/>
        </w:rPr>
        <mc:AlternateContent>
          <mc:Choice Requires="wps">
            <w:drawing>
              <wp:anchor distT="0" distB="0" distL="114300" distR="114300" simplePos="0" relativeHeight="251698176" behindDoc="0" locked="0" layoutInCell="1" allowOverlap="1" wp14:anchorId="4D55ED31" wp14:editId="74793DAD">
                <wp:simplePos x="0" y="0"/>
                <wp:positionH relativeFrom="column">
                  <wp:posOffset>2759075</wp:posOffset>
                </wp:positionH>
                <wp:positionV relativeFrom="paragraph">
                  <wp:posOffset>61595</wp:posOffset>
                </wp:positionV>
                <wp:extent cx="868045" cy="222250"/>
                <wp:effectExtent l="0" t="0" r="8255" b="6350"/>
                <wp:wrapNone/>
                <wp:docPr id="14" name="Casella di testo 14"/>
                <wp:cNvGraphicFramePr/>
                <a:graphic xmlns:a="http://schemas.openxmlformats.org/drawingml/2006/main">
                  <a:graphicData uri="http://schemas.microsoft.com/office/word/2010/wordprocessingShape">
                    <wps:wsp>
                      <wps:cNvSpPr txBox="1"/>
                      <wps:spPr>
                        <a:xfrm>
                          <a:off x="0" y="0"/>
                          <a:ext cx="868045" cy="2222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F0F58" w:rsidRPr="00352527" w:rsidRDefault="005F0F58" w:rsidP="00352527">
                            <w:pPr>
                              <w:jc w:val="center"/>
                              <w:rPr>
                                <w:sz w:val="16"/>
                                <w:szCs w:val="16"/>
                              </w:rPr>
                            </w:pPr>
                            <w:r w:rsidRPr="00352527">
                              <w:rPr>
                                <w:sz w:val="16"/>
                                <w:szCs w:val="16"/>
                              </w:rPr>
                              <w:t>produce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asella di testo 14" o:spid="_x0000_s1031" type="#_x0000_t202" style="position:absolute;margin-left:217.25pt;margin-top:4.85pt;width:68.35pt;height:17.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" fillcolor="white [3201]" stroked="f" strokeweight=".5pt">
                <v:textbox>
                  <w:txbxContent>
                    <w:p w:rsidR="005F0F58" w:rsidRPr="00352527" w:rsidRDefault="005F0F58" w:rsidP="00352527">
                      <w:pPr>
                        <w:jc w:val="center"/>
                        <w:rPr>
                          <w:sz w:val="16"/>
                          <w:szCs w:val="16"/>
                        </w:rPr>
                      </w:pPr>
                      <w:r w:rsidRPr="00352527">
                        <w:rPr>
                          <w:sz w:val="16"/>
                          <w:szCs w:val="16"/>
                        </w:rPr>
                        <w:t>produce</w:t>
                      </w:r>
                    </w:p>
                  </w:txbxContent>
                </v:textbox>
              </v:shape>
            </w:pict>
          </mc:Fallback>
        </mc:AlternateContent>
      </w:r>
      <w:r w:rsidR="00835D0F" w:rsidRPr="00701D05">
        <w:rPr>
          <w:rFonts w:ascii="Times New Roman" w:eastAsia="Times New Roman" w:hAnsi="Times New Roman"/>
          <w:kern w:val="0"/>
          <w:lang w:eastAsia="it-IT"/>
        </w:rPr>
        <w:t xml:space="preserve">  </w:t>
      </w:r>
    </w:p>
    <w:p w:rsidR="00274AFB" w:rsidRPr="00701D05" w:rsidRDefault="00835D0F" w:rsidP="00274AFB">
      <w:pPr>
        <w:rPr>
          <w:rFonts w:ascii="Times New Roman" w:hAnsi="Times New Roman"/>
        </w:rPr>
      </w:pPr>
      <w:r w:rsidRPr="00701D05">
        <w:rPr>
          <w:rFonts w:ascii="Times New Roman" w:eastAsia="Times New Roman" w:hAnsi="Times New Roman"/>
          <w:noProof/>
          <w:kern w:val="0"/>
          <w:lang w:eastAsia="it-IT"/>
        </w:rPr>
        <mc:AlternateContent>
          <mc:Choice Requires="wps">
            <w:drawing>
              <wp:anchor distT="0" distB="0" distL="114300" distR="114300" simplePos="0" relativeHeight="251699200" behindDoc="0" locked="0" layoutInCell="1" allowOverlap="1" wp14:anchorId="6A3FFD9F" wp14:editId="33F1ACA1">
                <wp:simplePos x="0" y="0"/>
                <wp:positionH relativeFrom="column">
                  <wp:posOffset>3198495</wp:posOffset>
                </wp:positionH>
                <wp:positionV relativeFrom="paragraph">
                  <wp:posOffset>134668</wp:posOffset>
                </wp:positionV>
                <wp:extent cx="0" cy="715010"/>
                <wp:effectExtent l="76200" t="0" r="114300" b="66040"/>
                <wp:wrapNone/>
                <wp:docPr id="15" name="Connettore 2 15"/>
                <wp:cNvGraphicFramePr/>
                <a:graphic xmlns:a="http://schemas.openxmlformats.org/drawingml/2006/main">
                  <a:graphicData uri="http://schemas.microsoft.com/office/word/2010/wordprocessingShape">
                    <wps:wsp>
                      <wps:cNvCnPr/>
                      <wps:spPr>
                        <a:xfrm>
                          <a:off x="0" y="0"/>
                          <a:ext cx="0" cy="715010"/>
                        </a:xfrm>
                        <a:prstGeom prst="straightConnector1">
                          <a:avLst/>
                        </a:prstGeom>
                        <a:ln w="19050">
                          <a:solidFill>
                            <a:srgbClr val="00206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Connettore 2 15" o:spid="_x0000_s1026" type="#_x0000_t32" style="position:absolute;margin-left:251.85pt;margin-top:10.6pt;width:0;height:56.3pt;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" strokecolor="#002060" strokeweight="1.5pt">
                <v:stroke endarrow="open"/>
              </v:shape>
            </w:pict>
          </mc:Fallback>
        </mc:AlternateContent>
      </w:r>
      <w:r w:rsidR="00FA66B3" w:rsidRPr="00701D05">
        <w:rPr>
          <w:rFonts w:ascii="Times New Roman" w:eastAsia="Times New Roman" w:hAnsi="Times New Roman"/>
          <w:noProof/>
          <w:kern w:val="0"/>
          <w:lang w:eastAsia="it-IT"/>
        </w:rPr>
        <mc:AlternateContent>
          <mc:Choice Requires="wps">
            <w:drawing>
              <wp:anchor distT="0" distB="0" distL="114300" distR="114300" simplePos="0" relativeHeight="251725824" behindDoc="0" locked="0" layoutInCell="1" allowOverlap="1" wp14:anchorId="59787D98" wp14:editId="7E7719A4">
                <wp:simplePos x="0" y="0"/>
                <wp:positionH relativeFrom="column">
                  <wp:posOffset>4858518</wp:posOffset>
                </wp:positionH>
                <wp:positionV relativeFrom="paragraph">
                  <wp:posOffset>158809</wp:posOffset>
                </wp:positionV>
                <wp:extent cx="384202" cy="414938"/>
                <wp:effectExtent l="0" t="0" r="53975" b="61595"/>
                <wp:wrapNone/>
                <wp:docPr id="93" name="Connettore 2 93"/>
                <wp:cNvGraphicFramePr/>
                <a:graphic xmlns:a="http://schemas.openxmlformats.org/drawingml/2006/main">
                  <a:graphicData uri="http://schemas.microsoft.com/office/word/2010/wordprocessingShape">
                    <wps:wsp>
                      <wps:cNvCnPr/>
                      <wps:spPr>
                        <a:xfrm>
                          <a:off x="0" y="0"/>
                          <a:ext cx="384202" cy="414938"/>
                        </a:xfrm>
                        <a:prstGeom prst="straightConnector1">
                          <a:avLst/>
                        </a:prstGeom>
                        <a:ln w="19050">
                          <a:solidFill>
                            <a:srgbClr val="00206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Connettore 2 93" o:spid="_x0000_s1026" type="#_x0000_t32" style="position:absolute;margin-left:382.55pt;margin-top:12.5pt;width:30.25pt;height:32.6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" strokecolor="#002060" strokeweight="1.5pt">
                <v:stroke endarrow="open"/>
              </v:shape>
            </w:pict>
          </mc:Fallback>
        </mc:AlternateContent>
      </w:r>
      <w:r w:rsidR="00352527" w:rsidRPr="00701D05">
        <w:rPr>
          <w:rFonts w:ascii="Times New Roman" w:eastAsia="Times New Roman" w:hAnsi="Times New Roman"/>
          <w:noProof/>
          <w:kern w:val="0"/>
          <w:lang w:eastAsia="it-IT"/>
        </w:rPr>
        <mc:AlternateContent>
          <mc:Choice Requires="wps">
            <w:drawing>
              <wp:anchor distT="0" distB="0" distL="114300" distR="114300" simplePos="0" relativeHeight="251679744" behindDoc="0" locked="0" layoutInCell="1" allowOverlap="1" wp14:anchorId="3A1F9839" wp14:editId="691F8EE8">
                <wp:simplePos x="0" y="0"/>
                <wp:positionH relativeFrom="column">
                  <wp:posOffset>17577</wp:posOffset>
                </wp:positionH>
                <wp:positionV relativeFrom="paragraph">
                  <wp:posOffset>58420</wp:posOffset>
                </wp:positionV>
                <wp:extent cx="906188" cy="215153"/>
                <wp:effectExtent l="0" t="0" r="8255" b="0"/>
                <wp:wrapNone/>
                <wp:docPr id="80" name="Casella di testo 80"/>
                <wp:cNvGraphicFramePr/>
                <a:graphic xmlns:a="http://schemas.openxmlformats.org/drawingml/2006/main">
                  <a:graphicData uri="http://schemas.microsoft.com/office/word/2010/wordprocessingShape">
                    <wps:wsp>
                      <wps:cNvSpPr txBox="1"/>
                      <wps:spPr>
                        <a:xfrm>
                          <a:off x="0" y="0"/>
                          <a:ext cx="906188" cy="21515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F0F58" w:rsidRPr="00921496" w:rsidRDefault="005F0F58" w:rsidP="00921496">
                            <w:pPr>
                              <w:jc w:val="center"/>
                              <w:rPr>
                                <w:sz w:val="20"/>
                                <w:szCs w:val="20"/>
                              </w:rPr>
                            </w:pPr>
                            <w:r w:rsidRPr="00921496">
                              <w:rPr>
                                <w:sz w:val="20"/>
                                <w:szCs w:val="20"/>
                              </w:rPr>
                              <w:t>VISIONE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asella di testo 80" o:spid="_x0000_s1032" type="#_x0000_t202" style="position:absolute;margin-left:1.4pt;margin-top:4.6pt;width:71.35pt;height:16.9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" fillcolor="white [3201]" stroked="f" strokeweight=".5pt">
                <v:textbox>
                  <w:txbxContent>
                    <w:p w:rsidR="005F0F58" w:rsidRPr="00921496" w:rsidRDefault="005F0F58" w:rsidP="00921496">
                      <w:pPr>
                        <w:jc w:val="center"/>
                        <w:rPr>
                          <w:sz w:val="20"/>
                          <w:szCs w:val="20"/>
                        </w:rPr>
                      </w:pPr>
                      <w:r w:rsidRPr="00921496">
                        <w:rPr>
                          <w:sz w:val="20"/>
                          <w:szCs w:val="20"/>
                        </w:rPr>
                        <w:t>VISIONE</w:t>
                      </w:r>
                    </w:p>
                  </w:txbxContent>
                </v:textbox>
              </v:shape>
            </w:pict>
          </mc:Fallback>
        </mc:AlternateContent>
      </w:r>
    </w:p>
    <w:p w:rsidR="00274AFB" w:rsidRPr="00701D05" w:rsidRDefault="00352527" w:rsidP="00D21373">
      <w:pPr>
        <w:rPr>
          <w:rFonts w:ascii="Times New Roman" w:eastAsia="Times New Roman" w:hAnsi="Times New Roman"/>
          <w:kern w:val="0"/>
          <w:lang w:eastAsia="it-IT"/>
        </w:rPr>
      </w:pPr>
      <w:r w:rsidRPr="00701D05">
        <w:rPr>
          <w:rFonts w:ascii="Times New Roman" w:eastAsia="Times New Roman" w:hAnsi="Times New Roman"/>
          <w:noProof/>
          <w:kern w:val="0"/>
          <w:lang w:eastAsia="it-IT"/>
        </w:rPr>
        <mc:AlternateContent>
          <mc:Choice Requires="wps">
            <w:drawing>
              <wp:anchor distT="0" distB="0" distL="114300" distR="114300" simplePos="0" relativeHeight="251695104" behindDoc="0" locked="0" layoutInCell="1" allowOverlap="1" wp14:anchorId="7ABA5011" wp14:editId="589E8AB2">
                <wp:simplePos x="0" y="0"/>
                <wp:positionH relativeFrom="column">
                  <wp:posOffset>600492</wp:posOffset>
                </wp:positionH>
                <wp:positionV relativeFrom="paragraph">
                  <wp:posOffset>167640</wp:posOffset>
                </wp:positionV>
                <wp:extent cx="206898" cy="291465"/>
                <wp:effectExtent l="0" t="0" r="22225" b="32385"/>
                <wp:wrapNone/>
                <wp:docPr id="10" name="Connettore 1 10"/>
                <wp:cNvGraphicFramePr/>
                <a:graphic xmlns:a="http://schemas.openxmlformats.org/drawingml/2006/main">
                  <a:graphicData uri="http://schemas.microsoft.com/office/word/2010/wordprocessingShape">
                    <wps:wsp>
                      <wps:cNvCnPr/>
                      <wps:spPr>
                        <a:xfrm>
                          <a:off x="0" y="0"/>
                          <a:ext cx="206898" cy="291465"/>
                        </a:xfrm>
                        <a:prstGeom prst="line">
                          <a:avLst/>
                        </a:prstGeom>
                        <a:ln w="1905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Connettore 1 10" o:spid="_x0000_s1026" style="position:absolute;z-index:251695104;visibility:visible;mso-wrap-style:square;mso-wrap-distance-left:9pt;mso-wrap-distance-top:0;mso-wrap-distance-right:9pt;mso-wrap-distance-bottom:0;mso-position-horizontal:absolute;mso-position-horizontal-relative:text;mso-position-vertical:absolute;mso-position-vertical-relative:text" from="47.3pt,13.2pt" to="63.6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" strokecolor="#002060" strokeweight="1.5pt"/>
            </w:pict>
          </mc:Fallback>
        </mc:AlternateContent>
      </w:r>
      <w:r w:rsidRPr="00701D05">
        <w:rPr>
          <w:rFonts w:ascii="Times New Roman" w:eastAsia="Times New Roman" w:hAnsi="Times New Roman"/>
          <w:noProof/>
          <w:kern w:val="0"/>
          <w:lang w:eastAsia="it-IT"/>
        </w:rPr>
        <mc:AlternateContent>
          <mc:Choice Requires="wps">
            <w:drawing>
              <wp:anchor distT="0" distB="0" distL="114300" distR="114300" simplePos="0" relativeHeight="251693056" behindDoc="0" locked="0" layoutInCell="1" allowOverlap="1" wp14:anchorId="553BA581" wp14:editId="6C4933B5">
                <wp:simplePos x="0" y="0"/>
                <wp:positionH relativeFrom="column">
                  <wp:posOffset>-82315</wp:posOffset>
                </wp:positionH>
                <wp:positionV relativeFrom="paragraph">
                  <wp:posOffset>167966</wp:posOffset>
                </wp:positionV>
                <wp:extent cx="207469" cy="291993"/>
                <wp:effectExtent l="0" t="0" r="21590" b="32385"/>
                <wp:wrapNone/>
                <wp:docPr id="8" name="Connettore 1 8"/>
                <wp:cNvGraphicFramePr/>
                <a:graphic xmlns:a="http://schemas.openxmlformats.org/drawingml/2006/main">
                  <a:graphicData uri="http://schemas.microsoft.com/office/word/2010/wordprocessingShape">
                    <wps:wsp>
                      <wps:cNvCnPr/>
                      <wps:spPr>
                        <a:xfrm flipH="1">
                          <a:off x="0" y="0"/>
                          <a:ext cx="207469" cy="291993"/>
                        </a:xfrm>
                        <a:prstGeom prst="line">
                          <a:avLst/>
                        </a:prstGeom>
                        <a:ln w="1905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Connettore 1 8" o:spid="_x0000_s1026" style="position:absolute;flip:x;z-index:251693056;visibility:visible;mso-wrap-style:square;mso-wrap-distance-left:9pt;mso-wrap-distance-top:0;mso-wrap-distance-right:9pt;mso-wrap-distance-bottom:0;mso-position-horizontal:absolute;mso-position-horizontal-relative:text;mso-position-vertical:absolute;mso-position-vertical-relative:text" from="-6.5pt,13.25pt" to="9.85pt,3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" strokecolor="#002060" strokeweight="1.5pt"/>
            </w:pict>
          </mc:Fallback>
        </mc:AlternateContent>
      </w:r>
    </w:p>
    <w:p w:rsidR="00274AFB" w:rsidRPr="00701D05" w:rsidRDefault="00274AFB" w:rsidP="00D21373">
      <w:pPr>
        <w:rPr>
          <w:rFonts w:ascii="Times New Roman" w:eastAsia="Times New Roman" w:hAnsi="Times New Roman"/>
          <w:kern w:val="0"/>
          <w:lang w:eastAsia="it-IT"/>
        </w:rPr>
      </w:pPr>
    </w:p>
    <w:p w:rsidR="00274AFB" w:rsidRPr="00701D05" w:rsidRDefault="000A0E55" w:rsidP="00D21373">
      <w:pPr>
        <w:rPr>
          <w:rFonts w:ascii="Times New Roman" w:eastAsia="Times New Roman" w:hAnsi="Times New Roman"/>
          <w:kern w:val="0"/>
          <w:lang w:eastAsia="it-IT"/>
        </w:rPr>
      </w:pPr>
      <w:r w:rsidRPr="00701D05">
        <w:rPr>
          <w:rFonts w:ascii="Times New Roman" w:eastAsia="Times New Roman" w:hAnsi="Times New Roman"/>
          <w:noProof/>
          <w:kern w:val="0"/>
          <w:lang w:eastAsia="it-IT"/>
        </w:rPr>
        <mc:AlternateContent>
          <mc:Choice Requires="wps">
            <w:drawing>
              <wp:anchor distT="0" distB="0" distL="114300" distR="114300" simplePos="0" relativeHeight="251726848" behindDoc="0" locked="0" layoutInCell="1" allowOverlap="1" wp14:anchorId="4F518B88" wp14:editId="0662C616">
                <wp:simplePos x="0" y="0"/>
                <wp:positionH relativeFrom="column">
                  <wp:posOffset>4901576</wp:posOffset>
                </wp:positionH>
                <wp:positionV relativeFrom="paragraph">
                  <wp:posOffset>91707</wp:posOffset>
                </wp:positionV>
                <wp:extent cx="1298575" cy="476250"/>
                <wp:effectExtent l="0" t="0" r="0" b="0"/>
                <wp:wrapNone/>
                <wp:docPr id="94" name="Casella di testo 94"/>
                <wp:cNvGraphicFramePr/>
                <a:graphic xmlns:a="http://schemas.openxmlformats.org/drawingml/2006/main">
                  <a:graphicData uri="http://schemas.microsoft.com/office/word/2010/wordprocessingShape">
                    <wps:wsp>
                      <wps:cNvSpPr txBox="1"/>
                      <wps:spPr>
                        <a:xfrm>
                          <a:off x="0" y="0"/>
                          <a:ext cx="1298575" cy="4762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F0F58" w:rsidRDefault="005F0F58" w:rsidP="000A0E55">
                            <w:pPr>
                              <w:jc w:val="center"/>
                              <w:rPr>
                                <w:sz w:val="20"/>
                                <w:szCs w:val="20"/>
                              </w:rPr>
                            </w:pPr>
                            <w:r>
                              <w:rPr>
                                <w:sz w:val="20"/>
                                <w:szCs w:val="20"/>
                              </w:rPr>
                              <w:t>RAPPORTI</w:t>
                            </w:r>
                          </w:p>
                          <w:p w:rsidR="005F0F58" w:rsidRPr="00505573" w:rsidRDefault="005F0F58" w:rsidP="000A0E55">
                            <w:pPr>
                              <w:jc w:val="center"/>
                              <w:rPr>
                                <w:sz w:val="20"/>
                                <w:szCs w:val="20"/>
                              </w:rPr>
                            </w:pPr>
                            <w:r>
                              <w:rPr>
                                <w:sz w:val="20"/>
                                <w:szCs w:val="20"/>
                              </w:rPr>
                              <w:t>SOCIALI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asella di testo 94" o:spid="_x0000_s1033" type="#_x0000_t202" style="position:absolute;margin-left:385.95pt;margin-top:7.2pt;width:102.25pt;height:37.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" fillcolor="white [3201]" stroked="f" strokeweight=".5pt">
                <v:textbox>
                  <w:txbxContent>
                    <w:p w:rsidR="005F0F58" w:rsidRDefault="005F0F58" w:rsidP="000A0E55">
                      <w:pPr>
                        <w:jc w:val="center"/>
                        <w:rPr>
                          <w:sz w:val="20"/>
                          <w:szCs w:val="20"/>
                        </w:rPr>
                      </w:pPr>
                      <w:r>
                        <w:rPr>
                          <w:sz w:val="20"/>
                          <w:szCs w:val="20"/>
                        </w:rPr>
                        <w:t>RAPPORTI</w:t>
                      </w:r>
                    </w:p>
                    <w:p w:rsidR="005F0F58" w:rsidRPr="00505573" w:rsidRDefault="005F0F58" w:rsidP="000A0E55">
                      <w:pPr>
                        <w:jc w:val="center"/>
                        <w:rPr>
                          <w:sz w:val="20"/>
                          <w:szCs w:val="20"/>
                        </w:rPr>
                      </w:pPr>
                      <w:r>
                        <w:rPr>
                          <w:sz w:val="20"/>
                          <w:szCs w:val="20"/>
                        </w:rPr>
                        <w:t>SOCIALI</w:t>
                      </w:r>
                    </w:p>
                  </w:txbxContent>
                </v:textbox>
              </v:shape>
            </w:pict>
          </mc:Fallback>
        </mc:AlternateContent>
      </w:r>
      <w:r w:rsidR="00352527" w:rsidRPr="00701D05">
        <w:rPr>
          <w:rFonts w:ascii="Times New Roman" w:eastAsia="Times New Roman" w:hAnsi="Times New Roman"/>
          <w:noProof/>
          <w:kern w:val="0"/>
          <w:lang w:eastAsia="it-IT"/>
        </w:rPr>
        <mc:AlternateContent>
          <mc:Choice Requires="wps">
            <w:drawing>
              <wp:anchor distT="0" distB="0" distL="114300" distR="114300" simplePos="0" relativeHeight="251683840" behindDoc="0" locked="0" layoutInCell="1" allowOverlap="1" wp14:anchorId="16560021" wp14:editId="7C4FA60F">
                <wp:simplePos x="0" y="0"/>
                <wp:positionH relativeFrom="column">
                  <wp:posOffset>425450</wp:posOffset>
                </wp:positionH>
                <wp:positionV relativeFrom="paragraph">
                  <wp:posOffset>116205</wp:posOffset>
                </wp:positionV>
                <wp:extent cx="713740" cy="230505"/>
                <wp:effectExtent l="0" t="0" r="0" b="0"/>
                <wp:wrapNone/>
                <wp:docPr id="84" name="Casella di testo 84"/>
                <wp:cNvGraphicFramePr/>
                <a:graphic xmlns:a="http://schemas.openxmlformats.org/drawingml/2006/main">
                  <a:graphicData uri="http://schemas.microsoft.com/office/word/2010/wordprocessingShape">
                    <wps:wsp>
                      <wps:cNvSpPr txBox="1"/>
                      <wps:spPr>
                        <a:xfrm>
                          <a:off x="0" y="0"/>
                          <a:ext cx="713740" cy="2305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F0F58" w:rsidRPr="00921496" w:rsidRDefault="005F0F58" w:rsidP="00921496">
                            <w:pPr>
                              <w:jc w:val="center"/>
                              <w:rPr>
                                <w:sz w:val="16"/>
                                <w:szCs w:val="16"/>
                              </w:rPr>
                            </w:pPr>
                            <w:r>
                              <w:rPr>
                                <w:sz w:val="16"/>
                                <w:szCs w:val="16"/>
                              </w:rPr>
                              <w:t>passiva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asella di testo 84" o:spid="_x0000_s1034" type="#_x0000_t202" style="position:absolute;margin-left:33.5pt;margin-top:9.15pt;width:56.2pt;height:18.1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" fillcolor="white [3201]" stroked="f" strokeweight=".5pt">
                <v:textbox>
                  <w:txbxContent>
                    <w:p w:rsidR="005F0F58" w:rsidRPr="00921496" w:rsidRDefault="005F0F58" w:rsidP="00921496">
                      <w:pPr>
                        <w:jc w:val="center"/>
                        <w:rPr>
                          <w:sz w:val="16"/>
                          <w:szCs w:val="16"/>
                        </w:rPr>
                      </w:pPr>
                      <w:r>
                        <w:rPr>
                          <w:sz w:val="16"/>
                          <w:szCs w:val="16"/>
                        </w:rPr>
                        <w:t>passiva</w:t>
                      </w:r>
                    </w:p>
                  </w:txbxContent>
                </v:textbox>
              </v:shape>
            </w:pict>
          </mc:Fallback>
        </mc:AlternateContent>
      </w:r>
      <w:r w:rsidR="00352527" w:rsidRPr="00701D05">
        <w:rPr>
          <w:rFonts w:ascii="Times New Roman" w:eastAsia="Times New Roman" w:hAnsi="Times New Roman"/>
          <w:noProof/>
          <w:kern w:val="0"/>
          <w:lang w:eastAsia="it-IT"/>
        </w:rPr>
        <mc:AlternateContent>
          <mc:Choice Requires="wps">
            <w:drawing>
              <wp:anchor distT="0" distB="0" distL="114300" distR="114300" simplePos="0" relativeHeight="251682816" behindDoc="0" locked="0" layoutInCell="1" allowOverlap="1" wp14:anchorId="16A296DF" wp14:editId="7682A16E">
                <wp:simplePos x="0" y="0"/>
                <wp:positionH relativeFrom="column">
                  <wp:posOffset>-606425</wp:posOffset>
                </wp:positionH>
                <wp:positionV relativeFrom="paragraph">
                  <wp:posOffset>114935</wp:posOffset>
                </wp:positionV>
                <wp:extent cx="697865" cy="230505"/>
                <wp:effectExtent l="0" t="0" r="6985" b="0"/>
                <wp:wrapNone/>
                <wp:docPr id="83" name="Casella di testo 83"/>
                <wp:cNvGraphicFramePr/>
                <a:graphic xmlns:a="http://schemas.openxmlformats.org/drawingml/2006/main">
                  <a:graphicData uri="http://schemas.microsoft.com/office/word/2010/wordprocessingShape">
                    <wps:wsp>
                      <wps:cNvSpPr txBox="1"/>
                      <wps:spPr>
                        <a:xfrm>
                          <a:off x="0" y="0"/>
                          <a:ext cx="697865" cy="2305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F0F58" w:rsidRPr="00921496" w:rsidRDefault="005F0F58" w:rsidP="00921496">
                            <w:pPr>
                              <w:jc w:val="center"/>
                              <w:rPr>
                                <w:sz w:val="16"/>
                                <w:szCs w:val="16"/>
                              </w:rPr>
                            </w:pPr>
                            <w:r>
                              <w:rPr>
                                <w:sz w:val="16"/>
                                <w:szCs w:val="16"/>
                              </w:rPr>
                              <w:t>attiva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asella di testo 83" o:spid="_x0000_s1035" type="#_x0000_t202" style="position:absolute;margin-left:-47.75pt;margin-top:9.05pt;width:54.95pt;height:18.1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" fillcolor="white [3201]" stroked="f" strokeweight=".5pt">
                <v:textbox>
                  <w:txbxContent>
                    <w:p w:rsidR="005F0F58" w:rsidRPr="00921496" w:rsidRDefault="005F0F58" w:rsidP="00921496">
                      <w:pPr>
                        <w:jc w:val="center"/>
                        <w:rPr>
                          <w:sz w:val="16"/>
                          <w:szCs w:val="16"/>
                        </w:rPr>
                      </w:pPr>
                      <w:r>
                        <w:rPr>
                          <w:sz w:val="16"/>
                          <w:szCs w:val="16"/>
                        </w:rPr>
                        <w:t>attiva</w:t>
                      </w:r>
                    </w:p>
                  </w:txbxContent>
                </v:textbox>
              </v:shape>
            </w:pict>
          </mc:Fallback>
        </mc:AlternateContent>
      </w:r>
    </w:p>
    <w:p w:rsidR="00274AFB" w:rsidRPr="00701D05" w:rsidRDefault="00352527" w:rsidP="00D21373">
      <w:pPr>
        <w:rPr>
          <w:rFonts w:ascii="Times New Roman" w:eastAsia="Times New Roman" w:hAnsi="Times New Roman"/>
          <w:kern w:val="0"/>
          <w:lang w:eastAsia="it-IT"/>
        </w:rPr>
      </w:pPr>
      <w:r w:rsidRPr="00701D05">
        <w:rPr>
          <w:rFonts w:ascii="Times New Roman" w:hAnsi="Times New Roman"/>
          <w:noProof/>
          <w:lang w:eastAsia="it-IT"/>
        </w:rPr>
        <mc:AlternateContent>
          <mc:Choice Requires="wps">
            <w:drawing>
              <wp:anchor distT="0" distB="0" distL="114300" distR="114300" simplePos="0" relativeHeight="251701248" behindDoc="0" locked="0" layoutInCell="1" allowOverlap="1" wp14:anchorId="0C77F08D" wp14:editId="705400CD">
                <wp:simplePos x="0" y="0"/>
                <wp:positionH relativeFrom="column">
                  <wp:posOffset>2652785</wp:posOffset>
                </wp:positionH>
                <wp:positionV relativeFrom="paragraph">
                  <wp:posOffset>148574</wp:posOffset>
                </wp:positionV>
                <wp:extent cx="1167973" cy="245889"/>
                <wp:effectExtent l="0" t="0" r="0" b="1905"/>
                <wp:wrapNone/>
                <wp:docPr id="19" name="Casella di testo 19"/>
                <wp:cNvGraphicFramePr/>
                <a:graphic xmlns:a="http://schemas.openxmlformats.org/drawingml/2006/main">
                  <a:graphicData uri="http://schemas.microsoft.com/office/word/2010/wordprocessingShape">
                    <wps:wsp>
                      <wps:cNvSpPr txBox="1"/>
                      <wps:spPr>
                        <a:xfrm>
                          <a:off x="0" y="0"/>
                          <a:ext cx="1167973" cy="245889"/>
                        </a:xfrm>
                        <a:prstGeom prst="rect">
                          <a:avLst/>
                        </a:prstGeom>
                        <a:noFill/>
                        <a:ln w="6350">
                          <a:noFill/>
                        </a:ln>
                        <a:effectLst/>
                      </wps:spPr>
                      <wps:txbx>
                        <w:txbxContent>
                          <w:p w:rsidR="005F0F58" w:rsidRPr="000A0E55" w:rsidRDefault="005F0F58" w:rsidP="00921496">
                            <w:pPr>
                              <w:jc w:val="center"/>
                              <w:rPr>
                                <w:sz w:val="20"/>
                                <w:szCs w:val="20"/>
                              </w:rPr>
                            </w:pPr>
                            <w:r w:rsidRPr="000A0E55">
                              <w:rPr>
                                <w:sz w:val="20"/>
                                <w:szCs w:val="20"/>
                              </w:rPr>
                              <w:t>CONSUMO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asella di testo 19" o:spid="_x0000_s1036" type="#_x0000_t202" style="position:absolute;margin-left:208.9pt;margin-top:11.7pt;width:91.95pt;height:19.3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" filled="f" stroked="f" strokeweight=".5pt">
                <v:textbox>
                  <w:txbxContent>
                    <w:p w:rsidR="005F0F58" w:rsidRPr="000A0E55" w:rsidRDefault="005F0F58" w:rsidP="00921496">
                      <w:pPr>
                        <w:jc w:val="center"/>
                        <w:rPr>
                          <w:sz w:val="20"/>
                          <w:szCs w:val="20"/>
                        </w:rPr>
                      </w:pPr>
                      <w:r w:rsidRPr="000A0E55">
                        <w:rPr>
                          <w:sz w:val="20"/>
                          <w:szCs w:val="20"/>
                        </w:rPr>
                        <w:t>CONSUMO</w:t>
                      </w:r>
                    </w:p>
                  </w:txbxContent>
                </v:textbox>
              </v:shape>
            </w:pict>
          </mc:Fallback>
        </mc:AlternateContent>
      </w:r>
    </w:p>
    <w:p w:rsidR="00274AFB" w:rsidRPr="00701D05" w:rsidRDefault="003C00A3" w:rsidP="00D21373">
      <w:pPr>
        <w:rPr>
          <w:rFonts w:ascii="Times New Roman" w:eastAsia="Times New Roman" w:hAnsi="Times New Roman"/>
          <w:kern w:val="0"/>
          <w:lang w:eastAsia="it-IT"/>
        </w:rPr>
      </w:pPr>
      <w:r w:rsidRPr="00701D05">
        <w:rPr>
          <w:rFonts w:ascii="Times New Roman" w:eastAsia="Times New Roman" w:hAnsi="Times New Roman"/>
          <w:noProof/>
          <w:kern w:val="0"/>
          <w:lang w:eastAsia="it-IT"/>
        </w:rPr>
        <mc:AlternateContent>
          <mc:Choice Requires="wps">
            <w:drawing>
              <wp:anchor distT="0" distB="0" distL="114300" distR="114300" simplePos="0" relativeHeight="251728896" behindDoc="0" locked="0" layoutInCell="1" allowOverlap="1" wp14:anchorId="61AF9F6C" wp14:editId="2983E21B">
                <wp:simplePos x="0" y="0"/>
                <wp:positionH relativeFrom="column">
                  <wp:posOffset>5872480</wp:posOffset>
                </wp:positionH>
                <wp:positionV relativeFrom="paragraph">
                  <wp:posOffset>128905</wp:posOffset>
                </wp:positionV>
                <wp:extent cx="237490" cy="344805"/>
                <wp:effectExtent l="0" t="0" r="29210" b="17145"/>
                <wp:wrapNone/>
                <wp:docPr id="288" name="Connettore 1 288"/>
                <wp:cNvGraphicFramePr/>
                <a:graphic xmlns:a="http://schemas.openxmlformats.org/drawingml/2006/main">
                  <a:graphicData uri="http://schemas.microsoft.com/office/word/2010/wordprocessingShape">
                    <wps:wsp>
                      <wps:cNvCnPr/>
                      <wps:spPr>
                        <a:xfrm>
                          <a:off x="0" y="0"/>
                          <a:ext cx="237490" cy="344805"/>
                        </a:xfrm>
                        <a:prstGeom prst="line">
                          <a:avLst/>
                        </a:prstGeom>
                        <a:ln w="1905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Connettore 1 288" o:spid="_x0000_s1026" style="position:absolute;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2.4pt,10.15pt" to="481.1pt,3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" strokecolor="#002060" strokeweight="1.5pt"/>
            </w:pict>
          </mc:Fallback>
        </mc:AlternateContent>
      </w:r>
      <w:r w:rsidR="00352527" w:rsidRPr="00701D05">
        <w:rPr>
          <w:rFonts w:ascii="Times New Roman" w:eastAsia="Times New Roman" w:hAnsi="Times New Roman"/>
          <w:noProof/>
          <w:kern w:val="0"/>
          <w:lang w:eastAsia="it-IT"/>
        </w:rPr>
        <mc:AlternateContent>
          <mc:Choice Requires="wps">
            <w:drawing>
              <wp:anchor distT="0" distB="0" distL="114300" distR="114300" simplePos="0" relativeHeight="251696128" behindDoc="0" locked="0" layoutInCell="1" allowOverlap="1" wp14:anchorId="4385E08D" wp14:editId="02046AA7">
                <wp:simplePos x="0" y="0"/>
                <wp:positionH relativeFrom="column">
                  <wp:posOffset>923722</wp:posOffset>
                </wp:positionH>
                <wp:positionV relativeFrom="paragraph">
                  <wp:posOffset>43228</wp:posOffset>
                </wp:positionV>
                <wp:extent cx="262079" cy="330413"/>
                <wp:effectExtent l="0" t="0" r="81280" b="50800"/>
                <wp:wrapNone/>
                <wp:docPr id="12" name="Connettore 2 12"/>
                <wp:cNvGraphicFramePr/>
                <a:graphic xmlns:a="http://schemas.openxmlformats.org/drawingml/2006/main">
                  <a:graphicData uri="http://schemas.microsoft.com/office/word/2010/wordprocessingShape">
                    <wps:wsp>
                      <wps:cNvCnPr/>
                      <wps:spPr>
                        <a:xfrm>
                          <a:off x="0" y="0"/>
                          <a:ext cx="262079" cy="330413"/>
                        </a:xfrm>
                        <a:prstGeom prst="straightConnector1">
                          <a:avLst/>
                        </a:prstGeom>
                        <a:ln w="19050">
                          <a:solidFill>
                            <a:srgbClr val="00206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Connettore 2 12" o:spid="_x0000_s1026" type="#_x0000_t32" style="position:absolute;margin-left:72.75pt;margin-top:3.4pt;width:20.65pt;height:26pt;z-index:251696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" strokecolor="#002060" strokeweight="1.5pt">
                <v:stroke endarrow="open"/>
              </v:shape>
            </w:pict>
          </mc:Fallback>
        </mc:AlternateContent>
      </w:r>
      <w:r w:rsidR="00352527" w:rsidRPr="00701D05">
        <w:rPr>
          <w:rFonts w:ascii="Times New Roman" w:eastAsia="Times New Roman" w:hAnsi="Times New Roman"/>
          <w:noProof/>
          <w:kern w:val="0"/>
          <w:lang w:eastAsia="it-IT"/>
        </w:rPr>
        <mc:AlternateContent>
          <mc:Choice Requires="wps">
            <w:drawing>
              <wp:anchor distT="0" distB="0" distL="114300" distR="114300" simplePos="0" relativeHeight="251694080" behindDoc="0" locked="0" layoutInCell="1" allowOverlap="1" wp14:anchorId="7E7C2B95" wp14:editId="7CA0E5B1">
                <wp:simplePos x="0" y="0"/>
                <wp:positionH relativeFrom="column">
                  <wp:posOffset>-458833</wp:posOffset>
                </wp:positionH>
                <wp:positionV relativeFrom="paragraph">
                  <wp:posOffset>81547</wp:posOffset>
                </wp:positionV>
                <wp:extent cx="207469" cy="345867"/>
                <wp:effectExtent l="38100" t="0" r="21590" b="54610"/>
                <wp:wrapNone/>
                <wp:docPr id="9" name="Connettore 2 9"/>
                <wp:cNvGraphicFramePr/>
                <a:graphic xmlns:a="http://schemas.openxmlformats.org/drawingml/2006/main">
                  <a:graphicData uri="http://schemas.microsoft.com/office/word/2010/wordprocessingShape">
                    <wps:wsp>
                      <wps:cNvCnPr/>
                      <wps:spPr>
                        <a:xfrm flipH="1">
                          <a:off x="0" y="0"/>
                          <a:ext cx="207469" cy="345867"/>
                        </a:xfrm>
                        <a:prstGeom prst="straightConnector1">
                          <a:avLst/>
                        </a:prstGeom>
                        <a:ln w="19050">
                          <a:solidFill>
                            <a:srgbClr val="00206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Connettore 2 9" o:spid="_x0000_s1026" type="#_x0000_t32" style="position:absolute;margin-left:-36.15pt;margin-top:6.4pt;width:16.35pt;height:27.25pt;flip:x;z-index:251694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" strokecolor="#002060" strokeweight="1.5pt">
                <v:stroke endarrow="open"/>
              </v:shape>
            </w:pict>
          </mc:Fallback>
        </mc:AlternateContent>
      </w:r>
    </w:p>
    <w:p w:rsidR="00274AFB" w:rsidRPr="00701D05" w:rsidRDefault="003C00A3" w:rsidP="00D21373">
      <w:pPr>
        <w:rPr>
          <w:rFonts w:ascii="Times New Roman" w:eastAsia="Times New Roman" w:hAnsi="Times New Roman"/>
          <w:kern w:val="0"/>
          <w:lang w:eastAsia="it-IT"/>
        </w:rPr>
      </w:pPr>
      <w:r w:rsidRPr="00701D05">
        <w:rPr>
          <w:rFonts w:ascii="Times New Roman" w:eastAsia="Times New Roman" w:hAnsi="Times New Roman"/>
          <w:noProof/>
          <w:kern w:val="0"/>
          <w:lang w:eastAsia="it-IT"/>
        </w:rPr>
        <mc:AlternateContent>
          <mc:Choice Requires="wps">
            <w:drawing>
              <wp:anchor distT="0" distB="0" distL="114300" distR="114300" simplePos="0" relativeHeight="251727872" behindDoc="0" locked="0" layoutInCell="1" allowOverlap="1" wp14:anchorId="4398C417" wp14:editId="56A78BE2">
                <wp:simplePos x="0" y="0"/>
                <wp:positionH relativeFrom="column">
                  <wp:posOffset>5096723</wp:posOffset>
                </wp:positionH>
                <wp:positionV relativeFrom="paragraph">
                  <wp:posOffset>15437</wp:posOffset>
                </wp:positionV>
                <wp:extent cx="184150" cy="268942"/>
                <wp:effectExtent l="0" t="0" r="25400" b="17145"/>
                <wp:wrapNone/>
                <wp:docPr id="95" name="Connettore 1 95"/>
                <wp:cNvGraphicFramePr/>
                <a:graphic xmlns:a="http://schemas.openxmlformats.org/drawingml/2006/main">
                  <a:graphicData uri="http://schemas.microsoft.com/office/word/2010/wordprocessingShape">
                    <wps:wsp>
                      <wps:cNvCnPr/>
                      <wps:spPr>
                        <a:xfrm flipH="1">
                          <a:off x="0" y="0"/>
                          <a:ext cx="184150" cy="268942"/>
                        </a:xfrm>
                        <a:prstGeom prst="line">
                          <a:avLst/>
                        </a:prstGeom>
                        <a:ln w="1905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Connettore 1 95" o:spid="_x0000_s1026" style="position:absolute;flip:x;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1.3pt,1.2pt" to="415.8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" strokecolor="#002060" strokeweight="1.5pt"/>
            </w:pict>
          </mc:Fallback>
        </mc:AlternateContent>
      </w:r>
      <w:r w:rsidR="00835D0F" w:rsidRPr="00701D05">
        <w:rPr>
          <w:rFonts w:ascii="Times New Roman" w:eastAsia="Times New Roman" w:hAnsi="Times New Roman"/>
          <w:noProof/>
          <w:kern w:val="0"/>
          <w:lang w:eastAsia="it-IT"/>
        </w:rPr>
        <mc:AlternateContent>
          <mc:Choice Requires="wps">
            <w:drawing>
              <wp:anchor distT="0" distB="0" distL="114300" distR="114300" simplePos="0" relativeHeight="251705344" behindDoc="0" locked="0" layoutInCell="1" allowOverlap="1" wp14:anchorId="74AE3BA8" wp14:editId="5B33A513">
                <wp:simplePos x="0" y="0"/>
                <wp:positionH relativeFrom="column">
                  <wp:posOffset>3267710</wp:posOffset>
                </wp:positionH>
                <wp:positionV relativeFrom="paragraph">
                  <wp:posOffset>146050</wp:posOffset>
                </wp:positionV>
                <wp:extent cx="760730" cy="898525"/>
                <wp:effectExtent l="0" t="0" r="20320" b="15875"/>
                <wp:wrapNone/>
                <wp:docPr id="29" name="Connettore 1 29"/>
                <wp:cNvGraphicFramePr/>
                <a:graphic xmlns:a="http://schemas.openxmlformats.org/drawingml/2006/main">
                  <a:graphicData uri="http://schemas.microsoft.com/office/word/2010/wordprocessingShape">
                    <wps:wsp>
                      <wps:cNvCnPr/>
                      <wps:spPr>
                        <a:xfrm>
                          <a:off x="0" y="0"/>
                          <a:ext cx="760730" cy="898525"/>
                        </a:xfrm>
                        <a:prstGeom prst="line">
                          <a:avLst/>
                        </a:prstGeom>
                        <a:ln w="1905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Connettore 1 29"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7.3pt,11.5pt" to="317.2pt,8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" strokecolor="#002060" strokeweight="1.5pt"/>
            </w:pict>
          </mc:Fallback>
        </mc:AlternateContent>
      </w:r>
      <w:r w:rsidR="00835D0F" w:rsidRPr="00701D05">
        <w:rPr>
          <w:rFonts w:ascii="Times New Roman" w:eastAsia="Times New Roman" w:hAnsi="Times New Roman"/>
          <w:noProof/>
          <w:kern w:val="0"/>
          <w:lang w:eastAsia="it-IT"/>
        </w:rPr>
        <mc:AlternateContent>
          <mc:Choice Requires="wps">
            <w:drawing>
              <wp:anchor distT="0" distB="0" distL="114300" distR="114300" simplePos="0" relativeHeight="251702272" behindDoc="0" locked="0" layoutInCell="1" allowOverlap="1" wp14:anchorId="6750AC48" wp14:editId="1CEE32F4">
                <wp:simplePos x="0" y="0"/>
                <wp:positionH relativeFrom="column">
                  <wp:posOffset>1776730</wp:posOffset>
                </wp:positionH>
                <wp:positionV relativeFrom="paragraph">
                  <wp:posOffset>146050</wp:posOffset>
                </wp:positionV>
                <wp:extent cx="1175385" cy="791210"/>
                <wp:effectExtent l="0" t="0" r="24765" b="27940"/>
                <wp:wrapNone/>
                <wp:docPr id="22" name="Connettore 1 22"/>
                <wp:cNvGraphicFramePr/>
                <a:graphic xmlns:a="http://schemas.openxmlformats.org/drawingml/2006/main">
                  <a:graphicData uri="http://schemas.microsoft.com/office/word/2010/wordprocessingShape">
                    <wps:wsp>
                      <wps:cNvCnPr/>
                      <wps:spPr>
                        <a:xfrm flipH="1">
                          <a:off x="0" y="0"/>
                          <a:ext cx="1175385" cy="791210"/>
                        </a:xfrm>
                        <a:prstGeom prst="line">
                          <a:avLst/>
                        </a:prstGeom>
                        <a:ln w="1905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Connettore 1 22" o:spid="_x0000_s1026" style="position:absolute;flip:x;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9.9pt,11.5pt" to="232.45pt,7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" strokecolor="#002060" strokeweight="1.5pt"/>
            </w:pict>
          </mc:Fallback>
        </mc:AlternateContent>
      </w:r>
      <w:r w:rsidR="00835D0F" w:rsidRPr="00701D05">
        <w:rPr>
          <w:rFonts w:ascii="Times New Roman" w:eastAsia="Times New Roman" w:hAnsi="Times New Roman"/>
          <w:noProof/>
          <w:kern w:val="0"/>
          <w:lang w:eastAsia="it-IT"/>
        </w:rPr>
        <mc:AlternateContent>
          <mc:Choice Requires="wps">
            <w:drawing>
              <wp:anchor distT="0" distB="0" distL="114300" distR="114300" simplePos="0" relativeHeight="251703296" behindDoc="0" locked="0" layoutInCell="1" allowOverlap="1" wp14:anchorId="79258A96" wp14:editId="3042956D">
                <wp:simplePos x="0" y="0"/>
                <wp:positionH relativeFrom="column">
                  <wp:posOffset>2414905</wp:posOffset>
                </wp:positionH>
                <wp:positionV relativeFrom="paragraph">
                  <wp:posOffset>146050</wp:posOffset>
                </wp:positionV>
                <wp:extent cx="606425" cy="982980"/>
                <wp:effectExtent l="0" t="0" r="22225" b="26670"/>
                <wp:wrapNone/>
                <wp:docPr id="23" name="Connettore 1 23"/>
                <wp:cNvGraphicFramePr/>
                <a:graphic xmlns:a="http://schemas.openxmlformats.org/drawingml/2006/main">
                  <a:graphicData uri="http://schemas.microsoft.com/office/word/2010/wordprocessingShape">
                    <wps:wsp>
                      <wps:cNvCnPr/>
                      <wps:spPr>
                        <a:xfrm flipH="1">
                          <a:off x="0" y="0"/>
                          <a:ext cx="606425" cy="982980"/>
                        </a:xfrm>
                        <a:prstGeom prst="line">
                          <a:avLst/>
                        </a:prstGeom>
                        <a:ln w="1905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Connettore 1 23" o:spid="_x0000_s1026" style="position:absolute;flip:x;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0.15pt,11.5pt" to="237.9pt,8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" strokecolor="#002060" strokeweight="1.5pt"/>
            </w:pict>
          </mc:Fallback>
        </mc:AlternateContent>
      </w:r>
    </w:p>
    <w:p w:rsidR="00274AFB" w:rsidRPr="00701D05" w:rsidRDefault="003C00A3" w:rsidP="00D21373">
      <w:pPr>
        <w:rPr>
          <w:rFonts w:ascii="Times New Roman" w:eastAsia="Times New Roman" w:hAnsi="Times New Roman"/>
          <w:kern w:val="0"/>
          <w:lang w:eastAsia="it-IT"/>
        </w:rPr>
      </w:pPr>
      <w:r w:rsidRPr="00701D05">
        <w:rPr>
          <w:rFonts w:ascii="Times New Roman" w:eastAsia="Times New Roman" w:hAnsi="Times New Roman"/>
          <w:noProof/>
          <w:kern w:val="0"/>
          <w:lang w:eastAsia="it-IT"/>
        </w:rPr>
        <mc:AlternateContent>
          <mc:Choice Requires="wps">
            <w:drawing>
              <wp:anchor distT="0" distB="0" distL="114300" distR="114300" simplePos="0" relativeHeight="251730944" behindDoc="0" locked="0" layoutInCell="1" allowOverlap="1" wp14:anchorId="056B56E2" wp14:editId="01F0DF3E">
                <wp:simplePos x="0" y="0"/>
                <wp:positionH relativeFrom="column">
                  <wp:posOffset>6030728</wp:posOffset>
                </wp:positionH>
                <wp:positionV relativeFrom="paragraph">
                  <wp:posOffset>96392</wp:posOffset>
                </wp:positionV>
                <wp:extent cx="637540" cy="268605"/>
                <wp:effectExtent l="0" t="0" r="0" b="0"/>
                <wp:wrapNone/>
                <wp:docPr id="290" name="Casella di testo 290"/>
                <wp:cNvGraphicFramePr/>
                <a:graphic xmlns:a="http://schemas.openxmlformats.org/drawingml/2006/main">
                  <a:graphicData uri="http://schemas.microsoft.com/office/word/2010/wordprocessingShape">
                    <wps:wsp>
                      <wps:cNvSpPr txBox="1"/>
                      <wps:spPr>
                        <a:xfrm>
                          <a:off x="0" y="0"/>
                          <a:ext cx="637540" cy="2686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F0F58" w:rsidRPr="00505573" w:rsidRDefault="005F0F58" w:rsidP="00FA66B3">
                            <w:pPr>
                              <w:rPr>
                                <w:sz w:val="16"/>
                                <w:szCs w:val="16"/>
                              </w:rPr>
                            </w:pPr>
                            <w:r>
                              <w:rPr>
                                <w:sz w:val="16"/>
                                <w:szCs w:val="16"/>
                              </w:rPr>
                              <w:t>con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asella di testo 290" o:spid="_x0000_s1037" type="#_x0000_t202" style="position:absolute;margin-left:474.85pt;margin-top:7.6pt;width:50.2pt;height:21.1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" fillcolor="white [3201]" stroked="f" strokeweight=".5pt">
                <v:textbox>
                  <w:txbxContent>
                    <w:p w:rsidR="005F0F58" w:rsidRPr="00505573" w:rsidRDefault="005F0F58" w:rsidP="00FA66B3">
                      <w:pPr>
                        <w:rPr>
                          <w:sz w:val="16"/>
                          <w:szCs w:val="16"/>
                        </w:rPr>
                      </w:pPr>
                      <w:r>
                        <w:rPr>
                          <w:sz w:val="16"/>
                          <w:szCs w:val="16"/>
                        </w:rPr>
                        <w:t>con</w:t>
                      </w:r>
                    </w:p>
                  </w:txbxContent>
                </v:textbox>
              </v:shape>
            </w:pict>
          </mc:Fallback>
        </mc:AlternateContent>
      </w:r>
      <w:r w:rsidRPr="00701D05">
        <w:rPr>
          <w:rFonts w:ascii="Times New Roman" w:eastAsia="Times New Roman" w:hAnsi="Times New Roman"/>
          <w:noProof/>
          <w:kern w:val="0"/>
          <w:lang w:eastAsia="it-IT"/>
        </w:rPr>
        <mc:AlternateContent>
          <mc:Choice Requires="wps">
            <w:drawing>
              <wp:anchor distT="0" distB="0" distL="114300" distR="114300" simplePos="0" relativeHeight="251704320" behindDoc="0" locked="0" layoutInCell="1" allowOverlap="1" wp14:anchorId="10B0F769" wp14:editId="70103F3A">
                <wp:simplePos x="0" y="0"/>
                <wp:positionH relativeFrom="column">
                  <wp:posOffset>3167380</wp:posOffset>
                </wp:positionH>
                <wp:positionV relativeFrom="paragraph">
                  <wp:posOffset>13335</wp:posOffset>
                </wp:positionV>
                <wp:extent cx="99695" cy="914400"/>
                <wp:effectExtent l="0" t="0" r="33655" b="19050"/>
                <wp:wrapNone/>
                <wp:docPr id="28" name="Connettore 1 28"/>
                <wp:cNvGraphicFramePr/>
                <a:graphic xmlns:a="http://schemas.openxmlformats.org/drawingml/2006/main">
                  <a:graphicData uri="http://schemas.microsoft.com/office/word/2010/wordprocessingShape">
                    <wps:wsp>
                      <wps:cNvCnPr/>
                      <wps:spPr>
                        <a:xfrm>
                          <a:off x="0" y="0"/>
                          <a:ext cx="99695" cy="914400"/>
                        </a:xfrm>
                        <a:prstGeom prst="line">
                          <a:avLst/>
                        </a:prstGeom>
                        <a:ln w="1905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Connettore 1 28" o:spid="_x0000_s1026" style="position:absolute;z-index:251704320;visibility:visible;mso-wrap-style:square;mso-wrap-distance-left:9pt;mso-wrap-distance-top:0;mso-wrap-distance-right:9pt;mso-wrap-distance-bottom:0;mso-position-horizontal:absolute;mso-position-horizontal-relative:text;mso-position-vertical:absolute;mso-position-vertical-relative:text" from="249.4pt,1.05pt" to="257.25pt,7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" strokecolor="#002060" strokeweight="1.5pt"/>
            </w:pict>
          </mc:Fallback>
        </mc:AlternateContent>
      </w:r>
      <w:r w:rsidR="006D57D8" w:rsidRPr="00701D05">
        <w:rPr>
          <w:rFonts w:ascii="Times New Roman" w:eastAsia="Times New Roman" w:hAnsi="Times New Roman"/>
          <w:noProof/>
          <w:kern w:val="0"/>
          <w:lang w:eastAsia="it-IT"/>
        </w:rPr>
        <mc:AlternateContent>
          <mc:Choice Requires="wps">
            <w:drawing>
              <wp:anchor distT="0" distB="0" distL="114300" distR="114300" simplePos="0" relativeHeight="251687936" behindDoc="0" locked="0" layoutInCell="1" allowOverlap="1" wp14:anchorId="3A567ADF" wp14:editId="22B49EF2">
                <wp:simplePos x="0" y="0"/>
                <wp:positionH relativeFrom="column">
                  <wp:posOffset>715645</wp:posOffset>
                </wp:positionH>
                <wp:positionV relativeFrom="paragraph">
                  <wp:posOffset>38100</wp:posOffset>
                </wp:positionV>
                <wp:extent cx="1098550" cy="491490"/>
                <wp:effectExtent l="0" t="0" r="6350" b="3810"/>
                <wp:wrapNone/>
                <wp:docPr id="88" name="Casella di testo 88"/>
                <wp:cNvGraphicFramePr/>
                <a:graphic xmlns:a="http://schemas.openxmlformats.org/drawingml/2006/main">
                  <a:graphicData uri="http://schemas.microsoft.com/office/word/2010/wordprocessingShape">
                    <wps:wsp>
                      <wps:cNvSpPr txBox="1"/>
                      <wps:spPr>
                        <a:xfrm>
                          <a:off x="0" y="0"/>
                          <a:ext cx="1098550" cy="49149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F0F58" w:rsidRPr="00921496" w:rsidRDefault="005F0F58" w:rsidP="006D57D8">
                            <w:pPr>
                              <w:jc w:val="center"/>
                              <w:rPr>
                                <w:sz w:val="16"/>
                                <w:szCs w:val="16"/>
                              </w:rPr>
                            </w:pPr>
                            <w:r>
                              <w:rPr>
                                <w:sz w:val="16"/>
                                <w:szCs w:val="16"/>
                              </w:rPr>
                              <w:t>ESPOSIZIONE INVOLONTARIA, SCELTA DA ALTRI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asella di testo 88" o:spid="_x0000_s1038" type="#_x0000_t202" style="position:absolute;margin-left:56.35pt;margin-top:3pt;width:86.5pt;height:38.7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" fillcolor="white [3201]" stroked="f" strokeweight=".5pt">
                <v:textbox>
                  <w:txbxContent>
                    <w:p w:rsidR="005F0F58" w:rsidRPr="00921496" w:rsidRDefault="005F0F58" w:rsidP="006D57D8">
                      <w:pPr>
                        <w:jc w:val="center"/>
                        <w:rPr>
                          <w:sz w:val="16"/>
                          <w:szCs w:val="16"/>
                        </w:rPr>
                      </w:pPr>
                      <w:r>
                        <w:rPr>
                          <w:sz w:val="16"/>
                          <w:szCs w:val="16"/>
                        </w:rPr>
                        <w:t>ESPOSIZIONE INVOLONTARIA, SCELTA DA ALTRI</w:t>
                      </w:r>
                    </w:p>
                  </w:txbxContent>
                </v:textbox>
              </v:shape>
            </w:pict>
          </mc:Fallback>
        </mc:AlternateContent>
      </w:r>
      <w:r w:rsidR="00FA66B3" w:rsidRPr="00701D05">
        <w:rPr>
          <w:rFonts w:ascii="Times New Roman" w:eastAsia="Times New Roman" w:hAnsi="Times New Roman"/>
          <w:noProof/>
          <w:kern w:val="0"/>
          <w:lang w:eastAsia="it-IT"/>
        </w:rPr>
        <mc:AlternateContent>
          <mc:Choice Requires="wps">
            <w:drawing>
              <wp:anchor distT="0" distB="0" distL="114300" distR="114300" simplePos="0" relativeHeight="251729920" behindDoc="0" locked="0" layoutInCell="1" allowOverlap="1" wp14:anchorId="06426CE7" wp14:editId="3D589C3B">
                <wp:simplePos x="0" y="0"/>
                <wp:positionH relativeFrom="column">
                  <wp:posOffset>4832985</wp:posOffset>
                </wp:positionH>
                <wp:positionV relativeFrom="paragraph">
                  <wp:posOffset>82550</wp:posOffset>
                </wp:positionV>
                <wp:extent cx="775970" cy="245745"/>
                <wp:effectExtent l="0" t="0" r="5080" b="1905"/>
                <wp:wrapNone/>
                <wp:docPr id="289" name="Casella di testo 289"/>
                <wp:cNvGraphicFramePr/>
                <a:graphic xmlns:a="http://schemas.openxmlformats.org/drawingml/2006/main">
                  <a:graphicData uri="http://schemas.microsoft.com/office/word/2010/wordprocessingShape">
                    <wps:wsp>
                      <wps:cNvSpPr txBox="1"/>
                      <wps:spPr>
                        <a:xfrm>
                          <a:off x="0" y="0"/>
                          <a:ext cx="775970" cy="24574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F0F58" w:rsidRPr="00505573" w:rsidRDefault="005F0F58">
                            <w:pPr>
                              <w:rPr>
                                <w:sz w:val="16"/>
                                <w:szCs w:val="16"/>
                              </w:rPr>
                            </w:pPr>
                            <w:r>
                              <w:rPr>
                                <w:sz w:val="16"/>
                                <w:szCs w:val="16"/>
                              </w:rPr>
                              <w:t>con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Casella di testo 289" o:spid="_x0000_s1039" type="#_x0000_t202" style="position:absolute;margin-left:380.55pt;margin-top:6.5pt;width:61.1pt;height:19.35pt;z-index:2517299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" fillcolor="white [3201]" stroked="f" strokeweight=".5pt">
                <v:textbox>
                  <w:txbxContent>
                    <w:p w:rsidR="005F0F58" w:rsidRPr="00505573" w:rsidRDefault="005F0F58">
                      <w:pPr>
                        <w:rPr>
                          <w:sz w:val="16"/>
                          <w:szCs w:val="16"/>
                        </w:rPr>
                      </w:pPr>
                      <w:r>
                        <w:rPr>
                          <w:sz w:val="16"/>
                          <w:szCs w:val="16"/>
                        </w:rPr>
                        <w:t>con</w:t>
                      </w:r>
                    </w:p>
                  </w:txbxContent>
                </v:textbox>
              </v:shape>
            </w:pict>
          </mc:Fallback>
        </mc:AlternateContent>
      </w:r>
      <w:r w:rsidR="00352527" w:rsidRPr="00701D05">
        <w:rPr>
          <w:rFonts w:ascii="Times New Roman" w:eastAsia="Times New Roman" w:hAnsi="Times New Roman"/>
          <w:noProof/>
          <w:kern w:val="0"/>
          <w:lang w:eastAsia="it-IT"/>
        </w:rPr>
        <mc:AlternateContent>
          <mc:Choice Requires="wps">
            <w:drawing>
              <wp:anchor distT="0" distB="0" distL="114300" distR="114300" simplePos="0" relativeHeight="251686912" behindDoc="0" locked="0" layoutInCell="1" allowOverlap="1" wp14:anchorId="0B6E53C3" wp14:editId="22900887">
                <wp:simplePos x="0" y="0"/>
                <wp:positionH relativeFrom="column">
                  <wp:posOffset>-697037</wp:posOffset>
                </wp:positionH>
                <wp:positionV relativeFrom="paragraph">
                  <wp:posOffset>92278</wp:posOffset>
                </wp:positionV>
                <wp:extent cx="968188" cy="376517"/>
                <wp:effectExtent l="0" t="0" r="3810" b="5080"/>
                <wp:wrapNone/>
                <wp:docPr id="87" name="Casella di testo 87"/>
                <wp:cNvGraphicFramePr/>
                <a:graphic xmlns:a="http://schemas.openxmlformats.org/drawingml/2006/main">
                  <a:graphicData uri="http://schemas.microsoft.com/office/word/2010/wordprocessingShape">
                    <wps:wsp>
                      <wps:cNvSpPr txBox="1"/>
                      <wps:spPr>
                        <a:xfrm>
                          <a:off x="0" y="0"/>
                          <a:ext cx="968188" cy="37651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F0F58" w:rsidRPr="00921496" w:rsidRDefault="005F0F58" w:rsidP="006D57D8">
                            <w:pPr>
                              <w:rPr>
                                <w:sz w:val="16"/>
                                <w:szCs w:val="16"/>
                              </w:rPr>
                            </w:pPr>
                            <w:r w:rsidRPr="00921496">
                              <w:rPr>
                                <w:sz w:val="16"/>
                                <w:szCs w:val="16"/>
                              </w:rPr>
                              <w:t>ESPOSIZIONE</w:t>
                            </w:r>
                          </w:p>
                          <w:p w:rsidR="005F0F58" w:rsidRPr="00921496" w:rsidRDefault="005F0F58" w:rsidP="006D57D8">
                            <w:pPr>
                              <w:rPr>
                                <w:sz w:val="16"/>
                                <w:szCs w:val="16"/>
                              </w:rPr>
                            </w:pPr>
                            <w:r w:rsidRPr="00921496">
                              <w:rPr>
                                <w:sz w:val="16"/>
                                <w:szCs w:val="16"/>
                              </w:rPr>
                              <w:t>VOLONTARIA</w:t>
                            </w:r>
                          </w:p>
                          <w:p w:rsidR="005F0F58" w:rsidRDefault="005F0F5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asella di testo 87" o:spid="_x0000_s1040" type="#_x0000_t202" style="position:absolute;margin-left:-54.9pt;margin-top:7.25pt;width:76.25pt;height:29.6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" fillcolor="white [3201]" stroked="f" strokeweight=".5pt">
                <v:textbox>
                  <w:txbxContent>
                    <w:p w:rsidR="005F0F58" w:rsidRPr="00921496" w:rsidRDefault="005F0F58" w:rsidP="006D57D8">
                      <w:pPr>
                        <w:rPr>
                          <w:sz w:val="16"/>
                          <w:szCs w:val="16"/>
                        </w:rPr>
                      </w:pPr>
                      <w:r w:rsidRPr="00921496">
                        <w:rPr>
                          <w:sz w:val="16"/>
                          <w:szCs w:val="16"/>
                        </w:rPr>
                        <w:t>ESPOSIZIONE</w:t>
                      </w:r>
                    </w:p>
                    <w:p w:rsidR="005F0F58" w:rsidRPr="00921496" w:rsidRDefault="005F0F58" w:rsidP="006D57D8">
                      <w:pPr>
                        <w:rPr>
                          <w:sz w:val="16"/>
                          <w:szCs w:val="16"/>
                        </w:rPr>
                      </w:pPr>
                      <w:r w:rsidRPr="00921496">
                        <w:rPr>
                          <w:sz w:val="16"/>
                          <w:szCs w:val="16"/>
                        </w:rPr>
                        <w:t>VOLONTARIA</w:t>
                      </w:r>
                    </w:p>
                    <w:p w:rsidR="005F0F58" w:rsidRDefault="005F0F58"/>
                  </w:txbxContent>
                </v:textbox>
              </v:shape>
            </w:pict>
          </mc:Fallback>
        </mc:AlternateContent>
      </w:r>
    </w:p>
    <w:p w:rsidR="00274AFB" w:rsidRPr="00701D05" w:rsidRDefault="003C00A3" w:rsidP="00D21373">
      <w:pPr>
        <w:rPr>
          <w:rFonts w:ascii="Times New Roman" w:eastAsia="Times New Roman" w:hAnsi="Times New Roman"/>
          <w:kern w:val="0"/>
          <w:lang w:eastAsia="it-IT"/>
        </w:rPr>
      </w:pPr>
      <w:r w:rsidRPr="00701D05">
        <w:rPr>
          <w:rFonts w:ascii="Times New Roman" w:eastAsia="Times New Roman" w:hAnsi="Times New Roman"/>
          <w:noProof/>
          <w:kern w:val="0"/>
          <w:lang w:eastAsia="it-IT"/>
        </w:rPr>
        <mc:AlternateContent>
          <mc:Choice Requires="wps">
            <w:drawing>
              <wp:anchor distT="0" distB="0" distL="114300" distR="114300" simplePos="0" relativeHeight="251731968" behindDoc="0" locked="0" layoutInCell="1" allowOverlap="1" wp14:anchorId="0AA3EEB9" wp14:editId="4E09F437">
                <wp:simplePos x="0" y="0"/>
                <wp:positionH relativeFrom="column">
                  <wp:posOffset>4826635</wp:posOffset>
                </wp:positionH>
                <wp:positionV relativeFrom="paragraph">
                  <wp:posOffset>122107</wp:posOffset>
                </wp:positionV>
                <wp:extent cx="191135" cy="353060"/>
                <wp:effectExtent l="38100" t="0" r="18415" b="66040"/>
                <wp:wrapNone/>
                <wp:docPr id="291" name="Connettore 2 291"/>
                <wp:cNvGraphicFramePr/>
                <a:graphic xmlns:a="http://schemas.openxmlformats.org/drawingml/2006/main">
                  <a:graphicData uri="http://schemas.microsoft.com/office/word/2010/wordprocessingShape">
                    <wps:wsp>
                      <wps:cNvCnPr/>
                      <wps:spPr>
                        <a:xfrm flipH="1">
                          <a:off x="0" y="0"/>
                          <a:ext cx="191135" cy="353060"/>
                        </a:xfrm>
                        <a:prstGeom prst="straightConnector1">
                          <a:avLst/>
                        </a:prstGeom>
                        <a:ln w="19050">
                          <a:solidFill>
                            <a:srgbClr val="00206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Connettore 2 291" o:spid="_x0000_s1026" type="#_x0000_t32" style="position:absolute;margin-left:380.05pt;margin-top:9.6pt;width:15.05pt;height:27.8pt;flip:x;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" strokecolor="#002060" strokeweight="1.5pt">
                <v:stroke endarrow="open"/>
              </v:shape>
            </w:pict>
          </mc:Fallback>
        </mc:AlternateContent>
      </w:r>
    </w:p>
    <w:p w:rsidR="00274AFB" w:rsidRPr="00701D05" w:rsidRDefault="003C00A3" w:rsidP="00D21373">
      <w:pPr>
        <w:rPr>
          <w:rFonts w:ascii="Times New Roman" w:eastAsia="Times New Roman" w:hAnsi="Times New Roman"/>
          <w:kern w:val="0"/>
          <w:lang w:eastAsia="it-IT"/>
        </w:rPr>
      </w:pPr>
      <w:r w:rsidRPr="00701D05">
        <w:rPr>
          <w:rFonts w:ascii="Times New Roman" w:eastAsia="Times New Roman" w:hAnsi="Times New Roman"/>
          <w:noProof/>
          <w:kern w:val="0"/>
          <w:lang w:eastAsia="it-IT"/>
        </w:rPr>
        <mc:AlternateContent>
          <mc:Choice Requires="wps">
            <w:drawing>
              <wp:anchor distT="0" distB="0" distL="114300" distR="114300" simplePos="0" relativeHeight="251732992" behindDoc="0" locked="0" layoutInCell="1" allowOverlap="1" wp14:anchorId="6EEAC6FB" wp14:editId="3FE085B1">
                <wp:simplePos x="0" y="0"/>
                <wp:positionH relativeFrom="column">
                  <wp:posOffset>6264275</wp:posOffset>
                </wp:positionH>
                <wp:positionV relativeFrom="paragraph">
                  <wp:posOffset>19050</wp:posOffset>
                </wp:positionV>
                <wp:extent cx="176530" cy="337820"/>
                <wp:effectExtent l="0" t="0" r="90170" b="62230"/>
                <wp:wrapNone/>
                <wp:docPr id="292" name="Connettore 2 292"/>
                <wp:cNvGraphicFramePr/>
                <a:graphic xmlns:a="http://schemas.openxmlformats.org/drawingml/2006/main">
                  <a:graphicData uri="http://schemas.microsoft.com/office/word/2010/wordprocessingShape">
                    <wps:wsp>
                      <wps:cNvCnPr/>
                      <wps:spPr>
                        <a:xfrm>
                          <a:off x="0" y="0"/>
                          <a:ext cx="176530" cy="337820"/>
                        </a:xfrm>
                        <a:prstGeom prst="straightConnector1">
                          <a:avLst/>
                        </a:prstGeom>
                        <a:ln w="19050">
                          <a:solidFill>
                            <a:srgbClr val="00206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Connettore 2 292" o:spid="_x0000_s1026" type="#_x0000_t32" style="position:absolute;margin-left:493.25pt;margin-top:1.5pt;width:13.9pt;height:26.6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" strokecolor="#002060" strokeweight="1.5pt">
                <v:stroke endarrow="open"/>
              </v:shape>
            </w:pict>
          </mc:Fallback>
        </mc:AlternateContent>
      </w:r>
    </w:p>
    <w:p w:rsidR="00274AFB" w:rsidRPr="00701D05" w:rsidRDefault="00274AFB" w:rsidP="00921496">
      <w:pPr>
        <w:rPr>
          <w:rFonts w:ascii="Times New Roman" w:eastAsia="Times New Roman" w:hAnsi="Times New Roman"/>
          <w:kern w:val="0"/>
          <w:lang w:eastAsia="it-IT"/>
        </w:rPr>
      </w:pPr>
    </w:p>
    <w:p w:rsidR="00274AFB" w:rsidRPr="00701D05" w:rsidRDefault="003C00A3" w:rsidP="00D21373">
      <w:pPr>
        <w:rPr>
          <w:rFonts w:ascii="Times New Roman" w:eastAsia="Times New Roman" w:hAnsi="Times New Roman"/>
          <w:kern w:val="0"/>
          <w:lang w:eastAsia="it-IT"/>
        </w:rPr>
      </w:pPr>
      <w:r w:rsidRPr="00701D05">
        <w:rPr>
          <w:rFonts w:ascii="Times New Roman" w:eastAsia="Times New Roman" w:hAnsi="Times New Roman"/>
          <w:noProof/>
          <w:kern w:val="0"/>
          <w:lang w:eastAsia="it-IT"/>
        </w:rPr>
        <mc:AlternateContent>
          <mc:Choice Requires="wps">
            <w:drawing>
              <wp:anchor distT="0" distB="0" distL="114300" distR="114300" simplePos="0" relativeHeight="251735040" behindDoc="0" locked="0" layoutInCell="1" allowOverlap="1" wp14:anchorId="2375B08B" wp14:editId="750284C8">
                <wp:simplePos x="0" y="0"/>
                <wp:positionH relativeFrom="column">
                  <wp:posOffset>6092190</wp:posOffset>
                </wp:positionH>
                <wp:positionV relativeFrom="paragraph">
                  <wp:posOffset>27305</wp:posOffset>
                </wp:positionV>
                <wp:extent cx="760095" cy="337820"/>
                <wp:effectExtent l="0" t="0" r="1905" b="5080"/>
                <wp:wrapNone/>
                <wp:docPr id="294" name="Casella di testo 294"/>
                <wp:cNvGraphicFramePr/>
                <a:graphic xmlns:a="http://schemas.openxmlformats.org/drawingml/2006/main">
                  <a:graphicData uri="http://schemas.microsoft.com/office/word/2010/wordprocessingShape">
                    <wps:wsp>
                      <wps:cNvSpPr txBox="1"/>
                      <wps:spPr>
                        <a:xfrm>
                          <a:off x="0" y="0"/>
                          <a:ext cx="760095" cy="3378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F0F58" w:rsidRPr="00505573" w:rsidRDefault="005F0F58" w:rsidP="00FA66B3">
                            <w:pPr>
                              <w:jc w:val="center"/>
                              <w:rPr>
                                <w:sz w:val="16"/>
                                <w:szCs w:val="16"/>
                              </w:rPr>
                            </w:pPr>
                            <w:r w:rsidRPr="00505573">
                              <w:rPr>
                                <w:sz w:val="16"/>
                                <w:szCs w:val="16"/>
                              </w:rPr>
                              <w:t>AMICI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Casella di testo 294" o:spid="_x0000_s1041" type="#_x0000_t202" style="position:absolute;margin-left:479.7pt;margin-top:2.15pt;width:59.85pt;height:26.6pt;z-index:2517350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" fillcolor="white [3201]" stroked="f" strokeweight=".5pt">
                <v:textbox>
                  <w:txbxContent>
                    <w:p w:rsidR="005F0F58" w:rsidRPr="00505573" w:rsidRDefault="005F0F58" w:rsidP="00FA66B3">
                      <w:pPr>
                        <w:jc w:val="center"/>
                        <w:rPr>
                          <w:sz w:val="16"/>
                          <w:szCs w:val="16"/>
                        </w:rPr>
                      </w:pPr>
                      <w:r w:rsidRPr="00505573">
                        <w:rPr>
                          <w:sz w:val="16"/>
                          <w:szCs w:val="16"/>
                        </w:rPr>
                        <w:t>AMICI</w:t>
                      </w:r>
                    </w:p>
                  </w:txbxContent>
                </v:textbox>
              </v:shape>
            </w:pict>
          </mc:Fallback>
        </mc:AlternateContent>
      </w:r>
      <w:r w:rsidRPr="00701D05">
        <w:rPr>
          <w:rFonts w:ascii="Times New Roman" w:eastAsia="Times New Roman" w:hAnsi="Times New Roman"/>
          <w:noProof/>
          <w:kern w:val="0"/>
          <w:lang w:eastAsia="it-IT"/>
        </w:rPr>
        <mc:AlternateContent>
          <mc:Choice Requires="wps">
            <w:drawing>
              <wp:anchor distT="0" distB="0" distL="114300" distR="114300" simplePos="0" relativeHeight="251734016" behindDoc="0" locked="0" layoutInCell="1" allowOverlap="1" wp14:anchorId="7CACE703" wp14:editId="10274FC2">
                <wp:simplePos x="0" y="0"/>
                <wp:positionH relativeFrom="column">
                  <wp:posOffset>4618590</wp:posOffset>
                </wp:positionH>
                <wp:positionV relativeFrom="paragraph">
                  <wp:posOffset>56568</wp:posOffset>
                </wp:positionV>
                <wp:extent cx="714375" cy="314960"/>
                <wp:effectExtent l="0" t="0" r="9525" b="8890"/>
                <wp:wrapNone/>
                <wp:docPr id="293" name="Casella di testo 293"/>
                <wp:cNvGraphicFramePr/>
                <a:graphic xmlns:a="http://schemas.openxmlformats.org/drawingml/2006/main">
                  <a:graphicData uri="http://schemas.microsoft.com/office/word/2010/wordprocessingShape">
                    <wps:wsp>
                      <wps:cNvSpPr txBox="1"/>
                      <wps:spPr>
                        <a:xfrm>
                          <a:off x="0" y="0"/>
                          <a:ext cx="714375" cy="31496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F0F58" w:rsidRPr="00505573" w:rsidRDefault="005F0F58">
                            <w:pPr>
                              <w:rPr>
                                <w:sz w:val="16"/>
                                <w:szCs w:val="16"/>
                              </w:rPr>
                            </w:pPr>
                            <w:r>
                              <w:rPr>
                                <w:sz w:val="16"/>
                                <w:szCs w:val="16"/>
                              </w:rPr>
                              <w:t>FAMIGILA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Casella di testo 293" o:spid="_x0000_s1042" type="#_x0000_t202" style="position:absolute;margin-left:363.65pt;margin-top:4.45pt;width:56.25pt;height:24.8pt;z-index:2517340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" fillcolor="white [3201]" stroked="f" strokeweight=".5pt">
                <v:textbox>
                  <w:txbxContent>
                    <w:p w:rsidR="005F0F58" w:rsidRPr="00505573" w:rsidRDefault="005F0F58">
                      <w:pPr>
                        <w:rPr>
                          <w:sz w:val="16"/>
                          <w:szCs w:val="16"/>
                        </w:rPr>
                      </w:pPr>
                      <w:r>
                        <w:rPr>
                          <w:sz w:val="16"/>
                          <w:szCs w:val="16"/>
                        </w:rPr>
                        <w:t>FAMIGILA</w:t>
                      </w:r>
                    </w:p>
                  </w:txbxContent>
                </v:textbox>
              </v:shape>
            </w:pict>
          </mc:Fallback>
        </mc:AlternateContent>
      </w:r>
      <w:r w:rsidR="00731339" w:rsidRPr="00701D05">
        <w:rPr>
          <w:rFonts w:ascii="Times New Roman" w:eastAsia="Times New Roman" w:hAnsi="Times New Roman"/>
          <w:noProof/>
          <w:kern w:val="0"/>
          <w:lang w:eastAsia="it-IT"/>
        </w:rPr>
        <mc:AlternateContent>
          <mc:Choice Requires="wps">
            <w:drawing>
              <wp:anchor distT="0" distB="0" distL="114300" distR="114300" simplePos="0" relativeHeight="251707392" behindDoc="0" locked="0" layoutInCell="1" allowOverlap="1" wp14:anchorId="4F2B8E15" wp14:editId="54F695D7">
                <wp:simplePos x="0" y="0"/>
                <wp:positionH relativeFrom="column">
                  <wp:posOffset>1892300</wp:posOffset>
                </wp:positionH>
                <wp:positionV relativeFrom="paragraph">
                  <wp:posOffset>165735</wp:posOffset>
                </wp:positionV>
                <wp:extent cx="806450" cy="375920"/>
                <wp:effectExtent l="0" t="0" r="0" b="5080"/>
                <wp:wrapNone/>
                <wp:docPr id="31" name="Casella di testo 31"/>
                <wp:cNvGraphicFramePr/>
                <a:graphic xmlns:a="http://schemas.openxmlformats.org/drawingml/2006/main">
                  <a:graphicData uri="http://schemas.microsoft.com/office/word/2010/wordprocessingShape">
                    <wps:wsp>
                      <wps:cNvSpPr txBox="1"/>
                      <wps:spPr>
                        <a:xfrm>
                          <a:off x="0" y="0"/>
                          <a:ext cx="806450" cy="3759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F0F58" w:rsidRDefault="005F0F58" w:rsidP="00C565DA">
                            <w:pPr>
                              <w:jc w:val="center"/>
                              <w:rPr>
                                <w:sz w:val="16"/>
                                <w:szCs w:val="16"/>
                              </w:rPr>
                            </w:pPr>
                            <w:r>
                              <w:rPr>
                                <w:sz w:val="16"/>
                                <w:szCs w:val="16"/>
                              </w:rPr>
                              <w:t>effetti</w:t>
                            </w:r>
                          </w:p>
                          <w:p w:rsidR="005F0F58" w:rsidRPr="00C565DA" w:rsidRDefault="005F0F58" w:rsidP="00C565DA">
                            <w:pPr>
                              <w:jc w:val="center"/>
                              <w:rPr>
                                <w:sz w:val="16"/>
                                <w:szCs w:val="16"/>
                              </w:rPr>
                            </w:pPr>
                            <w:r>
                              <w:rPr>
                                <w:sz w:val="16"/>
                                <w:szCs w:val="16"/>
                              </w:rPr>
                              <w:t>positivi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asella di testo 31" o:spid="_x0000_s1043" type="#_x0000_t202" style="position:absolute;margin-left:149pt;margin-top:13.05pt;width:63.5pt;height:29.6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" fillcolor="white [3201]" stroked="f" strokeweight=".5pt">
                <v:textbox>
                  <w:txbxContent>
                    <w:p w:rsidR="005F0F58" w:rsidRDefault="005F0F58" w:rsidP="00C565DA">
                      <w:pPr>
                        <w:jc w:val="center"/>
                        <w:rPr>
                          <w:sz w:val="16"/>
                          <w:szCs w:val="16"/>
                        </w:rPr>
                      </w:pPr>
                      <w:r>
                        <w:rPr>
                          <w:sz w:val="16"/>
                          <w:szCs w:val="16"/>
                        </w:rPr>
                        <w:t>effetti</w:t>
                      </w:r>
                    </w:p>
                    <w:p w:rsidR="005F0F58" w:rsidRPr="00C565DA" w:rsidRDefault="005F0F58" w:rsidP="00C565DA">
                      <w:pPr>
                        <w:jc w:val="center"/>
                        <w:rPr>
                          <w:sz w:val="16"/>
                          <w:szCs w:val="16"/>
                        </w:rPr>
                      </w:pPr>
                      <w:r>
                        <w:rPr>
                          <w:sz w:val="16"/>
                          <w:szCs w:val="16"/>
                        </w:rPr>
                        <w:t>positivi</w:t>
                      </w:r>
                    </w:p>
                  </w:txbxContent>
                </v:textbox>
              </v:shape>
            </w:pict>
          </mc:Fallback>
        </mc:AlternateContent>
      </w:r>
      <w:r w:rsidR="00C565DA" w:rsidRPr="00701D05">
        <w:rPr>
          <w:rFonts w:ascii="Times New Roman" w:eastAsia="Times New Roman" w:hAnsi="Times New Roman"/>
          <w:noProof/>
          <w:kern w:val="0"/>
          <w:lang w:eastAsia="it-IT"/>
        </w:rPr>
        <mc:AlternateContent>
          <mc:Choice Requires="wps">
            <w:drawing>
              <wp:anchor distT="0" distB="0" distL="114300" distR="114300" simplePos="0" relativeHeight="251706368" behindDoc="0" locked="0" layoutInCell="1" allowOverlap="1" wp14:anchorId="12DF4D9F" wp14:editId="1BB1918C">
                <wp:simplePos x="0" y="0"/>
                <wp:positionH relativeFrom="column">
                  <wp:posOffset>1100808</wp:posOffset>
                </wp:positionH>
                <wp:positionV relativeFrom="paragraph">
                  <wp:posOffset>6489</wp:posOffset>
                </wp:positionV>
                <wp:extent cx="690715" cy="361150"/>
                <wp:effectExtent l="0" t="0" r="0" b="1270"/>
                <wp:wrapNone/>
                <wp:docPr id="30" name="Casella di testo 30"/>
                <wp:cNvGraphicFramePr/>
                <a:graphic xmlns:a="http://schemas.openxmlformats.org/drawingml/2006/main">
                  <a:graphicData uri="http://schemas.microsoft.com/office/word/2010/wordprocessingShape">
                    <wps:wsp>
                      <wps:cNvSpPr txBox="1"/>
                      <wps:spPr>
                        <a:xfrm>
                          <a:off x="0" y="0"/>
                          <a:ext cx="690715" cy="3611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F0F58" w:rsidRDefault="005F0F58" w:rsidP="00C565DA">
                            <w:pPr>
                              <w:jc w:val="center"/>
                              <w:rPr>
                                <w:sz w:val="16"/>
                                <w:szCs w:val="16"/>
                              </w:rPr>
                            </w:pPr>
                            <w:r>
                              <w:rPr>
                                <w:sz w:val="16"/>
                                <w:szCs w:val="16"/>
                              </w:rPr>
                              <w:t>effetti</w:t>
                            </w:r>
                          </w:p>
                          <w:p w:rsidR="005F0F58" w:rsidRPr="00C565DA" w:rsidRDefault="005F0F58" w:rsidP="00C565DA">
                            <w:pPr>
                              <w:jc w:val="center"/>
                              <w:rPr>
                                <w:sz w:val="16"/>
                                <w:szCs w:val="16"/>
                              </w:rPr>
                            </w:pPr>
                            <w:r>
                              <w:rPr>
                                <w:sz w:val="16"/>
                                <w:szCs w:val="16"/>
                              </w:rPr>
                              <w:t>positivi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asella di testo 30" o:spid="_x0000_s1044" type="#_x0000_t202" style="position:absolute;margin-left:86.7pt;margin-top:.5pt;width:54.4pt;height:28.4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" fillcolor="white [3201]" stroked="f" strokeweight=".5pt">
                <v:textbox>
                  <w:txbxContent>
                    <w:p w:rsidR="005F0F58" w:rsidRDefault="005F0F58" w:rsidP="00C565DA">
                      <w:pPr>
                        <w:jc w:val="center"/>
                        <w:rPr>
                          <w:sz w:val="16"/>
                          <w:szCs w:val="16"/>
                        </w:rPr>
                      </w:pPr>
                      <w:r>
                        <w:rPr>
                          <w:sz w:val="16"/>
                          <w:szCs w:val="16"/>
                        </w:rPr>
                        <w:t>effetti</w:t>
                      </w:r>
                    </w:p>
                    <w:p w:rsidR="005F0F58" w:rsidRPr="00C565DA" w:rsidRDefault="005F0F58" w:rsidP="00C565DA">
                      <w:pPr>
                        <w:jc w:val="center"/>
                        <w:rPr>
                          <w:sz w:val="16"/>
                          <w:szCs w:val="16"/>
                        </w:rPr>
                      </w:pPr>
                      <w:r>
                        <w:rPr>
                          <w:sz w:val="16"/>
                          <w:szCs w:val="16"/>
                        </w:rPr>
                        <w:t>positivi</w:t>
                      </w:r>
                    </w:p>
                  </w:txbxContent>
                </v:textbox>
              </v:shape>
            </w:pict>
          </mc:Fallback>
        </mc:AlternateContent>
      </w:r>
    </w:p>
    <w:p w:rsidR="00274AFB" w:rsidRPr="00701D05" w:rsidRDefault="00731339" w:rsidP="00D21373">
      <w:pPr>
        <w:rPr>
          <w:rFonts w:ascii="Times New Roman" w:eastAsia="Times New Roman" w:hAnsi="Times New Roman"/>
          <w:kern w:val="0"/>
          <w:lang w:eastAsia="it-IT"/>
        </w:rPr>
      </w:pPr>
      <w:r w:rsidRPr="00701D05">
        <w:rPr>
          <w:rFonts w:ascii="Times New Roman" w:eastAsia="Times New Roman" w:hAnsi="Times New Roman"/>
          <w:noProof/>
          <w:kern w:val="0"/>
          <w:lang w:eastAsia="it-IT"/>
        </w:rPr>
        <mc:AlternateContent>
          <mc:Choice Requires="wps">
            <w:drawing>
              <wp:anchor distT="0" distB="0" distL="114300" distR="114300" simplePos="0" relativeHeight="251709440" behindDoc="0" locked="0" layoutInCell="1" allowOverlap="1" wp14:anchorId="062977F6" wp14:editId="7FEBD282">
                <wp:simplePos x="0" y="0"/>
                <wp:positionH relativeFrom="column">
                  <wp:posOffset>3812092</wp:posOffset>
                </wp:positionH>
                <wp:positionV relativeFrom="paragraph">
                  <wp:posOffset>75970</wp:posOffset>
                </wp:positionV>
                <wp:extent cx="714375" cy="375920"/>
                <wp:effectExtent l="0" t="0" r="9525" b="5080"/>
                <wp:wrapNone/>
                <wp:docPr id="65" name="Casella di testo 65"/>
                <wp:cNvGraphicFramePr/>
                <a:graphic xmlns:a="http://schemas.openxmlformats.org/drawingml/2006/main">
                  <a:graphicData uri="http://schemas.microsoft.com/office/word/2010/wordprocessingShape">
                    <wps:wsp>
                      <wps:cNvSpPr txBox="1"/>
                      <wps:spPr>
                        <a:xfrm>
                          <a:off x="0" y="0"/>
                          <a:ext cx="714375" cy="3759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F0F58" w:rsidRDefault="005F0F58" w:rsidP="00731339">
                            <w:pPr>
                              <w:jc w:val="center"/>
                              <w:rPr>
                                <w:sz w:val="16"/>
                                <w:szCs w:val="16"/>
                              </w:rPr>
                            </w:pPr>
                            <w:r>
                              <w:rPr>
                                <w:sz w:val="16"/>
                                <w:szCs w:val="16"/>
                              </w:rPr>
                              <w:t>effetti</w:t>
                            </w:r>
                          </w:p>
                          <w:p w:rsidR="005F0F58" w:rsidRPr="00C565DA" w:rsidRDefault="005F0F58" w:rsidP="00731339">
                            <w:pPr>
                              <w:jc w:val="center"/>
                              <w:rPr>
                                <w:sz w:val="16"/>
                                <w:szCs w:val="16"/>
                              </w:rPr>
                            </w:pPr>
                            <w:r>
                              <w:rPr>
                                <w:sz w:val="16"/>
                                <w:szCs w:val="16"/>
                              </w:rPr>
                              <w:t>negativi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Casella di testo 65" o:spid="_x0000_s1045" type="#_x0000_t202" style="position:absolute;margin-left:300.15pt;margin-top:6pt;width:56.25pt;height:29.6pt;z-index:2517094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" fillcolor="white [3201]" stroked="f" strokeweight=".5pt">
                <v:textbox>
                  <w:txbxContent>
                    <w:p w:rsidR="005F0F58" w:rsidRDefault="005F0F58" w:rsidP="00731339">
                      <w:pPr>
                        <w:jc w:val="center"/>
                        <w:rPr>
                          <w:sz w:val="16"/>
                          <w:szCs w:val="16"/>
                        </w:rPr>
                      </w:pPr>
                      <w:r>
                        <w:rPr>
                          <w:sz w:val="16"/>
                          <w:szCs w:val="16"/>
                        </w:rPr>
                        <w:t>effetti</w:t>
                      </w:r>
                    </w:p>
                    <w:p w:rsidR="005F0F58" w:rsidRPr="00C565DA" w:rsidRDefault="005F0F58" w:rsidP="00731339">
                      <w:pPr>
                        <w:jc w:val="center"/>
                        <w:rPr>
                          <w:sz w:val="16"/>
                          <w:szCs w:val="16"/>
                        </w:rPr>
                      </w:pPr>
                      <w:r>
                        <w:rPr>
                          <w:sz w:val="16"/>
                          <w:szCs w:val="16"/>
                        </w:rPr>
                        <w:t>negativi</w:t>
                      </w:r>
                    </w:p>
                  </w:txbxContent>
                </v:textbox>
              </v:shape>
            </w:pict>
          </mc:Fallback>
        </mc:AlternateContent>
      </w:r>
      <w:r w:rsidRPr="00701D05">
        <w:rPr>
          <w:rFonts w:ascii="Times New Roman" w:eastAsia="Times New Roman" w:hAnsi="Times New Roman"/>
          <w:noProof/>
          <w:kern w:val="0"/>
          <w:lang w:eastAsia="it-IT"/>
        </w:rPr>
        <mc:AlternateContent>
          <mc:Choice Requires="wps">
            <w:drawing>
              <wp:anchor distT="0" distB="0" distL="114300" distR="114300" simplePos="0" relativeHeight="251708416" behindDoc="0" locked="0" layoutInCell="1" allowOverlap="1" wp14:anchorId="14F7C3A2" wp14:editId="0018E1D1">
                <wp:simplePos x="0" y="0"/>
                <wp:positionH relativeFrom="column">
                  <wp:posOffset>2952115</wp:posOffset>
                </wp:positionH>
                <wp:positionV relativeFrom="paragraph">
                  <wp:posOffset>104775</wp:posOffset>
                </wp:positionV>
                <wp:extent cx="675640" cy="375920"/>
                <wp:effectExtent l="0" t="0" r="0" b="5080"/>
                <wp:wrapNone/>
                <wp:docPr id="64" name="Casella di testo 64"/>
                <wp:cNvGraphicFramePr/>
                <a:graphic xmlns:a="http://schemas.openxmlformats.org/drawingml/2006/main">
                  <a:graphicData uri="http://schemas.microsoft.com/office/word/2010/wordprocessingShape">
                    <wps:wsp>
                      <wps:cNvSpPr txBox="1"/>
                      <wps:spPr>
                        <a:xfrm>
                          <a:off x="0" y="0"/>
                          <a:ext cx="675640" cy="3759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F0F58" w:rsidRDefault="005F0F58" w:rsidP="00731339">
                            <w:pPr>
                              <w:jc w:val="center"/>
                              <w:rPr>
                                <w:sz w:val="16"/>
                                <w:szCs w:val="16"/>
                              </w:rPr>
                            </w:pPr>
                            <w:r>
                              <w:rPr>
                                <w:sz w:val="16"/>
                                <w:szCs w:val="16"/>
                              </w:rPr>
                              <w:t>effetti</w:t>
                            </w:r>
                          </w:p>
                          <w:p w:rsidR="005F0F58" w:rsidRPr="00C565DA" w:rsidRDefault="005F0F58" w:rsidP="00731339">
                            <w:pPr>
                              <w:jc w:val="center"/>
                              <w:rPr>
                                <w:sz w:val="16"/>
                                <w:szCs w:val="16"/>
                              </w:rPr>
                            </w:pPr>
                            <w:r>
                              <w:rPr>
                                <w:sz w:val="16"/>
                                <w:szCs w:val="16"/>
                              </w:rPr>
                              <w:t>negativi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asella di testo 64" o:spid="_x0000_s1046" type="#_x0000_t202" style="position:absolute;margin-left:232.45pt;margin-top:8.25pt;width:53.2pt;height:29.6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" fillcolor="white [3201]" stroked="f" strokeweight=".5pt">
                <v:textbox>
                  <w:txbxContent>
                    <w:p w:rsidR="005F0F58" w:rsidRDefault="005F0F58" w:rsidP="00731339">
                      <w:pPr>
                        <w:jc w:val="center"/>
                        <w:rPr>
                          <w:sz w:val="16"/>
                          <w:szCs w:val="16"/>
                        </w:rPr>
                      </w:pPr>
                      <w:r>
                        <w:rPr>
                          <w:sz w:val="16"/>
                          <w:szCs w:val="16"/>
                        </w:rPr>
                        <w:t>effetti</w:t>
                      </w:r>
                    </w:p>
                    <w:p w:rsidR="005F0F58" w:rsidRPr="00C565DA" w:rsidRDefault="005F0F58" w:rsidP="00731339">
                      <w:pPr>
                        <w:jc w:val="center"/>
                        <w:rPr>
                          <w:sz w:val="16"/>
                          <w:szCs w:val="16"/>
                        </w:rPr>
                      </w:pPr>
                      <w:r>
                        <w:rPr>
                          <w:sz w:val="16"/>
                          <w:szCs w:val="16"/>
                        </w:rPr>
                        <w:t>negativi</w:t>
                      </w:r>
                    </w:p>
                  </w:txbxContent>
                </v:textbox>
              </v:shape>
            </w:pict>
          </mc:Fallback>
        </mc:AlternateContent>
      </w:r>
    </w:p>
    <w:p w:rsidR="00274AFB" w:rsidRPr="00701D05" w:rsidRDefault="00731339" w:rsidP="00D21373">
      <w:pPr>
        <w:rPr>
          <w:rFonts w:ascii="Times New Roman" w:eastAsia="Times New Roman" w:hAnsi="Times New Roman"/>
          <w:kern w:val="0"/>
          <w:lang w:eastAsia="it-IT"/>
        </w:rPr>
      </w:pPr>
      <w:r w:rsidRPr="00701D05">
        <w:rPr>
          <w:rFonts w:ascii="Times New Roman" w:eastAsia="Times New Roman" w:hAnsi="Times New Roman"/>
          <w:noProof/>
          <w:kern w:val="0"/>
          <w:lang w:eastAsia="it-IT"/>
        </w:rPr>
        <mc:AlternateContent>
          <mc:Choice Requires="wps">
            <w:drawing>
              <wp:anchor distT="0" distB="0" distL="114300" distR="114300" simplePos="0" relativeHeight="251710464" behindDoc="0" locked="0" layoutInCell="1" allowOverlap="1" wp14:anchorId="559BB8BC" wp14:editId="520AEBC6">
                <wp:simplePos x="0" y="0"/>
                <wp:positionH relativeFrom="column">
                  <wp:posOffset>769620</wp:posOffset>
                </wp:positionH>
                <wp:positionV relativeFrom="paragraph">
                  <wp:posOffset>15240</wp:posOffset>
                </wp:positionV>
                <wp:extent cx="476250" cy="290830"/>
                <wp:effectExtent l="38100" t="0" r="19050" b="52070"/>
                <wp:wrapNone/>
                <wp:docPr id="66" name="Connettore 2 66"/>
                <wp:cNvGraphicFramePr/>
                <a:graphic xmlns:a="http://schemas.openxmlformats.org/drawingml/2006/main">
                  <a:graphicData uri="http://schemas.microsoft.com/office/word/2010/wordprocessingShape">
                    <wps:wsp>
                      <wps:cNvCnPr/>
                      <wps:spPr>
                        <a:xfrm flipH="1">
                          <a:off x="0" y="0"/>
                          <a:ext cx="476250" cy="290830"/>
                        </a:xfrm>
                        <a:prstGeom prst="straightConnector1">
                          <a:avLst/>
                        </a:prstGeom>
                        <a:ln w="19050">
                          <a:solidFill>
                            <a:srgbClr val="00206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Connettore 2 66" o:spid="_x0000_s1026" type="#_x0000_t32" style="position:absolute;margin-left:60.6pt;margin-top:1.2pt;width:37.5pt;height:22.9pt;flip:x;z-index:2517104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" strokecolor="#002060" strokeweight="1.5pt">
                <v:stroke endarrow="open"/>
              </v:shape>
            </w:pict>
          </mc:Fallback>
        </mc:AlternateContent>
      </w:r>
    </w:p>
    <w:p w:rsidR="00274AFB" w:rsidRPr="00701D05" w:rsidRDefault="003C00A3" w:rsidP="00D21373">
      <w:pPr>
        <w:rPr>
          <w:rFonts w:ascii="Times New Roman" w:eastAsia="Times New Roman" w:hAnsi="Times New Roman"/>
          <w:kern w:val="0"/>
          <w:lang w:eastAsia="it-IT"/>
        </w:rPr>
      </w:pPr>
      <w:r w:rsidRPr="00701D05">
        <w:rPr>
          <w:rFonts w:ascii="Times New Roman" w:eastAsia="Times New Roman" w:hAnsi="Times New Roman"/>
          <w:noProof/>
          <w:kern w:val="0"/>
          <w:lang w:eastAsia="it-IT"/>
        </w:rPr>
        <mc:AlternateContent>
          <mc:Choice Requires="wps">
            <w:drawing>
              <wp:anchor distT="0" distB="0" distL="114300" distR="114300" simplePos="0" relativeHeight="251715584" behindDoc="0" locked="0" layoutInCell="1" allowOverlap="1" wp14:anchorId="0803EC7D" wp14:editId="19943DEC">
                <wp:simplePos x="0" y="0"/>
                <wp:positionH relativeFrom="column">
                  <wp:posOffset>4343400</wp:posOffset>
                </wp:positionH>
                <wp:positionV relativeFrom="paragraph">
                  <wp:posOffset>80010</wp:posOffset>
                </wp:positionV>
                <wp:extent cx="276225" cy="430530"/>
                <wp:effectExtent l="0" t="0" r="47625" b="64770"/>
                <wp:wrapNone/>
                <wp:docPr id="71" name="Connettore 2 71"/>
                <wp:cNvGraphicFramePr/>
                <a:graphic xmlns:a="http://schemas.openxmlformats.org/drawingml/2006/main">
                  <a:graphicData uri="http://schemas.microsoft.com/office/word/2010/wordprocessingShape">
                    <wps:wsp>
                      <wps:cNvCnPr/>
                      <wps:spPr>
                        <a:xfrm>
                          <a:off x="0" y="0"/>
                          <a:ext cx="276225" cy="430530"/>
                        </a:xfrm>
                        <a:prstGeom prst="straightConnector1">
                          <a:avLst/>
                        </a:prstGeom>
                        <a:ln w="19050">
                          <a:solidFill>
                            <a:srgbClr val="00206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Connettore 2 71" o:spid="_x0000_s1026" type="#_x0000_t32" style="position:absolute;margin-left:342pt;margin-top:6.3pt;width:21.75pt;height:33.9pt;z-index:2517155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" strokecolor="#002060" strokeweight="1.5pt">
                <v:stroke endarrow="open"/>
              </v:shape>
            </w:pict>
          </mc:Fallback>
        </mc:AlternateContent>
      </w:r>
      <w:r w:rsidR="00731339" w:rsidRPr="00701D05">
        <w:rPr>
          <w:rFonts w:ascii="Times New Roman" w:eastAsia="Times New Roman" w:hAnsi="Times New Roman"/>
          <w:noProof/>
          <w:kern w:val="0"/>
          <w:lang w:eastAsia="it-IT"/>
        </w:rPr>
        <mc:AlternateContent>
          <mc:Choice Requires="wps">
            <w:drawing>
              <wp:anchor distT="0" distB="0" distL="114300" distR="114300" simplePos="0" relativeHeight="251714560" behindDoc="0" locked="0" layoutInCell="1" allowOverlap="1" wp14:anchorId="67183749" wp14:editId="270DE056">
                <wp:simplePos x="0" y="0"/>
                <wp:positionH relativeFrom="column">
                  <wp:posOffset>3267923</wp:posOffset>
                </wp:positionH>
                <wp:positionV relativeFrom="paragraph">
                  <wp:posOffset>101990</wp:posOffset>
                </wp:positionV>
                <wp:extent cx="69157" cy="546164"/>
                <wp:effectExtent l="19050" t="0" r="64770" b="63500"/>
                <wp:wrapNone/>
                <wp:docPr id="70" name="Connettore 2 70"/>
                <wp:cNvGraphicFramePr/>
                <a:graphic xmlns:a="http://schemas.openxmlformats.org/drawingml/2006/main">
                  <a:graphicData uri="http://schemas.microsoft.com/office/word/2010/wordprocessingShape">
                    <wps:wsp>
                      <wps:cNvCnPr/>
                      <wps:spPr>
                        <a:xfrm>
                          <a:off x="0" y="0"/>
                          <a:ext cx="69157" cy="546164"/>
                        </a:xfrm>
                        <a:prstGeom prst="straightConnector1">
                          <a:avLst/>
                        </a:prstGeom>
                        <a:ln w="19050">
                          <a:solidFill>
                            <a:srgbClr val="00206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Connettore 2 70" o:spid="_x0000_s1026" type="#_x0000_t32" style="position:absolute;margin-left:257.3pt;margin-top:8.05pt;width:5.45pt;height:43pt;z-index:251714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" strokecolor="#002060" strokeweight="1.5pt">
                <v:stroke endarrow="open"/>
              </v:shape>
            </w:pict>
          </mc:Fallback>
        </mc:AlternateContent>
      </w:r>
      <w:r w:rsidR="00731339" w:rsidRPr="00701D05">
        <w:rPr>
          <w:rFonts w:ascii="Times New Roman" w:eastAsia="Times New Roman" w:hAnsi="Times New Roman"/>
          <w:noProof/>
          <w:kern w:val="0"/>
          <w:lang w:eastAsia="it-IT"/>
        </w:rPr>
        <mc:AlternateContent>
          <mc:Choice Requires="wps">
            <w:drawing>
              <wp:anchor distT="0" distB="0" distL="114300" distR="114300" simplePos="0" relativeHeight="251713536" behindDoc="0" locked="0" layoutInCell="1" allowOverlap="1" wp14:anchorId="5A63FD89" wp14:editId="490256BF">
                <wp:simplePos x="0" y="0"/>
                <wp:positionH relativeFrom="column">
                  <wp:posOffset>1892481</wp:posOffset>
                </wp:positionH>
                <wp:positionV relativeFrom="paragraph">
                  <wp:posOffset>18063</wp:posOffset>
                </wp:positionV>
                <wp:extent cx="315046" cy="514350"/>
                <wp:effectExtent l="38100" t="0" r="27940" b="57150"/>
                <wp:wrapNone/>
                <wp:docPr id="69" name="Connettore 2 69"/>
                <wp:cNvGraphicFramePr/>
                <a:graphic xmlns:a="http://schemas.openxmlformats.org/drawingml/2006/main">
                  <a:graphicData uri="http://schemas.microsoft.com/office/word/2010/wordprocessingShape">
                    <wps:wsp>
                      <wps:cNvCnPr/>
                      <wps:spPr>
                        <a:xfrm flipH="1">
                          <a:off x="0" y="0"/>
                          <a:ext cx="315046" cy="514350"/>
                        </a:xfrm>
                        <a:prstGeom prst="straightConnector1">
                          <a:avLst/>
                        </a:prstGeom>
                        <a:ln w="19050">
                          <a:solidFill>
                            <a:srgbClr val="00206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Connettore 2 69" o:spid="_x0000_s1026" type="#_x0000_t32" style="position:absolute;margin-left:149pt;margin-top:1.4pt;width:24.8pt;height:40.5pt;flip:x;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" strokecolor="#002060" strokeweight="1.5pt">
                <v:stroke endarrow="open"/>
              </v:shape>
            </w:pict>
          </mc:Fallback>
        </mc:AlternateContent>
      </w:r>
      <w:r w:rsidR="00731339" w:rsidRPr="00701D05">
        <w:rPr>
          <w:rFonts w:ascii="Times New Roman" w:eastAsia="Times New Roman" w:hAnsi="Times New Roman"/>
          <w:noProof/>
          <w:kern w:val="0"/>
          <w:lang w:eastAsia="it-IT"/>
        </w:rPr>
        <mc:AlternateContent>
          <mc:Choice Requires="wps">
            <w:drawing>
              <wp:anchor distT="0" distB="0" distL="114300" distR="114300" simplePos="0" relativeHeight="251711488" behindDoc="0" locked="0" layoutInCell="1" allowOverlap="1" wp14:anchorId="79C6BF64" wp14:editId="58A94FA5">
                <wp:simplePos x="0" y="0"/>
                <wp:positionH relativeFrom="column">
                  <wp:posOffset>-489585</wp:posOffset>
                </wp:positionH>
                <wp:positionV relativeFrom="paragraph">
                  <wp:posOffset>117475</wp:posOffset>
                </wp:positionV>
                <wp:extent cx="1259840" cy="330835"/>
                <wp:effectExtent l="0" t="0" r="0" b="0"/>
                <wp:wrapNone/>
                <wp:docPr id="67" name="Casella di testo 67"/>
                <wp:cNvGraphicFramePr/>
                <a:graphic xmlns:a="http://schemas.openxmlformats.org/drawingml/2006/main">
                  <a:graphicData uri="http://schemas.microsoft.com/office/word/2010/wordprocessingShape">
                    <wps:wsp>
                      <wps:cNvSpPr txBox="1"/>
                      <wps:spPr>
                        <a:xfrm>
                          <a:off x="0" y="0"/>
                          <a:ext cx="1259840" cy="3308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F0F58" w:rsidRDefault="005F0F58" w:rsidP="00731339">
                            <w:pPr>
                              <w:jc w:val="center"/>
                              <w:rPr>
                                <w:sz w:val="16"/>
                                <w:szCs w:val="16"/>
                              </w:rPr>
                            </w:pPr>
                            <w:r>
                              <w:rPr>
                                <w:sz w:val="16"/>
                                <w:szCs w:val="16"/>
                              </w:rPr>
                              <w:t>INFORMAZIONE IN</w:t>
                            </w:r>
                          </w:p>
                          <w:p w:rsidR="005F0F58" w:rsidRPr="00C565DA" w:rsidRDefault="005F0F58" w:rsidP="00731339">
                            <w:pPr>
                              <w:jc w:val="center"/>
                              <w:rPr>
                                <w:sz w:val="16"/>
                                <w:szCs w:val="16"/>
                              </w:rPr>
                            </w:pPr>
                            <w:r>
                              <w:rPr>
                                <w:sz w:val="16"/>
                                <w:szCs w:val="16"/>
                              </w:rPr>
                              <w:t>TEMPO REALE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Casella di testo 67" o:spid="_x0000_s1047" type="#_x0000_t202" style="position:absolute;margin-left:-38.55pt;margin-top:9.25pt;width:99.2pt;height:26.05pt;z-index:2517114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" fillcolor="white [3201]" stroked="f" strokeweight=".5pt">
                <v:textbox>
                  <w:txbxContent>
                    <w:p w:rsidR="005F0F58" w:rsidRDefault="005F0F58" w:rsidP="00731339">
                      <w:pPr>
                        <w:jc w:val="center"/>
                        <w:rPr>
                          <w:sz w:val="16"/>
                          <w:szCs w:val="16"/>
                        </w:rPr>
                      </w:pPr>
                      <w:r>
                        <w:rPr>
                          <w:sz w:val="16"/>
                          <w:szCs w:val="16"/>
                        </w:rPr>
                        <w:t>INFORMAZIONE IN</w:t>
                      </w:r>
                    </w:p>
                    <w:p w:rsidR="005F0F58" w:rsidRPr="00C565DA" w:rsidRDefault="005F0F58" w:rsidP="00731339">
                      <w:pPr>
                        <w:jc w:val="center"/>
                        <w:rPr>
                          <w:sz w:val="16"/>
                          <w:szCs w:val="16"/>
                        </w:rPr>
                      </w:pPr>
                      <w:r>
                        <w:rPr>
                          <w:sz w:val="16"/>
                          <w:szCs w:val="16"/>
                        </w:rPr>
                        <w:t>TEMPO REALE</w:t>
                      </w:r>
                    </w:p>
                  </w:txbxContent>
                </v:textbox>
              </v:shape>
            </w:pict>
          </mc:Fallback>
        </mc:AlternateContent>
      </w:r>
    </w:p>
    <w:p w:rsidR="00274AFB" w:rsidRPr="00701D05" w:rsidRDefault="00274AFB" w:rsidP="00D21373">
      <w:pPr>
        <w:rPr>
          <w:rFonts w:ascii="Times New Roman" w:eastAsia="Times New Roman" w:hAnsi="Times New Roman"/>
          <w:kern w:val="0"/>
          <w:lang w:eastAsia="it-IT"/>
        </w:rPr>
      </w:pPr>
    </w:p>
    <w:p w:rsidR="00274AFB" w:rsidRPr="00701D05" w:rsidRDefault="00274AFB" w:rsidP="00D21373">
      <w:pPr>
        <w:rPr>
          <w:rFonts w:ascii="Times New Roman" w:eastAsia="Times New Roman" w:hAnsi="Times New Roman"/>
          <w:kern w:val="0"/>
          <w:lang w:eastAsia="it-IT"/>
        </w:rPr>
      </w:pPr>
    </w:p>
    <w:p w:rsidR="00274AFB" w:rsidRPr="00701D05" w:rsidRDefault="00FA66B3" w:rsidP="00D21373">
      <w:pPr>
        <w:rPr>
          <w:rFonts w:ascii="Times New Roman" w:eastAsia="Times New Roman" w:hAnsi="Times New Roman"/>
          <w:kern w:val="0"/>
          <w:lang w:eastAsia="it-IT"/>
        </w:rPr>
      </w:pPr>
      <w:r w:rsidRPr="00701D05">
        <w:rPr>
          <w:rFonts w:ascii="Times New Roman" w:eastAsia="Times New Roman" w:hAnsi="Times New Roman"/>
          <w:noProof/>
          <w:kern w:val="0"/>
          <w:lang w:eastAsia="it-IT"/>
        </w:rPr>
        <mc:AlternateContent>
          <mc:Choice Requires="wps">
            <w:drawing>
              <wp:anchor distT="0" distB="0" distL="114300" distR="114300" simplePos="0" relativeHeight="251717632" behindDoc="0" locked="0" layoutInCell="1" allowOverlap="1" wp14:anchorId="72615191" wp14:editId="1A8325B5">
                <wp:simplePos x="0" y="0"/>
                <wp:positionH relativeFrom="column">
                  <wp:posOffset>4111625</wp:posOffset>
                </wp:positionH>
                <wp:positionV relativeFrom="paragraph">
                  <wp:posOffset>29210</wp:posOffset>
                </wp:positionV>
                <wp:extent cx="1167765" cy="437515"/>
                <wp:effectExtent l="0" t="0" r="0" b="635"/>
                <wp:wrapNone/>
                <wp:docPr id="73" name="Casella di testo 73"/>
                <wp:cNvGraphicFramePr/>
                <a:graphic xmlns:a="http://schemas.openxmlformats.org/drawingml/2006/main">
                  <a:graphicData uri="http://schemas.microsoft.com/office/word/2010/wordprocessingShape">
                    <wps:wsp>
                      <wps:cNvSpPr txBox="1"/>
                      <wps:spPr>
                        <a:xfrm>
                          <a:off x="0" y="0"/>
                          <a:ext cx="1167765" cy="4375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F0F58" w:rsidRDefault="005F0F58" w:rsidP="00731339">
                            <w:pPr>
                              <w:jc w:val="center"/>
                              <w:rPr>
                                <w:sz w:val="16"/>
                                <w:szCs w:val="16"/>
                              </w:rPr>
                            </w:pPr>
                            <w:r>
                              <w:rPr>
                                <w:sz w:val="16"/>
                                <w:szCs w:val="16"/>
                              </w:rPr>
                              <w:t>IDENTIFICAZIONE IN MODELLI</w:t>
                            </w:r>
                          </w:p>
                          <w:p w:rsidR="005F0F58" w:rsidRPr="00731339" w:rsidRDefault="005F0F58" w:rsidP="00731339">
                            <w:pPr>
                              <w:jc w:val="center"/>
                              <w:rPr>
                                <w:sz w:val="16"/>
                                <w:szCs w:val="16"/>
                              </w:rPr>
                            </w:pPr>
                            <w:r>
                              <w:rPr>
                                <w:sz w:val="16"/>
                                <w:szCs w:val="16"/>
                              </w:rPr>
                              <w:t>VIOLENTI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Casella di testo 73" o:spid="_x0000_s1048" type="#_x0000_t202" style="position:absolute;margin-left:323.75pt;margin-top:2.3pt;width:91.95pt;height:34.45pt;z-index:2517176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" fillcolor="white [3201]" stroked="f" strokeweight=".5pt">
                <v:textbox>
                  <w:txbxContent>
                    <w:p w:rsidR="005F0F58" w:rsidRDefault="005F0F58" w:rsidP="00731339">
                      <w:pPr>
                        <w:jc w:val="center"/>
                        <w:rPr>
                          <w:sz w:val="16"/>
                          <w:szCs w:val="16"/>
                        </w:rPr>
                      </w:pPr>
                      <w:r>
                        <w:rPr>
                          <w:sz w:val="16"/>
                          <w:szCs w:val="16"/>
                        </w:rPr>
                        <w:t>IDENTIFICAZIONE IN MODELLI</w:t>
                      </w:r>
                    </w:p>
                    <w:p w:rsidR="005F0F58" w:rsidRPr="00731339" w:rsidRDefault="005F0F58" w:rsidP="00731339">
                      <w:pPr>
                        <w:jc w:val="center"/>
                        <w:rPr>
                          <w:sz w:val="16"/>
                          <w:szCs w:val="16"/>
                        </w:rPr>
                      </w:pPr>
                      <w:r>
                        <w:rPr>
                          <w:sz w:val="16"/>
                          <w:szCs w:val="16"/>
                        </w:rPr>
                        <w:t>VIOLENTI</w:t>
                      </w:r>
                    </w:p>
                  </w:txbxContent>
                </v:textbox>
              </v:shape>
            </w:pict>
          </mc:Fallback>
        </mc:AlternateContent>
      </w:r>
      <w:r w:rsidR="00731339" w:rsidRPr="00701D05">
        <w:rPr>
          <w:rFonts w:ascii="Times New Roman" w:eastAsia="Times New Roman" w:hAnsi="Times New Roman"/>
          <w:noProof/>
          <w:kern w:val="0"/>
          <w:lang w:eastAsia="it-IT"/>
        </w:rPr>
        <mc:AlternateContent>
          <mc:Choice Requires="wps">
            <w:drawing>
              <wp:anchor distT="0" distB="0" distL="114300" distR="114300" simplePos="0" relativeHeight="251716608" behindDoc="0" locked="0" layoutInCell="1" allowOverlap="1" wp14:anchorId="344A5829" wp14:editId="2324FAB5">
                <wp:simplePos x="0" y="0"/>
                <wp:positionH relativeFrom="column">
                  <wp:posOffset>2653030</wp:posOffset>
                </wp:positionH>
                <wp:positionV relativeFrom="paragraph">
                  <wp:posOffset>121920</wp:posOffset>
                </wp:positionV>
                <wp:extent cx="1083310" cy="345440"/>
                <wp:effectExtent l="0" t="0" r="2540" b="0"/>
                <wp:wrapNone/>
                <wp:docPr id="72" name="Casella di testo 72"/>
                <wp:cNvGraphicFramePr/>
                <a:graphic xmlns:a="http://schemas.openxmlformats.org/drawingml/2006/main">
                  <a:graphicData uri="http://schemas.microsoft.com/office/word/2010/wordprocessingShape">
                    <wps:wsp>
                      <wps:cNvSpPr txBox="1"/>
                      <wps:spPr>
                        <a:xfrm>
                          <a:off x="0" y="0"/>
                          <a:ext cx="1083310" cy="34544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F0F58" w:rsidRPr="00731339" w:rsidRDefault="005F0F58" w:rsidP="00731339">
                            <w:pPr>
                              <w:jc w:val="center"/>
                              <w:rPr>
                                <w:sz w:val="16"/>
                                <w:szCs w:val="16"/>
                              </w:rPr>
                            </w:pPr>
                            <w:r>
                              <w:rPr>
                                <w:sz w:val="16"/>
                                <w:szCs w:val="16"/>
                              </w:rPr>
                              <w:t>FRUSTRAZIONE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Casella di testo 72" o:spid="_x0000_s1049" type="#_x0000_t202" style="position:absolute;margin-left:208.9pt;margin-top:9.6pt;width:85.3pt;height:27.2pt;z-index:2517166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" fillcolor="white [3201]" stroked="f" strokeweight=".5pt">
                <v:textbox>
                  <w:txbxContent>
                    <w:p w:rsidR="005F0F58" w:rsidRPr="00731339" w:rsidRDefault="005F0F58" w:rsidP="00731339">
                      <w:pPr>
                        <w:jc w:val="center"/>
                        <w:rPr>
                          <w:sz w:val="16"/>
                          <w:szCs w:val="16"/>
                        </w:rPr>
                      </w:pPr>
                      <w:r>
                        <w:rPr>
                          <w:sz w:val="16"/>
                          <w:szCs w:val="16"/>
                        </w:rPr>
                        <w:t>FRUSTRAZIONE</w:t>
                      </w:r>
                    </w:p>
                  </w:txbxContent>
                </v:textbox>
              </v:shape>
            </w:pict>
          </mc:Fallback>
        </mc:AlternateContent>
      </w:r>
      <w:r w:rsidR="00731339" w:rsidRPr="00701D05">
        <w:rPr>
          <w:rFonts w:ascii="Times New Roman" w:eastAsia="Times New Roman" w:hAnsi="Times New Roman"/>
          <w:noProof/>
          <w:kern w:val="0"/>
          <w:lang w:eastAsia="it-IT"/>
        </w:rPr>
        <mc:AlternateContent>
          <mc:Choice Requires="wps">
            <w:drawing>
              <wp:anchor distT="0" distB="0" distL="114300" distR="114300" simplePos="0" relativeHeight="251712512" behindDoc="0" locked="0" layoutInCell="1" allowOverlap="1" wp14:anchorId="5CB2B51D" wp14:editId="4EDAFEB0">
                <wp:simplePos x="0" y="0"/>
                <wp:positionH relativeFrom="column">
                  <wp:posOffset>575945</wp:posOffset>
                </wp:positionH>
                <wp:positionV relativeFrom="paragraph">
                  <wp:posOffset>5160</wp:posOffset>
                </wp:positionV>
                <wp:extent cx="1736090" cy="337820"/>
                <wp:effectExtent l="0" t="0" r="0" b="5080"/>
                <wp:wrapNone/>
                <wp:docPr id="68" name="Casella di testo 68"/>
                <wp:cNvGraphicFramePr/>
                <a:graphic xmlns:a="http://schemas.openxmlformats.org/drawingml/2006/main">
                  <a:graphicData uri="http://schemas.microsoft.com/office/word/2010/wordprocessingShape">
                    <wps:wsp>
                      <wps:cNvSpPr txBox="1"/>
                      <wps:spPr>
                        <a:xfrm>
                          <a:off x="0" y="0"/>
                          <a:ext cx="1736090" cy="3378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F0F58" w:rsidRPr="00C565DA" w:rsidRDefault="005F0F58" w:rsidP="00C565DA">
                            <w:pPr>
                              <w:jc w:val="center"/>
                              <w:rPr>
                                <w:sz w:val="16"/>
                                <w:szCs w:val="16"/>
                              </w:rPr>
                            </w:pPr>
                            <w:r>
                              <w:rPr>
                                <w:sz w:val="16"/>
                                <w:szCs w:val="16"/>
                              </w:rPr>
                              <w:t>APPRENDIMENTO NUOVE CONOSCENZE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asella di testo 68" o:spid="_x0000_s1050" type="#_x0000_t202" style="position:absolute;margin-left:45.35pt;margin-top:.4pt;width:136.7pt;height:26.6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" fillcolor="white [3201]" stroked="f" strokeweight=".5pt">
                <v:textbox>
                  <w:txbxContent>
                    <w:p w:rsidR="005F0F58" w:rsidRPr="00C565DA" w:rsidRDefault="005F0F58" w:rsidP="00C565DA">
                      <w:pPr>
                        <w:jc w:val="center"/>
                        <w:rPr>
                          <w:sz w:val="16"/>
                          <w:szCs w:val="16"/>
                        </w:rPr>
                      </w:pPr>
                      <w:r>
                        <w:rPr>
                          <w:sz w:val="16"/>
                          <w:szCs w:val="16"/>
                        </w:rPr>
                        <w:t>APPRENDIMENTO NUOVE CONOSCENZE</w:t>
                      </w:r>
                    </w:p>
                  </w:txbxContent>
                </v:textbox>
              </v:shape>
            </w:pict>
          </mc:Fallback>
        </mc:AlternateContent>
      </w:r>
    </w:p>
    <w:p w:rsidR="00274AFB" w:rsidRPr="00701D05" w:rsidRDefault="00274AFB" w:rsidP="00D21373">
      <w:pPr>
        <w:rPr>
          <w:rFonts w:ascii="Times New Roman" w:eastAsia="Times New Roman" w:hAnsi="Times New Roman"/>
          <w:kern w:val="0"/>
          <w:lang w:eastAsia="it-IT"/>
        </w:rPr>
      </w:pPr>
    </w:p>
    <w:p w:rsidR="00274AFB" w:rsidRPr="00701D05" w:rsidRDefault="00274AFB" w:rsidP="00D21373">
      <w:pPr>
        <w:rPr>
          <w:rFonts w:ascii="Times New Roman" w:eastAsia="Times New Roman" w:hAnsi="Times New Roman"/>
          <w:kern w:val="0"/>
          <w:lang w:eastAsia="it-IT"/>
        </w:rPr>
      </w:pPr>
    </w:p>
    <w:p w:rsidR="00274AFB" w:rsidRPr="00701D05" w:rsidRDefault="00274AFB" w:rsidP="00D21373">
      <w:pPr>
        <w:rPr>
          <w:rFonts w:ascii="Times New Roman" w:eastAsia="Times New Roman" w:hAnsi="Times New Roman"/>
          <w:kern w:val="0"/>
          <w:lang w:eastAsia="it-IT"/>
        </w:rPr>
      </w:pPr>
    </w:p>
    <w:p w:rsidR="00274AFB" w:rsidRPr="00701D05" w:rsidRDefault="00274AFB" w:rsidP="00D21373">
      <w:pPr>
        <w:rPr>
          <w:rFonts w:ascii="Times New Roman" w:eastAsia="Times New Roman" w:hAnsi="Times New Roman"/>
          <w:kern w:val="0"/>
          <w:lang w:eastAsia="it-IT"/>
        </w:rPr>
      </w:pPr>
    </w:p>
    <w:p w:rsidR="00921496" w:rsidRPr="00701D05" w:rsidRDefault="00921496" w:rsidP="00D21373">
      <w:pPr>
        <w:rPr>
          <w:rFonts w:ascii="Times New Roman" w:eastAsia="Times New Roman" w:hAnsi="Times New Roman"/>
          <w:kern w:val="0"/>
          <w:lang w:eastAsia="it-IT"/>
        </w:rPr>
      </w:pPr>
    </w:p>
    <w:p w:rsidR="00921496" w:rsidRPr="00701D05" w:rsidRDefault="00921496" w:rsidP="00D21373">
      <w:pPr>
        <w:rPr>
          <w:rFonts w:ascii="Times New Roman" w:eastAsia="Times New Roman" w:hAnsi="Times New Roman"/>
          <w:kern w:val="0"/>
          <w:lang w:eastAsia="it-IT"/>
        </w:rPr>
      </w:pPr>
    </w:p>
    <w:p w:rsidR="00921496" w:rsidRPr="00701D05" w:rsidRDefault="00921496" w:rsidP="00D21373">
      <w:pPr>
        <w:rPr>
          <w:rFonts w:ascii="Times New Roman" w:eastAsia="Times New Roman" w:hAnsi="Times New Roman"/>
          <w:kern w:val="0"/>
          <w:lang w:eastAsia="it-IT"/>
        </w:rPr>
      </w:pPr>
    </w:p>
    <w:p w:rsidR="00921496" w:rsidRPr="00701D05" w:rsidRDefault="00921496" w:rsidP="00D21373">
      <w:pPr>
        <w:rPr>
          <w:rFonts w:ascii="Times New Roman" w:eastAsia="Times New Roman" w:hAnsi="Times New Roman"/>
          <w:kern w:val="0"/>
          <w:lang w:eastAsia="it-IT"/>
        </w:rPr>
      </w:pPr>
    </w:p>
    <w:p w:rsidR="00921496" w:rsidRPr="00701D05" w:rsidRDefault="00921496" w:rsidP="00D21373">
      <w:pPr>
        <w:rPr>
          <w:rFonts w:ascii="Times New Roman" w:eastAsia="Times New Roman" w:hAnsi="Times New Roman"/>
          <w:kern w:val="0"/>
          <w:lang w:eastAsia="it-IT"/>
        </w:rPr>
      </w:pPr>
    </w:p>
    <w:p w:rsidR="00F91D24" w:rsidRPr="00701D05" w:rsidRDefault="00F91D24" w:rsidP="00D21373">
      <w:pPr>
        <w:rPr>
          <w:rFonts w:ascii="Times New Roman" w:eastAsia="Times New Roman" w:hAnsi="Times New Roman"/>
          <w:kern w:val="0"/>
          <w:lang w:eastAsia="it-IT"/>
        </w:rPr>
      </w:pPr>
    </w:p>
    <w:p w:rsidR="00F91D24" w:rsidRPr="00701D05" w:rsidRDefault="00F91D24" w:rsidP="00D21373">
      <w:pPr>
        <w:rPr>
          <w:rFonts w:ascii="Times New Roman" w:eastAsia="Times New Roman" w:hAnsi="Times New Roman"/>
          <w:kern w:val="0"/>
          <w:lang w:eastAsia="it-IT"/>
        </w:rPr>
      </w:pPr>
    </w:p>
    <w:p w:rsidR="00F91D24" w:rsidRPr="00701D05" w:rsidRDefault="00F91D24" w:rsidP="00D21373">
      <w:pPr>
        <w:rPr>
          <w:rFonts w:ascii="Times New Roman" w:eastAsia="Times New Roman" w:hAnsi="Times New Roman"/>
          <w:kern w:val="0"/>
          <w:lang w:eastAsia="it-IT"/>
        </w:rPr>
      </w:pPr>
    </w:p>
    <w:p w:rsidR="00F91D24" w:rsidRPr="00701D05" w:rsidRDefault="00F91D24" w:rsidP="00D21373">
      <w:pPr>
        <w:rPr>
          <w:rFonts w:ascii="Times New Roman" w:eastAsia="Times New Roman" w:hAnsi="Times New Roman"/>
          <w:kern w:val="0"/>
          <w:lang w:eastAsia="it-IT"/>
        </w:rPr>
      </w:pPr>
    </w:p>
    <w:p w:rsidR="00F91D24" w:rsidRPr="00701D05" w:rsidRDefault="00F91D24" w:rsidP="00D21373">
      <w:pPr>
        <w:rPr>
          <w:rFonts w:ascii="Times New Roman" w:eastAsia="Times New Roman" w:hAnsi="Times New Roman"/>
          <w:kern w:val="0"/>
          <w:lang w:eastAsia="it-IT"/>
        </w:rPr>
      </w:pPr>
    </w:p>
    <w:p w:rsidR="00F91D24" w:rsidRPr="00701D05" w:rsidRDefault="00F91D24" w:rsidP="00D21373">
      <w:pPr>
        <w:rPr>
          <w:rFonts w:ascii="Times New Roman" w:eastAsia="Times New Roman" w:hAnsi="Times New Roman"/>
          <w:kern w:val="0"/>
          <w:lang w:eastAsia="it-IT"/>
        </w:rPr>
      </w:pPr>
    </w:p>
    <w:p w:rsidR="00F91D24" w:rsidRPr="00701D05" w:rsidRDefault="00F91D24" w:rsidP="00D21373">
      <w:pPr>
        <w:rPr>
          <w:rFonts w:ascii="Times New Roman" w:eastAsia="Times New Roman" w:hAnsi="Times New Roman"/>
          <w:kern w:val="0"/>
          <w:lang w:eastAsia="it-IT"/>
        </w:rPr>
      </w:pPr>
    </w:p>
    <w:p w:rsidR="00F91D24" w:rsidRPr="00701D05" w:rsidRDefault="00F91D24" w:rsidP="00D21373">
      <w:pPr>
        <w:rPr>
          <w:rFonts w:ascii="Times New Roman" w:eastAsia="Times New Roman" w:hAnsi="Times New Roman"/>
          <w:kern w:val="0"/>
          <w:lang w:eastAsia="it-IT"/>
        </w:rPr>
      </w:pPr>
    </w:p>
    <w:p w:rsidR="00701D05" w:rsidRDefault="00701D05" w:rsidP="00701D05">
      <w:pPr>
        <w:jc w:val="both"/>
        <w:rPr>
          <w:rFonts w:ascii="Times New Roman" w:eastAsia="Times New Roman" w:hAnsi="Times New Roman"/>
          <w:kern w:val="0"/>
          <w:lang w:eastAsia="it-IT"/>
        </w:rPr>
      </w:pPr>
    </w:p>
    <w:p w:rsidR="00E56683" w:rsidRPr="00701D05" w:rsidRDefault="00615F59" w:rsidP="00701D05">
      <w:pPr>
        <w:jc w:val="both"/>
        <w:rPr>
          <w:rFonts w:ascii="Times New Roman" w:hAnsi="Times New Roman"/>
        </w:rPr>
      </w:pPr>
      <w:r w:rsidRPr="00701D05">
        <w:rPr>
          <w:rFonts w:ascii="Times New Roman" w:eastAsia="Times New Roman" w:hAnsi="Times New Roman"/>
          <w:kern w:val="0"/>
          <w:lang w:eastAsia="it-IT"/>
        </w:rPr>
        <w:t>Gli adolescenti trascorrono in un anno più ore di fronte alla tv (1.100) ch</w:t>
      </w:r>
      <w:r w:rsidR="00D21373" w:rsidRPr="00701D05">
        <w:rPr>
          <w:rFonts w:ascii="Times New Roman" w:eastAsia="Times New Roman" w:hAnsi="Times New Roman"/>
          <w:kern w:val="0"/>
          <w:lang w:eastAsia="it-IT"/>
        </w:rPr>
        <w:t>e nelle aule scolastiche (800).I</w:t>
      </w:r>
      <w:r w:rsidR="00E56683" w:rsidRPr="00701D05">
        <w:rPr>
          <w:rFonts w:ascii="Times New Roman" w:hAnsi="Times New Roman"/>
        </w:rPr>
        <w:t>l primo dato ad apparire preoccupante è che continua ad aumentare, con un trend che sembra inarrestabile, il “consumo televisivo” da parte degli adolescenti. Neanche l’avvento del PC e di Internet, entrati nelle abitudini consolidate degli adolescenti a pa</w:t>
      </w:r>
      <w:r w:rsidR="00701D05">
        <w:rPr>
          <w:rFonts w:ascii="Times New Roman" w:hAnsi="Times New Roman"/>
        </w:rPr>
        <w:t>rtire dal 2000-2001, è riuscito</w:t>
      </w:r>
      <w:r w:rsidR="00E56683" w:rsidRPr="00701D05">
        <w:rPr>
          <w:rFonts w:ascii="Times New Roman" w:hAnsi="Times New Roman"/>
        </w:rPr>
        <w:t xml:space="preserve"> ad </w:t>
      </w:r>
      <w:r w:rsidR="00E56683" w:rsidRPr="00CF552C">
        <w:rPr>
          <w:rFonts w:ascii="Times New Roman" w:hAnsi="Times New Roman"/>
        </w:rPr>
        <w:t xml:space="preserve">invertire la tendenza e ad erodere </w:t>
      </w:r>
      <w:r w:rsidR="00701D05" w:rsidRPr="00CF552C">
        <w:rPr>
          <w:rFonts w:ascii="Times New Roman" w:hAnsi="Times New Roman"/>
        </w:rPr>
        <w:t xml:space="preserve">spazio alla TV. </w:t>
      </w:r>
      <w:r w:rsidR="00E56683" w:rsidRPr="00CF552C">
        <w:rPr>
          <w:rFonts w:ascii="Times New Roman" w:hAnsi="Times New Roman"/>
        </w:rPr>
        <w:t>Quando</w:t>
      </w:r>
      <w:r w:rsidR="00D21373" w:rsidRPr="00CF552C">
        <w:rPr>
          <w:rFonts w:ascii="Times New Roman" w:hAnsi="Times New Roman"/>
        </w:rPr>
        <w:t xml:space="preserve"> </w:t>
      </w:r>
      <w:r w:rsidR="00E56683" w:rsidRPr="00CF552C">
        <w:rPr>
          <w:rFonts w:ascii="Times New Roman" w:hAnsi="Times New Roman"/>
        </w:rPr>
        <w:t xml:space="preserve"> si parla di ore di visione televisiva si</w:t>
      </w:r>
      <w:r w:rsidR="00E56683" w:rsidRPr="00701D05">
        <w:rPr>
          <w:rFonts w:ascii="Times New Roman" w:hAnsi="Times New Roman"/>
        </w:rPr>
        <w:t xml:space="preserve"> tende generalmente a fare riferimento al tempo che viene dedicato a seguire programmi volontariamente scelti. A questa visione, per così dire “attiva”, va quantitativamente aggiunta la visione “passiva” e cioè relativa a quando si è spettatori, più o meno obbligati, di programmi scelti da altri. Pensiamo, ad esempio, ai telegiornali guardati dur</w:t>
      </w:r>
      <w:r w:rsidR="00B00E65" w:rsidRPr="00701D05">
        <w:rPr>
          <w:rFonts w:ascii="Times New Roman" w:hAnsi="Times New Roman"/>
        </w:rPr>
        <w:t>ante i pasti . E’ molto verosimile</w:t>
      </w:r>
      <w:r w:rsidR="00E56683" w:rsidRPr="00701D05">
        <w:rPr>
          <w:rFonts w:ascii="Times New Roman" w:hAnsi="Times New Roman"/>
        </w:rPr>
        <w:t xml:space="preserve"> che questo tempo-TV non venga considerato quando si risponde alla domanda “per quante ore al giorno guardi la TV” e che ci sia, quindi, un “sommerso” di visione TV che sfugge alle statistiche, ma “entra” comunq</w:t>
      </w:r>
      <w:r w:rsidR="00B00E65" w:rsidRPr="00701D05">
        <w:rPr>
          <w:rFonts w:ascii="Times New Roman" w:hAnsi="Times New Roman"/>
        </w:rPr>
        <w:t>ue nella testa dei ragazz</w:t>
      </w:r>
      <w:r w:rsidR="00E56683" w:rsidRPr="00701D05">
        <w:rPr>
          <w:rFonts w:ascii="Times New Roman" w:hAnsi="Times New Roman"/>
        </w:rPr>
        <w:t>i.</w:t>
      </w:r>
    </w:p>
    <w:p w:rsidR="00907910" w:rsidRPr="00701D05" w:rsidRDefault="00907910" w:rsidP="00701D05">
      <w:pPr>
        <w:widowControl/>
        <w:suppressAutoHyphens w:val="0"/>
        <w:spacing w:before="180"/>
        <w:jc w:val="both"/>
        <w:rPr>
          <w:rFonts w:ascii="Times New Roman" w:eastAsia="Times New Roman" w:hAnsi="Times New Roman"/>
          <w:kern w:val="0"/>
          <w:lang w:eastAsia="it-IT"/>
        </w:rPr>
      </w:pPr>
      <w:r w:rsidRPr="00701D05">
        <w:rPr>
          <w:rFonts w:ascii="Times New Roman" w:eastAsia="Times New Roman" w:hAnsi="Times New Roman"/>
          <w:kern w:val="0"/>
          <w:lang w:eastAsia="it-IT"/>
        </w:rPr>
        <w:t>Il 51% delle famiglie ha tre o più televisori</w:t>
      </w:r>
      <w:r w:rsidR="00BA3809">
        <w:rPr>
          <w:rFonts w:ascii="Times New Roman" w:eastAsia="Times New Roman" w:hAnsi="Times New Roman"/>
          <w:kern w:val="0"/>
          <w:lang w:eastAsia="it-IT"/>
        </w:rPr>
        <w:t>;</w:t>
      </w:r>
      <w:r w:rsidRPr="00701D05">
        <w:rPr>
          <w:rFonts w:ascii="Times New Roman" w:eastAsia="Times New Roman" w:hAnsi="Times New Roman"/>
          <w:kern w:val="0"/>
          <w:lang w:eastAsia="it-IT"/>
        </w:rPr>
        <w:t xml:space="preserve"> in casa emerge una singolare coincidenza fra la percentuale dei ragazzi e dei genitori con la televisione coll</w:t>
      </w:r>
      <w:r w:rsidR="00BA3809">
        <w:rPr>
          <w:rFonts w:ascii="Times New Roman" w:eastAsia="Times New Roman" w:hAnsi="Times New Roman"/>
          <w:kern w:val="0"/>
          <w:lang w:eastAsia="it-IT"/>
        </w:rPr>
        <w:t xml:space="preserve">ocata nella propria camera </w:t>
      </w:r>
      <w:r w:rsidRPr="00701D05">
        <w:rPr>
          <w:rFonts w:ascii="Times New Roman" w:eastAsia="Times New Roman" w:hAnsi="Times New Roman"/>
          <w:kern w:val="0"/>
          <w:lang w:eastAsia="it-IT"/>
        </w:rPr>
        <w:t xml:space="preserve">, quasi a sottolineare l'influenza del modello genitoriale; nell' 84% dei casi ai ragazzi capita di restare soli davanti alla </w:t>
      </w:r>
      <w:r w:rsidR="00BA3809">
        <w:rPr>
          <w:rFonts w:ascii="Times New Roman" w:eastAsia="Times New Roman" w:hAnsi="Times New Roman"/>
          <w:kern w:val="0"/>
          <w:lang w:eastAsia="it-IT"/>
        </w:rPr>
        <w:t xml:space="preserve">tv </w:t>
      </w:r>
      <w:r w:rsidRPr="00701D05">
        <w:rPr>
          <w:rFonts w:ascii="Times New Roman" w:eastAsia="Times New Roman" w:hAnsi="Times New Roman"/>
          <w:kern w:val="0"/>
          <w:lang w:eastAsia="it-IT"/>
        </w:rPr>
        <w:t>, in situazione di totale autogestione del telecomando.</w:t>
      </w:r>
    </w:p>
    <w:p w:rsidR="00E56683" w:rsidRPr="00701D05" w:rsidRDefault="00E56683" w:rsidP="00E56683">
      <w:pPr>
        <w:widowControl/>
        <w:suppressAutoHyphens w:val="0"/>
        <w:spacing w:before="180"/>
        <w:rPr>
          <w:rFonts w:ascii="Times New Roman" w:hAnsi="Times New Roman"/>
          <w:color w:val="000000"/>
          <w:sz w:val="18"/>
          <w:szCs w:val="18"/>
        </w:rPr>
      </w:pPr>
    </w:p>
    <w:p w:rsidR="00B00E65" w:rsidRPr="00701D05" w:rsidRDefault="00B00E65" w:rsidP="00B00E65">
      <w:pPr>
        <w:widowControl/>
        <w:suppressAutoHyphens w:val="0"/>
        <w:spacing w:before="100" w:beforeAutospacing="1" w:after="100" w:afterAutospacing="1"/>
        <w:rPr>
          <w:rFonts w:ascii="Times New Roman" w:eastAsia="Times New Roman" w:hAnsi="Times New Roman"/>
          <w:i/>
          <w:kern w:val="0"/>
          <w:sz w:val="28"/>
          <w:szCs w:val="28"/>
          <w:lang w:eastAsia="it-IT"/>
        </w:rPr>
      </w:pPr>
      <w:r w:rsidRPr="00701D05">
        <w:rPr>
          <w:rFonts w:ascii="Times New Roman" w:eastAsia="Times New Roman" w:hAnsi="Times New Roman"/>
          <w:b/>
          <w:bCs/>
          <w:i/>
          <w:kern w:val="0"/>
          <w:sz w:val="28"/>
          <w:szCs w:val="28"/>
          <w:lang w:eastAsia="it-IT"/>
        </w:rPr>
        <w:t>Come i media influenzano lo sviluppo psicologico dei ragazzi</w:t>
      </w:r>
    </w:p>
    <w:p w:rsidR="00E56683" w:rsidRPr="00701D05" w:rsidRDefault="00B00E65" w:rsidP="00701D05">
      <w:pPr>
        <w:widowControl/>
        <w:suppressAutoHyphens w:val="0"/>
        <w:spacing w:before="180"/>
        <w:jc w:val="both"/>
        <w:rPr>
          <w:rFonts w:ascii="Times New Roman" w:hAnsi="Times New Roman"/>
        </w:rPr>
      </w:pPr>
      <w:r w:rsidRPr="00701D05">
        <w:rPr>
          <w:rFonts w:ascii="Times New Roman" w:eastAsia="Times New Roman" w:hAnsi="Times New Roman"/>
          <w:kern w:val="0"/>
          <w:lang w:eastAsia="it-IT"/>
        </w:rPr>
        <w:t xml:space="preserve">L’influenza sulla socializzazione e sullo sviluppo di bambini e adolescenti nel passato era ristretta a genitori, parenti, amici ed insegnanti. La considerevole esposizione dei più giovani ai media ha oggi modificato questo dato: anche i personaggi televisivi sembrano giocare infatti un ruolo importante sullo sviluppo psicologico dei nostri ragazzi. Secondo l’interessante studio di Giles e </w:t>
      </w:r>
      <w:proofErr w:type="spellStart"/>
      <w:r w:rsidRPr="00701D05">
        <w:rPr>
          <w:rFonts w:ascii="Times New Roman" w:eastAsia="Times New Roman" w:hAnsi="Times New Roman"/>
          <w:kern w:val="0"/>
          <w:lang w:eastAsia="it-IT"/>
        </w:rPr>
        <w:t>Maltby</w:t>
      </w:r>
      <w:proofErr w:type="spellEnd"/>
      <w:r w:rsidRPr="00701D05">
        <w:rPr>
          <w:rFonts w:ascii="Times New Roman" w:eastAsia="Times New Roman" w:hAnsi="Times New Roman"/>
          <w:kern w:val="0"/>
          <w:lang w:eastAsia="it-IT"/>
        </w:rPr>
        <w:t xml:space="preserve"> (2004) i personaggi preferiti della televisione rappresentano per i più giovani dei “modelli” da cui attingere nozioni riguardo la vita e le situazioni in cui ci si viene a trovare.</w:t>
      </w:r>
      <w:r w:rsidR="00701D05" w:rsidRPr="00701D05">
        <w:rPr>
          <w:rFonts w:ascii="Times New Roman" w:eastAsia="Times New Roman" w:hAnsi="Times New Roman"/>
          <w:kern w:val="0"/>
          <w:lang w:eastAsia="it-IT"/>
        </w:rPr>
        <w:t xml:space="preserve"> </w:t>
      </w:r>
      <w:r w:rsidRPr="00701D05">
        <w:rPr>
          <w:rFonts w:ascii="Times New Roman" w:eastAsia="Times New Roman" w:hAnsi="Times New Roman"/>
          <w:kern w:val="0"/>
          <w:lang w:eastAsia="it-IT"/>
        </w:rPr>
        <w:t>Molti autori al riguardo sostengono che tale stadio rappresenti una fase necessaria al processo di “individualizzazione” tipico del passaggio all’adolescenza: siccome i genitori non adempiono a lungo al compito di adulti idealizzati, vengono privati di tale idealizzazione e si crea quindi uno spazio dentro il quale le figure dei media possono entrare ed eseguire tali compiti.</w:t>
      </w:r>
      <w:r w:rsidRPr="00701D05">
        <w:rPr>
          <w:rFonts w:ascii="Times New Roman" w:hAnsi="Times New Roman"/>
        </w:rPr>
        <w:t xml:space="preserve"> Alla luce di queste considerazioni è dunque necessario riflettere su quali siano i modelli che vengono proposti oggi dalla nostra televisione.</w:t>
      </w:r>
      <w:r w:rsidRPr="00701D05">
        <w:rPr>
          <w:rFonts w:ascii="Times New Roman" w:hAnsi="Times New Roman"/>
        </w:rPr>
        <w:br/>
        <w:t xml:space="preserve">Il modello “estetico” è senz’altro quello che ricorre con maggior frequenza: l’irrealistico ideale di bellezza che molte volte la televisione descrive come bellezza ideale suscita, come sostiene </w:t>
      </w:r>
      <w:proofErr w:type="spellStart"/>
      <w:r w:rsidRPr="00701D05">
        <w:rPr>
          <w:rFonts w:ascii="Times New Roman" w:hAnsi="Times New Roman"/>
        </w:rPr>
        <w:t>Groesz</w:t>
      </w:r>
      <w:proofErr w:type="spellEnd"/>
      <w:r w:rsidRPr="00701D05">
        <w:rPr>
          <w:rFonts w:ascii="Times New Roman" w:hAnsi="Times New Roman"/>
        </w:rPr>
        <w:t xml:space="preserve"> (2002), consistenti effetti negativi sull’autostima, soprattutto in alcuni individui particolarmente vulnerabili; non dobbiamo dimenticare che la dimensione dell’apparire è particolarmente importante per i nostri ragazzi ed i mass media influiscono pesantemente sull’immagine corporea, dettando legge in materia d</w:t>
      </w:r>
      <w:r w:rsidR="00701D05" w:rsidRPr="00701D05">
        <w:rPr>
          <w:rFonts w:ascii="Times New Roman" w:hAnsi="Times New Roman"/>
        </w:rPr>
        <w:t xml:space="preserve">i moda, bellezza ,acconciatura, </w:t>
      </w:r>
      <w:r w:rsidRPr="00701D05">
        <w:rPr>
          <w:rFonts w:ascii="Times New Roman" w:hAnsi="Times New Roman"/>
        </w:rPr>
        <w:t>prestanza.</w:t>
      </w:r>
      <w:r w:rsidRPr="00701D05">
        <w:rPr>
          <w:rFonts w:ascii="Times New Roman" w:hAnsi="Times New Roman"/>
        </w:rPr>
        <w:br/>
        <w:t>Le ricerche che hanno studiato il rapporto tra l’immaginario televisivo e la bellezza come ideale hanno portato alla conclusione che l’esposizione a tali immagini, soprattutto nei soggetti in giovane età, conduce all’aumento degli sta</w:t>
      </w:r>
      <w:r w:rsidR="00701D05" w:rsidRPr="00701D05">
        <w:rPr>
          <w:rFonts w:ascii="Times New Roman" w:hAnsi="Times New Roman"/>
        </w:rPr>
        <w:t xml:space="preserve">ti di insoddisfazione corporea. </w:t>
      </w:r>
      <w:r w:rsidRPr="00701D05">
        <w:rPr>
          <w:rFonts w:ascii="Times New Roman" w:hAnsi="Times New Roman"/>
        </w:rPr>
        <w:t xml:space="preserve">In particolare lo studio di </w:t>
      </w:r>
      <w:proofErr w:type="spellStart"/>
      <w:r w:rsidRPr="00701D05">
        <w:rPr>
          <w:rFonts w:ascii="Times New Roman" w:hAnsi="Times New Roman"/>
        </w:rPr>
        <w:t>Hargreaves</w:t>
      </w:r>
      <w:proofErr w:type="spellEnd"/>
      <w:r w:rsidRPr="00701D05">
        <w:rPr>
          <w:rFonts w:ascii="Times New Roman" w:hAnsi="Times New Roman"/>
        </w:rPr>
        <w:t xml:space="preserve"> e </w:t>
      </w:r>
      <w:proofErr w:type="spellStart"/>
      <w:r w:rsidRPr="00701D05">
        <w:rPr>
          <w:rFonts w:ascii="Times New Roman" w:hAnsi="Times New Roman"/>
        </w:rPr>
        <w:t>Tiggemann</w:t>
      </w:r>
      <w:proofErr w:type="spellEnd"/>
      <w:r w:rsidRPr="00701D05">
        <w:rPr>
          <w:rFonts w:ascii="Times New Roman" w:hAnsi="Times New Roman"/>
        </w:rPr>
        <w:t xml:space="preserve"> (2003) dimostra che l’immagine di bellezza ideale proposta dalla televisione influisce molto sul livello di insoddisfazione fisica dei preadolescenti e degli adolescenti, in particolar modo sulle ragazze: i soggetti che venivano sottoposti a immagini televisive riguardanti bellezza e attributi fisici, riportavano, nei test somministrati successivamente, una maggiore insoddisfazione corporea rispetto al gruppo cui non era stata fatta visio</w:t>
      </w:r>
      <w:r w:rsidR="00701D05" w:rsidRPr="00701D05">
        <w:rPr>
          <w:rFonts w:ascii="Times New Roman" w:hAnsi="Times New Roman"/>
        </w:rPr>
        <w:t xml:space="preserve">nare alcuna immagine televisiva. </w:t>
      </w:r>
      <w:r w:rsidRPr="00701D05">
        <w:rPr>
          <w:rFonts w:ascii="Times New Roman" w:hAnsi="Times New Roman"/>
        </w:rPr>
        <w:t xml:space="preserve">Tra i programmi televisivi sembra che, in particolare, i “reality show” facciano male alla salute fisica e psichica di giovani e giovanissimi. L’affermato neurologo Rosario </w:t>
      </w:r>
      <w:r w:rsidRPr="00701D05">
        <w:rPr>
          <w:rFonts w:ascii="Times New Roman" w:hAnsi="Times New Roman"/>
        </w:rPr>
        <w:lastRenderedPageBreak/>
        <w:t xml:space="preserve">Sorrentino ha affermato al riguardo: “costretti a inseguire i modelli banali e allo stesso tempo irraggiungibili proposti dai reality show, un numero sempre maggiore di giovani vivono con rabbia le occasioni mancate e </w:t>
      </w:r>
      <w:r w:rsidR="00701D05" w:rsidRPr="00701D05">
        <w:rPr>
          <w:rFonts w:ascii="Times New Roman" w:hAnsi="Times New Roman"/>
        </w:rPr>
        <w:t>l’incapacità</w:t>
      </w:r>
      <w:r w:rsidRPr="00701D05">
        <w:rPr>
          <w:rFonts w:ascii="Times New Roman" w:hAnsi="Times New Roman"/>
        </w:rPr>
        <w:t xml:space="preserve"> di rendersi "visibili", simpatici e popolari come i personaggi televisivi li rende </w:t>
      </w:r>
      <w:r w:rsidR="00701D05" w:rsidRPr="00701D05">
        <w:rPr>
          <w:rFonts w:ascii="Times New Roman" w:hAnsi="Times New Roman"/>
        </w:rPr>
        <w:t xml:space="preserve">sempre più soli e frustrati”. </w:t>
      </w:r>
      <w:r w:rsidRPr="00701D05">
        <w:rPr>
          <w:rFonts w:ascii="Times New Roman" w:hAnsi="Times New Roman"/>
        </w:rPr>
        <w:t>Questa condizione può portare a conseguenze rischiose come forte senso di insicurezza, ridotta autostima, cambiamenti di umore e dei comportamenti alimentari, fino all'anoressia o alla bulimia; e poi, ancora, ansia, depressione, aggress</w:t>
      </w:r>
      <w:r w:rsidR="00701D05" w:rsidRPr="00701D05">
        <w:rPr>
          <w:rFonts w:ascii="Times New Roman" w:hAnsi="Times New Roman"/>
        </w:rPr>
        <w:t xml:space="preserve">ività, abuso di droghe e alcol. </w:t>
      </w:r>
      <w:r w:rsidRPr="00701D05">
        <w:rPr>
          <w:rFonts w:ascii="Times New Roman" w:hAnsi="Times New Roman"/>
        </w:rPr>
        <w:t>Queste considerazioni ci conducono a riflettere su quanto oggi sia necessaria una maggiore attenzione da parte dei media circa la produzione di contenuti destinati al pubblico giovanile; sarebbe inoltre funzionale avvalersi del parere di esperti della comunicazione e del disagio mentale in grado di valutare preventivamente l'impatto che certe immagini possa</w:t>
      </w:r>
      <w:r w:rsidR="00701D05" w:rsidRPr="00701D05">
        <w:rPr>
          <w:rFonts w:ascii="Times New Roman" w:hAnsi="Times New Roman"/>
        </w:rPr>
        <w:t xml:space="preserve">no avere sul pubblico giovanile. </w:t>
      </w:r>
    </w:p>
    <w:p w:rsidR="00907910" w:rsidRPr="00701D05" w:rsidRDefault="00907910" w:rsidP="00907910">
      <w:pPr>
        <w:widowControl/>
        <w:suppressAutoHyphens w:val="0"/>
        <w:spacing w:before="180"/>
        <w:rPr>
          <w:rFonts w:ascii="Times New Roman" w:eastAsia="Times New Roman" w:hAnsi="Times New Roman"/>
          <w:color w:val="003399"/>
          <w:kern w:val="0"/>
          <w:lang w:eastAsia="it-IT"/>
        </w:rPr>
      </w:pPr>
    </w:p>
    <w:p w:rsidR="00907910" w:rsidRPr="00701D05" w:rsidRDefault="00907910" w:rsidP="00907910">
      <w:pPr>
        <w:widowControl/>
        <w:suppressAutoHyphens w:val="0"/>
        <w:jc w:val="both"/>
        <w:rPr>
          <w:rFonts w:ascii="Times New Roman" w:eastAsia="Times New Roman" w:hAnsi="Times New Roman"/>
          <w:spacing w:val="15"/>
          <w:kern w:val="0"/>
          <w:lang w:eastAsia="it-IT"/>
        </w:rPr>
      </w:pPr>
      <w:r w:rsidRPr="00701D05">
        <w:rPr>
          <w:rFonts w:ascii="Times New Roman" w:eastAsia="Times New Roman" w:hAnsi="Times New Roman"/>
          <w:b/>
          <w:i/>
          <w:spacing w:val="15"/>
          <w:kern w:val="0"/>
          <w:lang w:eastAsia="it-IT"/>
        </w:rPr>
        <w:t>Televisione “cattiva maestra”</w:t>
      </w:r>
    </w:p>
    <w:p w:rsidR="00D9478A" w:rsidRPr="00701D05" w:rsidRDefault="00D9478A" w:rsidP="00907910">
      <w:pPr>
        <w:widowControl/>
        <w:suppressAutoHyphens w:val="0"/>
        <w:jc w:val="both"/>
        <w:rPr>
          <w:rFonts w:ascii="Times New Roman" w:eastAsia="Times New Roman" w:hAnsi="Times New Roman"/>
          <w:spacing w:val="15"/>
          <w:kern w:val="0"/>
          <w:lang w:eastAsia="it-IT"/>
        </w:rPr>
      </w:pPr>
    </w:p>
    <w:p w:rsidR="00907910" w:rsidRPr="00701D05" w:rsidRDefault="00D9478A" w:rsidP="00701D05">
      <w:pPr>
        <w:widowControl/>
        <w:suppressAutoHyphens w:val="0"/>
        <w:jc w:val="both"/>
        <w:rPr>
          <w:rFonts w:ascii="Times New Roman" w:eastAsia="Times New Roman" w:hAnsi="Times New Roman"/>
          <w:kern w:val="0"/>
          <w:lang w:eastAsia="it-IT"/>
        </w:rPr>
      </w:pPr>
      <w:r w:rsidRPr="00701D05">
        <w:rPr>
          <w:rFonts w:ascii="Times New Roman" w:eastAsia="Times New Roman" w:hAnsi="Times New Roman"/>
          <w:spacing w:val="15"/>
          <w:kern w:val="0"/>
          <w:lang w:eastAsia="it-IT"/>
        </w:rPr>
        <w:t xml:space="preserve">“Cattiva maestra”: così lo studioso Karl Popper definì la televisione </w:t>
      </w:r>
      <w:r w:rsidR="00907910" w:rsidRPr="00701D05">
        <w:rPr>
          <w:rFonts w:ascii="Times New Roman" w:eastAsia="Times New Roman" w:hAnsi="Times New Roman"/>
          <w:spacing w:val="15"/>
          <w:kern w:val="0"/>
          <w:lang w:eastAsia="it-IT"/>
        </w:rPr>
        <w:t xml:space="preserve">non solo per i contenuti spesso poco </w:t>
      </w:r>
      <w:r w:rsidR="00907910" w:rsidRPr="00701D05">
        <w:rPr>
          <w:rFonts w:ascii="Times New Roman" w:eastAsia="Times New Roman" w:hAnsi="Times New Roman"/>
          <w:kern w:val="0"/>
          <w:lang w:eastAsia="it-IT"/>
        </w:rPr>
        <w:t xml:space="preserve">educativi, ma anche per gli strumenti di cui fa uso. L’immagine regna sulla parola: l’attenzione non diventa più un atto di volontà, ma viene tenuta alta sfruttando mille trucchi. Ci rende passivi. In ogni scena sullo </w:t>
      </w:r>
      <w:r w:rsidR="00907910" w:rsidRPr="00701D05">
        <w:rPr>
          <w:rFonts w:ascii="Times New Roman" w:eastAsia="Times New Roman" w:hAnsi="Times New Roman"/>
          <w:spacing w:val="15"/>
          <w:kern w:val="0"/>
          <w:lang w:eastAsia="it-IT"/>
        </w:rPr>
        <w:t xml:space="preserve">schermo, siamo bombardati da colori, inquadrature sempre diverse, slogan da ogni parte, personaggi in </w:t>
      </w:r>
      <w:r w:rsidR="00907910" w:rsidRPr="00701D05">
        <w:rPr>
          <w:rFonts w:ascii="Times New Roman" w:eastAsia="Times New Roman" w:hAnsi="Times New Roman"/>
          <w:spacing w:val="-15"/>
          <w:kern w:val="0"/>
          <w:lang w:eastAsia="it-IT"/>
        </w:rPr>
        <w:t xml:space="preserve">continuo cambiamento: tutto perché non si vuole concedere all’attenzione un secondo di riposo. </w:t>
      </w:r>
      <w:r w:rsidR="00907910" w:rsidRPr="00701D05">
        <w:rPr>
          <w:rFonts w:ascii="Times New Roman" w:eastAsia="Times New Roman" w:hAnsi="Times New Roman"/>
          <w:kern w:val="0"/>
          <w:lang w:eastAsia="it-IT"/>
        </w:rPr>
        <w:t xml:space="preserve">Gli indiscussi pregi avuti ampiamente in passato dalla televisione, e ora solo in parte, riescono ad emergere dal cumulo di “tv-spazzatura”. Sempre più spesso bambini e </w:t>
      </w:r>
      <w:r w:rsidR="00907910" w:rsidRPr="00701D05">
        <w:rPr>
          <w:rFonts w:ascii="Times New Roman" w:eastAsia="Times New Roman" w:hAnsi="Times New Roman"/>
          <w:spacing w:val="-15"/>
          <w:kern w:val="0"/>
          <w:lang w:eastAsia="it-IT"/>
        </w:rPr>
        <w:t xml:space="preserve">adolescenti vengono lasciati soli dai propri genitori e si ritrovano a “giocare” con un altro telecomando e un altro schermo nelle proprie camere. </w:t>
      </w:r>
      <w:r w:rsidR="00907910" w:rsidRPr="00701D05">
        <w:rPr>
          <w:rFonts w:ascii="Times New Roman" w:eastAsia="Times New Roman" w:hAnsi="Times New Roman"/>
          <w:spacing w:val="15"/>
          <w:kern w:val="0"/>
          <w:lang w:eastAsia="it-IT"/>
        </w:rPr>
        <w:t>È anche così che, a mio avviso, si perdono le migliori occasioni per un dialogo fra genitori e ragazzi. Si</w:t>
      </w:r>
      <w:r w:rsidR="00907910" w:rsidRPr="00701D05">
        <w:rPr>
          <w:rFonts w:ascii="Times New Roman" w:eastAsia="Times New Roman" w:hAnsi="Times New Roman"/>
          <w:kern w:val="0"/>
          <w:lang w:eastAsia="it-IT"/>
        </w:rPr>
        <w:t xml:space="preserve"> perdono i rari momenti in cui la famiglia moderna può ritrovarsi insieme, raccontarsi e divertirsi. La serata davanti alla televisione, non lo metto in dubbio, è una costante di ogni casa italiana: ma non può e non deve </w:t>
      </w:r>
      <w:r w:rsidR="00907910" w:rsidRPr="00701D05">
        <w:rPr>
          <w:rFonts w:ascii="Times New Roman" w:eastAsia="Times New Roman" w:hAnsi="Times New Roman"/>
          <w:spacing w:val="-15"/>
          <w:kern w:val="0"/>
          <w:lang w:eastAsia="it-IT"/>
        </w:rPr>
        <w:t xml:space="preserve">diventare un’attività monotona, fissa e ripetitiva d’ogni momento libero. </w:t>
      </w:r>
    </w:p>
    <w:p w:rsidR="00907910" w:rsidRPr="00701D05" w:rsidRDefault="00701D05" w:rsidP="00701D05">
      <w:pPr>
        <w:widowControl/>
        <w:suppressAutoHyphens w:val="0"/>
        <w:jc w:val="both"/>
        <w:rPr>
          <w:rFonts w:ascii="Times New Roman" w:eastAsia="Times New Roman" w:hAnsi="Times New Roman"/>
          <w:kern w:val="0"/>
          <w:lang w:eastAsia="it-IT"/>
        </w:rPr>
      </w:pPr>
      <w:r>
        <w:rPr>
          <w:rFonts w:ascii="Times New Roman" w:eastAsia="Times New Roman" w:hAnsi="Times New Roman"/>
          <w:kern w:val="0"/>
          <w:lang w:eastAsia="it-IT"/>
        </w:rPr>
        <w:t>”</w:t>
      </w:r>
      <w:r w:rsidR="00907910" w:rsidRPr="00701D05">
        <w:rPr>
          <w:rFonts w:ascii="Times New Roman" w:eastAsia="Times New Roman" w:hAnsi="Times New Roman"/>
          <w:kern w:val="0"/>
          <w:lang w:eastAsia="it-IT"/>
        </w:rPr>
        <w:t>Quando manca lo spunto originale,</w:t>
      </w:r>
      <w:r w:rsidRPr="00701D05">
        <w:rPr>
          <w:rFonts w:ascii="Times New Roman" w:eastAsia="Times New Roman" w:hAnsi="Times New Roman"/>
          <w:kern w:val="0"/>
          <w:lang w:eastAsia="it-IT"/>
        </w:rPr>
        <w:t xml:space="preserve"> </w:t>
      </w:r>
      <w:r w:rsidR="00907910" w:rsidRPr="00701D05">
        <w:rPr>
          <w:rFonts w:ascii="Times New Roman" w:eastAsia="Times New Roman" w:hAnsi="Times New Roman"/>
          <w:kern w:val="0"/>
          <w:lang w:eastAsia="it-IT"/>
        </w:rPr>
        <w:t>la tv ricade nel violento, nel sangue, e così via. E più i bambini stanno SOLI con un telecomando in mano,</w:t>
      </w:r>
      <w:r w:rsidR="00907910" w:rsidRPr="00701D05">
        <w:rPr>
          <w:rFonts w:ascii="Times New Roman" w:eastAsia="Times New Roman" w:hAnsi="Times New Roman"/>
          <w:spacing w:val="30"/>
          <w:kern w:val="0"/>
          <w:lang w:eastAsia="it-IT"/>
        </w:rPr>
        <w:t xml:space="preserve"> più saranno richiamati da spettacoli cruenti, sedotti da quelle scene proibite e ai loro occhi ancora</w:t>
      </w:r>
      <w:r w:rsidRPr="00701D05">
        <w:rPr>
          <w:rFonts w:ascii="Times New Roman" w:eastAsia="Times New Roman" w:hAnsi="Times New Roman"/>
          <w:spacing w:val="30"/>
          <w:kern w:val="0"/>
          <w:lang w:eastAsia="it-IT"/>
        </w:rPr>
        <w:t xml:space="preserve"> </w:t>
      </w:r>
      <w:r w:rsidR="00907910" w:rsidRPr="00701D05">
        <w:rPr>
          <w:rFonts w:ascii="Times New Roman" w:eastAsia="Times New Roman" w:hAnsi="Times New Roman"/>
          <w:spacing w:val="-15"/>
          <w:kern w:val="0"/>
          <w:lang w:eastAsia="it-IT"/>
        </w:rPr>
        <w:t>“trasgressive”.</w:t>
      </w:r>
    </w:p>
    <w:p w:rsidR="00E56683" w:rsidRPr="00701D05" w:rsidRDefault="00E56683" w:rsidP="00907910">
      <w:pPr>
        <w:widowControl/>
        <w:suppressAutoHyphens w:val="0"/>
        <w:spacing w:before="180"/>
        <w:jc w:val="both"/>
        <w:rPr>
          <w:rFonts w:ascii="Times New Roman" w:eastAsia="Times New Roman" w:hAnsi="Times New Roman"/>
          <w:color w:val="003399"/>
          <w:kern w:val="0"/>
          <w:lang w:eastAsia="it-IT"/>
        </w:rPr>
      </w:pPr>
    </w:p>
    <w:p w:rsidR="00BA3809" w:rsidRDefault="00BA3809" w:rsidP="00242536">
      <w:pPr>
        <w:widowControl/>
        <w:suppressAutoHyphens w:val="0"/>
        <w:spacing w:before="180"/>
        <w:rPr>
          <w:rFonts w:ascii="Times New Roman" w:eastAsia="Times New Roman" w:hAnsi="Times New Roman"/>
          <w:color w:val="3E3E3E"/>
          <w:kern w:val="0"/>
          <w:lang w:eastAsia="it-IT"/>
        </w:rPr>
      </w:pPr>
    </w:p>
    <w:p w:rsidR="00BA3809" w:rsidRDefault="00BA3809" w:rsidP="00BA3809">
      <w:pPr>
        <w:widowControl/>
        <w:suppressAutoHyphens w:val="0"/>
        <w:spacing w:before="180"/>
        <w:rPr>
          <w:rFonts w:ascii="Times New Roman" w:eastAsia="Times New Roman" w:hAnsi="Times New Roman"/>
          <w:color w:val="003399"/>
          <w:kern w:val="0"/>
          <w:lang w:eastAsia="it-IT"/>
        </w:rPr>
      </w:pPr>
    </w:p>
    <w:p w:rsidR="00BA3809" w:rsidRPr="00BA3809" w:rsidRDefault="00BA3809" w:rsidP="00BA3809">
      <w:pPr>
        <w:widowControl/>
        <w:suppressAutoHyphens w:val="0"/>
        <w:spacing w:before="180"/>
        <w:rPr>
          <w:rFonts w:ascii="Times New Roman" w:eastAsia="Times New Roman" w:hAnsi="Times New Roman"/>
          <w:color w:val="003399"/>
          <w:kern w:val="0"/>
          <w:lang w:eastAsia="it-IT"/>
        </w:rPr>
      </w:pPr>
    </w:p>
    <w:p w:rsidR="00E3687B" w:rsidRPr="00701D05" w:rsidRDefault="00251E9F" w:rsidP="00E3687B">
      <w:pPr>
        <w:spacing w:line="360" w:lineRule="auto"/>
        <w:jc w:val="both"/>
        <w:rPr>
          <w:rFonts w:ascii="Times New Roman" w:hAnsi="Times New Roman"/>
          <w:b/>
          <w:bCs/>
          <w:caps/>
          <w:lang w:eastAsia="it-IT"/>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Pr>
          <w:rFonts w:ascii="Times New Roman" w:hAnsi="Times New Roman"/>
          <w:b/>
          <w:sz w:val="28"/>
          <w:szCs w:val="28"/>
        </w:rPr>
        <w:t>FORMULAZIONE DELL’ IPOTESI DI RICERCA</w:t>
      </w:r>
    </w:p>
    <w:p w:rsidR="00E3687B" w:rsidRPr="00701D05" w:rsidRDefault="00E3687B" w:rsidP="00E3687B">
      <w:pPr>
        <w:rPr>
          <w:rFonts w:ascii="Times New Roman" w:hAnsi="Times New Roman"/>
        </w:rPr>
      </w:pPr>
      <w:r w:rsidRPr="00701D05">
        <w:rPr>
          <w:rFonts w:ascii="Times New Roman" w:hAnsi="Times New Roman"/>
        </w:rPr>
        <w:t xml:space="preserve">L’ipotesi è un asserto (quindi un affermazione che può essere </w:t>
      </w:r>
      <w:proofErr w:type="spellStart"/>
      <w:r w:rsidRPr="00701D05">
        <w:rPr>
          <w:rFonts w:ascii="Times New Roman" w:hAnsi="Times New Roman"/>
        </w:rPr>
        <w:t>vra</w:t>
      </w:r>
      <w:proofErr w:type="spellEnd"/>
      <w:r w:rsidRPr="00701D05">
        <w:rPr>
          <w:rFonts w:ascii="Times New Roman" w:hAnsi="Times New Roman"/>
        </w:rPr>
        <w:t xml:space="preserve"> o falsa) sulla realtà sotto esame, formulato dal ricercatore, che riguarda lo stato assunto da un fattore che lega due o più fattori o che compara i valori assunti da due o più fattori in gruppi diversi.</w:t>
      </w:r>
    </w:p>
    <w:p w:rsidR="00E3687B" w:rsidRPr="00701D05" w:rsidRDefault="00E3687B" w:rsidP="00E3687B">
      <w:pPr>
        <w:rPr>
          <w:rFonts w:ascii="Times New Roman" w:hAnsi="Times New Roman"/>
        </w:rPr>
      </w:pPr>
      <w:r w:rsidRPr="00701D05">
        <w:rPr>
          <w:rFonts w:ascii="Times New Roman" w:hAnsi="Times New Roman"/>
        </w:rPr>
        <w:t>Essa si connota come la legittima aspettativa che il ricercatore nutre circa i risultati della sua stessa indagine.</w:t>
      </w:r>
    </w:p>
    <w:p w:rsidR="00E3687B" w:rsidRPr="00701D05" w:rsidRDefault="00E3687B" w:rsidP="00E3687B">
      <w:pPr>
        <w:rPr>
          <w:rFonts w:ascii="Times New Roman" w:hAnsi="Times New Roman"/>
        </w:rPr>
      </w:pPr>
      <w:r w:rsidRPr="00701D05">
        <w:rPr>
          <w:rFonts w:ascii="Times New Roman" w:hAnsi="Times New Roman"/>
        </w:rPr>
        <w:t>Le ipotesi che hanno legato la nostra ricerca sono:</w:t>
      </w:r>
    </w:p>
    <w:p w:rsidR="00E3687B" w:rsidRPr="00701D05" w:rsidRDefault="00E3687B" w:rsidP="00E3687B">
      <w:pPr>
        <w:widowControl/>
        <w:numPr>
          <w:ilvl w:val="0"/>
          <w:numId w:val="3"/>
        </w:numPr>
        <w:tabs>
          <w:tab w:val="left" w:pos="720"/>
        </w:tabs>
        <w:rPr>
          <w:rFonts w:ascii="Times New Roman" w:hAnsi="Times New Roman"/>
        </w:rPr>
      </w:pPr>
      <w:r w:rsidRPr="00701D05">
        <w:rPr>
          <w:rFonts w:ascii="Times New Roman" w:hAnsi="Times New Roman"/>
        </w:rPr>
        <w:t>Ipotizziamo che esista una relazione tra il periodo dell’ adolescenza (15 anni fino ai 19)</w:t>
      </w:r>
      <w:r w:rsidR="00FE1C89" w:rsidRPr="00701D05">
        <w:rPr>
          <w:rFonts w:ascii="Times New Roman" w:hAnsi="Times New Roman"/>
        </w:rPr>
        <w:t xml:space="preserve"> e consumo eccessivo del mezzo televisivo</w:t>
      </w:r>
      <w:r w:rsidRPr="00701D05">
        <w:rPr>
          <w:rFonts w:ascii="Times New Roman" w:hAnsi="Times New Roman"/>
        </w:rPr>
        <w:t>;</w:t>
      </w:r>
    </w:p>
    <w:p w:rsidR="00E3687B" w:rsidRPr="00701D05" w:rsidRDefault="00E3687B" w:rsidP="00E3687B">
      <w:pPr>
        <w:widowControl/>
        <w:numPr>
          <w:ilvl w:val="0"/>
          <w:numId w:val="3"/>
        </w:numPr>
        <w:tabs>
          <w:tab w:val="left" w:pos="720"/>
        </w:tabs>
        <w:rPr>
          <w:rFonts w:ascii="Times New Roman" w:hAnsi="Times New Roman"/>
        </w:rPr>
      </w:pPr>
      <w:r w:rsidRPr="00701D05">
        <w:rPr>
          <w:rFonts w:ascii="Times New Roman" w:hAnsi="Times New Roman"/>
        </w:rPr>
        <w:t>L’ adolescenza, caratterizzata da fragilità somatica e psicologica del</w:t>
      </w:r>
      <w:r w:rsidR="00FE1C89" w:rsidRPr="00701D05">
        <w:rPr>
          <w:rFonts w:ascii="Times New Roman" w:hAnsi="Times New Roman"/>
        </w:rPr>
        <w:t xml:space="preserve"> soggetto, incentiva l’accettazione passiva di modelli estetici e comportamentali </w:t>
      </w:r>
    </w:p>
    <w:p w:rsidR="00E3687B" w:rsidRPr="00701D05" w:rsidRDefault="00E3687B" w:rsidP="00FE1C89">
      <w:pPr>
        <w:widowControl/>
        <w:tabs>
          <w:tab w:val="left" w:pos="720"/>
        </w:tabs>
        <w:ind w:left="720"/>
        <w:rPr>
          <w:rFonts w:ascii="Times New Roman" w:hAnsi="Times New Roman"/>
        </w:rPr>
      </w:pPr>
      <w:r w:rsidRPr="00701D05">
        <w:rPr>
          <w:rFonts w:ascii="Times New Roman" w:hAnsi="Times New Roman"/>
        </w:rPr>
        <w:br/>
      </w:r>
    </w:p>
    <w:p w:rsidR="00E3687B" w:rsidRPr="00701D05" w:rsidRDefault="00E3687B" w:rsidP="00A36522">
      <w:pPr>
        <w:rPr>
          <w:rFonts w:ascii="Times New Roman" w:hAnsi="Times New Roman"/>
        </w:rPr>
      </w:pPr>
    </w:p>
    <w:p w:rsidR="005A5C0F" w:rsidRDefault="005A5C0F" w:rsidP="003760A3">
      <w:pPr>
        <w:suppressAutoHyphens w:val="0"/>
        <w:autoSpaceDE w:val="0"/>
        <w:autoSpaceDN w:val="0"/>
        <w:adjustRightInd w:val="0"/>
        <w:rPr>
          <w:rFonts w:ascii="Times New Roman" w:hAnsi="Times New Roman"/>
          <w:b/>
          <w:sz w:val="28"/>
          <w:szCs w:val="28"/>
        </w:rPr>
      </w:pPr>
    </w:p>
    <w:p w:rsidR="005A5C0F" w:rsidRDefault="005A5C0F" w:rsidP="003760A3">
      <w:pPr>
        <w:suppressAutoHyphens w:val="0"/>
        <w:autoSpaceDE w:val="0"/>
        <w:autoSpaceDN w:val="0"/>
        <w:adjustRightInd w:val="0"/>
        <w:rPr>
          <w:rFonts w:ascii="Times New Roman" w:hAnsi="Times New Roman"/>
          <w:b/>
          <w:sz w:val="28"/>
          <w:szCs w:val="28"/>
        </w:rPr>
      </w:pPr>
    </w:p>
    <w:p w:rsidR="003760A3" w:rsidRPr="00701D05" w:rsidRDefault="00251E9F" w:rsidP="003760A3">
      <w:pPr>
        <w:suppressAutoHyphens w:val="0"/>
        <w:autoSpaceDE w:val="0"/>
        <w:autoSpaceDN w:val="0"/>
        <w:adjustRightInd w:val="0"/>
        <w:rPr>
          <w:rFonts w:ascii="Times New Roman" w:eastAsiaTheme="minorHAnsi" w:hAnsi="Times New Roman"/>
          <w:b/>
          <w:bCs/>
          <w:iCs/>
          <w:caps/>
          <w:color w:val="00000A"/>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Pr>
          <w:rFonts w:ascii="Times New Roman" w:hAnsi="Times New Roman"/>
          <w:b/>
          <w:sz w:val="28"/>
          <w:szCs w:val="28"/>
        </w:rPr>
        <w:t>ESTRAZIONE DEI FATTORI DALLE IPOTESI</w:t>
      </w:r>
    </w:p>
    <w:p w:rsidR="003760A3" w:rsidRPr="00701D05" w:rsidRDefault="003760A3" w:rsidP="003760A3">
      <w:pPr>
        <w:suppressAutoHyphens w:val="0"/>
        <w:autoSpaceDE w:val="0"/>
        <w:autoSpaceDN w:val="0"/>
        <w:adjustRightInd w:val="0"/>
        <w:rPr>
          <w:rFonts w:ascii="Times New Roman" w:eastAsiaTheme="minorHAnsi" w:hAnsi="Times New Roman"/>
          <w:b/>
          <w:bCs/>
          <w:iCs/>
          <w:caps/>
          <w:color w:val="00000A"/>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p>
    <w:p w:rsidR="003760A3" w:rsidRPr="00701D05" w:rsidRDefault="003760A3" w:rsidP="003760A3">
      <w:pPr>
        <w:suppressAutoHyphens w:val="0"/>
        <w:autoSpaceDE w:val="0"/>
        <w:autoSpaceDN w:val="0"/>
        <w:adjustRightInd w:val="0"/>
        <w:rPr>
          <w:rFonts w:ascii="Times New Roman" w:eastAsiaTheme="minorHAnsi" w:hAnsi="Times New Roman"/>
          <w:color w:val="00000A"/>
        </w:rPr>
      </w:pPr>
      <w:r w:rsidRPr="00701D05">
        <w:rPr>
          <w:rFonts w:ascii="Times New Roman" w:eastAsiaTheme="minorHAnsi" w:hAnsi="Times New Roman"/>
          <w:color w:val="00000A"/>
        </w:rPr>
        <w:t>Si estraggono dalle ipotesi i fattori e si cerca di individuare i livelli di influenza tra essi:</w:t>
      </w:r>
    </w:p>
    <w:p w:rsidR="003760A3" w:rsidRPr="00701D05" w:rsidRDefault="003760A3" w:rsidP="003760A3">
      <w:pPr>
        <w:suppressAutoHyphens w:val="0"/>
        <w:autoSpaceDE w:val="0"/>
        <w:autoSpaceDN w:val="0"/>
        <w:adjustRightInd w:val="0"/>
        <w:rPr>
          <w:rFonts w:ascii="Times New Roman" w:eastAsiaTheme="minorHAnsi" w:hAnsi="Times New Roman"/>
          <w:color w:val="00000A"/>
        </w:rPr>
      </w:pPr>
      <w:r w:rsidRPr="00701D05">
        <w:rPr>
          <w:rFonts w:ascii="Times New Roman" w:eastAsiaTheme="minorHAnsi" w:hAnsi="Times New Roman"/>
          <w:color w:val="00000A"/>
        </w:rPr>
        <w:t>I fattori</w:t>
      </w:r>
    </w:p>
    <w:p w:rsidR="003760A3" w:rsidRPr="00701D05" w:rsidRDefault="003760A3" w:rsidP="003760A3">
      <w:pPr>
        <w:spacing w:line="360" w:lineRule="auto"/>
        <w:jc w:val="both"/>
        <w:rPr>
          <w:rFonts w:ascii="Times New Roman" w:eastAsia="Times New Roman" w:hAnsi="Times New Roman"/>
          <w:b/>
          <w:bCs/>
          <w:caps/>
          <w:lang w:eastAsia="it-IT"/>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p>
    <w:tbl>
      <w:tblPr>
        <w:tblW w:w="0" w:type="auto"/>
        <w:tblInd w:w="95" w:type="dxa"/>
        <w:tblLayout w:type="fixed"/>
        <w:tblLook w:val="04A0" w:firstRow="1" w:lastRow="0" w:firstColumn="1" w:lastColumn="0" w:noHBand="0" w:noVBand="1"/>
      </w:tblPr>
      <w:tblGrid>
        <w:gridCol w:w="5258"/>
        <w:gridCol w:w="4358"/>
      </w:tblGrid>
      <w:tr w:rsidR="003760A3" w:rsidRPr="00701D05" w:rsidTr="003760A3">
        <w:tc>
          <w:tcPr>
            <w:tcW w:w="5258" w:type="dxa"/>
            <w:tcBorders>
              <w:top w:val="single" w:sz="4" w:space="0" w:color="000000"/>
              <w:left w:val="single" w:sz="4" w:space="0" w:color="000000"/>
              <w:bottom w:val="single" w:sz="4" w:space="0" w:color="000000"/>
              <w:right w:val="single" w:sz="4" w:space="0" w:color="000000"/>
            </w:tcBorders>
          </w:tcPr>
          <w:p w:rsidR="003760A3" w:rsidRPr="00701D05" w:rsidRDefault="003760A3">
            <w:pPr>
              <w:tabs>
                <w:tab w:val="left" w:pos="3135"/>
              </w:tabs>
              <w:spacing w:line="100" w:lineRule="atLeast"/>
              <w:rPr>
                <w:rFonts w:ascii="Times New Roman" w:eastAsia="SimSun" w:hAnsi="Times New Roman"/>
                <w:lang w:eastAsia="ar-SA"/>
              </w:rPr>
            </w:pPr>
            <w:r w:rsidRPr="00701D05">
              <w:rPr>
                <w:rFonts w:ascii="Times New Roman" w:eastAsia="SimSun" w:hAnsi="Times New Roman"/>
              </w:rPr>
              <w:t>1.Rapporto dell’adolescente con il mezzo televisivo</w:t>
            </w:r>
          </w:p>
          <w:p w:rsidR="003760A3" w:rsidRPr="00701D05" w:rsidRDefault="003760A3">
            <w:pPr>
              <w:tabs>
                <w:tab w:val="left" w:pos="3135"/>
              </w:tabs>
              <w:spacing w:line="100" w:lineRule="atLeast"/>
              <w:rPr>
                <w:rFonts w:ascii="Times New Roman" w:eastAsia="SimSun" w:hAnsi="Times New Roman"/>
                <w:lang w:eastAsia="ar-SA"/>
              </w:rPr>
            </w:pPr>
          </w:p>
        </w:tc>
        <w:tc>
          <w:tcPr>
            <w:tcW w:w="4358" w:type="dxa"/>
            <w:tcBorders>
              <w:top w:val="single" w:sz="4" w:space="0" w:color="000000"/>
              <w:left w:val="single" w:sz="4" w:space="0" w:color="000000"/>
              <w:bottom w:val="single" w:sz="4" w:space="0" w:color="000000"/>
              <w:right w:val="single" w:sz="4" w:space="0" w:color="000000"/>
            </w:tcBorders>
            <w:hideMark/>
          </w:tcPr>
          <w:p w:rsidR="003760A3" w:rsidRPr="00701D05" w:rsidRDefault="003760A3">
            <w:pPr>
              <w:tabs>
                <w:tab w:val="left" w:pos="3135"/>
              </w:tabs>
              <w:spacing w:line="100" w:lineRule="atLeast"/>
              <w:rPr>
                <w:rFonts w:ascii="Times New Roman" w:eastAsia="SimSun" w:hAnsi="Times New Roman"/>
                <w:lang w:eastAsia="ar-SA"/>
              </w:rPr>
            </w:pPr>
            <w:r w:rsidRPr="00701D05">
              <w:rPr>
                <w:rFonts w:ascii="Times New Roman" w:eastAsia="SimSun" w:hAnsi="Times New Roman"/>
              </w:rPr>
              <w:t>Fattore dipendente</w:t>
            </w:r>
          </w:p>
        </w:tc>
      </w:tr>
      <w:tr w:rsidR="003760A3" w:rsidRPr="00701D05" w:rsidTr="003760A3">
        <w:tc>
          <w:tcPr>
            <w:tcW w:w="5258" w:type="dxa"/>
            <w:tcBorders>
              <w:top w:val="single" w:sz="4" w:space="0" w:color="000000"/>
              <w:left w:val="single" w:sz="4" w:space="0" w:color="000000"/>
              <w:bottom w:val="single" w:sz="4" w:space="0" w:color="000000"/>
              <w:right w:val="single" w:sz="4" w:space="0" w:color="000000"/>
            </w:tcBorders>
          </w:tcPr>
          <w:p w:rsidR="003760A3" w:rsidRPr="00701D05" w:rsidRDefault="003760A3">
            <w:pPr>
              <w:tabs>
                <w:tab w:val="left" w:pos="3135"/>
              </w:tabs>
              <w:spacing w:line="100" w:lineRule="atLeast"/>
              <w:rPr>
                <w:rFonts w:ascii="Times New Roman" w:eastAsia="SimSun" w:hAnsi="Times New Roman"/>
                <w:lang w:eastAsia="ar-SA"/>
              </w:rPr>
            </w:pPr>
            <w:r w:rsidRPr="00701D05">
              <w:rPr>
                <w:rFonts w:ascii="Times New Roman" w:eastAsia="SimSun" w:hAnsi="Times New Roman"/>
              </w:rPr>
              <w:t>2.Percezione alterata della realtà circostante</w:t>
            </w:r>
          </w:p>
          <w:p w:rsidR="003760A3" w:rsidRPr="00701D05" w:rsidRDefault="003760A3">
            <w:pPr>
              <w:tabs>
                <w:tab w:val="left" w:pos="3135"/>
              </w:tabs>
              <w:spacing w:line="100" w:lineRule="atLeast"/>
              <w:rPr>
                <w:rFonts w:ascii="Times New Roman" w:eastAsia="SimSun" w:hAnsi="Times New Roman"/>
                <w:lang w:eastAsia="ar-SA"/>
              </w:rPr>
            </w:pPr>
          </w:p>
        </w:tc>
        <w:tc>
          <w:tcPr>
            <w:tcW w:w="4358" w:type="dxa"/>
            <w:tcBorders>
              <w:top w:val="single" w:sz="4" w:space="0" w:color="000000"/>
              <w:left w:val="single" w:sz="4" w:space="0" w:color="000000"/>
              <w:bottom w:val="single" w:sz="4" w:space="0" w:color="000000"/>
              <w:right w:val="single" w:sz="4" w:space="0" w:color="000000"/>
            </w:tcBorders>
            <w:hideMark/>
          </w:tcPr>
          <w:p w:rsidR="003760A3" w:rsidRPr="00701D05" w:rsidRDefault="003760A3">
            <w:pPr>
              <w:tabs>
                <w:tab w:val="left" w:pos="3135"/>
              </w:tabs>
              <w:spacing w:line="100" w:lineRule="atLeast"/>
              <w:rPr>
                <w:rFonts w:ascii="Times New Roman" w:eastAsia="SimSun" w:hAnsi="Times New Roman"/>
                <w:lang w:eastAsia="ar-SA"/>
              </w:rPr>
            </w:pPr>
            <w:r w:rsidRPr="00701D05">
              <w:rPr>
                <w:rFonts w:ascii="Times New Roman" w:eastAsia="SimSun" w:hAnsi="Times New Roman"/>
              </w:rPr>
              <w:t>Fattore dipendente</w:t>
            </w:r>
          </w:p>
        </w:tc>
      </w:tr>
      <w:tr w:rsidR="003760A3" w:rsidRPr="00701D05" w:rsidTr="003760A3">
        <w:trPr>
          <w:trHeight w:val="648"/>
        </w:trPr>
        <w:tc>
          <w:tcPr>
            <w:tcW w:w="5258" w:type="dxa"/>
            <w:tcBorders>
              <w:top w:val="single" w:sz="4" w:space="0" w:color="000000"/>
              <w:left w:val="single" w:sz="4" w:space="0" w:color="000000"/>
              <w:bottom w:val="single" w:sz="4" w:space="0" w:color="000000"/>
              <w:right w:val="nil"/>
            </w:tcBorders>
            <w:hideMark/>
          </w:tcPr>
          <w:p w:rsidR="003760A3" w:rsidRPr="00701D05" w:rsidRDefault="003760A3">
            <w:pPr>
              <w:tabs>
                <w:tab w:val="left" w:pos="3135"/>
              </w:tabs>
              <w:spacing w:line="100" w:lineRule="atLeast"/>
              <w:rPr>
                <w:rFonts w:ascii="Times New Roman" w:eastAsia="SimSun" w:hAnsi="Times New Roman"/>
                <w:lang w:eastAsia="ar-SA"/>
              </w:rPr>
            </w:pPr>
            <w:r w:rsidRPr="00701D05">
              <w:rPr>
                <w:rFonts w:ascii="Times New Roman" w:eastAsia="SimSun" w:hAnsi="Times New Roman"/>
              </w:rPr>
              <w:t>3.Eccessiva esposizione alla TV</w:t>
            </w:r>
          </w:p>
        </w:tc>
        <w:tc>
          <w:tcPr>
            <w:tcW w:w="4358" w:type="dxa"/>
            <w:tcBorders>
              <w:top w:val="single" w:sz="4" w:space="0" w:color="000000"/>
              <w:left w:val="single" w:sz="4" w:space="0" w:color="000000"/>
              <w:bottom w:val="single" w:sz="4" w:space="0" w:color="000000"/>
              <w:right w:val="single" w:sz="4" w:space="0" w:color="000000"/>
            </w:tcBorders>
            <w:hideMark/>
          </w:tcPr>
          <w:p w:rsidR="003760A3" w:rsidRPr="00701D05" w:rsidRDefault="003760A3">
            <w:pPr>
              <w:tabs>
                <w:tab w:val="left" w:pos="3135"/>
              </w:tabs>
              <w:spacing w:line="100" w:lineRule="atLeast"/>
              <w:rPr>
                <w:rFonts w:ascii="Times New Roman" w:eastAsia="SimSun" w:hAnsi="Times New Roman"/>
                <w:lang w:eastAsia="ar-SA"/>
              </w:rPr>
            </w:pPr>
            <w:r w:rsidRPr="00701D05">
              <w:rPr>
                <w:rFonts w:ascii="Times New Roman" w:eastAsia="SimSun" w:hAnsi="Times New Roman"/>
              </w:rPr>
              <w:t xml:space="preserve">Fattore indipendente </w:t>
            </w:r>
          </w:p>
        </w:tc>
      </w:tr>
      <w:tr w:rsidR="003760A3" w:rsidRPr="00701D05" w:rsidTr="003760A3">
        <w:tc>
          <w:tcPr>
            <w:tcW w:w="5258" w:type="dxa"/>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3760A3" w:rsidRPr="00701D05" w:rsidRDefault="003760A3">
            <w:pPr>
              <w:suppressLineNumbers/>
              <w:spacing w:after="200" w:line="276" w:lineRule="auto"/>
              <w:rPr>
                <w:rFonts w:ascii="Times New Roman" w:eastAsia="SimSun" w:hAnsi="Times New Roman"/>
                <w:lang w:eastAsia="ar-SA"/>
              </w:rPr>
            </w:pPr>
            <w:r w:rsidRPr="00701D05">
              <w:rPr>
                <w:rFonts w:ascii="Times New Roman" w:eastAsia="SimSun" w:hAnsi="Times New Roman"/>
              </w:rPr>
              <w:t xml:space="preserve"> 4.genere</w:t>
            </w:r>
          </w:p>
        </w:tc>
        <w:tc>
          <w:tcPr>
            <w:tcW w:w="4358"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rsidR="003760A3" w:rsidRPr="00701D05" w:rsidRDefault="003760A3">
            <w:pPr>
              <w:suppressLineNumbers/>
              <w:spacing w:after="200" w:line="276" w:lineRule="auto"/>
              <w:rPr>
                <w:rFonts w:ascii="Times New Roman" w:eastAsia="SimSun" w:hAnsi="Times New Roman"/>
                <w:lang w:eastAsia="ar-SA"/>
              </w:rPr>
            </w:pPr>
            <w:r w:rsidRPr="00701D05">
              <w:rPr>
                <w:rFonts w:ascii="Times New Roman" w:eastAsia="SimSun" w:hAnsi="Times New Roman"/>
              </w:rPr>
              <w:t>Fattore indipendente</w:t>
            </w:r>
          </w:p>
        </w:tc>
      </w:tr>
      <w:tr w:rsidR="003760A3" w:rsidRPr="00701D05" w:rsidTr="003760A3">
        <w:tc>
          <w:tcPr>
            <w:tcW w:w="5258" w:type="dxa"/>
            <w:tcBorders>
              <w:top w:val="nil"/>
              <w:left w:val="single" w:sz="2" w:space="0" w:color="000000"/>
              <w:bottom w:val="single" w:sz="2" w:space="0" w:color="000000"/>
              <w:right w:val="nil"/>
            </w:tcBorders>
            <w:tcMar>
              <w:top w:w="55" w:type="dxa"/>
              <w:left w:w="55" w:type="dxa"/>
              <w:bottom w:w="55" w:type="dxa"/>
              <w:right w:w="55" w:type="dxa"/>
            </w:tcMar>
            <w:hideMark/>
          </w:tcPr>
          <w:p w:rsidR="003760A3" w:rsidRPr="00701D05" w:rsidRDefault="003760A3">
            <w:pPr>
              <w:suppressLineNumbers/>
              <w:spacing w:after="200" w:line="276" w:lineRule="auto"/>
              <w:rPr>
                <w:rFonts w:ascii="Times New Roman" w:eastAsia="SimSun" w:hAnsi="Times New Roman"/>
                <w:lang w:eastAsia="ar-SA"/>
              </w:rPr>
            </w:pPr>
            <w:r w:rsidRPr="00701D05">
              <w:rPr>
                <w:rFonts w:ascii="Times New Roman" w:eastAsia="SimSun" w:hAnsi="Times New Roman"/>
              </w:rPr>
              <w:t xml:space="preserve"> 5. età</w:t>
            </w:r>
          </w:p>
        </w:tc>
        <w:tc>
          <w:tcPr>
            <w:tcW w:w="4358"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rsidR="003760A3" w:rsidRPr="00701D05" w:rsidRDefault="003760A3">
            <w:pPr>
              <w:suppressLineNumbers/>
              <w:spacing w:after="200" w:line="276" w:lineRule="auto"/>
              <w:rPr>
                <w:rFonts w:ascii="Times New Roman" w:eastAsia="SimSun" w:hAnsi="Times New Roman"/>
                <w:lang w:eastAsia="ar-SA"/>
              </w:rPr>
            </w:pPr>
            <w:r w:rsidRPr="00701D05">
              <w:rPr>
                <w:rFonts w:ascii="Times New Roman" w:eastAsia="SimSun" w:hAnsi="Times New Roman"/>
              </w:rPr>
              <w:t>Fattore indipendente</w:t>
            </w:r>
          </w:p>
        </w:tc>
      </w:tr>
    </w:tbl>
    <w:p w:rsidR="00E3687B" w:rsidRPr="00701D05" w:rsidRDefault="00E3687B" w:rsidP="00A36522">
      <w:pPr>
        <w:rPr>
          <w:rFonts w:ascii="Times New Roman" w:hAnsi="Times New Roman"/>
        </w:rPr>
      </w:pPr>
    </w:p>
    <w:p w:rsidR="004B7768" w:rsidRPr="00701D05" w:rsidRDefault="004B7768" w:rsidP="00A36522">
      <w:pPr>
        <w:rPr>
          <w:rFonts w:ascii="Times New Roman" w:hAnsi="Times New Roman"/>
        </w:rPr>
      </w:pPr>
    </w:p>
    <w:p w:rsidR="004B7768" w:rsidRPr="00701D05" w:rsidRDefault="004B7768" w:rsidP="00A36522">
      <w:pPr>
        <w:rPr>
          <w:rFonts w:ascii="Times New Roman" w:hAnsi="Times New Roman"/>
        </w:rPr>
      </w:pPr>
    </w:p>
    <w:p w:rsidR="004B7768" w:rsidRPr="00701D05" w:rsidRDefault="004B7768" w:rsidP="00A36522">
      <w:pPr>
        <w:rPr>
          <w:rFonts w:ascii="Times New Roman" w:hAnsi="Times New Roman"/>
        </w:rPr>
      </w:pPr>
    </w:p>
    <w:p w:rsidR="004B7768" w:rsidRPr="00701D05" w:rsidRDefault="00251E9F" w:rsidP="004B7768">
      <w:pPr>
        <w:tabs>
          <w:tab w:val="left" w:pos="3135"/>
        </w:tabs>
        <w:spacing w:line="276" w:lineRule="auto"/>
        <w:rPr>
          <w:rFonts w:ascii="Times New Roman" w:eastAsia="SimSun" w:hAnsi="Times New Roman"/>
          <w:b/>
          <w:caps/>
          <w:color w:val="FF0000"/>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251E9F">
        <w:rPr>
          <w:rFonts w:ascii="Times New Roman" w:hAnsi="Times New Roman"/>
          <w:b/>
          <w:sz w:val="28"/>
          <w:szCs w:val="28"/>
        </w:rPr>
        <w:t>INDIVIDUAZIONE DEGLI INDICATORI</w:t>
      </w:r>
    </w:p>
    <w:p w:rsidR="00251E9F" w:rsidRDefault="004B7768" w:rsidP="004B7768">
      <w:pPr>
        <w:tabs>
          <w:tab w:val="left" w:pos="3135"/>
        </w:tabs>
        <w:spacing w:line="276" w:lineRule="auto"/>
        <w:rPr>
          <w:rFonts w:ascii="Times New Roman" w:eastAsia="SimSun" w:hAnsi="Times New Roman"/>
          <w:color w:val="000000"/>
        </w:rPr>
      </w:pPr>
      <w:r w:rsidRPr="00701D05">
        <w:rPr>
          <w:rFonts w:ascii="Times New Roman" w:eastAsia="SimSun" w:hAnsi="Times New Roman"/>
          <w:color w:val="000000"/>
        </w:rPr>
        <w:t xml:space="preserve"> </w:t>
      </w:r>
    </w:p>
    <w:p w:rsidR="004B7768" w:rsidRPr="00701D05" w:rsidRDefault="004B7768" w:rsidP="004B7768">
      <w:pPr>
        <w:tabs>
          <w:tab w:val="left" w:pos="3135"/>
        </w:tabs>
        <w:spacing w:line="276" w:lineRule="auto"/>
        <w:rPr>
          <w:rFonts w:ascii="Times New Roman" w:eastAsia="SimSun" w:hAnsi="Times New Roman"/>
          <w:b/>
          <w:caps/>
          <w:color w:val="FF0000"/>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701D05">
        <w:rPr>
          <w:rFonts w:ascii="Times New Roman" w:eastAsia="SimSun" w:hAnsi="Times New Roman"/>
          <w:color w:val="000000"/>
        </w:rPr>
        <w:t>Ho successivamente individuato gli indicatori, cioè le proprietà empiricamente rilevabili di un oggetto che consentono di avere una rilevazione indiretta di una proprietà rappresentata da un concetto astratto, non rilevabile empiricamente in modo diretto.</w:t>
      </w:r>
    </w:p>
    <w:p w:rsidR="004B7768" w:rsidRPr="00701D05" w:rsidRDefault="004B7768" w:rsidP="004B7768">
      <w:pPr>
        <w:tabs>
          <w:tab w:val="left" w:pos="3135"/>
        </w:tabs>
        <w:spacing w:line="276" w:lineRule="auto"/>
        <w:rPr>
          <w:rFonts w:ascii="Times New Roman" w:eastAsia="SimSun" w:hAnsi="Times New Roman"/>
          <w:color w:val="000000"/>
        </w:rPr>
      </w:pPr>
      <w:r w:rsidRPr="00701D05">
        <w:rPr>
          <w:rFonts w:ascii="Times New Roman" w:eastAsia="SimSun" w:hAnsi="Times New Roman"/>
          <w:color w:val="000000"/>
        </w:rPr>
        <w:t xml:space="preserve">E' importante ricordare che un buon indicatore è dato dalla sua </w:t>
      </w:r>
      <w:r w:rsidRPr="00701D05">
        <w:rPr>
          <w:rFonts w:ascii="Times New Roman" w:eastAsia="SimSun" w:hAnsi="Times New Roman"/>
          <w:b/>
          <w:bCs/>
          <w:color w:val="000000"/>
        </w:rPr>
        <w:t>validità</w:t>
      </w:r>
      <w:r w:rsidRPr="00701D05">
        <w:rPr>
          <w:rFonts w:ascii="Times New Roman" w:eastAsia="SimSun" w:hAnsi="Times New Roman"/>
          <w:color w:val="000000"/>
        </w:rPr>
        <w:t xml:space="preserve"> e dalla sua </w:t>
      </w:r>
      <w:r w:rsidRPr="00701D05">
        <w:rPr>
          <w:rFonts w:ascii="Times New Roman" w:eastAsia="SimSun" w:hAnsi="Times New Roman"/>
          <w:b/>
          <w:bCs/>
          <w:color w:val="000000"/>
        </w:rPr>
        <w:t>attendibilità</w:t>
      </w:r>
      <w:r w:rsidRPr="00701D05">
        <w:rPr>
          <w:rFonts w:ascii="Times New Roman" w:eastAsia="SimSun" w:hAnsi="Times New Roman"/>
          <w:color w:val="000000"/>
        </w:rPr>
        <w:t>.</w:t>
      </w:r>
    </w:p>
    <w:p w:rsidR="004B7768" w:rsidRPr="00701D05" w:rsidRDefault="004B7768" w:rsidP="004B7768">
      <w:pPr>
        <w:tabs>
          <w:tab w:val="left" w:pos="3135"/>
        </w:tabs>
        <w:spacing w:line="276" w:lineRule="auto"/>
        <w:rPr>
          <w:rFonts w:ascii="Times New Roman" w:eastAsia="SimSun" w:hAnsi="Times New Roman"/>
          <w:color w:val="000000"/>
        </w:rPr>
      </w:pPr>
      <w:r w:rsidRPr="00701D05">
        <w:rPr>
          <w:rFonts w:ascii="Times New Roman" w:eastAsia="SimSun" w:hAnsi="Times New Roman"/>
          <w:color w:val="000000"/>
        </w:rPr>
        <w:t>La validità di un indicatore è la caratteristica di avere effettivamente una relazione semantica con il concetto astratto con cui si suppone sussista un rapporto di indicazione.</w:t>
      </w:r>
    </w:p>
    <w:p w:rsidR="004B7768" w:rsidRPr="00701D05" w:rsidRDefault="004B7768" w:rsidP="004B7768">
      <w:pPr>
        <w:tabs>
          <w:tab w:val="left" w:pos="3135"/>
        </w:tabs>
        <w:spacing w:line="276" w:lineRule="auto"/>
        <w:rPr>
          <w:rFonts w:ascii="Times New Roman" w:eastAsia="SimSun" w:hAnsi="Times New Roman"/>
          <w:color w:val="000000"/>
        </w:rPr>
      </w:pPr>
      <w:r w:rsidRPr="00701D05">
        <w:rPr>
          <w:rFonts w:ascii="Times New Roman" w:eastAsia="SimSun" w:hAnsi="Times New Roman"/>
          <w:color w:val="000000"/>
        </w:rPr>
        <w:t>Essa può essere:</w:t>
      </w:r>
    </w:p>
    <w:p w:rsidR="004B7768" w:rsidRPr="00701D05" w:rsidRDefault="004B7768" w:rsidP="004B7768">
      <w:pPr>
        <w:pStyle w:val="Paragrafoelenco"/>
        <w:numPr>
          <w:ilvl w:val="0"/>
          <w:numId w:val="4"/>
        </w:numPr>
        <w:tabs>
          <w:tab w:val="left" w:pos="3135"/>
        </w:tabs>
        <w:rPr>
          <w:rFonts w:ascii="Times New Roman" w:eastAsia="SimSun" w:hAnsi="Times New Roman" w:cs="Times New Roman"/>
          <w:color w:val="000000"/>
          <w:kern w:val="2"/>
        </w:rPr>
      </w:pPr>
      <w:r w:rsidRPr="00701D05">
        <w:rPr>
          <w:rFonts w:ascii="Times New Roman" w:eastAsia="SimSun" w:hAnsi="Times New Roman" w:cs="Times New Roman"/>
          <w:b/>
          <w:bCs/>
          <w:color w:val="000000"/>
          <w:kern w:val="2"/>
        </w:rPr>
        <w:t>interna</w:t>
      </w:r>
      <w:r w:rsidRPr="00701D05">
        <w:rPr>
          <w:rFonts w:ascii="Times New Roman" w:eastAsia="SimSun" w:hAnsi="Times New Roman" w:cs="Times New Roman"/>
          <w:color w:val="000000"/>
          <w:kern w:val="2"/>
        </w:rPr>
        <w:t>, quando i risultati ottenuti su un gruppo sono effettivamente veri, cioè quando vengono rispettati i canoni della ricerca scientifica.</w:t>
      </w:r>
    </w:p>
    <w:p w:rsidR="004B7768" w:rsidRPr="00701D05" w:rsidRDefault="004B7768" w:rsidP="004B7768">
      <w:pPr>
        <w:pStyle w:val="Paragrafoelenco"/>
        <w:numPr>
          <w:ilvl w:val="0"/>
          <w:numId w:val="4"/>
        </w:numPr>
        <w:tabs>
          <w:tab w:val="left" w:pos="3135"/>
        </w:tabs>
        <w:rPr>
          <w:rFonts w:ascii="Times New Roman" w:eastAsia="SimSun" w:hAnsi="Times New Roman" w:cs="Times New Roman"/>
          <w:color w:val="000000"/>
          <w:kern w:val="2"/>
        </w:rPr>
      </w:pPr>
      <w:r w:rsidRPr="00701D05">
        <w:rPr>
          <w:rFonts w:ascii="Times New Roman" w:eastAsia="SimSun" w:hAnsi="Times New Roman" w:cs="Times New Roman"/>
          <w:b/>
          <w:bCs/>
          <w:color w:val="000000"/>
          <w:kern w:val="2"/>
        </w:rPr>
        <w:t>Esterna</w:t>
      </w:r>
      <w:r w:rsidRPr="00701D05">
        <w:rPr>
          <w:rFonts w:ascii="Times New Roman" w:eastAsia="SimSun" w:hAnsi="Times New Roman" w:cs="Times New Roman"/>
          <w:color w:val="000000"/>
          <w:kern w:val="2"/>
        </w:rPr>
        <w:t>, quando i risultati ottenuti possono essere estesi anche al gruppo più ampio( popolazione) da cui è stato tratto il campione. La validità esterna si ottiene se viene scelto un campione rappresentativo.</w:t>
      </w:r>
    </w:p>
    <w:p w:rsidR="004B7768" w:rsidRPr="00701D05" w:rsidRDefault="004B7768" w:rsidP="004B7768">
      <w:pPr>
        <w:tabs>
          <w:tab w:val="left" w:pos="3135"/>
        </w:tabs>
        <w:spacing w:line="276" w:lineRule="auto"/>
        <w:rPr>
          <w:rFonts w:ascii="Times New Roman" w:eastAsia="SimSun" w:hAnsi="Times New Roman"/>
          <w:color w:val="000000"/>
        </w:rPr>
      </w:pPr>
      <w:r w:rsidRPr="00701D05">
        <w:rPr>
          <w:rFonts w:ascii="Times New Roman" w:eastAsia="SimSun" w:hAnsi="Times New Roman"/>
          <w:color w:val="000000"/>
        </w:rPr>
        <w:t>L'attendibilità, strettamente legata al concetto di validità, è la caratteristica di fornire le stesse rilevazioni laddove il concetto indicato assuma gli stessi stati e modi di presentarsi. In altri termini, l'attendibilità si ottiene se vi è coerenza dei risultati ottenuti con altri risultati relativi alla stessa realtà empirica.</w:t>
      </w:r>
    </w:p>
    <w:p w:rsidR="004B7768" w:rsidRPr="00701D05" w:rsidRDefault="004B7768" w:rsidP="004B7768">
      <w:pPr>
        <w:tabs>
          <w:tab w:val="left" w:pos="3135"/>
        </w:tabs>
        <w:spacing w:line="276" w:lineRule="auto"/>
        <w:rPr>
          <w:rFonts w:ascii="Times New Roman" w:eastAsia="SimSun" w:hAnsi="Times New Roman"/>
          <w:b/>
          <w:bCs/>
          <w:sz w:val="22"/>
          <w:szCs w:val="22"/>
        </w:rPr>
      </w:pPr>
    </w:p>
    <w:p w:rsidR="004B7768" w:rsidRPr="00701D05" w:rsidRDefault="004B7768" w:rsidP="004B7768">
      <w:pPr>
        <w:tabs>
          <w:tab w:val="left" w:pos="3135"/>
        </w:tabs>
        <w:spacing w:line="276" w:lineRule="auto"/>
        <w:rPr>
          <w:rFonts w:ascii="Times New Roman" w:eastAsia="SimSun" w:hAnsi="Times New Roman"/>
          <w:color w:val="000000"/>
        </w:rPr>
      </w:pPr>
    </w:p>
    <w:p w:rsidR="004B7768" w:rsidRPr="00701D05" w:rsidRDefault="004B7768" w:rsidP="004B7768">
      <w:pPr>
        <w:tabs>
          <w:tab w:val="left" w:pos="3135"/>
        </w:tabs>
        <w:spacing w:line="276" w:lineRule="auto"/>
        <w:rPr>
          <w:rFonts w:ascii="Times New Roman" w:eastAsia="SimSun" w:hAnsi="Times New Roman"/>
          <w:color w:val="000000"/>
        </w:rPr>
      </w:pPr>
    </w:p>
    <w:p w:rsidR="004B7768" w:rsidRPr="00701D05" w:rsidRDefault="004B7768" w:rsidP="004B7768">
      <w:pPr>
        <w:tabs>
          <w:tab w:val="left" w:pos="3135"/>
        </w:tabs>
        <w:spacing w:line="276" w:lineRule="auto"/>
        <w:rPr>
          <w:rFonts w:ascii="Times New Roman" w:eastAsia="SimSun" w:hAnsi="Times New Roman"/>
          <w:color w:val="000000"/>
        </w:rPr>
      </w:pPr>
    </w:p>
    <w:tbl>
      <w:tblPr>
        <w:tblW w:w="0" w:type="auto"/>
        <w:tblInd w:w="108" w:type="dxa"/>
        <w:tblLayout w:type="fixed"/>
        <w:tblLook w:val="04A0" w:firstRow="1" w:lastRow="0" w:firstColumn="1" w:lastColumn="0" w:noHBand="0" w:noVBand="1"/>
      </w:tblPr>
      <w:tblGrid>
        <w:gridCol w:w="2791"/>
        <w:gridCol w:w="4155"/>
        <w:gridCol w:w="2692"/>
      </w:tblGrid>
      <w:tr w:rsidR="004B7768" w:rsidRPr="00701D05" w:rsidTr="004B7768">
        <w:tc>
          <w:tcPr>
            <w:tcW w:w="2791" w:type="dxa"/>
            <w:tcBorders>
              <w:top w:val="single" w:sz="4" w:space="0" w:color="000000"/>
              <w:left w:val="single" w:sz="4" w:space="0" w:color="000000"/>
              <w:bottom w:val="single" w:sz="4" w:space="0" w:color="000000"/>
              <w:right w:val="single" w:sz="4" w:space="0" w:color="000000"/>
            </w:tcBorders>
            <w:hideMark/>
          </w:tcPr>
          <w:p w:rsidR="004B7768" w:rsidRPr="00701D05" w:rsidRDefault="004B7768">
            <w:pPr>
              <w:tabs>
                <w:tab w:val="left" w:pos="3135"/>
              </w:tabs>
              <w:spacing w:line="100" w:lineRule="atLeast"/>
              <w:rPr>
                <w:rFonts w:ascii="Times New Roman" w:eastAsia="SimSun" w:hAnsi="Times New Roman"/>
                <w:b/>
                <w:lang w:eastAsia="ar-SA"/>
              </w:rPr>
            </w:pPr>
            <w:r w:rsidRPr="00701D05">
              <w:rPr>
                <w:rFonts w:ascii="Times New Roman" w:eastAsia="SimSun" w:hAnsi="Times New Roman"/>
                <w:b/>
              </w:rPr>
              <w:t>FATTORI</w:t>
            </w:r>
          </w:p>
        </w:tc>
        <w:tc>
          <w:tcPr>
            <w:tcW w:w="4155" w:type="dxa"/>
            <w:tcBorders>
              <w:top w:val="single" w:sz="4" w:space="0" w:color="000000"/>
              <w:left w:val="single" w:sz="4" w:space="0" w:color="000000"/>
              <w:bottom w:val="single" w:sz="4" w:space="0" w:color="000000"/>
              <w:right w:val="single" w:sz="4" w:space="0" w:color="000000"/>
            </w:tcBorders>
            <w:hideMark/>
          </w:tcPr>
          <w:p w:rsidR="004B7768" w:rsidRPr="00701D05" w:rsidRDefault="004B7768">
            <w:pPr>
              <w:tabs>
                <w:tab w:val="left" w:pos="3135"/>
              </w:tabs>
              <w:spacing w:line="100" w:lineRule="atLeast"/>
              <w:rPr>
                <w:rFonts w:ascii="Times New Roman" w:eastAsia="SimSun" w:hAnsi="Times New Roman"/>
                <w:b/>
                <w:color w:val="000000"/>
                <w:lang w:eastAsia="ar-SA"/>
              </w:rPr>
            </w:pPr>
            <w:r w:rsidRPr="00701D05">
              <w:rPr>
                <w:rFonts w:ascii="Times New Roman" w:eastAsia="SimSun" w:hAnsi="Times New Roman"/>
                <w:b/>
                <w:color w:val="000000"/>
              </w:rPr>
              <w:t>INDICATORI</w:t>
            </w:r>
          </w:p>
        </w:tc>
        <w:tc>
          <w:tcPr>
            <w:tcW w:w="2692" w:type="dxa"/>
            <w:tcBorders>
              <w:top w:val="single" w:sz="4" w:space="0" w:color="000000"/>
              <w:left w:val="single" w:sz="4" w:space="0" w:color="000000"/>
              <w:bottom w:val="single" w:sz="4" w:space="0" w:color="000000"/>
              <w:right w:val="single" w:sz="4" w:space="0" w:color="000000"/>
            </w:tcBorders>
            <w:hideMark/>
          </w:tcPr>
          <w:p w:rsidR="004B7768" w:rsidRPr="00701D05" w:rsidRDefault="004B7768">
            <w:pPr>
              <w:tabs>
                <w:tab w:val="left" w:pos="3135"/>
              </w:tabs>
              <w:spacing w:line="100" w:lineRule="atLeast"/>
              <w:rPr>
                <w:rFonts w:ascii="Times New Roman" w:eastAsia="SimSun" w:hAnsi="Times New Roman"/>
                <w:b/>
                <w:color w:val="000000"/>
                <w:lang w:eastAsia="ar-SA"/>
              </w:rPr>
            </w:pPr>
            <w:r w:rsidRPr="00701D05">
              <w:rPr>
                <w:rFonts w:ascii="Times New Roman" w:eastAsia="SimSun" w:hAnsi="Times New Roman"/>
                <w:b/>
                <w:color w:val="000000"/>
              </w:rPr>
              <w:t xml:space="preserve">DOMANDE </w:t>
            </w:r>
            <w:r w:rsidRPr="00701D05">
              <w:rPr>
                <w:rFonts w:ascii="Times New Roman" w:eastAsia="SimSun" w:hAnsi="Times New Roman"/>
                <w:b/>
                <w:color w:val="000000"/>
              </w:rPr>
              <w:lastRenderedPageBreak/>
              <w:t>QUESTIONARIO</w:t>
            </w:r>
          </w:p>
        </w:tc>
      </w:tr>
      <w:tr w:rsidR="004B7768" w:rsidRPr="00701D05" w:rsidTr="004B7768">
        <w:tc>
          <w:tcPr>
            <w:tcW w:w="2791" w:type="dxa"/>
            <w:tcBorders>
              <w:top w:val="single" w:sz="4" w:space="0" w:color="000000"/>
              <w:left w:val="single" w:sz="4" w:space="0" w:color="000000"/>
              <w:bottom w:val="single" w:sz="4" w:space="0" w:color="000000"/>
              <w:right w:val="single" w:sz="4" w:space="0" w:color="000000"/>
            </w:tcBorders>
            <w:hideMark/>
          </w:tcPr>
          <w:p w:rsidR="004B7768" w:rsidRPr="00701D05" w:rsidRDefault="004B7768">
            <w:pPr>
              <w:tabs>
                <w:tab w:val="left" w:pos="3135"/>
              </w:tabs>
              <w:spacing w:line="100" w:lineRule="atLeast"/>
              <w:rPr>
                <w:rFonts w:ascii="Times New Roman" w:eastAsia="SimSun" w:hAnsi="Times New Roman"/>
                <w:color w:val="0D0D0D"/>
                <w:lang w:eastAsia="ar-SA"/>
              </w:rPr>
            </w:pPr>
            <w:r w:rsidRPr="00701D05">
              <w:rPr>
                <w:rFonts w:ascii="Times New Roman" w:eastAsia="SimSun" w:hAnsi="Times New Roman"/>
                <w:color w:val="0D0D0D"/>
              </w:rPr>
              <w:lastRenderedPageBreak/>
              <w:t>1.Rapporto dell’adolescente con la televisione</w:t>
            </w:r>
          </w:p>
        </w:tc>
        <w:tc>
          <w:tcPr>
            <w:tcW w:w="4155" w:type="dxa"/>
            <w:tcBorders>
              <w:top w:val="single" w:sz="4" w:space="0" w:color="000000"/>
              <w:left w:val="single" w:sz="4" w:space="0" w:color="000000"/>
              <w:bottom w:val="single" w:sz="4" w:space="0" w:color="000000"/>
              <w:right w:val="single" w:sz="4" w:space="0" w:color="000000"/>
            </w:tcBorders>
            <w:hideMark/>
          </w:tcPr>
          <w:p w:rsidR="004B7768" w:rsidRPr="00701D05" w:rsidRDefault="004B7768">
            <w:pPr>
              <w:tabs>
                <w:tab w:val="left" w:pos="3135"/>
              </w:tabs>
              <w:spacing w:line="100" w:lineRule="atLeast"/>
              <w:rPr>
                <w:rFonts w:ascii="Times New Roman" w:eastAsia="SimSun" w:hAnsi="Times New Roman"/>
                <w:color w:val="1D1B11"/>
                <w:lang w:eastAsia="ar-SA"/>
              </w:rPr>
            </w:pPr>
            <w:r w:rsidRPr="00701D05">
              <w:rPr>
                <w:rFonts w:ascii="Times New Roman" w:eastAsia="SimSun" w:hAnsi="Times New Roman"/>
                <w:color w:val="1D1B11"/>
              </w:rPr>
              <w:t>- Esposizione durante il giorno</w:t>
            </w:r>
          </w:p>
          <w:p w:rsidR="004B7768" w:rsidRPr="00701D05" w:rsidRDefault="004B7768">
            <w:pPr>
              <w:tabs>
                <w:tab w:val="left" w:pos="3135"/>
              </w:tabs>
              <w:spacing w:line="100" w:lineRule="atLeast"/>
              <w:rPr>
                <w:rFonts w:ascii="Times New Roman" w:eastAsia="SimSun" w:hAnsi="Times New Roman"/>
                <w:color w:val="1D1B11"/>
              </w:rPr>
            </w:pPr>
            <w:r w:rsidRPr="00701D05">
              <w:rPr>
                <w:rFonts w:ascii="Times New Roman" w:eastAsia="SimSun" w:hAnsi="Times New Roman"/>
                <w:color w:val="1D1B11"/>
              </w:rPr>
              <w:t>-Modalità del consumo televisivo</w:t>
            </w:r>
          </w:p>
          <w:p w:rsidR="004B7768" w:rsidRPr="00701D05" w:rsidRDefault="00D832D8">
            <w:pPr>
              <w:tabs>
                <w:tab w:val="left" w:pos="3135"/>
              </w:tabs>
              <w:spacing w:line="100" w:lineRule="atLeast"/>
              <w:rPr>
                <w:rFonts w:ascii="Times New Roman" w:eastAsia="SimSun" w:hAnsi="Times New Roman"/>
                <w:color w:val="1D1B11"/>
              </w:rPr>
            </w:pPr>
            <w:r w:rsidRPr="00701D05">
              <w:rPr>
                <w:rFonts w:ascii="Times New Roman" w:eastAsia="SimSun" w:hAnsi="Times New Roman"/>
                <w:color w:val="1D1B11"/>
              </w:rPr>
              <w:t xml:space="preserve">-Motivazioni </w:t>
            </w:r>
          </w:p>
        </w:tc>
        <w:tc>
          <w:tcPr>
            <w:tcW w:w="2692" w:type="dxa"/>
            <w:tcBorders>
              <w:top w:val="single" w:sz="4" w:space="0" w:color="000000"/>
              <w:left w:val="single" w:sz="4" w:space="0" w:color="000000"/>
              <w:bottom w:val="single" w:sz="4" w:space="0" w:color="000000"/>
              <w:right w:val="single" w:sz="4" w:space="0" w:color="000000"/>
            </w:tcBorders>
          </w:tcPr>
          <w:p w:rsidR="004B7768" w:rsidRPr="00701D05" w:rsidRDefault="004B7768">
            <w:pPr>
              <w:tabs>
                <w:tab w:val="left" w:pos="3135"/>
              </w:tabs>
              <w:spacing w:line="100" w:lineRule="atLeast"/>
              <w:rPr>
                <w:rFonts w:ascii="Times New Roman" w:eastAsia="SimSun" w:hAnsi="Times New Roman"/>
                <w:color w:val="1D1B11"/>
                <w:lang w:eastAsia="ar-SA"/>
              </w:rPr>
            </w:pPr>
            <w:r w:rsidRPr="00701D05">
              <w:rPr>
                <w:rFonts w:ascii="Times New Roman" w:eastAsia="SimSun" w:hAnsi="Times New Roman"/>
                <w:color w:val="1D1B11"/>
              </w:rPr>
              <w:t xml:space="preserve">-Quante ore </w:t>
            </w:r>
            <w:r w:rsidR="00F6762B" w:rsidRPr="00701D05">
              <w:rPr>
                <w:rFonts w:ascii="Times New Roman" w:eastAsia="SimSun" w:hAnsi="Times New Roman"/>
                <w:color w:val="1D1B11"/>
              </w:rPr>
              <w:t>al giorno  trascorri  in media davanti al</w:t>
            </w:r>
            <w:r w:rsidRPr="00701D05">
              <w:rPr>
                <w:rFonts w:ascii="Times New Roman" w:eastAsia="SimSun" w:hAnsi="Times New Roman"/>
                <w:color w:val="1D1B11"/>
              </w:rPr>
              <w:t>la TV?(d1)</w:t>
            </w:r>
          </w:p>
          <w:p w:rsidR="004B7768" w:rsidRPr="00701D05" w:rsidRDefault="004B7768">
            <w:pPr>
              <w:tabs>
                <w:tab w:val="left" w:pos="3135"/>
              </w:tabs>
              <w:spacing w:line="100" w:lineRule="atLeast"/>
              <w:rPr>
                <w:rFonts w:ascii="Times New Roman" w:eastAsia="SimSun" w:hAnsi="Times New Roman"/>
                <w:color w:val="1D1B11"/>
              </w:rPr>
            </w:pPr>
            <w:r w:rsidRPr="00701D05">
              <w:rPr>
                <w:rFonts w:ascii="Times New Roman" w:eastAsia="SimSun" w:hAnsi="Times New Roman"/>
                <w:color w:val="1D1B11"/>
              </w:rPr>
              <w:t>-Di solito guardi la TV da solo, in compagnia di amici,</w:t>
            </w:r>
            <w:r w:rsidR="00D832D8" w:rsidRPr="00701D05">
              <w:rPr>
                <w:rFonts w:ascii="Times New Roman" w:eastAsia="SimSun" w:hAnsi="Times New Roman"/>
                <w:color w:val="1D1B11"/>
              </w:rPr>
              <w:t xml:space="preserve"> o in famiglia? </w:t>
            </w:r>
            <w:r w:rsidRPr="00701D05">
              <w:rPr>
                <w:rFonts w:ascii="Times New Roman" w:eastAsia="SimSun" w:hAnsi="Times New Roman"/>
                <w:color w:val="1D1B11"/>
              </w:rPr>
              <w:t>(d2)</w:t>
            </w:r>
          </w:p>
          <w:p w:rsidR="004B7768" w:rsidRPr="00701D05" w:rsidRDefault="004B7768">
            <w:pPr>
              <w:tabs>
                <w:tab w:val="left" w:pos="3135"/>
              </w:tabs>
              <w:spacing w:line="100" w:lineRule="atLeast"/>
              <w:rPr>
                <w:rFonts w:ascii="Times New Roman" w:eastAsia="SimSun" w:hAnsi="Times New Roman"/>
                <w:color w:val="1D1B11"/>
              </w:rPr>
            </w:pPr>
            <w:r w:rsidRPr="00701D05">
              <w:rPr>
                <w:rFonts w:ascii="Times New Roman" w:eastAsia="SimSun" w:hAnsi="Times New Roman"/>
                <w:color w:val="1D1B11"/>
              </w:rPr>
              <w:t>-Perch</w:t>
            </w:r>
            <w:r w:rsidR="00D832D8" w:rsidRPr="00701D05">
              <w:rPr>
                <w:rFonts w:ascii="Times New Roman" w:eastAsia="SimSun" w:hAnsi="Times New Roman"/>
                <w:color w:val="1D1B11"/>
              </w:rPr>
              <w:t>é trascorri numerose ore del giorno davanti al televisore</w:t>
            </w:r>
            <w:r w:rsidRPr="00701D05">
              <w:rPr>
                <w:rFonts w:ascii="Times New Roman" w:eastAsia="SimSun" w:hAnsi="Times New Roman"/>
                <w:color w:val="1D1B11"/>
              </w:rPr>
              <w:t>?(d3)</w:t>
            </w:r>
          </w:p>
          <w:p w:rsidR="004B7768" w:rsidRPr="00701D05" w:rsidRDefault="004B7768">
            <w:pPr>
              <w:tabs>
                <w:tab w:val="left" w:pos="3135"/>
              </w:tabs>
              <w:spacing w:line="100" w:lineRule="atLeast"/>
              <w:rPr>
                <w:rFonts w:ascii="Times New Roman" w:eastAsia="SimSun" w:hAnsi="Times New Roman"/>
                <w:color w:val="1D1B11"/>
              </w:rPr>
            </w:pPr>
          </w:p>
          <w:p w:rsidR="004B7768" w:rsidRPr="00701D05" w:rsidRDefault="004B7768">
            <w:pPr>
              <w:tabs>
                <w:tab w:val="left" w:pos="3135"/>
              </w:tabs>
              <w:spacing w:line="100" w:lineRule="atLeast"/>
              <w:rPr>
                <w:rFonts w:ascii="Times New Roman" w:eastAsia="SimSun" w:hAnsi="Times New Roman"/>
                <w:color w:val="1D1B11"/>
              </w:rPr>
            </w:pPr>
          </w:p>
          <w:p w:rsidR="004B7768" w:rsidRPr="00701D05" w:rsidRDefault="004B7768">
            <w:pPr>
              <w:tabs>
                <w:tab w:val="left" w:pos="3135"/>
              </w:tabs>
              <w:spacing w:line="100" w:lineRule="atLeast"/>
              <w:rPr>
                <w:rFonts w:ascii="Times New Roman" w:eastAsia="SimSun" w:hAnsi="Times New Roman"/>
                <w:color w:val="1D1B11"/>
              </w:rPr>
            </w:pPr>
          </w:p>
          <w:p w:rsidR="004B7768" w:rsidRPr="00701D05" w:rsidRDefault="004B7768">
            <w:pPr>
              <w:tabs>
                <w:tab w:val="left" w:pos="3135"/>
              </w:tabs>
              <w:spacing w:line="100" w:lineRule="atLeast"/>
              <w:rPr>
                <w:rFonts w:ascii="Times New Roman" w:eastAsia="SimSun" w:hAnsi="Times New Roman"/>
                <w:b/>
                <w:color w:val="1D1B11"/>
                <w:lang w:eastAsia="ar-SA"/>
              </w:rPr>
            </w:pPr>
          </w:p>
        </w:tc>
      </w:tr>
      <w:tr w:rsidR="004B7768" w:rsidRPr="00701D05" w:rsidTr="004B7768">
        <w:tc>
          <w:tcPr>
            <w:tcW w:w="2791" w:type="dxa"/>
            <w:tcBorders>
              <w:top w:val="single" w:sz="4" w:space="0" w:color="000000"/>
              <w:left w:val="single" w:sz="4" w:space="0" w:color="000000"/>
              <w:bottom w:val="single" w:sz="4" w:space="0" w:color="000000"/>
              <w:right w:val="single" w:sz="4" w:space="0" w:color="000000"/>
            </w:tcBorders>
            <w:hideMark/>
          </w:tcPr>
          <w:p w:rsidR="004B7768" w:rsidRPr="00701D05" w:rsidRDefault="00D832D8">
            <w:pPr>
              <w:tabs>
                <w:tab w:val="left" w:pos="3135"/>
              </w:tabs>
              <w:spacing w:line="100" w:lineRule="atLeast"/>
              <w:rPr>
                <w:rFonts w:ascii="Times New Roman" w:eastAsia="SimSun" w:hAnsi="Times New Roman"/>
                <w:color w:val="1D1B11"/>
                <w:lang w:eastAsia="ar-SA"/>
              </w:rPr>
            </w:pPr>
            <w:r w:rsidRPr="00701D05">
              <w:rPr>
                <w:rFonts w:ascii="Times New Roman" w:eastAsia="SimSun" w:hAnsi="Times New Roman"/>
                <w:color w:val="1D1B11"/>
              </w:rPr>
              <w:t xml:space="preserve">2.Scelta dei programmi televisivi </w:t>
            </w:r>
            <w:r w:rsidR="00CC1FEE" w:rsidRPr="00701D05">
              <w:rPr>
                <w:rFonts w:ascii="Times New Roman" w:eastAsia="SimSun" w:hAnsi="Times New Roman"/>
                <w:color w:val="1D1B11"/>
              </w:rPr>
              <w:t>e tempo libero</w:t>
            </w:r>
          </w:p>
        </w:tc>
        <w:tc>
          <w:tcPr>
            <w:tcW w:w="4155" w:type="dxa"/>
            <w:tcBorders>
              <w:top w:val="single" w:sz="4" w:space="0" w:color="000000"/>
              <w:left w:val="single" w:sz="4" w:space="0" w:color="000000"/>
              <w:bottom w:val="single" w:sz="4" w:space="0" w:color="000000"/>
              <w:right w:val="single" w:sz="4" w:space="0" w:color="000000"/>
            </w:tcBorders>
            <w:hideMark/>
          </w:tcPr>
          <w:p w:rsidR="004B7768" w:rsidRPr="00701D05" w:rsidRDefault="004B7768">
            <w:pPr>
              <w:tabs>
                <w:tab w:val="left" w:pos="3135"/>
              </w:tabs>
              <w:spacing w:line="100" w:lineRule="atLeast"/>
              <w:rPr>
                <w:rFonts w:ascii="Times New Roman" w:eastAsia="SimSun" w:hAnsi="Times New Roman"/>
                <w:color w:val="1D1B11"/>
                <w:lang w:eastAsia="ar-SA"/>
              </w:rPr>
            </w:pPr>
            <w:r w:rsidRPr="00701D05">
              <w:rPr>
                <w:rFonts w:ascii="Times New Roman" w:eastAsia="SimSun" w:hAnsi="Times New Roman"/>
                <w:color w:val="1D1B11"/>
              </w:rPr>
              <w:t>-Tempo per i videogiochi</w:t>
            </w:r>
          </w:p>
          <w:p w:rsidR="004B7768" w:rsidRPr="00701D05" w:rsidRDefault="004B7768">
            <w:pPr>
              <w:tabs>
                <w:tab w:val="left" w:pos="3135"/>
              </w:tabs>
              <w:spacing w:line="100" w:lineRule="atLeast"/>
              <w:rPr>
                <w:rFonts w:ascii="Times New Roman" w:eastAsia="SimSun" w:hAnsi="Times New Roman"/>
                <w:color w:val="1D1B11"/>
              </w:rPr>
            </w:pPr>
            <w:r w:rsidRPr="00701D05">
              <w:rPr>
                <w:rFonts w:ascii="Times New Roman" w:eastAsia="SimSun" w:hAnsi="Times New Roman"/>
                <w:color w:val="1D1B11"/>
              </w:rPr>
              <w:t>-Tempo dedicato allo sport</w:t>
            </w:r>
          </w:p>
          <w:p w:rsidR="004B7768" w:rsidRPr="00701D05" w:rsidRDefault="004B7768">
            <w:pPr>
              <w:tabs>
                <w:tab w:val="left" w:pos="3135"/>
              </w:tabs>
              <w:spacing w:line="100" w:lineRule="atLeast"/>
              <w:rPr>
                <w:rFonts w:ascii="Times New Roman" w:eastAsia="SimSun" w:hAnsi="Times New Roman"/>
                <w:color w:val="1D1B11"/>
              </w:rPr>
            </w:pPr>
            <w:r w:rsidRPr="00701D05">
              <w:rPr>
                <w:rFonts w:ascii="Times New Roman" w:eastAsia="SimSun" w:hAnsi="Times New Roman"/>
                <w:color w:val="1D1B11"/>
              </w:rPr>
              <w:t>-Tempo dedicato a navigare su internet</w:t>
            </w:r>
          </w:p>
          <w:p w:rsidR="004B7768" w:rsidRPr="00701D05" w:rsidRDefault="004B7768">
            <w:pPr>
              <w:tabs>
                <w:tab w:val="left" w:pos="3135"/>
              </w:tabs>
              <w:spacing w:line="100" w:lineRule="atLeast"/>
              <w:rPr>
                <w:rFonts w:ascii="Times New Roman" w:eastAsia="SimSun" w:hAnsi="Times New Roman"/>
                <w:color w:val="1D1B11"/>
              </w:rPr>
            </w:pPr>
            <w:r w:rsidRPr="00701D05">
              <w:rPr>
                <w:rFonts w:ascii="Times New Roman" w:eastAsia="SimSun" w:hAnsi="Times New Roman"/>
                <w:color w:val="1D1B11"/>
              </w:rPr>
              <w:t>-Attività privilegiate</w:t>
            </w:r>
          </w:p>
          <w:p w:rsidR="004B7768" w:rsidRPr="00701D05" w:rsidRDefault="004B7768">
            <w:pPr>
              <w:tabs>
                <w:tab w:val="left" w:pos="3135"/>
              </w:tabs>
              <w:spacing w:line="100" w:lineRule="atLeast"/>
              <w:rPr>
                <w:rFonts w:ascii="Times New Roman" w:eastAsia="SimSun" w:hAnsi="Times New Roman"/>
                <w:color w:val="1D1B11"/>
                <w:lang w:eastAsia="ar-SA"/>
              </w:rPr>
            </w:pPr>
            <w:r w:rsidRPr="00701D05">
              <w:rPr>
                <w:rFonts w:ascii="Times New Roman" w:eastAsia="SimSun" w:hAnsi="Times New Roman"/>
                <w:color w:val="1D1B11"/>
              </w:rPr>
              <w:t>-Risposta del corpo</w:t>
            </w:r>
          </w:p>
        </w:tc>
        <w:tc>
          <w:tcPr>
            <w:tcW w:w="2692" w:type="dxa"/>
            <w:tcBorders>
              <w:top w:val="single" w:sz="4" w:space="0" w:color="000000"/>
              <w:left w:val="single" w:sz="4" w:space="0" w:color="000000"/>
              <w:bottom w:val="single" w:sz="4" w:space="0" w:color="000000"/>
              <w:right w:val="single" w:sz="4" w:space="0" w:color="000000"/>
            </w:tcBorders>
            <w:hideMark/>
          </w:tcPr>
          <w:p w:rsidR="004B7768" w:rsidRPr="00701D05" w:rsidRDefault="00D832D8">
            <w:pPr>
              <w:tabs>
                <w:tab w:val="left" w:pos="3135"/>
              </w:tabs>
              <w:spacing w:line="100" w:lineRule="atLeast"/>
              <w:rPr>
                <w:rFonts w:ascii="Times New Roman" w:eastAsia="SimSun" w:hAnsi="Times New Roman"/>
                <w:color w:val="1D1B11"/>
                <w:lang w:eastAsia="ar-SA"/>
              </w:rPr>
            </w:pPr>
            <w:r w:rsidRPr="00701D05">
              <w:rPr>
                <w:rFonts w:ascii="Times New Roman" w:eastAsia="SimSun" w:hAnsi="Times New Roman"/>
                <w:color w:val="1D1B11"/>
              </w:rPr>
              <w:t>-In base a quale criterio scegli cosa vedere in        televisione</w:t>
            </w:r>
            <w:r w:rsidR="004B7768" w:rsidRPr="00701D05">
              <w:rPr>
                <w:rFonts w:ascii="Times New Roman" w:eastAsia="SimSun" w:hAnsi="Times New Roman"/>
                <w:color w:val="1D1B11"/>
              </w:rPr>
              <w:t>?(d4)</w:t>
            </w:r>
          </w:p>
          <w:p w:rsidR="004B7768" w:rsidRPr="00701D05" w:rsidRDefault="004B7768">
            <w:pPr>
              <w:tabs>
                <w:tab w:val="left" w:pos="3135"/>
              </w:tabs>
              <w:spacing w:line="100" w:lineRule="atLeast"/>
              <w:rPr>
                <w:rFonts w:ascii="Times New Roman" w:eastAsia="SimSun" w:hAnsi="Times New Roman"/>
                <w:color w:val="1D1B11"/>
              </w:rPr>
            </w:pPr>
            <w:r w:rsidRPr="00701D05">
              <w:rPr>
                <w:rFonts w:ascii="Times New Roman" w:eastAsia="SimSun" w:hAnsi="Times New Roman"/>
                <w:color w:val="1D1B11"/>
              </w:rPr>
              <w:t>-Quante ore di sport pratichi al giorno?(d5)</w:t>
            </w:r>
          </w:p>
          <w:p w:rsidR="004B7768" w:rsidRPr="00701D05" w:rsidRDefault="004B7768">
            <w:pPr>
              <w:tabs>
                <w:tab w:val="left" w:pos="3135"/>
              </w:tabs>
              <w:spacing w:line="100" w:lineRule="atLeast"/>
              <w:rPr>
                <w:rFonts w:ascii="Times New Roman" w:eastAsia="SimSun" w:hAnsi="Times New Roman"/>
                <w:color w:val="1D1B11"/>
              </w:rPr>
            </w:pPr>
            <w:r w:rsidRPr="00701D05">
              <w:rPr>
                <w:rFonts w:ascii="Times New Roman" w:eastAsia="SimSun" w:hAnsi="Times New Roman"/>
                <w:color w:val="1D1B11"/>
              </w:rPr>
              <w:t>-Quante ore navighi su internet ogni giorno?(d6)</w:t>
            </w:r>
          </w:p>
          <w:p w:rsidR="004B7768" w:rsidRPr="00701D05" w:rsidRDefault="004B7768">
            <w:pPr>
              <w:tabs>
                <w:tab w:val="left" w:pos="3135"/>
              </w:tabs>
              <w:spacing w:line="100" w:lineRule="atLeast"/>
              <w:rPr>
                <w:rFonts w:ascii="Times New Roman" w:eastAsia="SimSun" w:hAnsi="Times New Roman"/>
                <w:color w:val="1D1B11"/>
              </w:rPr>
            </w:pPr>
            <w:r w:rsidRPr="00701D05">
              <w:rPr>
                <w:rFonts w:ascii="Times New Roman" w:eastAsia="SimSun" w:hAnsi="Times New Roman"/>
                <w:color w:val="1D1B11"/>
              </w:rPr>
              <w:t>-Qual’ è il tuo passatempo preferito?(d7)</w:t>
            </w:r>
          </w:p>
          <w:p w:rsidR="004B7768" w:rsidRPr="00701D05" w:rsidRDefault="004B7768">
            <w:pPr>
              <w:tabs>
                <w:tab w:val="left" w:pos="3135"/>
              </w:tabs>
              <w:spacing w:line="100" w:lineRule="atLeast"/>
              <w:rPr>
                <w:rFonts w:ascii="Times New Roman" w:eastAsia="SimSun" w:hAnsi="Times New Roman"/>
                <w:color w:val="1D1B11"/>
                <w:lang w:eastAsia="ar-SA"/>
              </w:rPr>
            </w:pPr>
            <w:r w:rsidRPr="00701D05">
              <w:rPr>
                <w:rFonts w:ascii="Times New Roman" w:eastAsia="SimSun" w:hAnsi="Times New Roman"/>
                <w:color w:val="1D1B11"/>
              </w:rPr>
              <w:t>-Come ti s</w:t>
            </w:r>
            <w:r w:rsidR="00CC1FEE" w:rsidRPr="00701D05">
              <w:rPr>
                <w:rFonts w:ascii="Times New Roman" w:eastAsia="SimSun" w:hAnsi="Times New Roman"/>
                <w:color w:val="1D1B11"/>
              </w:rPr>
              <w:t>enti dopo  aver guardato la TV</w:t>
            </w:r>
            <w:r w:rsidRPr="00701D05">
              <w:rPr>
                <w:rFonts w:ascii="Times New Roman" w:eastAsia="SimSun" w:hAnsi="Times New Roman"/>
                <w:color w:val="1D1B11"/>
              </w:rPr>
              <w:t>?(d8)</w:t>
            </w:r>
          </w:p>
        </w:tc>
      </w:tr>
      <w:tr w:rsidR="004B7768" w:rsidRPr="00701D05" w:rsidTr="004B7768">
        <w:trPr>
          <w:trHeight w:val="2237"/>
        </w:trPr>
        <w:tc>
          <w:tcPr>
            <w:tcW w:w="2791" w:type="dxa"/>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B7768" w:rsidRPr="00701D05" w:rsidRDefault="004B7768">
            <w:pPr>
              <w:spacing w:after="200" w:line="276" w:lineRule="auto"/>
              <w:rPr>
                <w:rFonts w:ascii="Times New Roman" w:eastAsia="SimSun" w:hAnsi="Times New Roman"/>
                <w:sz w:val="22"/>
                <w:szCs w:val="22"/>
                <w:lang w:eastAsia="ar-SA"/>
              </w:rPr>
            </w:pPr>
            <w:r w:rsidRPr="00701D05">
              <w:rPr>
                <w:rFonts w:ascii="Times New Roman" w:eastAsia="SimSun" w:hAnsi="Times New Roman"/>
                <w:sz w:val="22"/>
                <w:szCs w:val="22"/>
              </w:rPr>
              <w:t>4. genere</w:t>
            </w:r>
          </w:p>
        </w:tc>
        <w:tc>
          <w:tcPr>
            <w:tcW w:w="4155" w:type="dxa"/>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4B7768" w:rsidRPr="00701D05" w:rsidRDefault="004B7768">
            <w:pPr>
              <w:spacing w:after="200" w:line="276" w:lineRule="auto"/>
              <w:rPr>
                <w:rFonts w:ascii="Times New Roman" w:eastAsia="SimSun" w:hAnsi="Times New Roman"/>
                <w:lang w:eastAsia="ar-SA"/>
              </w:rPr>
            </w:pPr>
            <w:r w:rsidRPr="00701D05">
              <w:rPr>
                <w:rFonts w:ascii="Times New Roman" w:eastAsia="SimSun" w:hAnsi="Times New Roman"/>
              </w:rPr>
              <w:t>-Maschio</w:t>
            </w:r>
          </w:p>
          <w:p w:rsidR="004B7768" w:rsidRPr="00701D05" w:rsidRDefault="004B7768">
            <w:pPr>
              <w:spacing w:after="200" w:line="276" w:lineRule="auto"/>
              <w:rPr>
                <w:rFonts w:ascii="Times New Roman" w:eastAsia="SimSun" w:hAnsi="Times New Roman"/>
                <w:lang w:eastAsia="ar-SA"/>
              </w:rPr>
            </w:pPr>
            <w:r w:rsidRPr="00701D05">
              <w:rPr>
                <w:rFonts w:ascii="Times New Roman" w:eastAsia="SimSun" w:hAnsi="Times New Roman"/>
              </w:rPr>
              <w:t>-Femmina</w:t>
            </w:r>
          </w:p>
        </w:tc>
        <w:tc>
          <w:tcPr>
            <w:tcW w:w="2692"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rsidR="004B7768" w:rsidRPr="00701D05" w:rsidRDefault="004B7768">
            <w:pPr>
              <w:spacing w:after="200" w:line="276" w:lineRule="auto"/>
              <w:rPr>
                <w:rFonts w:ascii="Times New Roman" w:eastAsia="SimSun" w:hAnsi="Times New Roman"/>
                <w:lang w:eastAsia="ar-SA"/>
              </w:rPr>
            </w:pPr>
            <w:r w:rsidRPr="00701D05">
              <w:rPr>
                <w:rFonts w:ascii="Times New Roman" w:eastAsia="SimSun" w:hAnsi="Times New Roman"/>
              </w:rPr>
              <w:t>-M o F?(d9)</w:t>
            </w:r>
          </w:p>
        </w:tc>
      </w:tr>
      <w:tr w:rsidR="004B7768" w:rsidRPr="00701D05" w:rsidTr="004B7768">
        <w:trPr>
          <w:trHeight w:val="1421"/>
        </w:trPr>
        <w:tc>
          <w:tcPr>
            <w:tcW w:w="2791" w:type="dxa"/>
            <w:tcBorders>
              <w:top w:val="nil"/>
              <w:left w:val="single" w:sz="2" w:space="0" w:color="000000"/>
              <w:bottom w:val="single" w:sz="2" w:space="0" w:color="000000"/>
              <w:right w:val="nil"/>
            </w:tcBorders>
            <w:tcMar>
              <w:top w:w="55" w:type="dxa"/>
              <w:left w:w="55" w:type="dxa"/>
              <w:bottom w:w="55" w:type="dxa"/>
              <w:right w:w="55" w:type="dxa"/>
            </w:tcMar>
            <w:hideMark/>
          </w:tcPr>
          <w:p w:rsidR="004B7768" w:rsidRPr="00701D05" w:rsidRDefault="004B7768">
            <w:pPr>
              <w:spacing w:after="200" w:line="276" w:lineRule="auto"/>
              <w:rPr>
                <w:rFonts w:ascii="Times New Roman" w:eastAsia="SimSun" w:hAnsi="Times New Roman"/>
                <w:sz w:val="22"/>
                <w:szCs w:val="22"/>
                <w:lang w:eastAsia="ar-SA"/>
              </w:rPr>
            </w:pPr>
            <w:r w:rsidRPr="00701D05">
              <w:rPr>
                <w:rFonts w:ascii="Times New Roman" w:eastAsia="SimSun" w:hAnsi="Times New Roman"/>
                <w:sz w:val="22"/>
                <w:szCs w:val="22"/>
              </w:rPr>
              <w:t>5.Possibilità</w:t>
            </w:r>
          </w:p>
        </w:tc>
        <w:tc>
          <w:tcPr>
            <w:tcW w:w="4155" w:type="dxa"/>
            <w:tcBorders>
              <w:top w:val="nil"/>
              <w:left w:val="single" w:sz="2" w:space="0" w:color="000000"/>
              <w:bottom w:val="single" w:sz="2" w:space="0" w:color="000000"/>
              <w:right w:val="nil"/>
            </w:tcBorders>
            <w:tcMar>
              <w:top w:w="55" w:type="dxa"/>
              <w:left w:w="55" w:type="dxa"/>
              <w:bottom w:w="55" w:type="dxa"/>
              <w:right w:w="55" w:type="dxa"/>
            </w:tcMar>
            <w:hideMark/>
          </w:tcPr>
          <w:p w:rsidR="004B7768" w:rsidRPr="00701D05" w:rsidRDefault="00CC1FEE">
            <w:pPr>
              <w:spacing w:after="200" w:line="276" w:lineRule="auto"/>
              <w:rPr>
                <w:rFonts w:ascii="Times New Roman" w:eastAsia="SimSun" w:hAnsi="Times New Roman"/>
              </w:rPr>
            </w:pPr>
            <w:r w:rsidRPr="00701D05">
              <w:rPr>
                <w:rFonts w:ascii="Times New Roman" w:eastAsia="SimSun" w:hAnsi="Times New Roman"/>
              </w:rPr>
              <w:t>Possesso di più televisori nella propria abitazione</w:t>
            </w:r>
          </w:p>
          <w:p w:rsidR="00CC1FEE" w:rsidRPr="00701D05" w:rsidRDefault="00CC1FEE">
            <w:pPr>
              <w:spacing w:after="200" w:line="276" w:lineRule="auto"/>
              <w:rPr>
                <w:rFonts w:ascii="Times New Roman" w:eastAsia="SimSun" w:hAnsi="Times New Roman"/>
                <w:lang w:eastAsia="ar-SA"/>
              </w:rPr>
            </w:pPr>
          </w:p>
        </w:tc>
        <w:tc>
          <w:tcPr>
            <w:tcW w:w="2692"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rsidR="004B7768" w:rsidRPr="00701D05" w:rsidRDefault="00CC1FEE">
            <w:pPr>
              <w:spacing w:after="200" w:line="276" w:lineRule="auto"/>
              <w:rPr>
                <w:rFonts w:ascii="Times New Roman" w:eastAsia="SimSun" w:hAnsi="Times New Roman"/>
                <w:lang w:eastAsia="ar-SA"/>
              </w:rPr>
            </w:pPr>
            <w:r w:rsidRPr="00701D05">
              <w:rPr>
                <w:rFonts w:ascii="Times New Roman" w:eastAsia="SimSun" w:hAnsi="Times New Roman"/>
              </w:rPr>
              <w:t>-C’è più di un televisore in casa tua</w:t>
            </w:r>
            <w:r w:rsidR="004B7768" w:rsidRPr="00701D05">
              <w:rPr>
                <w:rFonts w:ascii="Times New Roman" w:eastAsia="SimSun" w:hAnsi="Times New Roman"/>
              </w:rPr>
              <w:t>?(d10)</w:t>
            </w:r>
          </w:p>
          <w:p w:rsidR="004B7768" w:rsidRPr="00701D05" w:rsidRDefault="00CC1FEE">
            <w:pPr>
              <w:spacing w:after="200" w:line="276" w:lineRule="auto"/>
              <w:rPr>
                <w:rFonts w:ascii="Times New Roman" w:eastAsia="SimSun" w:hAnsi="Times New Roman"/>
              </w:rPr>
            </w:pPr>
            <w:r w:rsidRPr="00701D05">
              <w:rPr>
                <w:rFonts w:ascii="Times New Roman" w:eastAsia="SimSun" w:hAnsi="Times New Roman"/>
              </w:rPr>
              <w:t>-In quante stanze della casa è presente la televisione</w:t>
            </w:r>
            <w:r w:rsidR="004B7768" w:rsidRPr="00701D05">
              <w:rPr>
                <w:rFonts w:ascii="Times New Roman" w:eastAsia="SimSun" w:hAnsi="Times New Roman"/>
              </w:rPr>
              <w:t>?(d11)</w:t>
            </w:r>
          </w:p>
          <w:p w:rsidR="004B7768" w:rsidRPr="00701D05" w:rsidRDefault="00CC1FEE">
            <w:pPr>
              <w:spacing w:after="200" w:line="276" w:lineRule="auto"/>
              <w:rPr>
                <w:rFonts w:ascii="Times New Roman" w:eastAsia="SimSun" w:hAnsi="Times New Roman"/>
                <w:lang w:eastAsia="ar-SA"/>
              </w:rPr>
            </w:pPr>
            <w:r w:rsidRPr="00701D05">
              <w:rPr>
                <w:rFonts w:ascii="Times New Roman" w:eastAsia="SimSun" w:hAnsi="Times New Roman"/>
              </w:rPr>
              <w:t>-Hai la TV in camera tua</w:t>
            </w:r>
            <w:r w:rsidR="004B7768" w:rsidRPr="00701D05">
              <w:rPr>
                <w:rFonts w:ascii="Times New Roman" w:eastAsia="SimSun" w:hAnsi="Times New Roman"/>
              </w:rPr>
              <w:t>?(d12)</w:t>
            </w:r>
          </w:p>
        </w:tc>
      </w:tr>
      <w:tr w:rsidR="004B7768" w:rsidRPr="00701D05" w:rsidTr="004B7768">
        <w:trPr>
          <w:trHeight w:val="1421"/>
        </w:trPr>
        <w:tc>
          <w:tcPr>
            <w:tcW w:w="2791" w:type="dxa"/>
            <w:tcBorders>
              <w:top w:val="nil"/>
              <w:left w:val="single" w:sz="2" w:space="0" w:color="000000"/>
              <w:bottom w:val="single" w:sz="2" w:space="0" w:color="000000"/>
              <w:right w:val="nil"/>
            </w:tcBorders>
            <w:tcMar>
              <w:top w:w="55" w:type="dxa"/>
              <w:left w:w="55" w:type="dxa"/>
              <w:bottom w:w="55" w:type="dxa"/>
              <w:right w:w="55" w:type="dxa"/>
            </w:tcMar>
            <w:hideMark/>
          </w:tcPr>
          <w:p w:rsidR="004B7768" w:rsidRPr="00701D05" w:rsidRDefault="004B7768">
            <w:pPr>
              <w:spacing w:after="200" w:line="276" w:lineRule="auto"/>
              <w:rPr>
                <w:rFonts w:ascii="Times New Roman" w:eastAsia="SimSun" w:hAnsi="Times New Roman"/>
                <w:sz w:val="22"/>
                <w:szCs w:val="22"/>
                <w:lang w:eastAsia="ar-SA"/>
              </w:rPr>
            </w:pPr>
            <w:r w:rsidRPr="00701D05">
              <w:rPr>
                <w:rFonts w:ascii="Times New Roman" w:eastAsia="SimSun" w:hAnsi="Times New Roman"/>
                <w:sz w:val="22"/>
                <w:szCs w:val="22"/>
              </w:rPr>
              <w:t>6. classe frequentata</w:t>
            </w:r>
          </w:p>
        </w:tc>
        <w:tc>
          <w:tcPr>
            <w:tcW w:w="4155" w:type="dxa"/>
            <w:tcBorders>
              <w:top w:val="nil"/>
              <w:left w:val="single" w:sz="2" w:space="0" w:color="000000"/>
              <w:bottom w:val="single" w:sz="2" w:space="0" w:color="000000"/>
              <w:right w:val="nil"/>
            </w:tcBorders>
            <w:tcMar>
              <w:top w:w="55" w:type="dxa"/>
              <w:left w:w="55" w:type="dxa"/>
              <w:bottom w:w="55" w:type="dxa"/>
              <w:right w:w="55" w:type="dxa"/>
            </w:tcMar>
            <w:hideMark/>
          </w:tcPr>
          <w:p w:rsidR="004B7768" w:rsidRPr="00701D05" w:rsidRDefault="004B7768">
            <w:pPr>
              <w:spacing w:after="200" w:line="276" w:lineRule="auto"/>
              <w:rPr>
                <w:rFonts w:ascii="Times New Roman" w:eastAsia="SimSun" w:hAnsi="Times New Roman"/>
                <w:lang w:eastAsia="ar-SA"/>
              </w:rPr>
            </w:pPr>
            <w:r w:rsidRPr="00701D05">
              <w:rPr>
                <w:rFonts w:ascii="Times New Roman" w:eastAsia="SimSun" w:hAnsi="Times New Roman"/>
              </w:rPr>
              <w:t>-1^ superiore</w:t>
            </w:r>
          </w:p>
          <w:p w:rsidR="004B7768" w:rsidRPr="00701D05" w:rsidRDefault="004B7768">
            <w:pPr>
              <w:spacing w:after="200" w:line="276" w:lineRule="auto"/>
              <w:rPr>
                <w:rFonts w:ascii="Times New Roman" w:eastAsia="SimSun" w:hAnsi="Times New Roman"/>
              </w:rPr>
            </w:pPr>
            <w:r w:rsidRPr="00701D05">
              <w:rPr>
                <w:rFonts w:ascii="Times New Roman" w:eastAsia="SimSun" w:hAnsi="Times New Roman"/>
              </w:rPr>
              <w:t>-2^ superiore</w:t>
            </w:r>
          </w:p>
          <w:p w:rsidR="004B7768" w:rsidRPr="00701D05" w:rsidRDefault="004B7768">
            <w:pPr>
              <w:spacing w:after="200" w:line="276" w:lineRule="auto"/>
              <w:rPr>
                <w:rFonts w:ascii="Times New Roman" w:eastAsia="SimSun" w:hAnsi="Times New Roman"/>
              </w:rPr>
            </w:pPr>
            <w:r w:rsidRPr="00701D05">
              <w:rPr>
                <w:rFonts w:ascii="Times New Roman" w:eastAsia="SimSun" w:hAnsi="Times New Roman"/>
              </w:rPr>
              <w:t>-3^ superiore</w:t>
            </w:r>
          </w:p>
          <w:p w:rsidR="004B7768" w:rsidRPr="00701D05" w:rsidRDefault="004B7768">
            <w:pPr>
              <w:spacing w:after="200" w:line="276" w:lineRule="auto"/>
              <w:rPr>
                <w:rFonts w:ascii="Times New Roman" w:eastAsia="SimSun" w:hAnsi="Times New Roman"/>
                <w:lang w:eastAsia="ar-SA"/>
              </w:rPr>
            </w:pPr>
            <w:r w:rsidRPr="00701D05">
              <w:rPr>
                <w:rFonts w:ascii="Times New Roman" w:eastAsia="SimSun" w:hAnsi="Times New Roman"/>
              </w:rPr>
              <w:lastRenderedPageBreak/>
              <w:t>-4^ superiore</w:t>
            </w:r>
          </w:p>
        </w:tc>
        <w:tc>
          <w:tcPr>
            <w:tcW w:w="2692" w:type="dxa"/>
            <w:tcBorders>
              <w:top w:val="nil"/>
              <w:left w:val="single" w:sz="2" w:space="0" w:color="000000"/>
              <w:bottom w:val="single" w:sz="2" w:space="0" w:color="000000"/>
              <w:right w:val="single" w:sz="2" w:space="0" w:color="000000"/>
            </w:tcBorders>
            <w:tcMar>
              <w:top w:w="55" w:type="dxa"/>
              <w:left w:w="55" w:type="dxa"/>
              <w:bottom w:w="55" w:type="dxa"/>
              <w:right w:w="55" w:type="dxa"/>
            </w:tcMar>
            <w:hideMark/>
          </w:tcPr>
          <w:p w:rsidR="004B7768" w:rsidRPr="00701D05" w:rsidRDefault="004B7768">
            <w:pPr>
              <w:spacing w:after="200" w:line="276" w:lineRule="auto"/>
              <w:rPr>
                <w:rFonts w:ascii="Times New Roman" w:eastAsia="SimSun" w:hAnsi="Times New Roman"/>
                <w:lang w:eastAsia="ar-SA"/>
              </w:rPr>
            </w:pPr>
            <w:r w:rsidRPr="00701D05">
              <w:rPr>
                <w:rFonts w:ascii="Times New Roman" w:eastAsia="SimSun" w:hAnsi="Times New Roman"/>
              </w:rPr>
              <w:lastRenderedPageBreak/>
              <w:t>-Che classe frequenti?(d13)</w:t>
            </w:r>
          </w:p>
        </w:tc>
      </w:tr>
    </w:tbl>
    <w:p w:rsidR="004B7768" w:rsidRPr="00701D05" w:rsidRDefault="004B7768" w:rsidP="004B7768">
      <w:pPr>
        <w:tabs>
          <w:tab w:val="left" w:pos="3135"/>
        </w:tabs>
        <w:spacing w:line="276" w:lineRule="auto"/>
        <w:rPr>
          <w:rFonts w:ascii="Times New Roman" w:eastAsia="SimSun" w:hAnsi="Times New Roman"/>
          <w:b/>
          <w:color w:val="FF0000"/>
          <w:lang w:eastAsia="ar-SA"/>
        </w:rPr>
      </w:pPr>
    </w:p>
    <w:p w:rsidR="004B7768" w:rsidRPr="00701D05" w:rsidRDefault="004B7768" w:rsidP="00A36522">
      <w:pPr>
        <w:rPr>
          <w:rFonts w:ascii="Times New Roman" w:hAnsi="Times New Roman"/>
        </w:rPr>
      </w:pPr>
    </w:p>
    <w:p w:rsidR="00CC1FEE" w:rsidRPr="00701D05" w:rsidRDefault="00CC1FEE" w:rsidP="00CC1FEE">
      <w:pPr>
        <w:autoSpaceDE w:val="0"/>
        <w:spacing w:after="200" w:line="276" w:lineRule="auto"/>
        <w:jc w:val="both"/>
        <w:rPr>
          <w:rFonts w:ascii="Times New Roman" w:hAnsi="Times New Roman"/>
          <w:b/>
          <w:bCs/>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701D05">
        <w:rPr>
          <w:rFonts w:ascii="Times New Roman" w:hAnsi="Times New Roman"/>
          <w:b/>
          <w:bCs/>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005A5C0F">
        <w:rPr>
          <w:rFonts w:ascii="Times New Roman" w:hAnsi="Times New Roman"/>
          <w:b/>
          <w:sz w:val="28"/>
          <w:szCs w:val="28"/>
        </w:rPr>
        <w:t>POPOLAZIONE DI RIFERIMENTO, CAMPIONE, TIPOLOGIA DI CAMPIONAMENTO</w:t>
      </w:r>
    </w:p>
    <w:p w:rsidR="00CC1FEE" w:rsidRPr="00701D05" w:rsidRDefault="00CC1FEE" w:rsidP="00CC1FEE">
      <w:pPr>
        <w:autoSpaceDE w:val="0"/>
        <w:spacing w:after="200" w:line="276" w:lineRule="auto"/>
        <w:jc w:val="both"/>
        <w:rPr>
          <w:rFonts w:ascii="Times New Roman" w:hAnsi="Times New Roman"/>
        </w:rPr>
      </w:pPr>
      <w:r w:rsidRPr="00701D05">
        <w:rPr>
          <w:rFonts w:ascii="Times New Roman" w:hAnsi="Times New Roman"/>
        </w:rPr>
        <w:t xml:space="preserve">Il mio studio è rivolto agli studenti frequentanti il liceo delle scienze </w:t>
      </w:r>
      <w:r w:rsidR="00097BC3" w:rsidRPr="00701D05">
        <w:rPr>
          <w:rFonts w:ascii="Times New Roman" w:hAnsi="Times New Roman"/>
        </w:rPr>
        <w:t xml:space="preserve">umane “Edmondo De </w:t>
      </w:r>
      <w:proofErr w:type="spellStart"/>
      <w:r w:rsidR="00097BC3" w:rsidRPr="00701D05">
        <w:rPr>
          <w:rFonts w:ascii="Times New Roman" w:hAnsi="Times New Roman"/>
        </w:rPr>
        <w:t>Amicis</w:t>
      </w:r>
      <w:proofErr w:type="spellEnd"/>
      <w:r w:rsidR="00097BC3" w:rsidRPr="00701D05">
        <w:rPr>
          <w:rFonts w:ascii="Times New Roman" w:hAnsi="Times New Roman"/>
        </w:rPr>
        <w:t>” di Cuneo</w:t>
      </w:r>
      <w:r w:rsidRPr="00701D05">
        <w:rPr>
          <w:rFonts w:ascii="Times New Roman" w:hAnsi="Times New Roman"/>
        </w:rPr>
        <w:t>. Ho quindi scelto di intervistare 25 studenti.</w:t>
      </w:r>
    </w:p>
    <w:p w:rsidR="00CC1FEE" w:rsidRPr="00701D05" w:rsidRDefault="00CC1FEE" w:rsidP="00CC1FEE">
      <w:pPr>
        <w:autoSpaceDE w:val="0"/>
        <w:spacing w:after="200" w:line="276" w:lineRule="auto"/>
        <w:jc w:val="both"/>
        <w:rPr>
          <w:rFonts w:ascii="Times New Roman" w:hAnsi="Times New Roman"/>
          <w:bCs/>
        </w:rPr>
      </w:pPr>
      <w:r w:rsidRPr="00701D05">
        <w:rPr>
          <w:rFonts w:ascii="Times New Roman" w:hAnsi="Times New Roman"/>
          <w:bCs/>
        </w:rPr>
        <w:t>Il campionamento è stato di tipo “non probabilistico-accidentale”: il questionario è stato somministrato ad alcuni studenti del primo, secondo, terzo e quarto anno.</w:t>
      </w:r>
    </w:p>
    <w:p w:rsidR="00097BC3" w:rsidRPr="00701D05" w:rsidRDefault="00251E9F" w:rsidP="00097BC3">
      <w:pPr>
        <w:autoSpaceDE w:val="0"/>
        <w:spacing w:after="200" w:line="276" w:lineRule="auto"/>
        <w:jc w:val="both"/>
        <w:rPr>
          <w:rFonts w:ascii="Times New Roman" w:hAnsi="Times New Roman"/>
          <w:b/>
          <w:bCs/>
          <w:caps/>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251E9F">
        <w:rPr>
          <w:rFonts w:ascii="Times New Roman" w:hAnsi="Times New Roman"/>
          <w:b/>
          <w:sz w:val="28"/>
          <w:szCs w:val="28"/>
        </w:rPr>
        <w:t>SCELTA DELLE TECNICHE E DEGLI STRUMENTI DI RILEVAZIONE DEI DATI</w:t>
      </w:r>
    </w:p>
    <w:p w:rsidR="00097BC3" w:rsidRPr="00701D05" w:rsidRDefault="00097BC3" w:rsidP="00097BC3">
      <w:pPr>
        <w:autoSpaceDE w:val="0"/>
        <w:spacing w:after="200" w:line="276" w:lineRule="auto"/>
        <w:jc w:val="both"/>
        <w:rPr>
          <w:rFonts w:ascii="Times New Roman" w:hAnsi="Times New Roman"/>
          <w:bCs/>
        </w:rPr>
      </w:pPr>
      <w:r w:rsidRPr="00701D05">
        <w:rPr>
          <w:rFonts w:ascii="Times New Roman" w:hAnsi="Times New Roman"/>
          <w:bCs/>
        </w:rPr>
        <w:t>Avendo scelto come strategia di ricerca la ricerca standard ho adottato la tecnica del questionario auto-compilato, anonimo, a domande chiuse.</w:t>
      </w:r>
    </w:p>
    <w:p w:rsidR="00097BC3" w:rsidRPr="00701D05" w:rsidRDefault="00097BC3" w:rsidP="00097BC3">
      <w:pPr>
        <w:autoSpaceDE w:val="0"/>
        <w:spacing w:after="200" w:line="276" w:lineRule="auto"/>
        <w:jc w:val="both"/>
        <w:rPr>
          <w:rFonts w:ascii="Times New Roman" w:hAnsi="Times New Roman"/>
          <w:bCs/>
        </w:rPr>
      </w:pPr>
      <w:r w:rsidRPr="00701D05">
        <w:rPr>
          <w:rFonts w:ascii="Times New Roman" w:hAnsi="Times New Roman"/>
          <w:bCs/>
        </w:rPr>
        <w:t>Lo strumento utilizzato è stato il seguente questionario cartaceo:</w:t>
      </w:r>
    </w:p>
    <w:p w:rsidR="000445C6" w:rsidRPr="00701D05" w:rsidRDefault="000445C6" w:rsidP="000445C6">
      <w:pPr>
        <w:suppressAutoHyphens w:val="0"/>
        <w:rPr>
          <w:rFonts w:ascii="Times New Roman" w:hAnsi="Times New Roman"/>
          <w:color w:val="000000"/>
          <w:sz w:val="20"/>
          <w:szCs w:val="20"/>
          <w:lang w:eastAsia="it-IT"/>
        </w:rPr>
      </w:pPr>
      <w:r w:rsidRPr="00701D05">
        <w:rPr>
          <w:rFonts w:ascii="Times New Roman" w:hAnsi="Times New Roman"/>
          <w:b/>
          <w:bCs/>
          <w:color w:val="000000"/>
          <w:sz w:val="27"/>
          <w:szCs w:val="27"/>
          <w:lang w:eastAsia="it-IT"/>
        </w:rPr>
        <w:t>Adolescenza e consumo televisivo</w:t>
      </w:r>
    </w:p>
    <w:p w:rsidR="000445C6" w:rsidRPr="00701D05" w:rsidRDefault="000445C6" w:rsidP="000445C6">
      <w:pPr>
        <w:suppressAutoHyphens w:val="0"/>
        <w:spacing w:before="100" w:beforeAutospacing="1" w:after="100" w:afterAutospacing="1"/>
        <w:rPr>
          <w:rFonts w:ascii="Times New Roman" w:hAnsi="Times New Roman"/>
          <w:color w:val="000000"/>
          <w:sz w:val="20"/>
          <w:szCs w:val="20"/>
          <w:lang w:eastAsia="it-IT"/>
        </w:rPr>
      </w:pPr>
      <w:r w:rsidRPr="00701D05">
        <w:rPr>
          <w:rFonts w:ascii="Times New Roman" w:hAnsi="Times New Roman"/>
          <w:color w:val="000000"/>
          <w:sz w:val="20"/>
          <w:szCs w:val="20"/>
          <w:lang w:eastAsia="it-IT"/>
        </w:rPr>
        <w:t xml:space="preserve">Il seguente questionario mira ad indagare l'esistenza di una possibile relazione tra l’ eccessiva esposizione al mezzo televisivo e l’ adolescenza. Chiediamo la Sua gentile collaborazione, assicurandole che i dati da noi rilevati verranno utilizzati esclusivamente a fini statistici. La ringraziamo in anticipo per la disponibilità concessaci. </w:t>
      </w:r>
    </w:p>
    <w:p w:rsidR="000445C6" w:rsidRPr="00701D05" w:rsidRDefault="000445C6" w:rsidP="000445C6">
      <w:pPr>
        <w:pBdr>
          <w:bottom w:val="single" w:sz="6" w:space="1" w:color="auto"/>
        </w:pBdr>
        <w:suppressAutoHyphens w:val="0"/>
        <w:jc w:val="center"/>
        <w:rPr>
          <w:rFonts w:ascii="Times New Roman" w:hAnsi="Times New Roman"/>
          <w:vanish/>
          <w:color w:val="000000"/>
          <w:sz w:val="16"/>
          <w:szCs w:val="16"/>
          <w:lang w:eastAsia="it-IT"/>
        </w:rPr>
      </w:pPr>
      <w:r w:rsidRPr="00701D05">
        <w:rPr>
          <w:rFonts w:ascii="Times New Roman" w:hAnsi="Times New Roman"/>
          <w:vanish/>
          <w:color w:val="000000"/>
          <w:sz w:val="16"/>
          <w:szCs w:val="16"/>
          <w:lang w:eastAsia="it-IT"/>
        </w:rPr>
        <w:t>Inizio modulo</w:t>
      </w:r>
    </w:p>
    <w:p w:rsidR="000445C6" w:rsidRPr="00701D05" w:rsidRDefault="000445C6" w:rsidP="004E3F6A">
      <w:pPr>
        <w:spacing w:before="100" w:beforeAutospacing="1" w:after="100" w:afterAutospacing="1"/>
        <w:rPr>
          <w:rFonts w:ascii="Times New Roman" w:hAnsi="Times New Roman"/>
          <w:color w:val="000000"/>
          <w:sz w:val="27"/>
          <w:szCs w:val="27"/>
          <w:lang w:eastAsia="it-IT"/>
        </w:rPr>
      </w:pPr>
      <w:r w:rsidRPr="00701D05">
        <w:rPr>
          <w:rFonts w:ascii="Times New Roman" w:hAnsi="Times New Roman"/>
          <w:color w:val="000000"/>
          <w:sz w:val="27"/>
          <w:szCs w:val="27"/>
          <w:lang w:eastAsia="it-IT"/>
        </w:rPr>
        <w:br/>
      </w:r>
      <w:r w:rsidR="00F6762B" w:rsidRPr="00701D05">
        <w:rPr>
          <w:rFonts w:ascii="Times New Roman" w:hAnsi="Times New Roman"/>
          <w:b/>
          <w:bCs/>
          <w:color w:val="000000"/>
          <w:sz w:val="27"/>
          <w:szCs w:val="27"/>
          <w:lang w:eastAsia="it-IT"/>
        </w:rPr>
        <w:t>1. Quante ore al giorno trascorri in media davanti alla TV</w:t>
      </w:r>
      <w:r w:rsidRPr="00701D05">
        <w:rPr>
          <w:rFonts w:ascii="Times New Roman" w:hAnsi="Times New Roman"/>
          <w:b/>
          <w:bCs/>
          <w:color w:val="000000"/>
          <w:sz w:val="27"/>
          <w:szCs w:val="27"/>
          <w:lang w:eastAsia="it-IT"/>
        </w:rPr>
        <w:t>?</w:t>
      </w:r>
      <w:r w:rsidR="004E3F6A" w:rsidRPr="00701D05">
        <w:rPr>
          <w:rFonts w:ascii="Times New Roman" w:hAnsi="Times New Roman"/>
          <w:color w:val="000000"/>
          <w:sz w:val="27"/>
          <w:szCs w:val="27"/>
          <w:lang w:eastAsia="it-IT"/>
        </w:rPr>
        <w:br/>
        <w:t>a)</w:t>
      </w:r>
      <w:r w:rsidR="002570EA" w:rsidRPr="00701D05">
        <w:rPr>
          <w:rFonts w:ascii="Times New Roman" w:hAnsi="Times New Roman"/>
          <w:color w:val="FFFFFF" w:themeColor="background1"/>
          <w:sz w:val="27"/>
          <w:szCs w:val="27"/>
          <w:lang w:eastAsia="it-IT"/>
        </w:rPr>
        <w:t xml:space="preserve"> </w:t>
      </w:r>
      <w:r w:rsidR="00A0564C" w:rsidRPr="00701D05">
        <w:rPr>
          <w:rFonts w:ascii="Times New Roman" w:hAnsi="Times New Roman"/>
          <w:sz w:val="32"/>
        </w:rPr>
        <w:sym w:font="Symbol" w:char="F0FF"/>
      </w:r>
      <w:r w:rsidR="002570EA" w:rsidRPr="00701D05">
        <w:rPr>
          <w:rFonts w:ascii="Times New Roman" w:hAnsi="Times New Roman"/>
          <w:color w:val="FFFFFF" w:themeColor="background1"/>
          <w:sz w:val="27"/>
          <w:szCs w:val="27"/>
          <w:lang w:eastAsia="it-IT"/>
        </w:rPr>
        <w:t xml:space="preserve"> </w:t>
      </w:r>
      <w:r w:rsidR="00A0564C" w:rsidRPr="00701D05">
        <w:rPr>
          <w:rFonts w:ascii="Times New Roman" w:hAnsi="Times New Roman"/>
          <w:color w:val="000000"/>
          <w:sz w:val="27"/>
          <w:szCs w:val="27"/>
          <w:lang w:eastAsia="it-IT"/>
        </w:rPr>
        <w:t>1-2</w:t>
      </w:r>
      <w:r w:rsidR="004E3F6A" w:rsidRPr="00701D05">
        <w:rPr>
          <w:rFonts w:ascii="Times New Roman" w:hAnsi="Times New Roman"/>
          <w:color w:val="000000"/>
          <w:sz w:val="27"/>
          <w:szCs w:val="27"/>
          <w:lang w:eastAsia="it-IT"/>
        </w:rPr>
        <w:br/>
        <w:t>b)</w:t>
      </w:r>
      <w:r w:rsidR="00990C67" w:rsidRPr="00701D05">
        <w:rPr>
          <w:rFonts w:ascii="Times New Roman" w:hAnsi="Times New Roman"/>
          <w:color w:val="000000"/>
          <w:sz w:val="27"/>
          <w:szCs w:val="27"/>
          <w:lang w:eastAsia="it-IT"/>
        </w:rPr>
        <w:t> </w:t>
      </w:r>
      <w:r w:rsidR="00A0564C" w:rsidRPr="00701D05">
        <w:rPr>
          <w:rFonts w:ascii="Times New Roman" w:hAnsi="Times New Roman"/>
          <w:sz w:val="32"/>
        </w:rPr>
        <w:sym w:font="Symbol" w:char="F0FF"/>
      </w:r>
      <w:r w:rsidR="00A0564C" w:rsidRPr="00701D05">
        <w:rPr>
          <w:rFonts w:ascii="Times New Roman" w:hAnsi="Times New Roman"/>
          <w:sz w:val="32"/>
        </w:rPr>
        <w:t xml:space="preserve"> </w:t>
      </w:r>
      <w:r w:rsidR="00A0564C" w:rsidRPr="00701D05">
        <w:rPr>
          <w:rFonts w:ascii="Times New Roman" w:hAnsi="Times New Roman"/>
          <w:color w:val="000000"/>
          <w:sz w:val="27"/>
          <w:szCs w:val="27"/>
          <w:lang w:eastAsia="it-IT"/>
        </w:rPr>
        <w:t>3-4</w:t>
      </w:r>
      <w:r w:rsidR="004E3F6A" w:rsidRPr="00701D05">
        <w:rPr>
          <w:rFonts w:ascii="Times New Roman" w:hAnsi="Times New Roman"/>
          <w:color w:val="000000"/>
          <w:sz w:val="27"/>
          <w:szCs w:val="27"/>
          <w:lang w:eastAsia="it-IT"/>
        </w:rPr>
        <w:br/>
        <w:t>c)</w:t>
      </w:r>
      <w:r w:rsidR="00A0564C" w:rsidRPr="00701D05">
        <w:rPr>
          <w:rFonts w:ascii="Times New Roman" w:hAnsi="Times New Roman"/>
          <w:sz w:val="32"/>
        </w:rPr>
        <w:t xml:space="preserve"> </w:t>
      </w:r>
      <w:r w:rsidR="00A0564C" w:rsidRPr="00701D05">
        <w:rPr>
          <w:rFonts w:ascii="Times New Roman" w:hAnsi="Times New Roman"/>
          <w:sz w:val="32"/>
        </w:rPr>
        <w:sym w:font="Symbol" w:char="F0FF"/>
      </w:r>
      <w:r w:rsidR="00A0564C" w:rsidRPr="00701D05">
        <w:rPr>
          <w:rFonts w:ascii="Times New Roman" w:hAnsi="Times New Roman"/>
          <w:color w:val="000000"/>
          <w:sz w:val="27"/>
          <w:szCs w:val="27"/>
          <w:lang w:eastAsia="it-IT"/>
        </w:rPr>
        <w:t xml:space="preserve"> più di 4</w:t>
      </w:r>
    </w:p>
    <w:p w:rsidR="000445C6" w:rsidRPr="00701D05" w:rsidRDefault="000445C6" w:rsidP="000445C6">
      <w:pPr>
        <w:suppressAutoHyphens w:val="0"/>
        <w:spacing w:before="100" w:beforeAutospacing="1" w:after="100" w:afterAutospacing="1"/>
        <w:rPr>
          <w:rFonts w:ascii="Times New Roman" w:hAnsi="Times New Roman"/>
          <w:color w:val="000000"/>
          <w:sz w:val="27"/>
          <w:szCs w:val="27"/>
          <w:lang w:eastAsia="it-IT"/>
        </w:rPr>
      </w:pPr>
      <w:r w:rsidRPr="00701D05">
        <w:rPr>
          <w:rFonts w:ascii="Times New Roman" w:hAnsi="Times New Roman"/>
          <w:color w:val="000000"/>
          <w:sz w:val="27"/>
          <w:szCs w:val="27"/>
          <w:lang w:eastAsia="it-IT"/>
        </w:rPr>
        <w:br/>
      </w:r>
      <w:r w:rsidR="00F6762B" w:rsidRPr="00701D05">
        <w:rPr>
          <w:rFonts w:ascii="Times New Roman" w:hAnsi="Times New Roman"/>
          <w:b/>
          <w:bCs/>
          <w:color w:val="000000"/>
          <w:sz w:val="27"/>
          <w:szCs w:val="27"/>
          <w:lang w:eastAsia="it-IT"/>
        </w:rPr>
        <w:t>2. Di solito guardi la TV:</w:t>
      </w:r>
      <w:r w:rsidR="004E3F6A" w:rsidRPr="00701D05">
        <w:rPr>
          <w:rFonts w:ascii="Times New Roman" w:hAnsi="Times New Roman"/>
          <w:color w:val="000000"/>
          <w:sz w:val="27"/>
          <w:szCs w:val="27"/>
          <w:lang w:eastAsia="it-IT"/>
        </w:rPr>
        <w:br/>
        <w:t>a)</w:t>
      </w:r>
      <w:r w:rsidR="00A0564C" w:rsidRPr="00701D05">
        <w:rPr>
          <w:rFonts w:ascii="Times New Roman" w:hAnsi="Times New Roman"/>
          <w:sz w:val="32"/>
        </w:rPr>
        <w:t xml:space="preserve"> </w:t>
      </w:r>
      <w:r w:rsidR="00A0564C" w:rsidRPr="00701D05">
        <w:rPr>
          <w:rFonts w:ascii="Times New Roman" w:hAnsi="Times New Roman"/>
          <w:sz w:val="32"/>
        </w:rPr>
        <w:sym w:font="Symbol" w:char="F0FF"/>
      </w:r>
      <w:r w:rsidR="004E3F6A" w:rsidRPr="00701D05">
        <w:rPr>
          <w:rFonts w:ascii="Times New Roman" w:hAnsi="Times New Roman"/>
          <w:color w:val="000000"/>
          <w:sz w:val="27"/>
          <w:szCs w:val="27"/>
          <w:lang w:eastAsia="it-IT"/>
        </w:rPr>
        <w:t xml:space="preserve"> </w:t>
      </w:r>
      <w:r w:rsidR="00A0564C" w:rsidRPr="00701D05">
        <w:rPr>
          <w:rFonts w:ascii="Times New Roman" w:hAnsi="Times New Roman"/>
          <w:color w:val="000000"/>
          <w:sz w:val="27"/>
          <w:szCs w:val="27"/>
          <w:lang w:eastAsia="it-IT"/>
        </w:rPr>
        <w:t>Da solo</w:t>
      </w:r>
      <w:r w:rsidR="004E3F6A" w:rsidRPr="00701D05">
        <w:rPr>
          <w:rFonts w:ascii="Times New Roman" w:hAnsi="Times New Roman"/>
          <w:color w:val="000000"/>
          <w:sz w:val="27"/>
          <w:szCs w:val="27"/>
          <w:lang w:eastAsia="it-IT"/>
        </w:rPr>
        <w:br/>
        <w:t xml:space="preserve">b) </w:t>
      </w:r>
      <w:r w:rsidR="00A0564C" w:rsidRPr="00701D05">
        <w:rPr>
          <w:rFonts w:ascii="Times New Roman" w:hAnsi="Times New Roman"/>
          <w:sz w:val="32"/>
        </w:rPr>
        <w:sym w:font="Symbol" w:char="F0FF"/>
      </w:r>
      <w:r w:rsidR="00A0564C" w:rsidRPr="00701D05">
        <w:rPr>
          <w:rFonts w:ascii="Times New Roman" w:hAnsi="Times New Roman"/>
          <w:color w:val="000000"/>
          <w:sz w:val="27"/>
          <w:szCs w:val="27"/>
          <w:lang w:eastAsia="it-IT"/>
        </w:rPr>
        <w:t xml:space="preserve"> Con la mia famiglia</w:t>
      </w:r>
      <w:r w:rsidR="004E3F6A" w:rsidRPr="00701D05">
        <w:rPr>
          <w:rFonts w:ascii="Times New Roman" w:hAnsi="Times New Roman"/>
          <w:color w:val="000000"/>
          <w:sz w:val="27"/>
          <w:szCs w:val="27"/>
          <w:lang w:eastAsia="it-IT"/>
        </w:rPr>
        <w:br/>
        <w:t>c)</w:t>
      </w:r>
      <w:r w:rsidR="00A0564C" w:rsidRPr="00701D05">
        <w:rPr>
          <w:rFonts w:ascii="Times New Roman" w:hAnsi="Times New Roman"/>
          <w:sz w:val="32"/>
        </w:rPr>
        <w:t xml:space="preserve"> </w:t>
      </w:r>
      <w:r w:rsidR="00A0564C" w:rsidRPr="00701D05">
        <w:rPr>
          <w:rFonts w:ascii="Times New Roman" w:hAnsi="Times New Roman"/>
          <w:sz w:val="32"/>
        </w:rPr>
        <w:sym w:font="Symbol" w:char="F0FF"/>
      </w:r>
      <w:r w:rsidR="004E3F6A" w:rsidRPr="00701D05">
        <w:rPr>
          <w:rFonts w:ascii="Times New Roman" w:hAnsi="Times New Roman"/>
          <w:color w:val="000000"/>
          <w:sz w:val="27"/>
          <w:szCs w:val="27"/>
          <w:lang w:eastAsia="it-IT"/>
        </w:rPr>
        <w:t xml:space="preserve">  </w:t>
      </w:r>
      <w:r w:rsidR="00A0564C" w:rsidRPr="00701D05">
        <w:rPr>
          <w:rFonts w:ascii="Times New Roman" w:hAnsi="Times New Roman"/>
          <w:color w:val="000000"/>
          <w:sz w:val="27"/>
          <w:szCs w:val="27"/>
          <w:lang w:eastAsia="it-IT"/>
        </w:rPr>
        <w:t>Con il gruppo di amici</w:t>
      </w:r>
    </w:p>
    <w:p w:rsidR="000445C6" w:rsidRPr="00701D05" w:rsidRDefault="000445C6" w:rsidP="000445C6">
      <w:pPr>
        <w:suppressAutoHyphens w:val="0"/>
        <w:spacing w:before="100" w:beforeAutospacing="1" w:after="100" w:afterAutospacing="1"/>
        <w:rPr>
          <w:rFonts w:ascii="Times New Roman" w:hAnsi="Times New Roman"/>
          <w:color w:val="000000"/>
          <w:sz w:val="27"/>
          <w:szCs w:val="27"/>
          <w:lang w:eastAsia="it-IT"/>
        </w:rPr>
      </w:pPr>
      <w:r w:rsidRPr="00701D05">
        <w:rPr>
          <w:rFonts w:ascii="Times New Roman" w:hAnsi="Times New Roman"/>
          <w:color w:val="000000"/>
          <w:sz w:val="27"/>
          <w:szCs w:val="27"/>
          <w:lang w:eastAsia="it-IT"/>
        </w:rPr>
        <w:br/>
      </w:r>
      <w:r w:rsidRPr="00701D05">
        <w:rPr>
          <w:rFonts w:ascii="Times New Roman" w:hAnsi="Times New Roman"/>
          <w:b/>
          <w:bCs/>
          <w:color w:val="000000"/>
          <w:sz w:val="27"/>
          <w:szCs w:val="27"/>
          <w:lang w:eastAsia="it-IT"/>
        </w:rPr>
        <w:t>3. Perch</w:t>
      </w:r>
      <w:r w:rsidR="00440A1E" w:rsidRPr="00701D05">
        <w:rPr>
          <w:rFonts w:ascii="Times New Roman" w:hAnsi="Times New Roman"/>
          <w:b/>
          <w:bCs/>
          <w:color w:val="000000"/>
          <w:sz w:val="27"/>
          <w:szCs w:val="27"/>
          <w:lang w:eastAsia="it-IT"/>
        </w:rPr>
        <w:t>é passi delle</w:t>
      </w:r>
      <w:r w:rsidR="00F6762B" w:rsidRPr="00701D05">
        <w:rPr>
          <w:rFonts w:ascii="Times New Roman" w:hAnsi="Times New Roman"/>
          <w:b/>
          <w:bCs/>
          <w:color w:val="000000"/>
          <w:sz w:val="27"/>
          <w:szCs w:val="27"/>
          <w:lang w:eastAsia="it-IT"/>
        </w:rPr>
        <w:t xml:space="preserve"> ore della tua giornata davanti al televisore</w:t>
      </w:r>
      <w:r w:rsidRPr="00701D05">
        <w:rPr>
          <w:rFonts w:ascii="Times New Roman" w:hAnsi="Times New Roman"/>
          <w:b/>
          <w:bCs/>
          <w:color w:val="000000"/>
          <w:sz w:val="27"/>
          <w:szCs w:val="27"/>
          <w:lang w:eastAsia="it-IT"/>
        </w:rPr>
        <w:t>?</w:t>
      </w:r>
      <w:r w:rsidR="002570EA" w:rsidRPr="00701D05">
        <w:rPr>
          <w:rFonts w:ascii="Times New Roman" w:hAnsi="Times New Roman"/>
          <w:color w:val="000000"/>
          <w:sz w:val="27"/>
          <w:szCs w:val="27"/>
          <w:lang w:eastAsia="it-IT"/>
        </w:rPr>
        <w:br/>
        <w:t>a)</w:t>
      </w:r>
      <w:r w:rsidR="00A0564C" w:rsidRPr="00701D05">
        <w:rPr>
          <w:rFonts w:ascii="Times New Roman" w:hAnsi="Times New Roman"/>
          <w:sz w:val="32"/>
        </w:rPr>
        <w:t xml:space="preserve"> </w:t>
      </w:r>
      <w:r w:rsidR="00A0564C" w:rsidRPr="00701D05">
        <w:rPr>
          <w:rFonts w:ascii="Times New Roman" w:hAnsi="Times New Roman"/>
          <w:sz w:val="32"/>
        </w:rPr>
        <w:sym w:font="Symbol" w:char="F0FF"/>
      </w:r>
      <w:r w:rsidR="00A0564C" w:rsidRPr="00701D05">
        <w:rPr>
          <w:rFonts w:ascii="Times New Roman" w:hAnsi="Times New Roman"/>
          <w:color w:val="000000"/>
          <w:sz w:val="27"/>
          <w:szCs w:val="27"/>
          <w:lang w:eastAsia="it-IT"/>
        </w:rPr>
        <w:t xml:space="preserve">  Perché mi piace</w:t>
      </w:r>
      <w:r w:rsidRPr="00701D05">
        <w:rPr>
          <w:rFonts w:ascii="Times New Roman" w:hAnsi="Times New Roman"/>
          <w:color w:val="000000"/>
          <w:sz w:val="27"/>
          <w:szCs w:val="27"/>
          <w:lang w:eastAsia="it-IT"/>
        </w:rPr>
        <w:br/>
      </w:r>
      <w:r w:rsidR="002570EA" w:rsidRPr="00701D05">
        <w:rPr>
          <w:rFonts w:ascii="Times New Roman" w:hAnsi="Times New Roman"/>
          <w:color w:val="000000"/>
          <w:sz w:val="27"/>
          <w:szCs w:val="27"/>
          <w:lang w:eastAsia="it-IT"/>
        </w:rPr>
        <w:t xml:space="preserve">b) </w:t>
      </w:r>
      <w:r w:rsidR="00A0564C" w:rsidRPr="00701D05">
        <w:rPr>
          <w:rFonts w:ascii="Times New Roman" w:hAnsi="Times New Roman"/>
          <w:sz w:val="32"/>
        </w:rPr>
        <w:sym w:font="Symbol" w:char="F0FF"/>
      </w:r>
      <w:r w:rsidR="00AF1F4B" w:rsidRPr="00701D05">
        <w:rPr>
          <w:rFonts w:ascii="Times New Roman" w:hAnsi="Times New Roman"/>
          <w:color w:val="000000"/>
          <w:sz w:val="27"/>
          <w:szCs w:val="27"/>
          <w:lang w:eastAsia="it-IT"/>
        </w:rPr>
        <w:t xml:space="preserve"> perché non annoiarmi</w:t>
      </w:r>
      <w:r w:rsidR="00A0564C" w:rsidRPr="00701D05">
        <w:rPr>
          <w:rFonts w:ascii="Times New Roman" w:hAnsi="Times New Roman"/>
          <w:color w:val="000000"/>
          <w:sz w:val="27"/>
          <w:szCs w:val="27"/>
          <w:lang w:eastAsia="it-IT"/>
        </w:rPr>
        <w:br/>
      </w:r>
      <w:r w:rsidR="002570EA" w:rsidRPr="00701D05">
        <w:rPr>
          <w:rFonts w:ascii="Times New Roman" w:hAnsi="Times New Roman"/>
          <w:color w:val="000000"/>
          <w:sz w:val="27"/>
          <w:szCs w:val="27"/>
          <w:lang w:eastAsia="it-IT"/>
        </w:rPr>
        <w:lastRenderedPageBreak/>
        <w:t xml:space="preserve">c) </w:t>
      </w:r>
      <w:r w:rsidR="00A0564C" w:rsidRPr="00701D05">
        <w:rPr>
          <w:rFonts w:ascii="Times New Roman" w:hAnsi="Times New Roman"/>
          <w:sz w:val="32"/>
        </w:rPr>
        <w:sym w:font="Symbol" w:char="F0FF"/>
      </w:r>
      <w:r w:rsidR="002570EA" w:rsidRPr="00701D05">
        <w:rPr>
          <w:rFonts w:ascii="Times New Roman" w:hAnsi="Times New Roman"/>
          <w:color w:val="000000"/>
          <w:sz w:val="27"/>
          <w:szCs w:val="27"/>
          <w:lang w:eastAsia="it-IT"/>
        </w:rPr>
        <w:t xml:space="preserve"> </w:t>
      </w:r>
      <w:r w:rsidRPr="00701D05">
        <w:rPr>
          <w:rFonts w:ascii="Times New Roman" w:hAnsi="Times New Roman"/>
          <w:color w:val="000000"/>
          <w:sz w:val="27"/>
          <w:szCs w:val="27"/>
          <w:lang w:eastAsia="it-IT"/>
        </w:rPr>
        <w:t>Per non pensare , per sfogo</w:t>
      </w:r>
    </w:p>
    <w:p w:rsidR="000445C6" w:rsidRPr="00701D05" w:rsidRDefault="00A0564C" w:rsidP="000445C6">
      <w:pPr>
        <w:suppressAutoHyphens w:val="0"/>
        <w:spacing w:before="100" w:beforeAutospacing="1" w:after="100" w:afterAutospacing="1"/>
        <w:rPr>
          <w:rFonts w:ascii="Times New Roman" w:hAnsi="Times New Roman"/>
          <w:b/>
          <w:bCs/>
          <w:color w:val="000000"/>
          <w:sz w:val="27"/>
          <w:szCs w:val="27"/>
          <w:lang w:eastAsia="it-IT"/>
        </w:rPr>
      </w:pPr>
      <w:r w:rsidRPr="00701D05">
        <w:rPr>
          <w:rFonts w:ascii="Times New Roman" w:hAnsi="Times New Roman"/>
          <w:color w:val="000000"/>
          <w:sz w:val="27"/>
          <w:szCs w:val="27"/>
          <w:lang w:eastAsia="it-IT"/>
        </w:rPr>
        <w:br/>
      </w:r>
    </w:p>
    <w:p w:rsidR="000445C6" w:rsidRPr="00701D05" w:rsidRDefault="00F6762B" w:rsidP="000445C6">
      <w:pPr>
        <w:suppressAutoHyphens w:val="0"/>
        <w:spacing w:before="100" w:beforeAutospacing="1" w:after="100" w:afterAutospacing="1"/>
        <w:rPr>
          <w:rFonts w:ascii="Times New Roman" w:hAnsi="Times New Roman"/>
          <w:color w:val="000000"/>
          <w:sz w:val="27"/>
          <w:szCs w:val="27"/>
          <w:lang w:eastAsia="it-IT"/>
        </w:rPr>
      </w:pPr>
      <w:r w:rsidRPr="00701D05">
        <w:rPr>
          <w:rFonts w:ascii="Times New Roman" w:hAnsi="Times New Roman"/>
          <w:b/>
          <w:bCs/>
          <w:color w:val="000000"/>
          <w:sz w:val="27"/>
          <w:szCs w:val="27"/>
          <w:lang w:eastAsia="it-IT"/>
        </w:rPr>
        <w:t>4. In base a quale criterio scegli cosa vedere in televisione</w:t>
      </w:r>
      <w:r w:rsidR="000445C6" w:rsidRPr="00701D05">
        <w:rPr>
          <w:rFonts w:ascii="Times New Roman" w:hAnsi="Times New Roman"/>
          <w:b/>
          <w:bCs/>
          <w:color w:val="000000"/>
          <w:sz w:val="27"/>
          <w:szCs w:val="27"/>
          <w:lang w:eastAsia="it-IT"/>
        </w:rPr>
        <w:t>?</w:t>
      </w:r>
      <w:r w:rsidR="000445C6" w:rsidRPr="00701D05">
        <w:rPr>
          <w:rFonts w:ascii="Times New Roman" w:hAnsi="Times New Roman"/>
          <w:color w:val="000000"/>
          <w:sz w:val="27"/>
          <w:szCs w:val="27"/>
          <w:lang w:eastAsia="it-IT"/>
        </w:rPr>
        <w:br/>
      </w:r>
      <w:r w:rsidR="002570EA" w:rsidRPr="00701D05">
        <w:rPr>
          <w:rFonts w:ascii="Times New Roman" w:hAnsi="Times New Roman"/>
          <w:color w:val="000000"/>
          <w:sz w:val="27"/>
          <w:szCs w:val="27"/>
          <w:lang w:eastAsia="it-IT"/>
        </w:rPr>
        <w:t xml:space="preserve">a) </w:t>
      </w:r>
      <w:r w:rsidR="00A0564C" w:rsidRPr="00701D05">
        <w:rPr>
          <w:rFonts w:ascii="Times New Roman" w:hAnsi="Times New Roman"/>
          <w:sz w:val="32"/>
        </w:rPr>
        <w:sym w:font="Symbol" w:char="F0FF"/>
      </w:r>
      <w:r w:rsidR="002570EA" w:rsidRPr="00701D05">
        <w:rPr>
          <w:rFonts w:ascii="Times New Roman" w:hAnsi="Times New Roman"/>
          <w:color w:val="000000"/>
          <w:sz w:val="27"/>
          <w:szCs w:val="27"/>
          <w:lang w:eastAsia="it-IT"/>
        </w:rPr>
        <w:t xml:space="preserve"> </w:t>
      </w:r>
      <w:r w:rsidR="001B7ACB" w:rsidRPr="00701D05">
        <w:rPr>
          <w:rFonts w:ascii="Times New Roman" w:hAnsi="Times New Roman"/>
          <w:color w:val="000000"/>
          <w:sz w:val="27"/>
          <w:szCs w:val="27"/>
          <w:lang w:eastAsia="it-IT"/>
        </w:rPr>
        <w:t xml:space="preserve">nessun criterio, scelgo dopo aver fatto zapping </w:t>
      </w:r>
      <w:r w:rsidR="000445C6" w:rsidRPr="00701D05">
        <w:rPr>
          <w:rFonts w:ascii="Times New Roman" w:hAnsi="Times New Roman"/>
          <w:color w:val="000000"/>
          <w:sz w:val="27"/>
          <w:szCs w:val="27"/>
          <w:lang w:eastAsia="it-IT"/>
        </w:rPr>
        <w:br/>
      </w:r>
      <w:r w:rsidR="002570EA" w:rsidRPr="00701D05">
        <w:rPr>
          <w:rFonts w:ascii="Times New Roman" w:hAnsi="Times New Roman"/>
          <w:color w:val="000000"/>
          <w:sz w:val="27"/>
          <w:szCs w:val="27"/>
          <w:lang w:eastAsia="it-IT"/>
        </w:rPr>
        <w:t xml:space="preserve">b) </w:t>
      </w:r>
      <w:r w:rsidR="00A0564C" w:rsidRPr="00701D05">
        <w:rPr>
          <w:rFonts w:ascii="Times New Roman" w:hAnsi="Times New Roman"/>
          <w:sz w:val="32"/>
        </w:rPr>
        <w:sym w:font="Symbol" w:char="F0FF"/>
      </w:r>
      <w:r w:rsidR="001B7ACB" w:rsidRPr="00701D05">
        <w:rPr>
          <w:rFonts w:ascii="Times New Roman" w:hAnsi="Times New Roman"/>
          <w:color w:val="000000"/>
          <w:sz w:val="27"/>
          <w:szCs w:val="27"/>
          <w:lang w:eastAsia="it-IT"/>
        </w:rPr>
        <w:t xml:space="preserve"> in base ai miei interessi </w:t>
      </w:r>
      <w:r w:rsidR="002570EA" w:rsidRPr="00701D05">
        <w:rPr>
          <w:rFonts w:ascii="Times New Roman" w:hAnsi="Times New Roman"/>
          <w:color w:val="000000"/>
          <w:sz w:val="27"/>
          <w:szCs w:val="27"/>
          <w:lang w:eastAsia="it-IT"/>
        </w:rPr>
        <w:br/>
        <w:t xml:space="preserve">c) </w:t>
      </w:r>
      <w:r w:rsidR="00A0564C" w:rsidRPr="00701D05">
        <w:rPr>
          <w:rFonts w:ascii="Times New Roman" w:hAnsi="Times New Roman"/>
          <w:sz w:val="32"/>
        </w:rPr>
        <w:sym w:font="Symbol" w:char="F0FF"/>
      </w:r>
      <w:r w:rsidR="002570EA" w:rsidRPr="00701D05">
        <w:rPr>
          <w:rFonts w:ascii="Times New Roman" w:hAnsi="Times New Roman"/>
          <w:color w:val="000000"/>
          <w:sz w:val="27"/>
          <w:szCs w:val="27"/>
          <w:lang w:eastAsia="it-IT"/>
        </w:rPr>
        <w:t xml:space="preserve"> </w:t>
      </w:r>
      <w:r w:rsidR="001B7ACB" w:rsidRPr="00701D05">
        <w:rPr>
          <w:rFonts w:ascii="Times New Roman" w:hAnsi="Times New Roman"/>
          <w:color w:val="000000"/>
          <w:sz w:val="27"/>
          <w:szCs w:val="27"/>
          <w:lang w:eastAsia="it-IT"/>
        </w:rPr>
        <w:t>su suggerimento dei miei amici</w:t>
      </w:r>
      <w:r w:rsidR="000445C6" w:rsidRPr="00701D05">
        <w:rPr>
          <w:rFonts w:ascii="Times New Roman" w:hAnsi="Times New Roman"/>
          <w:color w:val="000000"/>
          <w:sz w:val="27"/>
          <w:szCs w:val="27"/>
          <w:lang w:eastAsia="it-IT"/>
        </w:rPr>
        <w:t xml:space="preserve"> </w:t>
      </w:r>
    </w:p>
    <w:p w:rsidR="000445C6" w:rsidRPr="00701D05" w:rsidRDefault="000445C6" w:rsidP="000445C6">
      <w:pPr>
        <w:suppressAutoHyphens w:val="0"/>
        <w:spacing w:before="100" w:beforeAutospacing="1" w:after="100" w:afterAutospacing="1"/>
        <w:rPr>
          <w:rFonts w:ascii="Times New Roman" w:hAnsi="Times New Roman"/>
          <w:color w:val="000000"/>
          <w:sz w:val="27"/>
          <w:szCs w:val="27"/>
          <w:lang w:eastAsia="it-IT"/>
        </w:rPr>
      </w:pPr>
      <w:r w:rsidRPr="00701D05">
        <w:rPr>
          <w:rFonts w:ascii="Times New Roman" w:hAnsi="Times New Roman"/>
          <w:color w:val="000000"/>
          <w:sz w:val="27"/>
          <w:szCs w:val="27"/>
          <w:lang w:eastAsia="it-IT"/>
        </w:rPr>
        <w:br/>
      </w:r>
      <w:r w:rsidRPr="00701D05">
        <w:rPr>
          <w:rFonts w:ascii="Times New Roman" w:hAnsi="Times New Roman"/>
          <w:b/>
          <w:bCs/>
          <w:color w:val="000000"/>
          <w:sz w:val="27"/>
          <w:szCs w:val="27"/>
          <w:lang w:eastAsia="it-IT"/>
        </w:rPr>
        <w:t>5. Quante</w:t>
      </w:r>
      <w:r w:rsidR="00C37DED">
        <w:rPr>
          <w:rFonts w:ascii="Times New Roman" w:hAnsi="Times New Roman"/>
          <w:b/>
          <w:bCs/>
          <w:color w:val="000000"/>
          <w:sz w:val="27"/>
          <w:szCs w:val="27"/>
          <w:lang w:eastAsia="it-IT"/>
        </w:rPr>
        <w:t xml:space="preserve"> ore di sport pratichi alla settimana</w:t>
      </w:r>
      <w:r w:rsidRPr="00701D05">
        <w:rPr>
          <w:rFonts w:ascii="Times New Roman" w:hAnsi="Times New Roman"/>
          <w:b/>
          <w:bCs/>
          <w:color w:val="000000"/>
          <w:sz w:val="27"/>
          <w:szCs w:val="27"/>
          <w:lang w:eastAsia="it-IT"/>
        </w:rPr>
        <w:t>?</w:t>
      </w:r>
      <w:r w:rsidR="002570EA" w:rsidRPr="00701D05">
        <w:rPr>
          <w:rFonts w:ascii="Times New Roman" w:hAnsi="Times New Roman"/>
          <w:color w:val="000000"/>
          <w:sz w:val="27"/>
          <w:szCs w:val="27"/>
          <w:lang w:eastAsia="it-IT"/>
        </w:rPr>
        <w:br/>
        <w:t xml:space="preserve">a) </w:t>
      </w:r>
      <w:r w:rsidR="00A0564C" w:rsidRPr="00701D05">
        <w:rPr>
          <w:rFonts w:ascii="Times New Roman" w:hAnsi="Times New Roman"/>
          <w:sz w:val="32"/>
        </w:rPr>
        <w:sym w:font="Symbol" w:char="F0FF"/>
      </w:r>
      <w:r w:rsidR="00C37DED">
        <w:rPr>
          <w:rFonts w:ascii="Times New Roman" w:hAnsi="Times New Roman"/>
          <w:color w:val="000000"/>
          <w:sz w:val="27"/>
          <w:szCs w:val="27"/>
          <w:lang w:eastAsia="it-IT"/>
        </w:rPr>
        <w:t xml:space="preserve"> nessuna</w:t>
      </w:r>
      <w:r w:rsidR="002570EA" w:rsidRPr="00701D05">
        <w:rPr>
          <w:rFonts w:ascii="Times New Roman" w:hAnsi="Times New Roman"/>
          <w:color w:val="000000"/>
          <w:sz w:val="27"/>
          <w:szCs w:val="27"/>
          <w:lang w:eastAsia="it-IT"/>
        </w:rPr>
        <w:br/>
        <w:t xml:space="preserve">b) </w:t>
      </w:r>
      <w:r w:rsidR="00A0564C" w:rsidRPr="00701D05">
        <w:rPr>
          <w:rFonts w:ascii="Times New Roman" w:hAnsi="Times New Roman"/>
          <w:sz w:val="32"/>
        </w:rPr>
        <w:sym w:font="Symbol" w:char="F0FF"/>
      </w:r>
      <w:r w:rsidR="00A0564C" w:rsidRPr="00701D05">
        <w:rPr>
          <w:rFonts w:ascii="Times New Roman" w:hAnsi="Times New Roman"/>
          <w:sz w:val="32"/>
        </w:rPr>
        <w:t xml:space="preserve"> </w:t>
      </w:r>
      <w:r w:rsidR="00C37DED" w:rsidRPr="00C37DED">
        <w:rPr>
          <w:rFonts w:ascii="Times New Roman" w:hAnsi="Times New Roman"/>
          <w:sz w:val="27"/>
          <w:szCs w:val="27"/>
        </w:rPr>
        <w:t>1-2</w:t>
      </w:r>
      <w:r w:rsidR="002570EA" w:rsidRPr="00C37DED">
        <w:rPr>
          <w:rFonts w:ascii="Times New Roman" w:hAnsi="Times New Roman"/>
          <w:color w:val="000000"/>
          <w:sz w:val="27"/>
          <w:szCs w:val="27"/>
          <w:lang w:eastAsia="it-IT"/>
        </w:rPr>
        <w:br/>
      </w:r>
      <w:r w:rsidR="002570EA" w:rsidRPr="00701D05">
        <w:rPr>
          <w:rFonts w:ascii="Times New Roman" w:hAnsi="Times New Roman"/>
          <w:color w:val="000000"/>
          <w:sz w:val="27"/>
          <w:szCs w:val="27"/>
          <w:lang w:eastAsia="it-IT"/>
        </w:rPr>
        <w:t xml:space="preserve">c) </w:t>
      </w:r>
      <w:r w:rsidR="00A0564C" w:rsidRPr="00701D05">
        <w:rPr>
          <w:rFonts w:ascii="Times New Roman" w:hAnsi="Times New Roman"/>
          <w:sz w:val="32"/>
        </w:rPr>
        <w:sym w:font="Symbol" w:char="F0FF"/>
      </w:r>
      <w:r w:rsidR="002570EA" w:rsidRPr="00701D05">
        <w:rPr>
          <w:rFonts w:ascii="Times New Roman" w:hAnsi="Times New Roman"/>
          <w:color w:val="000000"/>
          <w:sz w:val="27"/>
          <w:szCs w:val="27"/>
          <w:lang w:eastAsia="it-IT"/>
        </w:rPr>
        <w:t xml:space="preserve"> </w:t>
      </w:r>
      <w:r w:rsidRPr="00701D05">
        <w:rPr>
          <w:rFonts w:ascii="Times New Roman" w:hAnsi="Times New Roman"/>
          <w:color w:val="000000"/>
          <w:sz w:val="27"/>
          <w:szCs w:val="27"/>
          <w:lang w:eastAsia="it-IT"/>
        </w:rPr>
        <w:t xml:space="preserve">3-4 </w:t>
      </w:r>
    </w:p>
    <w:p w:rsidR="000445C6" w:rsidRPr="00701D05" w:rsidRDefault="000445C6" w:rsidP="000445C6">
      <w:pPr>
        <w:suppressAutoHyphens w:val="0"/>
        <w:spacing w:before="100" w:beforeAutospacing="1" w:after="100" w:afterAutospacing="1"/>
        <w:rPr>
          <w:rFonts w:ascii="Times New Roman" w:hAnsi="Times New Roman"/>
          <w:color w:val="000000"/>
          <w:sz w:val="27"/>
          <w:szCs w:val="27"/>
          <w:lang w:eastAsia="it-IT"/>
        </w:rPr>
      </w:pPr>
      <w:r w:rsidRPr="00701D05">
        <w:rPr>
          <w:rFonts w:ascii="Times New Roman" w:hAnsi="Times New Roman"/>
          <w:color w:val="000000"/>
          <w:sz w:val="27"/>
          <w:szCs w:val="27"/>
          <w:lang w:eastAsia="it-IT"/>
        </w:rPr>
        <w:br/>
      </w:r>
      <w:r w:rsidR="000B1681" w:rsidRPr="00701D05">
        <w:rPr>
          <w:rFonts w:ascii="Times New Roman" w:hAnsi="Times New Roman"/>
          <w:b/>
          <w:bCs/>
          <w:color w:val="000000"/>
          <w:sz w:val="27"/>
          <w:szCs w:val="27"/>
          <w:lang w:eastAsia="it-IT"/>
        </w:rPr>
        <w:t>6. Quante ore navighi in</w:t>
      </w:r>
      <w:r w:rsidRPr="00701D05">
        <w:rPr>
          <w:rFonts w:ascii="Times New Roman" w:hAnsi="Times New Roman"/>
          <w:b/>
          <w:bCs/>
          <w:color w:val="000000"/>
          <w:sz w:val="27"/>
          <w:szCs w:val="27"/>
          <w:lang w:eastAsia="it-IT"/>
        </w:rPr>
        <w:t xml:space="preserve"> internet ogni giorno?</w:t>
      </w:r>
      <w:r w:rsidR="002570EA" w:rsidRPr="00701D05">
        <w:rPr>
          <w:rFonts w:ascii="Times New Roman" w:hAnsi="Times New Roman"/>
          <w:color w:val="000000"/>
          <w:sz w:val="27"/>
          <w:szCs w:val="27"/>
          <w:lang w:eastAsia="it-IT"/>
        </w:rPr>
        <w:br/>
        <w:t xml:space="preserve">a)  </w:t>
      </w:r>
      <w:r w:rsidR="00E01718" w:rsidRPr="00701D05">
        <w:rPr>
          <w:rFonts w:ascii="Times New Roman" w:hAnsi="Times New Roman"/>
          <w:sz w:val="32"/>
        </w:rPr>
        <w:sym w:font="Symbol" w:char="F0FF"/>
      </w:r>
      <w:r w:rsidR="00E01718" w:rsidRPr="00701D05">
        <w:rPr>
          <w:rFonts w:ascii="Times New Roman" w:hAnsi="Times New Roman"/>
          <w:sz w:val="32"/>
        </w:rPr>
        <w:t xml:space="preserve"> </w:t>
      </w:r>
      <w:r w:rsidR="002570EA" w:rsidRPr="00701D05">
        <w:rPr>
          <w:rFonts w:ascii="Times New Roman" w:hAnsi="Times New Roman"/>
          <w:color w:val="000000"/>
          <w:sz w:val="27"/>
          <w:szCs w:val="27"/>
          <w:lang w:eastAsia="it-IT"/>
        </w:rPr>
        <w:t>nessuna</w:t>
      </w:r>
      <w:r w:rsidR="002570EA" w:rsidRPr="00701D05">
        <w:rPr>
          <w:rFonts w:ascii="Times New Roman" w:hAnsi="Times New Roman"/>
          <w:color w:val="000000"/>
          <w:sz w:val="27"/>
          <w:szCs w:val="27"/>
          <w:lang w:eastAsia="it-IT"/>
        </w:rPr>
        <w:br/>
        <w:t xml:space="preserve">b)  </w:t>
      </w:r>
      <w:r w:rsidR="00E01718" w:rsidRPr="00701D05">
        <w:rPr>
          <w:rFonts w:ascii="Times New Roman" w:hAnsi="Times New Roman"/>
          <w:sz w:val="32"/>
        </w:rPr>
        <w:sym w:font="Symbol" w:char="F0FF"/>
      </w:r>
      <w:r w:rsidR="00E01718" w:rsidRPr="00701D05">
        <w:rPr>
          <w:rFonts w:ascii="Times New Roman" w:hAnsi="Times New Roman"/>
          <w:sz w:val="32"/>
        </w:rPr>
        <w:t xml:space="preserve"> </w:t>
      </w:r>
      <w:r w:rsidR="002570EA" w:rsidRPr="00701D05">
        <w:rPr>
          <w:rFonts w:ascii="Times New Roman" w:hAnsi="Times New Roman"/>
          <w:color w:val="000000"/>
          <w:sz w:val="27"/>
          <w:szCs w:val="27"/>
          <w:lang w:eastAsia="it-IT"/>
        </w:rPr>
        <w:t>1-2 ore</w:t>
      </w:r>
      <w:r w:rsidR="002570EA" w:rsidRPr="00701D05">
        <w:rPr>
          <w:rFonts w:ascii="Times New Roman" w:hAnsi="Times New Roman"/>
          <w:color w:val="000000"/>
          <w:sz w:val="27"/>
          <w:szCs w:val="27"/>
          <w:lang w:eastAsia="it-IT"/>
        </w:rPr>
        <w:br/>
        <w:t xml:space="preserve">c)  </w:t>
      </w:r>
      <w:r w:rsidR="00E01718" w:rsidRPr="00701D05">
        <w:rPr>
          <w:rFonts w:ascii="Times New Roman" w:hAnsi="Times New Roman"/>
          <w:sz w:val="32"/>
        </w:rPr>
        <w:sym w:font="Symbol" w:char="F0FF"/>
      </w:r>
      <w:r w:rsidR="00E01718" w:rsidRPr="00701D05">
        <w:rPr>
          <w:rFonts w:ascii="Times New Roman" w:hAnsi="Times New Roman"/>
          <w:sz w:val="32"/>
        </w:rPr>
        <w:t xml:space="preserve"> </w:t>
      </w:r>
      <w:r w:rsidRPr="00701D05">
        <w:rPr>
          <w:rFonts w:ascii="Times New Roman" w:hAnsi="Times New Roman"/>
          <w:color w:val="000000"/>
          <w:sz w:val="27"/>
          <w:szCs w:val="27"/>
          <w:lang w:eastAsia="it-IT"/>
        </w:rPr>
        <w:t xml:space="preserve">3-6 ore </w:t>
      </w:r>
    </w:p>
    <w:p w:rsidR="00E32184" w:rsidRDefault="000445C6" w:rsidP="000445C6">
      <w:pPr>
        <w:suppressAutoHyphens w:val="0"/>
        <w:spacing w:before="100" w:beforeAutospacing="1" w:after="100" w:afterAutospacing="1"/>
        <w:rPr>
          <w:rFonts w:ascii="Times New Roman" w:hAnsi="Times New Roman"/>
          <w:b/>
          <w:bCs/>
          <w:color w:val="000000"/>
          <w:sz w:val="27"/>
          <w:szCs w:val="27"/>
          <w:lang w:eastAsia="it-IT"/>
        </w:rPr>
      </w:pPr>
      <w:r w:rsidRPr="00701D05">
        <w:rPr>
          <w:rFonts w:ascii="Times New Roman" w:hAnsi="Times New Roman"/>
          <w:color w:val="000000"/>
          <w:sz w:val="27"/>
          <w:szCs w:val="27"/>
          <w:lang w:eastAsia="it-IT"/>
        </w:rPr>
        <w:br/>
      </w:r>
    </w:p>
    <w:p w:rsidR="00E32184" w:rsidRDefault="00E32184" w:rsidP="000445C6">
      <w:pPr>
        <w:suppressAutoHyphens w:val="0"/>
        <w:spacing w:before="100" w:beforeAutospacing="1" w:after="100" w:afterAutospacing="1"/>
        <w:rPr>
          <w:rFonts w:ascii="Times New Roman" w:hAnsi="Times New Roman"/>
          <w:b/>
          <w:bCs/>
          <w:color w:val="000000"/>
          <w:sz w:val="27"/>
          <w:szCs w:val="27"/>
          <w:lang w:eastAsia="it-IT"/>
        </w:rPr>
      </w:pPr>
    </w:p>
    <w:p w:rsidR="000445C6" w:rsidRPr="00701D05" w:rsidRDefault="000445C6" w:rsidP="000445C6">
      <w:pPr>
        <w:suppressAutoHyphens w:val="0"/>
        <w:spacing w:before="100" w:beforeAutospacing="1" w:after="100" w:afterAutospacing="1"/>
        <w:rPr>
          <w:rFonts w:ascii="Times New Roman" w:hAnsi="Times New Roman"/>
          <w:color w:val="000000"/>
          <w:sz w:val="27"/>
          <w:szCs w:val="27"/>
          <w:lang w:eastAsia="it-IT"/>
        </w:rPr>
      </w:pPr>
      <w:r w:rsidRPr="00701D05">
        <w:rPr>
          <w:rFonts w:ascii="Times New Roman" w:hAnsi="Times New Roman"/>
          <w:b/>
          <w:bCs/>
          <w:color w:val="000000"/>
          <w:sz w:val="27"/>
          <w:szCs w:val="27"/>
          <w:lang w:eastAsia="it-IT"/>
        </w:rPr>
        <w:t>7. Qual’ è il tuo passatempo preferito?</w:t>
      </w:r>
      <w:r w:rsidR="00E56683" w:rsidRPr="00701D05">
        <w:rPr>
          <w:rFonts w:ascii="Times New Roman" w:hAnsi="Times New Roman"/>
          <w:color w:val="000000"/>
          <w:sz w:val="27"/>
          <w:szCs w:val="27"/>
          <w:lang w:eastAsia="it-IT"/>
        </w:rPr>
        <w:br/>
        <w:t xml:space="preserve">a)  </w:t>
      </w:r>
      <w:r w:rsidR="00E01718" w:rsidRPr="00701D05">
        <w:rPr>
          <w:rFonts w:ascii="Times New Roman" w:hAnsi="Times New Roman"/>
          <w:sz w:val="32"/>
        </w:rPr>
        <w:sym w:font="Symbol" w:char="F0FF"/>
      </w:r>
      <w:r w:rsidR="00E01718" w:rsidRPr="00701D05">
        <w:rPr>
          <w:rFonts w:ascii="Times New Roman" w:hAnsi="Times New Roman"/>
          <w:sz w:val="32"/>
        </w:rPr>
        <w:t xml:space="preserve"> </w:t>
      </w:r>
      <w:r w:rsidR="00AF1F4B" w:rsidRPr="00701D05">
        <w:rPr>
          <w:rFonts w:ascii="Times New Roman" w:hAnsi="Times New Roman"/>
          <w:color w:val="000000"/>
          <w:sz w:val="27"/>
          <w:szCs w:val="27"/>
          <w:lang w:eastAsia="it-IT"/>
        </w:rPr>
        <w:t>Guardare la TV</w:t>
      </w:r>
      <w:r w:rsidR="00E56683" w:rsidRPr="00701D05">
        <w:rPr>
          <w:rFonts w:ascii="Times New Roman" w:hAnsi="Times New Roman"/>
          <w:color w:val="000000"/>
          <w:sz w:val="27"/>
          <w:szCs w:val="27"/>
          <w:lang w:eastAsia="it-IT"/>
        </w:rPr>
        <w:br/>
        <w:t xml:space="preserve">b)  </w:t>
      </w:r>
      <w:r w:rsidR="00E01718" w:rsidRPr="00701D05">
        <w:rPr>
          <w:rFonts w:ascii="Times New Roman" w:hAnsi="Times New Roman"/>
          <w:sz w:val="32"/>
        </w:rPr>
        <w:sym w:font="Symbol" w:char="F0FF"/>
      </w:r>
      <w:r w:rsidR="00AF1F4B" w:rsidRPr="00701D05">
        <w:rPr>
          <w:rFonts w:ascii="Times New Roman" w:hAnsi="Times New Roman"/>
          <w:sz w:val="32"/>
        </w:rPr>
        <w:t xml:space="preserve"> </w:t>
      </w:r>
      <w:r w:rsidR="00AF1F4B" w:rsidRPr="00701D05">
        <w:rPr>
          <w:rFonts w:ascii="Times New Roman" w:hAnsi="Times New Roman"/>
          <w:sz w:val="28"/>
        </w:rPr>
        <w:t>Uscire con gli amici</w:t>
      </w:r>
      <w:r w:rsidR="00E56683" w:rsidRPr="00701D05">
        <w:rPr>
          <w:rFonts w:ascii="Times New Roman" w:hAnsi="Times New Roman"/>
          <w:color w:val="000000"/>
          <w:szCs w:val="27"/>
          <w:lang w:eastAsia="it-IT"/>
        </w:rPr>
        <w:br/>
      </w:r>
      <w:r w:rsidR="00E56683" w:rsidRPr="00701D05">
        <w:rPr>
          <w:rFonts w:ascii="Times New Roman" w:hAnsi="Times New Roman"/>
          <w:color w:val="000000"/>
          <w:sz w:val="27"/>
          <w:szCs w:val="27"/>
          <w:lang w:eastAsia="it-IT"/>
        </w:rPr>
        <w:t xml:space="preserve">c)  </w:t>
      </w:r>
      <w:r w:rsidR="00E01718" w:rsidRPr="00701D05">
        <w:rPr>
          <w:rFonts w:ascii="Times New Roman" w:hAnsi="Times New Roman"/>
          <w:sz w:val="32"/>
        </w:rPr>
        <w:sym w:font="Symbol" w:char="F0FF"/>
      </w:r>
      <w:r w:rsidR="00E01718" w:rsidRPr="00701D05">
        <w:rPr>
          <w:rFonts w:ascii="Times New Roman" w:hAnsi="Times New Roman"/>
          <w:sz w:val="32"/>
        </w:rPr>
        <w:t xml:space="preserve"> </w:t>
      </w:r>
      <w:r w:rsidR="007C382B">
        <w:rPr>
          <w:rFonts w:ascii="Times New Roman" w:hAnsi="Times New Roman"/>
          <w:color w:val="000000"/>
          <w:sz w:val="27"/>
          <w:szCs w:val="27"/>
          <w:lang w:eastAsia="it-IT"/>
        </w:rPr>
        <w:t>F</w:t>
      </w:r>
      <w:r w:rsidR="004139D8" w:rsidRPr="00701D05">
        <w:rPr>
          <w:rFonts w:ascii="Times New Roman" w:hAnsi="Times New Roman"/>
          <w:color w:val="000000"/>
          <w:sz w:val="27"/>
          <w:szCs w:val="27"/>
          <w:lang w:eastAsia="it-IT"/>
        </w:rPr>
        <w:t>are attività fisica</w:t>
      </w:r>
    </w:p>
    <w:p w:rsidR="00B54C7C" w:rsidRDefault="000445C6" w:rsidP="000445C6">
      <w:pPr>
        <w:suppressAutoHyphens w:val="0"/>
        <w:spacing w:before="100" w:beforeAutospacing="1" w:after="100" w:afterAutospacing="1"/>
        <w:rPr>
          <w:rFonts w:ascii="Times New Roman" w:hAnsi="Times New Roman"/>
          <w:color w:val="000000"/>
          <w:sz w:val="27"/>
          <w:szCs w:val="27"/>
          <w:lang w:eastAsia="it-IT"/>
        </w:rPr>
      </w:pPr>
      <w:r w:rsidRPr="00701D05">
        <w:rPr>
          <w:rFonts w:ascii="Times New Roman" w:hAnsi="Times New Roman"/>
          <w:color w:val="000000"/>
          <w:sz w:val="27"/>
          <w:szCs w:val="27"/>
          <w:lang w:eastAsia="it-IT"/>
        </w:rPr>
        <w:br/>
      </w:r>
      <w:r w:rsidRPr="00701D05">
        <w:rPr>
          <w:rFonts w:ascii="Times New Roman" w:hAnsi="Times New Roman"/>
          <w:b/>
          <w:bCs/>
          <w:color w:val="000000"/>
          <w:sz w:val="27"/>
          <w:szCs w:val="27"/>
          <w:lang w:eastAsia="it-IT"/>
        </w:rPr>
        <w:t>8. Come ti s</w:t>
      </w:r>
      <w:r w:rsidR="00C3542D" w:rsidRPr="00701D05">
        <w:rPr>
          <w:rFonts w:ascii="Times New Roman" w:hAnsi="Times New Roman"/>
          <w:b/>
          <w:bCs/>
          <w:color w:val="000000"/>
          <w:sz w:val="27"/>
          <w:szCs w:val="27"/>
          <w:lang w:eastAsia="it-IT"/>
        </w:rPr>
        <w:t>enti dopo aver guardato la TV</w:t>
      </w:r>
      <w:r w:rsidRPr="00701D05">
        <w:rPr>
          <w:rFonts w:ascii="Times New Roman" w:hAnsi="Times New Roman"/>
          <w:b/>
          <w:bCs/>
          <w:color w:val="000000"/>
          <w:sz w:val="27"/>
          <w:szCs w:val="27"/>
          <w:lang w:eastAsia="it-IT"/>
        </w:rPr>
        <w:t>?</w:t>
      </w:r>
      <w:r w:rsidR="00E01718" w:rsidRPr="00701D05">
        <w:rPr>
          <w:rFonts w:ascii="Times New Roman" w:hAnsi="Times New Roman"/>
          <w:color w:val="000000"/>
          <w:sz w:val="27"/>
          <w:szCs w:val="27"/>
          <w:lang w:eastAsia="it-IT"/>
        </w:rPr>
        <w:br/>
        <w:t>a)</w:t>
      </w:r>
      <w:r w:rsidR="002570EA" w:rsidRPr="00701D05">
        <w:rPr>
          <w:rFonts w:ascii="Times New Roman" w:hAnsi="Times New Roman"/>
          <w:color w:val="000000"/>
          <w:sz w:val="27"/>
          <w:szCs w:val="27"/>
          <w:lang w:eastAsia="it-IT"/>
        </w:rPr>
        <w:t xml:space="preserve"> </w:t>
      </w:r>
      <w:r w:rsidR="00E01718" w:rsidRPr="00701D05">
        <w:rPr>
          <w:rFonts w:ascii="Times New Roman" w:hAnsi="Times New Roman"/>
          <w:sz w:val="32"/>
        </w:rPr>
        <w:sym w:font="Symbol" w:char="F0FF"/>
      </w:r>
      <w:r w:rsidR="002570EA" w:rsidRPr="00701D05">
        <w:rPr>
          <w:rFonts w:ascii="Times New Roman" w:hAnsi="Times New Roman"/>
          <w:color w:val="000000"/>
          <w:sz w:val="27"/>
          <w:szCs w:val="27"/>
          <w:lang w:eastAsia="it-IT"/>
        </w:rPr>
        <w:t>Aggressivo</w:t>
      </w:r>
      <w:r w:rsidR="002570EA" w:rsidRPr="00701D05">
        <w:rPr>
          <w:rFonts w:ascii="Times New Roman" w:hAnsi="Times New Roman"/>
          <w:color w:val="000000"/>
          <w:sz w:val="27"/>
          <w:szCs w:val="27"/>
          <w:lang w:eastAsia="it-IT"/>
        </w:rPr>
        <w:br/>
        <w:t xml:space="preserve">b) </w:t>
      </w:r>
      <w:r w:rsidR="00E01718" w:rsidRPr="00701D05">
        <w:rPr>
          <w:rFonts w:ascii="Times New Roman" w:hAnsi="Times New Roman"/>
          <w:sz w:val="32"/>
        </w:rPr>
        <w:sym w:font="Symbol" w:char="F0FF"/>
      </w:r>
      <w:r w:rsidR="001B7ACB" w:rsidRPr="00701D05">
        <w:rPr>
          <w:rFonts w:ascii="Times New Roman" w:hAnsi="Times New Roman"/>
          <w:color w:val="000000"/>
          <w:sz w:val="27"/>
          <w:szCs w:val="27"/>
          <w:lang w:eastAsia="it-IT"/>
        </w:rPr>
        <w:t xml:space="preserve"> Stanco/annoiato</w:t>
      </w:r>
      <w:r w:rsidR="00E01718" w:rsidRPr="00701D05">
        <w:rPr>
          <w:rFonts w:ascii="Times New Roman" w:hAnsi="Times New Roman"/>
          <w:color w:val="000000"/>
          <w:sz w:val="27"/>
          <w:szCs w:val="27"/>
          <w:lang w:eastAsia="it-IT"/>
        </w:rPr>
        <w:br/>
        <w:t>c)</w:t>
      </w:r>
      <w:r w:rsidR="002570EA" w:rsidRPr="00701D05">
        <w:rPr>
          <w:rFonts w:ascii="Times New Roman" w:hAnsi="Times New Roman"/>
          <w:color w:val="000000"/>
          <w:sz w:val="27"/>
          <w:szCs w:val="27"/>
          <w:lang w:eastAsia="it-IT"/>
        </w:rPr>
        <w:t xml:space="preserve"> </w:t>
      </w:r>
      <w:r w:rsidR="00E01718" w:rsidRPr="00701D05">
        <w:rPr>
          <w:rFonts w:ascii="Times New Roman" w:hAnsi="Times New Roman"/>
          <w:sz w:val="32"/>
        </w:rPr>
        <w:sym w:font="Symbol" w:char="F0FF"/>
      </w:r>
      <w:r w:rsidRPr="00701D05">
        <w:rPr>
          <w:rFonts w:ascii="Times New Roman" w:hAnsi="Times New Roman"/>
          <w:color w:val="000000"/>
          <w:sz w:val="27"/>
          <w:szCs w:val="27"/>
          <w:lang w:eastAsia="it-IT"/>
        </w:rPr>
        <w:t xml:space="preserve">Rilassato </w:t>
      </w:r>
    </w:p>
    <w:p w:rsidR="00A42AFB" w:rsidRDefault="000445C6" w:rsidP="000445C6">
      <w:pPr>
        <w:suppressAutoHyphens w:val="0"/>
        <w:spacing w:before="100" w:beforeAutospacing="1" w:after="100" w:afterAutospacing="1"/>
        <w:rPr>
          <w:rFonts w:ascii="Times New Roman" w:hAnsi="Times New Roman"/>
          <w:b/>
          <w:bCs/>
          <w:color w:val="000000"/>
          <w:sz w:val="27"/>
          <w:szCs w:val="27"/>
          <w:lang w:eastAsia="it-IT"/>
        </w:rPr>
      </w:pPr>
      <w:r w:rsidRPr="00701D05">
        <w:rPr>
          <w:rFonts w:ascii="Times New Roman" w:hAnsi="Times New Roman"/>
          <w:color w:val="000000"/>
          <w:sz w:val="27"/>
          <w:szCs w:val="27"/>
          <w:lang w:eastAsia="it-IT"/>
        </w:rPr>
        <w:br/>
      </w:r>
    </w:p>
    <w:p w:rsidR="00A42AFB" w:rsidRDefault="00A42AFB" w:rsidP="000445C6">
      <w:pPr>
        <w:suppressAutoHyphens w:val="0"/>
        <w:spacing w:before="100" w:beforeAutospacing="1" w:after="100" w:afterAutospacing="1"/>
        <w:rPr>
          <w:rFonts w:ascii="Times New Roman" w:hAnsi="Times New Roman"/>
          <w:b/>
          <w:bCs/>
          <w:color w:val="000000"/>
          <w:sz w:val="27"/>
          <w:szCs w:val="27"/>
          <w:lang w:eastAsia="it-IT"/>
        </w:rPr>
      </w:pPr>
    </w:p>
    <w:p w:rsidR="00A42AFB" w:rsidRDefault="000445C6" w:rsidP="000445C6">
      <w:pPr>
        <w:suppressAutoHyphens w:val="0"/>
        <w:spacing w:before="100" w:beforeAutospacing="1" w:after="100" w:afterAutospacing="1"/>
        <w:rPr>
          <w:rFonts w:ascii="Times New Roman" w:hAnsi="Times New Roman"/>
          <w:color w:val="000000"/>
          <w:sz w:val="27"/>
          <w:szCs w:val="27"/>
          <w:lang w:eastAsia="it-IT"/>
        </w:rPr>
      </w:pPr>
      <w:r w:rsidRPr="00701D05">
        <w:rPr>
          <w:rFonts w:ascii="Times New Roman" w:hAnsi="Times New Roman"/>
          <w:b/>
          <w:bCs/>
          <w:color w:val="000000"/>
          <w:sz w:val="27"/>
          <w:szCs w:val="27"/>
          <w:lang w:eastAsia="it-IT"/>
        </w:rPr>
        <w:lastRenderedPageBreak/>
        <w:t>9. M o F?</w:t>
      </w:r>
      <w:r w:rsidR="002570EA" w:rsidRPr="00701D05">
        <w:rPr>
          <w:rFonts w:ascii="Times New Roman" w:hAnsi="Times New Roman"/>
          <w:color w:val="000000"/>
          <w:sz w:val="27"/>
          <w:szCs w:val="27"/>
          <w:lang w:eastAsia="it-IT"/>
        </w:rPr>
        <w:br/>
        <w:t xml:space="preserve">a) </w:t>
      </w:r>
      <w:r w:rsidR="00E01718" w:rsidRPr="00701D05">
        <w:rPr>
          <w:rFonts w:ascii="Times New Roman" w:hAnsi="Times New Roman"/>
          <w:sz w:val="32"/>
        </w:rPr>
        <w:sym w:font="Symbol" w:char="F0FF"/>
      </w:r>
      <w:r w:rsidR="002570EA" w:rsidRPr="00701D05">
        <w:rPr>
          <w:rFonts w:ascii="Times New Roman" w:hAnsi="Times New Roman"/>
          <w:color w:val="000000"/>
          <w:sz w:val="27"/>
          <w:szCs w:val="27"/>
          <w:lang w:eastAsia="it-IT"/>
        </w:rPr>
        <w:t xml:space="preserve"> M</w:t>
      </w:r>
    </w:p>
    <w:p w:rsidR="000445C6" w:rsidRPr="00701D05" w:rsidRDefault="002570EA" w:rsidP="000445C6">
      <w:pPr>
        <w:suppressAutoHyphens w:val="0"/>
        <w:spacing w:before="100" w:beforeAutospacing="1" w:after="100" w:afterAutospacing="1"/>
        <w:rPr>
          <w:rFonts w:ascii="Times New Roman" w:hAnsi="Times New Roman"/>
          <w:color w:val="000000"/>
          <w:sz w:val="27"/>
          <w:szCs w:val="27"/>
          <w:lang w:eastAsia="it-IT"/>
        </w:rPr>
      </w:pPr>
      <w:r w:rsidRPr="00701D05">
        <w:rPr>
          <w:rFonts w:ascii="Times New Roman" w:hAnsi="Times New Roman"/>
          <w:color w:val="000000"/>
          <w:sz w:val="27"/>
          <w:szCs w:val="27"/>
          <w:lang w:eastAsia="it-IT"/>
        </w:rPr>
        <w:t xml:space="preserve">b) </w:t>
      </w:r>
      <w:r w:rsidR="00E01718" w:rsidRPr="00701D05">
        <w:rPr>
          <w:rFonts w:ascii="Times New Roman" w:hAnsi="Times New Roman"/>
          <w:sz w:val="32"/>
        </w:rPr>
        <w:sym w:font="Symbol" w:char="F0FF"/>
      </w:r>
      <w:r w:rsidRPr="00701D05">
        <w:rPr>
          <w:rFonts w:ascii="Times New Roman" w:hAnsi="Times New Roman"/>
          <w:color w:val="000000"/>
          <w:sz w:val="27"/>
          <w:szCs w:val="27"/>
          <w:lang w:eastAsia="it-IT"/>
        </w:rPr>
        <w:t xml:space="preserve"> </w:t>
      </w:r>
      <w:r w:rsidR="000445C6" w:rsidRPr="00701D05">
        <w:rPr>
          <w:rFonts w:ascii="Times New Roman" w:hAnsi="Times New Roman"/>
          <w:color w:val="000000"/>
          <w:sz w:val="27"/>
          <w:szCs w:val="27"/>
          <w:lang w:eastAsia="it-IT"/>
        </w:rPr>
        <w:t xml:space="preserve">F </w:t>
      </w:r>
    </w:p>
    <w:p w:rsidR="000445C6" w:rsidRPr="00701D05" w:rsidRDefault="000445C6" w:rsidP="000445C6">
      <w:pPr>
        <w:suppressAutoHyphens w:val="0"/>
        <w:spacing w:before="100" w:beforeAutospacing="1" w:after="100" w:afterAutospacing="1"/>
        <w:rPr>
          <w:rFonts w:ascii="Times New Roman" w:hAnsi="Times New Roman"/>
          <w:b/>
          <w:bCs/>
          <w:color w:val="000000"/>
          <w:sz w:val="27"/>
          <w:szCs w:val="27"/>
          <w:lang w:eastAsia="it-IT"/>
        </w:rPr>
      </w:pPr>
      <w:r w:rsidRPr="00701D05">
        <w:rPr>
          <w:rFonts w:ascii="Times New Roman" w:hAnsi="Times New Roman"/>
          <w:color w:val="000000"/>
          <w:sz w:val="27"/>
          <w:szCs w:val="27"/>
          <w:lang w:eastAsia="it-IT"/>
        </w:rPr>
        <w:br/>
      </w:r>
    </w:p>
    <w:p w:rsidR="000445C6" w:rsidRPr="00701D05" w:rsidRDefault="00C3542D" w:rsidP="000445C6">
      <w:pPr>
        <w:suppressAutoHyphens w:val="0"/>
        <w:spacing w:before="100" w:beforeAutospacing="1" w:after="100" w:afterAutospacing="1"/>
        <w:rPr>
          <w:rFonts w:ascii="Times New Roman" w:hAnsi="Times New Roman"/>
          <w:color w:val="000000"/>
          <w:sz w:val="27"/>
          <w:szCs w:val="27"/>
          <w:lang w:eastAsia="it-IT"/>
        </w:rPr>
      </w:pPr>
      <w:r w:rsidRPr="00701D05">
        <w:rPr>
          <w:rFonts w:ascii="Times New Roman" w:hAnsi="Times New Roman"/>
          <w:b/>
          <w:bCs/>
          <w:color w:val="000000"/>
          <w:sz w:val="27"/>
          <w:szCs w:val="27"/>
          <w:lang w:eastAsia="it-IT"/>
        </w:rPr>
        <w:t>10. C’è più di un televisore in casa tua</w:t>
      </w:r>
      <w:r w:rsidR="000445C6" w:rsidRPr="00701D05">
        <w:rPr>
          <w:rFonts w:ascii="Times New Roman" w:hAnsi="Times New Roman"/>
          <w:b/>
          <w:bCs/>
          <w:color w:val="000000"/>
          <w:sz w:val="27"/>
          <w:szCs w:val="27"/>
          <w:lang w:eastAsia="it-IT"/>
        </w:rPr>
        <w:t>?</w:t>
      </w:r>
      <w:r w:rsidR="000445C6" w:rsidRPr="00701D05">
        <w:rPr>
          <w:rFonts w:ascii="Times New Roman" w:hAnsi="Times New Roman"/>
          <w:color w:val="000000"/>
          <w:sz w:val="27"/>
          <w:szCs w:val="27"/>
          <w:lang w:eastAsia="it-IT"/>
        </w:rPr>
        <w:br/>
      </w:r>
      <w:r w:rsidR="002570EA" w:rsidRPr="00701D05">
        <w:rPr>
          <w:rFonts w:ascii="Times New Roman" w:hAnsi="Times New Roman"/>
          <w:color w:val="000000"/>
          <w:sz w:val="27"/>
          <w:szCs w:val="27"/>
          <w:lang w:eastAsia="it-IT"/>
        </w:rPr>
        <w:t xml:space="preserve">a) </w:t>
      </w:r>
      <w:r w:rsidR="00E01718" w:rsidRPr="00701D05">
        <w:rPr>
          <w:rFonts w:ascii="Times New Roman" w:hAnsi="Times New Roman"/>
          <w:sz w:val="32"/>
        </w:rPr>
        <w:sym w:font="Symbol" w:char="F0FF"/>
      </w:r>
      <w:r w:rsidR="00E01718" w:rsidRPr="00701D05">
        <w:rPr>
          <w:rFonts w:ascii="Times New Roman" w:hAnsi="Times New Roman"/>
          <w:color w:val="000000"/>
          <w:sz w:val="27"/>
          <w:szCs w:val="27"/>
          <w:lang w:eastAsia="it-IT"/>
        </w:rPr>
        <w:t xml:space="preserve"> Si</w:t>
      </w:r>
      <w:r w:rsidR="00E01718" w:rsidRPr="00701D05">
        <w:rPr>
          <w:rFonts w:ascii="Times New Roman" w:hAnsi="Times New Roman"/>
          <w:color w:val="000000"/>
          <w:sz w:val="27"/>
          <w:szCs w:val="27"/>
          <w:lang w:eastAsia="it-IT"/>
        </w:rPr>
        <w:br/>
        <w:t>b)</w:t>
      </w:r>
      <w:r w:rsidR="002570EA" w:rsidRPr="00701D05">
        <w:rPr>
          <w:rFonts w:ascii="Times New Roman" w:hAnsi="Times New Roman"/>
          <w:color w:val="000000"/>
          <w:sz w:val="27"/>
          <w:szCs w:val="27"/>
          <w:lang w:eastAsia="it-IT"/>
        </w:rPr>
        <w:t xml:space="preserve"> </w:t>
      </w:r>
      <w:r w:rsidR="00E01718" w:rsidRPr="00701D05">
        <w:rPr>
          <w:rFonts w:ascii="Times New Roman" w:hAnsi="Times New Roman"/>
          <w:sz w:val="32"/>
        </w:rPr>
        <w:sym w:font="Symbol" w:char="F0FF"/>
      </w:r>
      <w:r w:rsidR="000445C6" w:rsidRPr="00701D05">
        <w:rPr>
          <w:rFonts w:ascii="Times New Roman" w:hAnsi="Times New Roman"/>
          <w:color w:val="000000"/>
          <w:sz w:val="27"/>
          <w:szCs w:val="27"/>
          <w:lang w:eastAsia="it-IT"/>
        </w:rPr>
        <w:t xml:space="preserve">No </w:t>
      </w:r>
    </w:p>
    <w:p w:rsidR="00B54C7C" w:rsidRDefault="000445C6" w:rsidP="000445C6">
      <w:pPr>
        <w:suppressAutoHyphens w:val="0"/>
        <w:spacing w:before="100" w:beforeAutospacing="1" w:after="100" w:afterAutospacing="1"/>
        <w:rPr>
          <w:rFonts w:ascii="Times New Roman" w:hAnsi="Times New Roman"/>
          <w:color w:val="000000"/>
          <w:sz w:val="27"/>
          <w:szCs w:val="27"/>
          <w:lang w:eastAsia="it-IT"/>
        </w:rPr>
      </w:pPr>
      <w:r w:rsidRPr="00701D05">
        <w:rPr>
          <w:rFonts w:ascii="Times New Roman" w:hAnsi="Times New Roman"/>
          <w:color w:val="000000"/>
          <w:sz w:val="27"/>
          <w:szCs w:val="27"/>
          <w:lang w:eastAsia="it-IT"/>
        </w:rPr>
        <w:br/>
      </w:r>
      <w:r w:rsidR="00C3542D" w:rsidRPr="00701D05">
        <w:rPr>
          <w:rFonts w:ascii="Times New Roman" w:hAnsi="Times New Roman"/>
          <w:b/>
          <w:bCs/>
          <w:color w:val="000000"/>
          <w:sz w:val="27"/>
          <w:szCs w:val="27"/>
          <w:lang w:eastAsia="it-IT"/>
        </w:rPr>
        <w:t>11. In quante stanze della casa è presente la televisione</w:t>
      </w:r>
      <w:r w:rsidRPr="00701D05">
        <w:rPr>
          <w:rFonts w:ascii="Times New Roman" w:hAnsi="Times New Roman"/>
          <w:b/>
          <w:bCs/>
          <w:color w:val="000000"/>
          <w:sz w:val="27"/>
          <w:szCs w:val="27"/>
          <w:lang w:eastAsia="it-IT"/>
        </w:rPr>
        <w:t>?</w:t>
      </w:r>
      <w:r w:rsidR="002570EA" w:rsidRPr="00701D05">
        <w:rPr>
          <w:rFonts w:ascii="Times New Roman" w:hAnsi="Times New Roman"/>
          <w:color w:val="000000"/>
          <w:sz w:val="27"/>
          <w:szCs w:val="27"/>
          <w:lang w:eastAsia="it-IT"/>
        </w:rPr>
        <w:br/>
        <w:t>a)</w:t>
      </w:r>
      <w:r w:rsidR="00E01718" w:rsidRPr="00701D05">
        <w:rPr>
          <w:rFonts w:ascii="Times New Roman" w:hAnsi="Times New Roman"/>
          <w:color w:val="000000"/>
          <w:sz w:val="27"/>
          <w:szCs w:val="27"/>
          <w:lang w:eastAsia="it-IT"/>
        </w:rPr>
        <w:t xml:space="preserve"> </w:t>
      </w:r>
      <w:r w:rsidR="002570EA" w:rsidRPr="00701D05">
        <w:rPr>
          <w:rFonts w:ascii="Times New Roman" w:hAnsi="Times New Roman"/>
          <w:sz w:val="32"/>
        </w:rPr>
        <w:sym w:font="Symbol" w:char="F0FF"/>
      </w:r>
      <w:r w:rsidR="001B7ACB" w:rsidRPr="00701D05">
        <w:rPr>
          <w:rFonts w:ascii="Times New Roman" w:hAnsi="Times New Roman"/>
          <w:color w:val="000000"/>
          <w:sz w:val="27"/>
          <w:szCs w:val="27"/>
          <w:lang w:eastAsia="it-IT"/>
        </w:rPr>
        <w:t xml:space="preserve"> una</w:t>
      </w:r>
    </w:p>
    <w:p w:rsidR="001B7ACB" w:rsidRPr="00701D05" w:rsidRDefault="00E01718" w:rsidP="000445C6">
      <w:pPr>
        <w:suppressAutoHyphens w:val="0"/>
        <w:spacing w:before="100" w:beforeAutospacing="1" w:after="100" w:afterAutospacing="1"/>
        <w:rPr>
          <w:rFonts w:ascii="Times New Roman" w:hAnsi="Times New Roman"/>
          <w:color w:val="000000"/>
          <w:sz w:val="27"/>
          <w:szCs w:val="27"/>
          <w:lang w:eastAsia="it-IT"/>
        </w:rPr>
      </w:pPr>
      <w:r w:rsidRPr="00701D05">
        <w:rPr>
          <w:rFonts w:ascii="Times New Roman" w:hAnsi="Times New Roman"/>
          <w:color w:val="000000"/>
          <w:sz w:val="27"/>
          <w:szCs w:val="27"/>
          <w:lang w:eastAsia="it-IT"/>
        </w:rPr>
        <w:t xml:space="preserve">b) </w:t>
      </w:r>
      <w:r w:rsidR="002570EA" w:rsidRPr="00701D05">
        <w:rPr>
          <w:rFonts w:ascii="Times New Roman" w:hAnsi="Times New Roman"/>
          <w:sz w:val="32"/>
        </w:rPr>
        <w:sym w:font="Symbol" w:char="F0FF"/>
      </w:r>
      <w:r w:rsidR="002570EA" w:rsidRPr="00701D05">
        <w:rPr>
          <w:rFonts w:ascii="Times New Roman" w:hAnsi="Times New Roman"/>
          <w:sz w:val="27"/>
          <w:szCs w:val="27"/>
          <w:lang w:eastAsia="it-IT"/>
        </w:rPr>
        <w:t xml:space="preserve"> </w:t>
      </w:r>
      <w:r w:rsidR="00B54C7C">
        <w:rPr>
          <w:rFonts w:ascii="Times New Roman" w:hAnsi="Times New Roman"/>
          <w:sz w:val="27"/>
          <w:szCs w:val="27"/>
          <w:lang w:eastAsia="it-IT"/>
        </w:rPr>
        <w:t>due</w:t>
      </w:r>
    </w:p>
    <w:p w:rsidR="001B7ACB" w:rsidRPr="00701D05" w:rsidRDefault="001B7ACB" w:rsidP="000445C6">
      <w:pPr>
        <w:suppressAutoHyphens w:val="0"/>
        <w:spacing w:before="100" w:beforeAutospacing="1" w:after="100" w:afterAutospacing="1"/>
        <w:rPr>
          <w:rFonts w:ascii="Times New Roman" w:hAnsi="Times New Roman"/>
          <w:color w:val="000000"/>
          <w:sz w:val="27"/>
          <w:szCs w:val="27"/>
          <w:lang w:eastAsia="it-IT"/>
        </w:rPr>
      </w:pPr>
      <w:r w:rsidRPr="00701D05">
        <w:rPr>
          <w:rFonts w:ascii="Times New Roman" w:hAnsi="Times New Roman"/>
          <w:color w:val="000000"/>
          <w:sz w:val="27"/>
          <w:szCs w:val="27"/>
          <w:lang w:eastAsia="it-IT"/>
        </w:rPr>
        <w:t xml:space="preserve">c) </w:t>
      </w:r>
      <w:r w:rsidRPr="00701D05">
        <w:rPr>
          <w:rFonts w:ascii="Times New Roman" w:hAnsi="Times New Roman"/>
          <w:sz w:val="32"/>
        </w:rPr>
        <w:sym w:font="Symbol" w:char="F0FF"/>
      </w:r>
      <w:r w:rsidRPr="00701D05">
        <w:rPr>
          <w:rFonts w:ascii="Times New Roman" w:hAnsi="Times New Roman"/>
          <w:color w:val="000000"/>
          <w:sz w:val="27"/>
          <w:szCs w:val="27"/>
          <w:lang w:eastAsia="it-IT"/>
        </w:rPr>
        <w:t xml:space="preserve"> più di</w:t>
      </w:r>
      <w:r w:rsidR="00B54C7C">
        <w:rPr>
          <w:rFonts w:ascii="Times New Roman" w:hAnsi="Times New Roman"/>
          <w:color w:val="000000"/>
          <w:sz w:val="27"/>
          <w:szCs w:val="27"/>
          <w:lang w:eastAsia="it-IT"/>
        </w:rPr>
        <w:t xml:space="preserve"> due</w:t>
      </w:r>
    </w:p>
    <w:p w:rsidR="000445C6" w:rsidRPr="00701D05" w:rsidRDefault="000445C6" w:rsidP="00E01718">
      <w:pPr>
        <w:suppressAutoHyphens w:val="0"/>
        <w:spacing w:before="100" w:beforeAutospacing="1" w:after="100" w:afterAutospacing="1"/>
        <w:rPr>
          <w:rFonts w:ascii="Times New Roman" w:hAnsi="Times New Roman"/>
          <w:color w:val="000000"/>
          <w:sz w:val="27"/>
          <w:szCs w:val="27"/>
          <w:lang w:eastAsia="it-IT"/>
        </w:rPr>
      </w:pPr>
      <w:r w:rsidRPr="00701D05">
        <w:rPr>
          <w:rFonts w:ascii="Times New Roman" w:hAnsi="Times New Roman"/>
          <w:color w:val="000000"/>
          <w:sz w:val="27"/>
          <w:szCs w:val="27"/>
          <w:lang w:eastAsia="it-IT"/>
        </w:rPr>
        <w:br/>
      </w:r>
      <w:r w:rsidR="00C3542D" w:rsidRPr="00701D05">
        <w:rPr>
          <w:rFonts w:ascii="Times New Roman" w:hAnsi="Times New Roman"/>
          <w:b/>
          <w:bCs/>
          <w:color w:val="000000"/>
          <w:sz w:val="27"/>
          <w:szCs w:val="27"/>
          <w:lang w:eastAsia="it-IT"/>
        </w:rPr>
        <w:t>12. Hai la TV in camera tua</w:t>
      </w:r>
      <w:r w:rsidRPr="00701D05">
        <w:rPr>
          <w:rFonts w:ascii="Times New Roman" w:hAnsi="Times New Roman"/>
          <w:b/>
          <w:bCs/>
          <w:color w:val="000000"/>
          <w:sz w:val="27"/>
          <w:szCs w:val="27"/>
          <w:lang w:eastAsia="it-IT"/>
        </w:rPr>
        <w:t>?</w:t>
      </w:r>
      <w:r w:rsidR="002570EA" w:rsidRPr="00701D05">
        <w:rPr>
          <w:rFonts w:ascii="Times New Roman" w:hAnsi="Times New Roman"/>
          <w:color w:val="000000"/>
          <w:sz w:val="27"/>
          <w:szCs w:val="27"/>
          <w:lang w:eastAsia="it-IT"/>
        </w:rPr>
        <w:br/>
        <w:t xml:space="preserve">a) </w:t>
      </w:r>
      <w:r w:rsidR="00E01718" w:rsidRPr="00701D05">
        <w:rPr>
          <w:rFonts w:ascii="Times New Roman" w:hAnsi="Times New Roman"/>
          <w:sz w:val="32"/>
        </w:rPr>
        <w:sym w:font="Symbol" w:char="F0FF"/>
      </w:r>
      <w:r w:rsidR="00E01718" w:rsidRPr="00701D05">
        <w:rPr>
          <w:rFonts w:ascii="Times New Roman" w:hAnsi="Times New Roman"/>
          <w:color w:val="000000"/>
          <w:sz w:val="27"/>
          <w:szCs w:val="27"/>
          <w:lang w:eastAsia="it-IT"/>
        </w:rPr>
        <w:t xml:space="preserve"> Si</w:t>
      </w:r>
      <w:r w:rsidR="00E01718" w:rsidRPr="00701D05">
        <w:rPr>
          <w:rFonts w:ascii="Times New Roman" w:hAnsi="Times New Roman"/>
          <w:color w:val="000000"/>
          <w:sz w:val="27"/>
          <w:szCs w:val="27"/>
          <w:lang w:eastAsia="it-IT"/>
        </w:rPr>
        <w:br/>
        <w:t>b)</w:t>
      </w:r>
      <w:r w:rsidR="002570EA" w:rsidRPr="00701D05">
        <w:rPr>
          <w:rFonts w:ascii="Times New Roman" w:hAnsi="Times New Roman"/>
          <w:color w:val="000000"/>
          <w:sz w:val="27"/>
          <w:szCs w:val="27"/>
          <w:lang w:eastAsia="it-IT"/>
        </w:rPr>
        <w:t xml:space="preserve"> </w:t>
      </w:r>
      <w:r w:rsidR="00E01718" w:rsidRPr="00701D05">
        <w:rPr>
          <w:rFonts w:ascii="Times New Roman" w:hAnsi="Times New Roman"/>
          <w:sz w:val="32"/>
        </w:rPr>
        <w:sym w:font="Symbol" w:char="F0FF"/>
      </w:r>
      <w:r w:rsidR="00E01718" w:rsidRPr="00701D05">
        <w:rPr>
          <w:rFonts w:ascii="Times New Roman" w:hAnsi="Times New Roman"/>
          <w:sz w:val="32"/>
        </w:rPr>
        <w:t xml:space="preserve"> </w:t>
      </w:r>
      <w:r w:rsidRPr="00701D05">
        <w:rPr>
          <w:rFonts w:ascii="Times New Roman" w:hAnsi="Times New Roman"/>
          <w:color w:val="000000"/>
          <w:sz w:val="27"/>
          <w:szCs w:val="27"/>
          <w:lang w:eastAsia="it-IT"/>
        </w:rPr>
        <w:t>No</w:t>
      </w:r>
    </w:p>
    <w:p w:rsidR="000445C6" w:rsidRPr="00701D05" w:rsidRDefault="000445C6" w:rsidP="000445C6">
      <w:pPr>
        <w:suppressAutoHyphens w:val="0"/>
        <w:spacing w:before="100" w:beforeAutospacing="1" w:after="100" w:afterAutospacing="1"/>
        <w:rPr>
          <w:rFonts w:ascii="Times New Roman" w:hAnsi="Times New Roman"/>
          <w:color w:val="000000"/>
          <w:sz w:val="27"/>
          <w:szCs w:val="27"/>
          <w:lang w:eastAsia="it-IT"/>
        </w:rPr>
      </w:pPr>
      <w:r w:rsidRPr="00701D05">
        <w:rPr>
          <w:rFonts w:ascii="Times New Roman" w:hAnsi="Times New Roman"/>
          <w:color w:val="000000"/>
          <w:sz w:val="27"/>
          <w:szCs w:val="27"/>
          <w:lang w:eastAsia="it-IT"/>
        </w:rPr>
        <w:br/>
      </w:r>
      <w:r w:rsidRPr="00701D05">
        <w:rPr>
          <w:rFonts w:ascii="Times New Roman" w:hAnsi="Times New Roman"/>
          <w:b/>
          <w:bCs/>
          <w:color w:val="000000"/>
          <w:sz w:val="27"/>
          <w:szCs w:val="27"/>
          <w:lang w:eastAsia="it-IT"/>
        </w:rPr>
        <w:t>13. Che classe frequenti?</w:t>
      </w:r>
      <w:r w:rsidR="002570EA" w:rsidRPr="00701D05">
        <w:rPr>
          <w:rFonts w:ascii="Times New Roman" w:hAnsi="Times New Roman"/>
          <w:color w:val="000000"/>
          <w:sz w:val="27"/>
          <w:szCs w:val="27"/>
          <w:lang w:eastAsia="it-IT"/>
        </w:rPr>
        <w:br/>
        <w:t xml:space="preserve">a) </w:t>
      </w:r>
      <w:r w:rsidR="00E01718" w:rsidRPr="00701D05">
        <w:rPr>
          <w:rFonts w:ascii="Times New Roman" w:hAnsi="Times New Roman"/>
          <w:sz w:val="32"/>
        </w:rPr>
        <w:sym w:font="Symbol" w:char="F0FF"/>
      </w:r>
      <w:r w:rsidR="002570EA" w:rsidRPr="00701D05">
        <w:rPr>
          <w:rFonts w:ascii="Times New Roman" w:hAnsi="Times New Roman"/>
          <w:color w:val="000000"/>
          <w:sz w:val="27"/>
          <w:szCs w:val="27"/>
          <w:lang w:eastAsia="it-IT"/>
        </w:rPr>
        <w:t xml:space="preserve"> 1^/2^</w:t>
      </w:r>
      <w:r w:rsidR="002570EA" w:rsidRPr="00701D05">
        <w:rPr>
          <w:rFonts w:ascii="Times New Roman" w:hAnsi="Times New Roman"/>
          <w:color w:val="000000"/>
          <w:sz w:val="27"/>
          <w:szCs w:val="27"/>
          <w:lang w:eastAsia="it-IT"/>
        </w:rPr>
        <w:br/>
        <w:t xml:space="preserve">b) </w:t>
      </w:r>
      <w:r w:rsidR="00E01718" w:rsidRPr="00701D05">
        <w:rPr>
          <w:rFonts w:ascii="Times New Roman" w:hAnsi="Times New Roman"/>
          <w:sz w:val="32"/>
        </w:rPr>
        <w:sym w:font="Symbol" w:char="F0FF"/>
      </w:r>
      <w:r w:rsidR="00E01718" w:rsidRPr="00701D05">
        <w:rPr>
          <w:rFonts w:ascii="Times New Roman" w:hAnsi="Times New Roman"/>
          <w:color w:val="000000"/>
          <w:sz w:val="27"/>
          <w:szCs w:val="27"/>
          <w:lang w:eastAsia="it-IT"/>
        </w:rPr>
        <w:t xml:space="preserve"> 3^</w:t>
      </w:r>
      <w:r w:rsidR="00E01718" w:rsidRPr="00701D05">
        <w:rPr>
          <w:rFonts w:ascii="Times New Roman" w:hAnsi="Times New Roman"/>
          <w:color w:val="000000"/>
          <w:sz w:val="27"/>
          <w:szCs w:val="27"/>
          <w:lang w:eastAsia="it-IT"/>
        </w:rPr>
        <w:br/>
        <w:t>c)</w:t>
      </w:r>
      <w:r w:rsidR="002570EA" w:rsidRPr="00701D05">
        <w:rPr>
          <w:rFonts w:ascii="Times New Roman" w:hAnsi="Times New Roman"/>
          <w:color w:val="000000"/>
          <w:sz w:val="27"/>
          <w:szCs w:val="27"/>
          <w:lang w:eastAsia="it-IT"/>
        </w:rPr>
        <w:t xml:space="preserve"> </w:t>
      </w:r>
      <w:r w:rsidR="00E01718" w:rsidRPr="00701D05">
        <w:rPr>
          <w:rFonts w:ascii="Times New Roman" w:hAnsi="Times New Roman"/>
          <w:sz w:val="32"/>
        </w:rPr>
        <w:sym w:font="Symbol" w:char="F0FF"/>
      </w:r>
      <w:r w:rsidR="00E01718" w:rsidRPr="00701D05">
        <w:rPr>
          <w:rFonts w:ascii="Times New Roman" w:hAnsi="Times New Roman"/>
          <w:sz w:val="32"/>
        </w:rPr>
        <w:t xml:space="preserve"> </w:t>
      </w:r>
      <w:r w:rsidRPr="00701D05">
        <w:rPr>
          <w:rFonts w:ascii="Times New Roman" w:hAnsi="Times New Roman"/>
          <w:color w:val="000000"/>
          <w:sz w:val="27"/>
          <w:szCs w:val="27"/>
          <w:lang w:eastAsia="it-IT"/>
        </w:rPr>
        <w:t xml:space="preserve">4^ </w:t>
      </w:r>
    </w:p>
    <w:p w:rsidR="00251E9F" w:rsidRPr="00701D05" w:rsidRDefault="00251E9F" w:rsidP="000445C6">
      <w:pPr>
        <w:autoSpaceDE w:val="0"/>
        <w:spacing w:after="200" w:line="276" w:lineRule="auto"/>
        <w:jc w:val="both"/>
        <w:rPr>
          <w:rFonts w:ascii="Times New Roman" w:hAnsi="Times New Roman"/>
          <w:bCs/>
          <w:lang w:eastAsia="ar-SA"/>
        </w:rPr>
      </w:pPr>
    </w:p>
    <w:p w:rsidR="000445C6" w:rsidRPr="007C382B" w:rsidRDefault="00251E9F" w:rsidP="000445C6">
      <w:pPr>
        <w:spacing w:line="360" w:lineRule="auto"/>
        <w:jc w:val="both"/>
        <w:rPr>
          <w:rFonts w:ascii="Times New Roman" w:hAnsi="Times New Roman"/>
          <w:b/>
          <w:bCs/>
          <w:caps/>
          <w:sz w:val="28"/>
          <w:szCs w:val="28"/>
          <w:lang w:eastAsia="it-IT"/>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Pr>
          <w:rFonts w:ascii="Times New Roman" w:hAnsi="Times New Roman"/>
          <w:b/>
          <w:sz w:val="28"/>
          <w:szCs w:val="28"/>
        </w:rPr>
        <w:t>PIANIFICAZIONE DEI DATI RACCOLTI</w:t>
      </w:r>
    </w:p>
    <w:p w:rsidR="00251E9F" w:rsidRDefault="00251E9F" w:rsidP="00A914B7">
      <w:pPr>
        <w:spacing w:line="360" w:lineRule="auto"/>
        <w:rPr>
          <w:rFonts w:ascii="Times New Roman" w:hAnsi="Times New Roman"/>
          <w:b/>
          <w:bCs/>
          <w:caps/>
          <w:lang w:eastAsia="ar-SA"/>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p>
    <w:p w:rsidR="000445C6" w:rsidRPr="00701D05" w:rsidRDefault="000445C6" w:rsidP="00A914B7">
      <w:pPr>
        <w:spacing w:line="360" w:lineRule="auto"/>
        <w:rPr>
          <w:rFonts w:ascii="Times New Roman" w:hAnsi="Times New Roman"/>
          <w:b/>
          <w:bCs/>
          <w:caps/>
          <w:lang w:eastAsia="it-IT"/>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701D05">
        <w:rPr>
          <w:rFonts w:ascii="Times New Roman" w:hAnsi="Times New Roman"/>
        </w:rPr>
        <w:t>Ho consegnato il questionario ad alcuni studenti del liceo prima della lezione, chiedendo loro di riconsegnarcelo.</w:t>
      </w:r>
      <w:r w:rsidRPr="00701D05">
        <w:rPr>
          <w:rFonts w:ascii="Times New Roman" w:hAnsi="Times New Roman"/>
        </w:rPr>
        <w:br/>
        <w:t>Ero presente in aula durante la compilazione per chiarire eventuali dubbi.</w:t>
      </w:r>
    </w:p>
    <w:p w:rsidR="000445C6" w:rsidRPr="00701D05" w:rsidRDefault="000445C6" w:rsidP="000445C6">
      <w:pPr>
        <w:suppressAutoHyphens w:val="0"/>
        <w:spacing w:before="100" w:beforeAutospacing="1" w:after="100" w:afterAutospacing="1"/>
        <w:jc w:val="both"/>
        <w:rPr>
          <w:rFonts w:ascii="Times New Roman" w:hAnsi="Times New Roman"/>
          <w:i/>
          <w:lang w:eastAsia="it-IT"/>
        </w:rPr>
      </w:pPr>
      <w:r w:rsidRPr="00701D05">
        <w:rPr>
          <w:rFonts w:ascii="Times New Roman" w:hAnsi="Times New Roman"/>
          <w:lang w:eastAsia="it-IT"/>
        </w:rPr>
        <w:t xml:space="preserve">L’analisi </w:t>
      </w:r>
      <w:proofErr w:type="spellStart"/>
      <w:r w:rsidRPr="00701D05">
        <w:rPr>
          <w:rFonts w:ascii="Times New Roman" w:hAnsi="Times New Roman"/>
          <w:b/>
          <w:lang w:eastAsia="it-IT"/>
        </w:rPr>
        <w:t>monovariata</w:t>
      </w:r>
      <w:proofErr w:type="spellEnd"/>
      <w:r w:rsidRPr="00701D05">
        <w:rPr>
          <w:rFonts w:ascii="Times New Roman" w:hAnsi="Times New Roman"/>
          <w:lang w:eastAsia="it-IT"/>
        </w:rPr>
        <w:t xml:space="preserve"> comprende un insieme di tecniche statistiche volte a descrivere l’andamento di un fattore all’interno della matrice dati, descrivendo i valori assunti dalla variabile che del fattore rappresenta l’equivalente matematico. Per descrivere in modo più semplice un fattore, è opportuno </w:t>
      </w:r>
      <w:r w:rsidRPr="00701D05">
        <w:rPr>
          <w:rFonts w:ascii="Times New Roman" w:hAnsi="Times New Roman"/>
          <w:lang w:eastAsia="it-IT"/>
        </w:rPr>
        <w:lastRenderedPageBreak/>
        <w:t xml:space="preserve">calcolare come si ripartiscono i soggetti nelle categorie che esso assume, ovvero nelle modalità della variabile corrispondente. Questa ripartizione è detta </w:t>
      </w:r>
      <w:r w:rsidRPr="00701D05">
        <w:rPr>
          <w:rFonts w:ascii="Times New Roman" w:hAnsi="Times New Roman"/>
          <w:i/>
          <w:lang w:eastAsia="it-IT"/>
        </w:rPr>
        <w:t>distribuzione di frequenza.</w:t>
      </w:r>
    </w:p>
    <w:p w:rsidR="00023465" w:rsidRPr="00023465" w:rsidRDefault="00023465" w:rsidP="00023465">
      <w:pPr>
        <w:pStyle w:val="Paragrafoelenco"/>
        <w:rPr>
          <w:rFonts w:ascii="Times New Roman" w:hAnsi="Times New Roman" w:cs="Times New Roman"/>
          <w:lang w:eastAsia="it-IT"/>
        </w:rPr>
      </w:pPr>
    </w:p>
    <w:p w:rsidR="00023465" w:rsidRPr="00023465" w:rsidRDefault="00023465" w:rsidP="00023465">
      <w:pPr>
        <w:pStyle w:val="Paragrafoelenco"/>
        <w:rPr>
          <w:rFonts w:ascii="Times New Roman" w:hAnsi="Times New Roman" w:cs="Times New Roman"/>
          <w:lang w:eastAsia="it-IT"/>
        </w:rPr>
      </w:pPr>
    </w:p>
    <w:p w:rsidR="000445C6" w:rsidRPr="00701D05" w:rsidRDefault="000445C6" w:rsidP="000445C6">
      <w:pPr>
        <w:pStyle w:val="Paragrafoelenco"/>
        <w:numPr>
          <w:ilvl w:val="0"/>
          <w:numId w:val="5"/>
        </w:numPr>
        <w:rPr>
          <w:rFonts w:ascii="Times New Roman" w:hAnsi="Times New Roman" w:cs="Times New Roman"/>
          <w:lang w:eastAsia="it-IT"/>
        </w:rPr>
      </w:pPr>
      <w:r w:rsidRPr="00701D05">
        <w:rPr>
          <w:rFonts w:ascii="Times New Roman" w:hAnsi="Times New Roman" w:cs="Times New Roman"/>
          <w:color w:val="FF0000"/>
          <w:lang w:eastAsia="it-IT"/>
        </w:rPr>
        <w:t xml:space="preserve">Moda:  </w:t>
      </w:r>
      <w:r w:rsidRPr="00701D05">
        <w:rPr>
          <w:rFonts w:ascii="Times New Roman" w:hAnsi="Times New Roman" w:cs="Times New Roman"/>
          <w:lang w:eastAsia="it-IT"/>
        </w:rPr>
        <w:t>categoria con la frequenza più alta.</w:t>
      </w:r>
    </w:p>
    <w:p w:rsidR="000445C6" w:rsidRDefault="000445C6" w:rsidP="000445C6">
      <w:pPr>
        <w:suppressAutoHyphens w:val="0"/>
        <w:rPr>
          <w:rFonts w:ascii="Times New Roman" w:hAnsi="Times New Roman"/>
          <w:lang w:eastAsia="it-IT"/>
        </w:rPr>
      </w:pPr>
    </w:p>
    <w:p w:rsidR="00023465" w:rsidRPr="00701D05" w:rsidRDefault="00023465" w:rsidP="000445C6">
      <w:pPr>
        <w:suppressAutoHyphens w:val="0"/>
        <w:rPr>
          <w:rFonts w:ascii="Times New Roman" w:hAnsi="Times New Roman"/>
          <w:lang w:eastAsia="it-IT"/>
        </w:rPr>
      </w:pPr>
    </w:p>
    <w:p w:rsidR="000445C6" w:rsidRPr="00701D05" w:rsidRDefault="000445C6" w:rsidP="000445C6">
      <w:pPr>
        <w:pStyle w:val="Paragrafoelenco"/>
        <w:numPr>
          <w:ilvl w:val="0"/>
          <w:numId w:val="5"/>
        </w:numPr>
        <w:rPr>
          <w:rFonts w:ascii="Times New Roman" w:hAnsi="Times New Roman" w:cs="Times New Roman"/>
          <w:lang w:eastAsia="it-IT"/>
        </w:rPr>
      </w:pPr>
      <w:r w:rsidRPr="00701D05">
        <w:rPr>
          <w:rFonts w:ascii="Times New Roman" w:hAnsi="Times New Roman" w:cs="Times New Roman"/>
          <w:color w:val="FF0000"/>
          <w:lang w:eastAsia="it-IT"/>
        </w:rPr>
        <w:t>Mediana:</w:t>
      </w:r>
      <w:r w:rsidRPr="00701D05">
        <w:rPr>
          <w:rFonts w:ascii="Times New Roman" w:hAnsi="Times New Roman" w:cs="Times New Roman"/>
          <w:lang w:eastAsia="it-IT"/>
        </w:rPr>
        <w:t xml:space="preserve">  punto della scala che divide la distribuzione ordinata dei casi in due parti uguali.</w:t>
      </w:r>
    </w:p>
    <w:p w:rsidR="000445C6" w:rsidRPr="00701D05" w:rsidRDefault="000445C6" w:rsidP="000445C6">
      <w:pPr>
        <w:suppressAutoHyphens w:val="0"/>
        <w:rPr>
          <w:rFonts w:ascii="Times New Roman" w:hAnsi="Times New Roman"/>
          <w:lang w:eastAsia="it-IT"/>
        </w:rPr>
      </w:pPr>
    </w:p>
    <w:p w:rsidR="000445C6" w:rsidRPr="00701D05" w:rsidRDefault="000445C6" w:rsidP="000445C6">
      <w:pPr>
        <w:pStyle w:val="Paragrafoelenco"/>
        <w:numPr>
          <w:ilvl w:val="0"/>
          <w:numId w:val="5"/>
        </w:numPr>
        <w:rPr>
          <w:rFonts w:ascii="Times New Roman" w:hAnsi="Times New Roman" w:cs="Times New Roman"/>
          <w:color w:val="000000"/>
          <w:lang w:eastAsia="it-IT"/>
        </w:rPr>
      </w:pPr>
      <w:r w:rsidRPr="00701D05">
        <w:rPr>
          <w:rFonts w:ascii="Times New Roman" w:hAnsi="Times New Roman" w:cs="Times New Roman"/>
          <w:color w:val="FF0000"/>
          <w:lang w:eastAsia="it-IT"/>
        </w:rPr>
        <w:t xml:space="preserve">Media : </w:t>
      </w:r>
      <w:r w:rsidRPr="00701D05">
        <w:rPr>
          <w:rFonts w:ascii="Times New Roman" w:hAnsi="Times New Roman" w:cs="Times New Roman"/>
          <w:color w:val="000000"/>
          <w:lang w:eastAsia="it-IT"/>
        </w:rPr>
        <w:t>data dalla somma dei valori corrispondenti a ciascun caso, divisa per il numero dei casi.</w:t>
      </w:r>
    </w:p>
    <w:p w:rsidR="000445C6" w:rsidRPr="00701D05" w:rsidRDefault="000445C6" w:rsidP="000445C6">
      <w:pPr>
        <w:suppressAutoHyphens w:val="0"/>
        <w:rPr>
          <w:rFonts w:ascii="Times New Roman" w:hAnsi="Times New Roman"/>
          <w:color w:val="000000"/>
          <w:lang w:eastAsia="it-IT"/>
        </w:rPr>
      </w:pPr>
    </w:p>
    <w:p w:rsidR="000445C6" w:rsidRPr="00701D05" w:rsidRDefault="000445C6" w:rsidP="000445C6">
      <w:pPr>
        <w:pStyle w:val="Paragrafoelenco"/>
        <w:numPr>
          <w:ilvl w:val="0"/>
          <w:numId w:val="5"/>
        </w:numPr>
        <w:rPr>
          <w:rFonts w:ascii="Times New Roman" w:hAnsi="Times New Roman" w:cs="Times New Roman"/>
          <w:color w:val="000000"/>
          <w:lang w:eastAsia="it-IT"/>
        </w:rPr>
      </w:pPr>
      <w:r w:rsidRPr="00701D05">
        <w:rPr>
          <w:rFonts w:ascii="Times New Roman" w:hAnsi="Times New Roman" w:cs="Times New Roman"/>
          <w:color w:val="FF0000"/>
          <w:lang w:eastAsia="it-IT"/>
        </w:rPr>
        <w:t xml:space="preserve">Scarto tipo: </w:t>
      </w:r>
      <w:r w:rsidRPr="00701D05">
        <w:rPr>
          <w:rFonts w:ascii="Times New Roman" w:hAnsi="Times New Roman" w:cs="Times New Roman"/>
          <w:color w:val="000000"/>
          <w:lang w:eastAsia="it-IT"/>
        </w:rPr>
        <w:t>dato dalla radice della somma delle differenze di ciascun valore rispetto alla media elevate al quadrato e rapportate al numero dei casi.</w:t>
      </w:r>
    </w:p>
    <w:p w:rsidR="000445C6" w:rsidRPr="00701D05" w:rsidRDefault="000445C6" w:rsidP="000445C6">
      <w:pPr>
        <w:suppressAutoHyphens w:val="0"/>
        <w:rPr>
          <w:rFonts w:ascii="Times New Roman" w:hAnsi="Times New Roman"/>
          <w:color w:val="000000"/>
          <w:lang w:eastAsia="it-IT"/>
        </w:rPr>
      </w:pPr>
    </w:p>
    <w:p w:rsidR="00777AB8" w:rsidRPr="00701D05" w:rsidRDefault="000445C6" w:rsidP="00777AB8">
      <w:pPr>
        <w:pStyle w:val="Paragrafoelenco"/>
        <w:numPr>
          <w:ilvl w:val="0"/>
          <w:numId w:val="5"/>
        </w:numPr>
        <w:rPr>
          <w:rFonts w:ascii="Times New Roman" w:hAnsi="Times New Roman" w:cs="Times New Roman"/>
          <w:color w:val="000000"/>
          <w:sz w:val="28"/>
          <w:szCs w:val="28"/>
          <w:lang w:eastAsia="it-IT"/>
        </w:rPr>
      </w:pPr>
      <w:r w:rsidRPr="00701D05">
        <w:rPr>
          <w:rFonts w:ascii="Times New Roman" w:hAnsi="Times New Roman" w:cs="Times New Roman"/>
          <w:color w:val="FF0000"/>
          <w:lang w:eastAsia="it-IT"/>
        </w:rPr>
        <w:t xml:space="preserve">Lo squilibrio: </w:t>
      </w:r>
      <w:r w:rsidRPr="00701D05">
        <w:rPr>
          <w:rFonts w:ascii="Times New Roman" w:hAnsi="Times New Roman" w:cs="Times New Roman"/>
          <w:color w:val="000000"/>
          <w:lang w:eastAsia="it-IT"/>
        </w:rPr>
        <w:t xml:space="preserve">è dato dalla somma delle proporzioni al quadrato di ciascuna delle k categorie (modalità) della variabile. E’ un indice di dispersione dei casi nelle modalità assunte dalla variabile. Se è vicino a 0.5 (ossia 1/k dove k è il numero delle modalità) i casi sono </w:t>
      </w:r>
      <w:proofErr w:type="spellStart"/>
      <w:r w:rsidRPr="00701D05">
        <w:rPr>
          <w:rFonts w:ascii="Times New Roman" w:hAnsi="Times New Roman" w:cs="Times New Roman"/>
          <w:color w:val="000000"/>
          <w:lang w:eastAsia="it-IT"/>
        </w:rPr>
        <w:t>equidistribuiti</w:t>
      </w:r>
      <w:proofErr w:type="spellEnd"/>
      <w:r w:rsidRPr="00701D05">
        <w:rPr>
          <w:rFonts w:ascii="Times New Roman" w:hAnsi="Times New Roman" w:cs="Times New Roman"/>
          <w:color w:val="000000"/>
          <w:lang w:eastAsia="it-IT"/>
        </w:rPr>
        <w:t xml:space="preserve"> nelle categorie corrispondenti alle modalità della variabile. Se è vicino a 1 i casi sono concentrati in un’unica categoria</w:t>
      </w:r>
      <w:r w:rsidRPr="00701D05">
        <w:rPr>
          <w:rFonts w:ascii="Times New Roman" w:hAnsi="Times New Roman" w:cs="Times New Roman"/>
          <w:color w:val="000000"/>
          <w:sz w:val="28"/>
          <w:szCs w:val="28"/>
          <w:lang w:eastAsia="it-IT"/>
        </w:rPr>
        <w:t>.</w:t>
      </w:r>
    </w:p>
    <w:p w:rsidR="00777AB8" w:rsidRPr="00701D05" w:rsidRDefault="00777AB8" w:rsidP="00777AB8">
      <w:pPr>
        <w:pStyle w:val="Paragrafoelenco"/>
        <w:rPr>
          <w:rFonts w:ascii="Times New Roman" w:eastAsia="Times New Roman" w:hAnsi="Times New Roman" w:cs="Times New Roman"/>
          <w:b/>
          <w:bCs/>
          <w:sz w:val="21"/>
          <w:szCs w:val="21"/>
          <w:lang w:eastAsia="ar-SA"/>
        </w:rPr>
      </w:pPr>
    </w:p>
    <w:p w:rsidR="00B77206" w:rsidRDefault="00B77206" w:rsidP="00777AB8">
      <w:pPr>
        <w:pStyle w:val="Paragrafoelenco"/>
        <w:rPr>
          <w:rFonts w:ascii="Times New Roman" w:eastAsia="Times New Roman" w:hAnsi="Times New Roman" w:cs="Times New Roman"/>
          <w:b/>
          <w:bCs/>
          <w:sz w:val="21"/>
          <w:szCs w:val="21"/>
          <w:lang w:eastAsia="ar-SA"/>
        </w:rPr>
      </w:pPr>
    </w:p>
    <w:p w:rsidR="00B77206" w:rsidRDefault="00B77206" w:rsidP="00777AB8">
      <w:pPr>
        <w:pStyle w:val="Paragrafoelenco"/>
        <w:rPr>
          <w:rFonts w:ascii="Times New Roman" w:eastAsia="Times New Roman" w:hAnsi="Times New Roman" w:cs="Times New Roman"/>
          <w:b/>
          <w:bCs/>
          <w:sz w:val="21"/>
          <w:szCs w:val="21"/>
          <w:lang w:eastAsia="ar-SA"/>
        </w:rPr>
      </w:pPr>
    </w:p>
    <w:p w:rsidR="004E1729" w:rsidRPr="00023465" w:rsidRDefault="00777AB8" w:rsidP="00023465">
      <w:pPr>
        <w:rPr>
          <w:rFonts w:ascii="Times New Roman" w:eastAsia="Times New Roman" w:hAnsi="Times New Roman"/>
          <w:i/>
          <w:lang w:eastAsia="it-IT"/>
        </w:rPr>
      </w:pPr>
      <w:r w:rsidRPr="00023465">
        <w:rPr>
          <w:rFonts w:ascii="Times New Roman" w:eastAsia="Times New Roman" w:hAnsi="Times New Roman"/>
          <w:b/>
          <w:bCs/>
          <w:sz w:val="21"/>
          <w:szCs w:val="21"/>
          <w:lang w:eastAsia="ar-SA"/>
        </w:rPr>
        <w:t>Distribuzione di frequenza:</w:t>
      </w:r>
      <w:r w:rsidRPr="00023465">
        <w:rPr>
          <w:rFonts w:ascii="Times New Roman" w:eastAsia="Times New Roman" w:hAnsi="Times New Roman"/>
          <w:i/>
          <w:lang w:eastAsia="it-IT"/>
        </w:rPr>
        <w:t xml:space="preserve">         </w:t>
      </w:r>
    </w:p>
    <w:p w:rsidR="004E1729" w:rsidRPr="00701D05" w:rsidRDefault="004E1729" w:rsidP="00777AB8">
      <w:pPr>
        <w:pStyle w:val="Paragrafoelenco"/>
        <w:rPr>
          <w:rFonts w:ascii="Times New Roman" w:eastAsia="Times New Roman" w:hAnsi="Times New Roman" w:cs="Times New Roman"/>
          <w:i/>
          <w:lang w:eastAsia="it-IT"/>
        </w:rPr>
      </w:pPr>
    </w:p>
    <w:tbl>
      <w:tblPr>
        <w:tblW w:w="14585" w:type="dxa"/>
        <w:tblCellSpacing w:w="15" w:type="dxa"/>
        <w:tblInd w:w="-239" w:type="dxa"/>
        <w:tblCellMar>
          <w:top w:w="15" w:type="dxa"/>
          <w:left w:w="15" w:type="dxa"/>
          <w:bottom w:w="15" w:type="dxa"/>
          <w:right w:w="15" w:type="dxa"/>
        </w:tblCellMar>
        <w:tblLook w:val="04A0" w:firstRow="1" w:lastRow="0" w:firstColumn="1" w:lastColumn="0" w:noHBand="0" w:noVBand="1"/>
      </w:tblPr>
      <w:tblGrid>
        <w:gridCol w:w="11962"/>
        <w:gridCol w:w="1151"/>
        <w:gridCol w:w="864"/>
        <w:gridCol w:w="558"/>
        <w:gridCol w:w="50"/>
      </w:tblGrid>
      <w:tr w:rsidR="004E1729" w:rsidRPr="00701D05" w:rsidTr="005F53FF">
        <w:trPr>
          <w:tblCellSpacing w:w="15" w:type="dxa"/>
        </w:trPr>
        <w:tc>
          <w:tcPr>
            <w:tcW w:w="11358" w:type="dxa"/>
            <w:hideMark/>
          </w:tcPr>
          <w:p w:rsidR="00C854BC" w:rsidRPr="00701D05" w:rsidRDefault="00B739AF" w:rsidP="00B739AF">
            <w:pPr>
              <w:widowControl/>
              <w:tabs>
                <w:tab w:val="left" w:pos="9172"/>
              </w:tabs>
              <w:suppressAutoHyphens w:val="0"/>
              <w:spacing w:before="100" w:beforeAutospacing="1" w:after="100" w:afterAutospacing="1"/>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ab/>
            </w:r>
          </w:p>
          <w:tbl>
            <w:tblPr>
              <w:tblW w:w="11887" w:type="dxa"/>
              <w:tblCellSpacing w:w="15" w:type="dxa"/>
              <w:tblCellMar>
                <w:top w:w="15" w:type="dxa"/>
                <w:left w:w="15" w:type="dxa"/>
                <w:bottom w:w="15" w:type="dxa"/>
                <w:right w:w="15" w:type="dxa"/>
              </w:tblCellMar>
              <w:tblLook w:val="04A0" w:firstRow="1" w:lastRow="0" w:firstColumn="1" w:lastColumn="0" w:noHBand="0" w:noVBand="1"/>
            </w:tblPr>
            <w:tblGrid>
              <w:gridCol w:w="6065"/>
              <w:gridCol w:w="1825"/>
              <w:gridCol w:w="1825"/>
              <w:gridCol w:w="2172"/>
            </w:tblGrid>
            <w:tr w:rsidR="004C009A" w:rsidRPr="00701D05" w:rsidTr="00701D05">
              <w:trPr>
                <w:tblCellSpacing w:w="15" w:type="dxa"/>
              </w:trPr>
              <w:tc>
                <w:tcPr>
                  <w:tcW w:w="0" w:type="auto"/>
                  <w:hideMark/>
                </w:tcPr>
                <w:p w:rsidR="004C009A" w:rsidRPr="00701D05" w:rsidRDefault="004C009A" w:rsidP="004C009A">
                  <w:pPr>
                    <w:tabs>
                      <w:tab w:val="right" w:pos="5990"/>
                    </w:tabs>
                    <w:suppressAutoHyphens w:val="0"/>
                    <w:rPr>
                      <w:rFonts w:ascii="Times New Roman" w:hAnsi="Times New Roman"/>
                      <w:sz w:val="21"/>
                      <w:szCs w:val="21"/>
                      <w:lang w:eastAsia="it-IT"/>
                    </w:rPr>
                  </w:pPr>
                  <w:r w:rsidRPr="00701D05">
                    <w:rPr>
                      <w:rFonts w:ascii="Times New Roman" w:hAnsi="Times New Roman"/>
                      <w:b/>
                      <w:bCs/>
                      <w:sz w:val="21"/>
                      <w:szCs w:val="21"/>
                      <w:lang w:eastAsia="it-IT"/>
                    </w:rPr>
                    <w:t>d1</w:t>
                  </w:r>
                  <w:r w:rsidRPr="00701D05">
                    <w:rPr>
                      <w:rFonts w:ascii="Times New Roman" w:hAnsi="Times New Roman"/>
                      <w:b/>
                      <w:bCs/>
                      <w:sz w:val="21"/>
                      <w:szCs w:val="21"/>
                      <w:lang w:eastAsia="it-IT"/>
                    </w:rPr>
                    <w:tab/>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59"/>
                    <w:gridCol w:w="715"/>
                    <w:gridCol w:w="624"/>
                    <w:gridCol w:w="715"/>
                    <w:gridCol w:w="640"/>
                    <w:gridCol w:w="897"/>
                  </w:tblGrid>
                  <w:tr w:rsidR="004C009A" w:rsidRPr="00701D05" w:rsidTr="0059321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C009A" w:rsidRPr="00701D05" w:rsidRDefault="004C009A" w:rsidP="0059321A">
                        <w:pPr>
                          <w:suppressAutoHyphens w:val="0"/>
                          <w:rPr>
                            <w:rFonts w:ascii="Times New Roman" w:hAnsi="Times New Roman"/>
                            <w:sz w:val="21"/>
                            <w:szCs w:val="21"/>
                            <w:lang w:eastAsia="it-IT"/>
                          </w:rPr>
                        </w:pPr>
                        <w:r w:rsidRPr="00701D05">
                          <w:rPr>
                            <w:rFonts w:ascii="Times New Roman" w:hAnsi="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C009A" w:rsidRPr="00701D05" w:rsidRDefault="004C009A" w:rsidP="0059321A">
                        <w:pPr>
                          <w:suppressAutoHyphens w:val="0"/>
                          <w:rPr>
                            <w:rFonts w:ascii="Times New Roman" w:hAnsi="Times New Roman"/>
                            <w:sz w:val="21"/>
                            <w:szCs w:val="21"/>
                            <w:lang w:eastAsia="it-IT"/>
                          </w:rPr>
                        </w:pPr>
                        <w:r w:rsidRPr="00701D05">
                          <w:rPr>
                            <w:rFonts w:ascii="Times New Roman" w:hAnsi="Times New Roman"/>
                            <w:sz w:val="15"/>
                            <w:szCs w:val="15"/>
                            <w:lang w:eastAsia="it-IT"/>
                          </w:rPr>
                          <w:t>Frequenza</w:t>
                        </w:r>
                        <w:r w:rsidRPr="00701D05">
                          <w:rPr>
                            <w:rFonts w:ascii="Times New Roman" w:hAnsi="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C009A" w:rsidRPr="00701D05" w:rsidRDefault="004C009A" w:rsidP="0059321A">
                        <w:pPr>
                          <w:suppressAutoHyphens w:val="0"/>
                          <w:rPr>
                            <w:rFonts w:ascii="Times New Roman" w:hAnsi="Times New Roman"/>
                            <w:sz w:val="21"/>
                            <w:szCs w:val="21"/>
                            <w:lang w:eastAsia="it-IT"/>
                          </w:rPr>
                        </w:pPr>
                        <w:proofErr w:type="spellStart"/>
                        <w:r w:rsidRPr="00701D05">
                          <w:rPr>
                            <w:rFonts w:ascii="Times New Roman" w:hAnsi="Times New Roman"/>
                            <w:sz w:val="15"/>
                            <w:szCs w:val="15"/>
                            <w:lang w:eastAsia="it-IT"/>
                          </w:rPr>
                          <w:t>Percent</w:t>
                        </w:r>
                        <w:proofErr w:type="spellEnd"/>
                        <w:r w:rsidRPr="00701D05">
                          <w:rPr>
                            <w:rFonts w:ascii="Times New Roman" w:hAnsi="Times New Roman"/>
                            <w:sz w:val="15"/>
                            <w:szCs w:val="15"/>
                            <w:lang w:eastAsia="it-IT"/>
                          </w:rPr>
                          <w:t>.</w:t>
                        </w:r>
                        <w:r w:rsidRPr="00701D05">
                          <w:rPr>
                            <w:rFonts w:ascii="Times New Roman" w:hAnsi="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C009A" w:rsidRPr="00701D05" w:rsidRDefault="004C009A" w:rsidP="0059321A">
                        <w:pPr>
                          <w:suppressAutoHyphens w:val="0"/>
                          <w:rPr>
                            <w:rFonts w:ascii="Times New Roman" w:hAnsi="Times New Roman"/>
                            <w:sz w:val="21"/>
                            <w:szCs w:val="21"/>
                            <w:lang w:eastAsia="it-IT"/>
                          </w:rPr>
                        </w:pPr>
                        <w:r w:rsidRPr="00701D05">
                          <w:rPr>
                            <w:rFonts w:ascii="Times New Roman" w:hAnsi="Times New Roman"/>
                            <w:sz w:val="15"/>
                            <w:szCs w:val="15"/>
                            <w:lang w:eastAsia="it-IT"/>
                          </w:rPr>
                          <w:t>Frequenza</w:t>
                        </w:r>
                        <w:r w:rsidRPr="00701D05">
                          <w:rPr>
                            <w:rFonts w:ascii="Times New Roman" w:hAnsi="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C009A" w:rsidRPr="00701D05" w:rsidRDefault="004C009A" w:rsidP="0059321A">
                        <w:pPr>
                          <w:suppressAutoHyphens w:val="0"/>
                          <w:rPr>
                            <w:rFonts w:ascii="Times New Roman" w:hAnsi="Times New Roman"/>
                            <w:sz w:val="21"/>
                            <w:szCs w:val="21"/>
                            <w:lang w:eastAsia="it-IT"/>
                          </w:rPr>
                        </w:pPr>
                        <w:proofErr w:type="spellStart"/>
                        <w:r w:rsidRPr="00701D05">
                          <w:rPr>
                            <w:rFonts w:ascii="Times New Roman" w:hAnsi="Times New Roman"/>
                            <w:sz w:val="15"/>
                            <w:szCs w:val="15"/>
                            <w:lang w:eastAsia="it-IT"/>
                          </w:rPr>
                          <w:t>Percent</w:t>
                        </w:r>
                        <w:proofErr w:type="spellEnd"/>
                        <w:r w:rsidRPr="00701D05">
                          <w:rPr>
                            <w:rFonts w:ascii="Times New Roman" w:hAnsi="Times New Roman"/>
                            <w:sz w:val="15"/>
                            <w:szCs w:val="15"/>
                            <w:lang w:eastAsia="it-IT"/>
                          </w:rPr>
                          <w:t>.</w:t>
                        </w:r>
                        <w:r w:rsidRPr="00701D05">
                          <w:rPr>
                            <w:rFonts w:ascii="Times New Roman" w:hAnsi="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C009A" w:rsidRPr="00701D05" w:rsidRDefault="004C009A" w:rsidP="0059321A">
                        <w:pPr>
                          <w:suppressAutoHyphens w:val="0"/>
                          <w:rPr>
                            <w:rFonts w:ascii="Times New Roman" w:hAnsi="Times New Roman"/>
                            <w:sz w:val="21"/>
                            <w:szCs w:val="21"/>
                            <w:lang w:eastAsia="it-IT"/>
                          </w:rPr>
                        </w:pPr>
                        <w:proofErr w:type="spellStart"/>
                        <w:r w:rsidRPr="00701D05">
                          <w:rPr>
                            <w:rFonts w:ascii="Times New Roman" w:hAnsi="Times New Roman"/>
                            <w:sz w:val="15"/>
                            <w:szCs w:val="15"/>
                            <w:lang w:eastAsia="it-IT"/>
                          </w:rPr>
                          <w:t>Int</w:t>
                        </w:r>
                        <w:proofErr w:type="spellEnd"/>
                        <w:r w:rsidRPr="00701D05">
                          <w:rPr>
                            <w:rFonts w:ascii="Times New Roman" w:hAnsi="Times New Roman"/>
                            <w:sz w:val="15"/>
                            <w:szCs w:val="15"/>
                            <w:lang w:eastAsia="it-IT"/>
                          </w:rPr>
                          <w:t xml:space="preserve">. </w:t>
                        </w:r>
                        <w:proofErr w:type="spellStart"/>
                        <w:r w:rsidRPr="00701D05">
                          <w:rPr>
                            <w:rFonts w:ascii="Times New Roman" w:hAnsi="Times New Roman"/>
                            <w:sz w:val="15"/>
                            <w:szCs w:val="15"/>
                            <w:lang w:eastAsia="it-IT"/>
                          </w:rPr>
                          <w:t>Fid</w:t>
                        </w:r>
                        <w:proofErr w:type="spellEnd"/>
                        <w:r w:rsidRPr="00701D05">
                          <w:rPr>
                            <w:rFonts w:ascii="Times New Roman" w:hAnsi="Times New Roman"/>
                            <w:sz w:val="15"/>
                            <w:szCs w:val="15"/>
                            <w:lang w:eastAsia="it-IT"/>
                          </w:rPr>
                          <w:t>. 95%</w:t>
                        </w:r>
                      </w:p>
                    </w:tc>
                  </w:tr>
                  <w:tr w:rsidR="004C009A" w:rsidRPr="00701D05" w:rsidTr="0059321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C009A" w:rsidRPr="00701D05" w:rsidRDefault="004C009A" w:rsidP="0059321A">
                        <w:pPr>
                          <w:suppressAutoHyphens w:val="0"/>
                          <w:rPr>
                            <w:rFonts w:ascii="Times New Roman" w:hAnsi="Times New Roman"/>
                            <w:sz w:val="21"/>
                            <w:szCs w:val="21"/>
                            <w:lang w:eastAsia="it-IT"/>
                          </w:rPr>
                        </w:pPr>
                        <w:r w:rsidRPr="00701D05">
                          <w:rPr>
                            <w:rFonts w:ascii="Times New Roman" w:hAnsi="Times New Roman"/>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4C009A" w:rsidRPr="00701D05" w:rsidRDefault="004C009A" w:rsidP="0059321A">
                        <w:pPr>
                          <w:suppressAutoHyphens w:val="0"/>
                          <w:rPr>
                            <w:rFonts w:ascii="Times New Roman" w:hAnsi="Times New Roman"/>
                            <w:sz w:val="21"/>
                            <w:szCs w:val="21"/>
                            <w:lang w:eastAsia="it-IT"/>
                          </w:rPr>
                        </w:pPr>
                        <w:r w:rsidRPr="00701D05">
                          <w:rPr>
                            <w:rFonts w:ascii="Times New Roman" w:hAnsi="Times New Roman"/>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C009A" w:rsidRPr="00701D05" w:rsidRDefault="004C009A" w:rsidP="0059321A">
                        <w:pPr>
                          <w:suppressAutoHyphens w:val="0"/>
                          <w:rPr>
                            <w:rFonts w:ascii="Times New Roman" w:hAnsi="Times New Roman"/>
                            <w:sz w:val="21"/>
                            <w:szCs w:val="21"/>
                            <w:lang w:eastAsia="it-IT"/>
                          </w:rPr>
                        </w:pPr>
                        <w:r w:rsidRPr="00701D05">
                          <w:rPr>
                            <w:rFonts w:ascii="Times New Roman" w:hAnsi="Times New Roman"/>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4C009A" w:rsidRPr="00701D05" w:rsidRDefault="004C009A" w:rsidP="0059321A">
                        <w:pPr>
                          <w:suppressAutoHyphens w:val="0"/>
                          <w:rPr>
                            <w:rFonts w:ascii="Times New Roman" w:hAnsi="Times New Roman"/>
                            <w:sz w:val="21"/>
                            <w:szCs w:val="21"/>
                            <w:lang w:eastAsia="it-IT"/>
                          </w:rPr>
                        </w:pPr>
                        <w:r w:rsidRPr="00701D05">
                          <w:rPr>
                            <w:rFonts w:ascii="Times New Roman" w:hAnsi="Times New Roman"/>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C009A" w:rsidRPr="00701D05" w:rsidRDefault="00C433D0" w:rsidP="0059321A">
                        <w:pPr>
                          <w:suppressAutoHyphens w:val="0"/>
                          <w:rPr>
                            <w:rFonts w:ascii="Times New Roman" w:hAnsi="Times New Roman"/>
                            <w:sz w:val="21"/>
                            <w:szCs w:val="21"/>
                            <w:lang w:eastAsia="it-IT"/>
                          </w:rPr>
                        </w:pPr>
                        <w:r w:rsidRPr="00701D05">
                          <w:rPr>
                            <w:rFonts w:ascii="Times New Roman" w:hAnsi="Times New Roman"/>
                            <w:sz w:val="21"/>
                            <w:szCs w:val="21"/>
                            <w:lang w:eastAsia="it-IT"/>
                          </w:rPr>
                          <w:t>23</w:t>
                        </w:r>
                        <w:r w:rsidR="004C009A" w:rsidRPr="00701D05">
                          <w:rPr>
                            <w:rFonts w:ascii="Times New Roman" w:hAnsi="Times New Roman"/>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C009A" w:rsidRPr="00701D05" w:rsidRDefault="004C009A" w:rsidP="0059321A">
                        <w:pPr>
                          <w:suppressAutoHyphens w:val="0"/>
                          <w:rPr>
                            <w:rFonts w:ascii="Times New Roman" w:hAnsi="Times New Roman"/>
                            <w:sz w:val="21"/>
                            <w:szCs w:val="21"/>
                            <w:lang w:eastAsia="it-IT"/>
                          </w:rPr>
                        </w:pPr>
                        <w:r w:rsidRPr="00701D05">
                          <w:rPr>
                            <w:rFonts w:ascii="Times New Roman" w:hAnsi="Times New Roman"/>
                            <w:sz w:val="15"/>
                            <w:szCs w:val="15"/>
                            <w:lang w:eastAsia="it-IT"/>
                          </w:rPr>
                          <w:t>4%:44%</w:t>
                        </w:r>
                      </w:p>
                    </w:tc>
                  </w:tr>
                  <w:tr w:rsidR="004C009A" w:rsidRPr="00701D05" w:rsidTr="0059321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C009A" w:rsidRPr="00701D05" w:rsidRDefault="004C009A" w:rsidP="0059321A">
                        <w:pPr>
                          <w:suppressAutoHyphens w:val="0"/>
                          <w:rPr>
                            <w:rFonts w:ascii="Times New Roman" w:hAnsi="Times New Roman"/>
                            <w:sz w:val="21"/>
                            <w:szCs w:val="21"/>
                            <w:lang w:eastAsia="it-IT"/>
                          </w:rPr>
                        </w:pPr>
                        <w:r w:rsidRPr="00701D05">
                          <w:rPr>
                            <w:rFonts w:ascii="Times New Roman" w:hAnsi="Times New Roman"/>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4C009A" w:rsidRPr="00701D05" w:rsidRDefault="007352E8" w:rsidP="0059321A">
                        <w:pPr>
                          <w:suppressAutoHyphens w:val="0"/>
                          <w:rPr>
                            <w:rFonts w:ascii="Times New Roman" w:hAnsi="Times New Roman"/>
                            <w:sz w:val="21"/>
                            <w:szCs w:val="21"/>
                            <w:lang w:eastAsia="it-IT"/>
                          </w:rPr>
                        </w:pPr>
                        <w:r>
                          <w:rPr>
                            <w:rFonts w:ascii="Times New Roman" w:hAnsi="Times New Roman"/>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C009A" w:rsidRPr="00701D05" w:rsidRDefault="004C009A" w:rsidP="0059321A">
                        <w:pPr>
                          <w:suppressAutoHyphens w:val="0"/>
                          <w:rPr>
                            <w:rFonts w:ascii="Times New Roman" w:hAnsi="Times New Roman"/>
                            <w:sz w:val="21"/>
                            <w:szCs w:val="21"/>
                            <w:lang w:eastAsia="it-IT"/>
                          </w:rPr>
                        </w:pPr>
                        <w:r w:rsidRPr="00701D05">
                          <w:rPr>
                            <w:rFonts w:ascii="Times New Roman" w:hAnsi="Times New Roman"/>
                            <w:sz w:val="21"/>
                            <w:szCs w:val="21"/>
                            <w:lang w:eastAsia="it-IT"/>
                          </w:rPr>
                          <w:t>2</w:t>
                        </w:r>
                        <w:r w:rsidR="007352E8">
                          <w:rPr>
                            <w:rFonts w:ascii="Times New Roman" w:hAnsi="Times New Roman"/>
                            <w:sz w:val="21"/>
                            <w:szCs w:val="21"/>
                            <w:lang w:eastAsia="it-IT"/>
                          </w:rPr>
                          <w:t>5</w:t>
                        </w:r>
                        <w:r w:rsidRPr="00701D05">
                          <w:rPr>
                            <w:rFonts w:ascii="Times New Roman" w:hAnsi="Times New Roman"/>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C009A" w:rsidRPr="00701D05" w:rsidRDefault="007352E8" w:rsidP="0059321A">
                        <w:pPr>
                          <w:suppressAutoHyphens w:val="0"/>
                          <w:rPr>
                            <w:rFonts w:ascii="Times New Roman" w:hAnsi="Times New Roman"/>
                            <w:sz w:val="21"/>
                            <w:szCs w:val="21"/>
                            <w:lang w:eastAsia="it-IT"/>
                          </w:rPr>
                        </w:pPr>
                        <w:r>
                          <w:rPr>
                            <w:rFonts w:ascii="Times New Roman" w:hAnsi="Times New Roman"/>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C009A" w:rsidRPr="00701D05" w:rsidRDefault="007352E8" w:rsidP="0059321A">
                        <w:pPr>
                          <w:suppressAutoHyphens w:val="0"/>
                          <w:rPr>
                            <w:rFonts w:ascii="Times New Roman" w:hAnsi="Times New Roman"/>
                            <w:sz w:val="21"/>
                            <w:szCs w:val="21"/>
                            <w:lang w:eastAsia="it-IT"/>
                          </w:rPr>
                        </w:pPr>
                        <w:r>
                          <w:rPr>
                            <w:rFonts w:ascii="Times New Roman" w:hAnsi="Times New Roman"/>
                            <w:sz w:val="21"/>
                            <w:szCs w:val="21"/>
                            <w:lang w:eastAsia="it-IT"/>
                          </w:rPr>
                          <w:t>25</w:t>
                        </w:r>
                        <w:r w:rsidR="004C009A" w:rsidRPr="00701D05">
                          <w:rPr>
                            <w:rFonts w:ascii="Times New Roman" w:hAnsi="Times New Roman"/>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C009A" w:rsidRPr="00701D05" w:rsidRDefault="004C009A" w:rsidP="0059321A">
                        <w:pPr>
                          <w:suppressAutoHyphens w:val="0"/>
                          <w:rPr>
                            <w:rFonts w:ascii="Times New Roman" w:hAnsi="Times New Roman"/>
                            <w:sz w:val="21"/>
                            <w:szCs w:val="21"/>
                            <w:lang w:eastAsia="it-IT"/>
                          </w:rPr>
                        </w:pPr>
                        <w:r w:rsidRPr="00701D05">
                          <w:rPr>
                            <w:rFonts w:ascii="Times New Roman" w:hAnsi="Times New Roman"/>
                            <w:sz w:val="15"/>
                            <w:szCs w:val="15"/>
                            <w:lang w:eastAsia="it-IT"/>
                          </w:rPr>
                          <w:t>56%:96%</w:t>
                        </w:r>
                      </w:p>
                    </w:tc>
                  </w:tr>
                  <w:tr w:rsidR="004C009A" w:rsidRPr="00701D05" w:rsidTr="0059321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C009A" w:rsidRPr="00701D05" w:rsidRDefault="004C009A" w:rsidP="0059321A">
                        <w:pPr>
                          <w:suppressAutoHyphens w:val="0"/>
                          <w:rPr>
                            <w:rFonts w:ascii="Times New Roman" w:hAnsi="Times New Roman"/>
                            <w:sz w:val="21"/>
                            <w:szCs w:val="21"/>
                            <w:lang w:eastAsia="it-IT"/>
                          </w:rPr>
                        </w:pPr>
                        <w:r w:rsidRPr="00701D05">
                          <w:rPr>
                            <w:rFonts w:ascii="Times New Roman" w:hAnsi="Times New Roman"/>
                            <w:sz w:val="21"/>
                            <w:szCs w:val="21"/>
                            <w:lang w:eastAsia="it-IT"/>
                          </w:rPr>
                          <w:t>Più di 4</w:t>
                        </w:r>
                      </w:p>
                    </w:tc>
                    <w:tc>
                      <w:tcPr>
                        <w:tcW w:w="0" w:type="auto"/>
                        <w:tcBorders>
                          <w:top w:val="outset" w:sz="6" w:space="0" w:color="auto"/>
                          <w:left w:val="outset" w:sz="6" w:space="0" w:color="auto"/>
                          <w:bottom w:val="outset" w:sz="6" w:space="0" w:color="auto"/>
                          <w:right w:val="outset" w:sz="6" w:space="0" w:color="auto"/>
                        </w:tcBorders>
                        <w:vAlign w:val="center"/>
                        <w:hideMark/>
                      </w:tcPr>
                      <w:p w:rsidR="004C009A" w:rsidRPr="00701D05" w:rsidRDefault="007352E8" w:rsidP="0059321A">
                        <w:pPr>
                          <w:suppressAutoHyphens w:val="0"/>
                          <w:rPr>
                            <w:rFonts w:ascii="Times New Roman" w:hAnsi="Times New Roman"/>
                            <w:sz w:val="21"/>
                            <w:szCs w:val="21"/>
                            <w:lang w:eastAsia="it-IT"/>
                          </w:rPr>
                        </w:pPr>
                        <w:r>
                          <w:rPr>
                            <w:rFonts w:ascii="Times New Roman" w:hAnsi="Times New Roman"/>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4C009A" w:rsidRPr="00701D05" w:rsidRDefault="007352E8" w:rsidP="0059321A">
                        <w:pPr>
                          <w:suppressAutoHyphens w:val="0"/>
                          <w:rPr>
                            <w:rFonts w:ascii="Times New Roman" w:hAnsi="Times New Roman"/>
                            <w:sz w:val="21"/>
                            <w:szCs w:val="21"/>
                            <w:lang w:eastAsia="it-IT"/>
                          </w:rPr>
                        </w:pPr>
                        <w:r>
                          <w:rPr>
                            <w:rFonts w:ascii="Times New Roman" w:hAnsi="Times New Roman"/>
                            <w:sz w:val="21"/>
                            <w:szCs w:val="21"/>
                            <w:lang w:eastAsia="it-IT"/>
                          </w:rPr>
                          <w:t>52</w:t>
                        </w:r>
                        <w:r w:rsidR="004C009A" w:rsidRPr="00701D05">
                          <w:rPr>
                            <w:rFonts w:ascii="Times New Roman" w:hAnsi="Times New Roman"/>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C009A" w:rsidRPr="00701D05" w:rsidRDefault="007352E8" w:rsidP="0059321A">
                        <w:pPr>
                          <w:suppressAutoHyphens w:val="0"/>
                          <w:rPr>
                            <w:rFonts w:ascii="Times New Roman" w:hAnsi="Times New Roman"/>
                            <w:sz w:val="21"/>
                            <w:szCs w:val="21"/>
                            <w:lang w:eastAsia="it-IT"/>
                          </w:rPr>
                        </w:pPr>
                        <w:r>
                          <w:rPr>
                            <w:rFonts w:ascii="Times New Roman" w:hAnsi="Times New Roman"/>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4C009A" w:rsidRPr="00701D05" w:rsidRDefault="007352E8" w:rsidP="0059321A">
                        <w:pPr>
                          <w:suppressAutoHyphens w:val="0"/>
                          <w:rPr>
                            <w:rFonts w:ascii="Times New Roman" w:hAnsi="Times New Roman"/>
                            <w:sz w:val="21"/>
                            <w:szCs w:val="21"/>
                            <w:lang w:eastAsia="it-IT"/>
                          </w:rPr>
                        </w:pPr>
                        <w:r>
                          <w:rPr>
                            <w:rFonts w:ascii="Times New Roman" w:hAnsi="Times New Roman"/>
                            <w:sz w:val="21"/>
                            <w:szCs w:val="21"/>
                            <w:lang w:eastAsia="it-IT"/>
                          </w:rPr>
                          <w:t>52</w:t>
                        </w:r>
                        <w:r w:rsidR="004C009A" w:rsidRPr="00701D05">
                          <w:rPr>
                            <w:rFonts w:ascii="Times New Roman" w:hAnsi="Times New Roman"/>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C009A" w:rsidRPr="00701D05" w:rsidRDefault="004C009A" w:rsidP="0059321A">
                        <w:pPr>
                          <w:suppressAutoHyphens w:val="0"/>
                          <w:rPr>
                            <w:rFonts w:ascii="Times New Roman" w:hAnsi="Times New Roman"/>
                            <w:sz w:val="21"/>
                            <w:szCs w:val="21"/>
                            <w:lang w:eastAsia="it-IT"/>
                          </w:rPr>
                        </w:pPr>
                        <w:r w:rsidRPr="00701D05">
                          <w:rPr>
                            <w:rFonts w:ascii="Times New Roman" w:hAnsi="Times New Roman"/>
                            <w:sz w:val="15"/>
                            <w:szCs w:val="15"/>
                            <w:lang w:eastAsia="it-IT"/>
                          </w:rPr>
                          <w:t>56%:96%</w:t>
                        </w:r>
                      </w:p>
                    </w:tc>
                  </w:tr>
                </w:tbl>
                <w:p w:rsidR="004C009A" w:rsidRPr="00701D05" w:rsidRDefault="004C009A" w:rsidP="0059321A">
                  <w:pPr>
                    <w:suppressAutoHyphens w:val="0"/>
                    <w:rPr>
                      <w:rFonts w:ascii="Times New Roman" w:hAnsi="Times New Roman"/>
                      <w:b/>
                      <w:bCs/>
                      <w:sz w:val="21"/>
                      <w:szCs w:val="21"/>
                      <w:lang w:eastAsia="it-IT"/>
                    </w:rPr>
                  </w:pPr>
                  <w:r w:rsidRPr="00701D05">
                    <w:rPr>
                      <w:rFonts w:ascii="Times New Roman" w:hAnsi="Times New Roman"/>
                      <w:sz w:val="21"/>
                      <w:szCs w:val="21"/>
                      <w:lang w:eastAsia="it-IT"/>
                    </w:rPr>
                    <w:br/>
                  </w:r>
                </w:p>
                <w:p w:rsidR="004C009A" w:rsidRPr="00701D05" w:rsidRDefault="004C009A" w:rsidP="0059321A">
                  <w:pPr>
                    <w:suppressAutoHyphens w:val="0"/>
                    <w:rPr>
                      <w:rFonts w:ascii="Times New Roman" w:hAnsi="Times New Roman"/>
                      <w:b/>
                      <w:bCs/>
                      <w:sz w:val="21"/>
                      <w:szCs w:val="21"/>
                      <w:lang w:eastAsia="it-IT"/>
                    </w:rPr>
                  </w:pPr>
                </w:p>
                <w:p w:rsidR="004C009A" w:rsidRPr="00701D05" w:rsidRDefault="004C009A" w:rsidP="0059321A">
                  <w:pPr>
                    <w:suppressAutoHyphens w:val="0"/>
                    <w:rPr>
                      <w:rFonts w:ascii="Times New Roman" w:hAnsi="Times New Roman"/>
                      <w:b/>
                      <w:bCs/>
                      <w:sz w:val="21"/>
                      <w:szCs w:val="21"/>
                      <w:lang w:eastAsia="it-IT"/>
                    </w:rPr>
                  </w:pPr>
                </w:p>
                <w:p w:rsidR="00F647BA" w:rsidRDefault="004C009A" w:rsidP="00F647BA">
                  <w:pPr>
                    <w:suppressAutoHyphens w:val="0"/>
                    <w:rPr>
                      <w:rFonts w:ascii="Times New Roman" w:hAnsi="Times New Roman"/>
                      <w:sz w:val="21"/>
                      <w:szCs w:val="21"/>
                      <w:lang w:eastAsia="it-IT"/>
                    </w:rPr>
                  </w:pPr>
                  <w:r w:rsidRPr="00701D05">
                    <w:rPr>
                      <w:rFonts w:ascii="Times New Roman" w:hAnsi="Times New Roman"/>
                      <w:b/>
                      <w:bCs/>
                      <w:sz w:val="21"/>
                      <w:szCs w:val="21"/>
                      <w:lang w:eastAsia="it-IT"/>
                    </w:rPr>
                    <w:t>Campione</w:t>
                  </w:r>
                  <w:r w:rsidRPr="00701D05">
                    <w:rPr>
                      <w:rFonts w:ascii="Times New Roman" w:hAnsi="Times New Roman"/>
                      <w:sz w:val="21"/>
                      <w:szCs w:val="21"/>
                      <w:lang w:eastAsia="it-IT"/>
                    </w:rPr>
                    <w:t>:</w:t>
                  </w:r>
                  <w:r w:rsidRPr="00701D05">
                    <w:rPr>
                      <w:rFonts w:ascii="Times New Roman" w:hAnsi="Times New Roman"/>
                      <w:sz w:val="21"/>
                      <w:szCs w:val="21"/>
                      <w:lang w:eastAsia="it-IT"/>
                    </w:rPr>
                    <w:br/>
                    <w:t>Numero di casi= 25</w:t>
                  </w:r>
                  <w:r w:rsidRPr="00701D05">
                    <w:rPr>
                      <w:rFonts w:ascii="Times New Roman" w:hAnsi="Times New Roman"/>
                      <w:sz w:val="21"/>
                      <w:szCs w:val="21"/>
                      <w:lang w:eastAsia="it-IT"/>
                    </w:rPr>
                    <w:br/>
                    <w:t>Indici di tendenza centrale:</w:t>
                  </w:r>
                  <w:r w:rsidRPr="00701D05">
                    <w:rPr>
                      <w:rFonts w:ascii="Times New Roman" w:hAnsi="Times New Roman"/>
                      <w:sz w:val="21"/>
                      <w:szCs w:val="21"/>
                      <w:lang w:eastAsia="it-IT"/>
                    </w:rPr>
                    <w:br/>
                    <w:t>Moda = Nessuna</w:t>
                  </w:r>
                  <w:r w:rsidRPr="00701D05">
                    <w:rPr>
                      <w:rFonts w:ascii="Times New Roman" w:hAnsi="Times New Roman"/>
                      <w:sz w:val="21"/>
                      <w:szCs w:val="21"/>
                      <w:lang w:eastAsia="it-IT"/>
                    </w:rPr>
                    <w:br/>
                    <w:t>Mediana = Nessuna</w:t>
                  </w:r>
                  <w:r w:rsidRPr="00701D05">
                    <w:rPr>
                      <w:rFonts w:ascii="Times New Roman" w:hAnsi="Times New Roman"/>
                      <w:sz w:val="21"/>
                      <w:szCs w:val="21"/>
                      <w:lang w:eastAsia="it-IT"/>
                    </w:rPr>
                    <w:br/>
                    <w:t xml:space="preserve">Indici di </w:t>
                  </w:r>
                  <w:r w:rsidR="00F647BA">
                    <w:rPr>
                      <w:rFonts w:ascii="Times New Roman" w:hAnsi="Times New Roman"/>
                      <w:sz w:val="21"/>
                      <w:szCs w:val="21"/>
                      <w:lang w:eastAsia="it-IT"/>
                    </w:rPr>
                    <w:t>dispersione:</w:t>
                  </w:r>
                  <w:r w:rsidR="00F647BA">
                    <w:rPr>
                      <w:rFonts w:ascii="Times New Roman" w:hAnsi="Times New Roman"/>
                      <w:sz w:val="21"/>
                      <w:szCs w:val="21"/>
                      <w:lang w:eastAsia="it-IT"/>
                    </w:rPr>
                    <w:br/>
                    <w:t xml:space="preserve">Squilibrio = 0.64 </w:t>
                  </w:r>
                </w:p>
                <w:p w:rsidR="00F647BA" w:rsidRDefault="00F647BA" w:rsidP="00F647BA">
                  <w:pPr>
                    <w:suppressAutoHyphens w:val="0"/>
                    <w:rPr>
                      <w:rFonts w:ascii="Times New Roman" w:hAnsi="Times New Roman"/>
                      <w:sz w:val="21"/>
                      <w:szCs w:val="21"/>
                      <w:lang w:eastAsia="it-IT"/>
                    </w:rPr>
                  </w:pPr>
                </w:p>
                <w:p w:rsidR="00F647BA" w:rsidRDefault="00F647BA" w:rsidP="00F647BA">
                  <w:pPr>
                    <w:suppressAutoHyphens w:val="0"/>
                    <w:rPr>
                      <w:rFonts w:ascii="Times New Roman" w:hAnsi="Times New Roman"/>
                      <w:sz w:val="21"/>
                      <w:szCs w:val="21"/>
                      <w:lang w:eastAsia="it-IT"/>
                    </w:rPr>
                  </w:pPr>
                </w:p>
                <w:p w:rsidR="00F647BA" w:rsidRDefault="00F647BA" w:rsidP="00F647BA">
                  <w:pPr>
                    <w:suppressAutoHyphens w:val="0"/>
                    <w:rPr>
                      <w:rFonts w:ascii="Times New Roman" w:hAnsi="Times New Roman"/>
                      <w:sz w:val="21"/>
                      <w:szCs w:val="21"/>
                      <w:lang w:eastAsia="it-IT"/>
                    </w:rPr>
                  </w:pPr>
                </w:p>
                <w:p w:rsidR="00F647BA" w:rsidRDefault="00F647BA" w:rsidP="00F647BA">
                  <w:pPr>
                    <w:suppressAutoHyphens w:val="0"/>
                    <w:rPr>
                      <w:rFonts w:ascii="Times New Roman" w:hAnsi="Times New Roman"/>
                      <w:sz w:val="21"/>
                      <w:szCs w:val="21"/>
                      <w:lang w:eastAsia="it-IT"/>
                    </w:rPr>
                  </w:pPr>
                </w:p>
                <w:p w:rsidR="00F647BA" w:rsidRDefault="00F647BA" w:rsidP="00F647BA">
                  <w:pPr>
                    <w:suppressAutoHyphens w:val="0"/>
                    <w:rPr>
                      <w:rFonts w:ascii="Times New Roman" w:hAnsi="Times New Roman"/>
                      <w:sz w:val="21"/>
                      <w:szCs w:val="21"/>
                      <w:lang w:eastAsia="it-IT"/>
                    </w:rPr>
                  </w:pPr>
                </w:p>
                <w:p w:rsidR="00F647BA" w:rsidRDefault="00F647BA" w:rsidP="00F647BA">
                  <w:pPr>
                    <w:suppressAutoHyphens w:val="0"/>
                    <w:rPr>
                      <w:rFonts w:ascii="Times New Roman" w:hAnsi="Times New Roman"/>
                      <w:sz w:val="21"/>
                      <w:szCs w:val="21"/>
                      <w:lang w:eastAsia="it-IT"/>
                    </w:rPr>
                  </w:pPr>
                </w:p>
                <w:p w:rsidR="00F647BA" w:rsidRDefault="00F647BA" w:rsidP="00F647BA">
                  <w:pPr>
                    <w:suppressAutoHyphens w:val="0"/>
                    <w:rPr>
                      <w:rFonts w:ascii="Times New Roman" w:hAnsi="Times New Roman"/>
                      <w:sz w:val="21"/>
                      <w:szCs w:val="21"/>
                      <w:lang w:eastAsia="it-IT"/>
                    </w:rPr>
                  </w:pPr>
                </w:p>
                <w:p w:rsidR="004C009A" w:rsidRPr="00701D05" w:rsidRDefault="004C009A" w:rsidP="00F647BA">
                  <w:pPr>
                    <w:suppressAutoHyphens w:val="0"/>
                    <w:rPr>
                      <w:rFonts w:ascii="Times New Roman" w:hAnsi="Times New Roman"/>
                      <w:sz w:val="21"/>
                      <w:szCs w:val="21"/>
                      <w:lang w:eastAsia="it-IT"/>
                    </w:rPr>
                  </w:pPr>
                  <w:r w:rsidRPr="00701D05">
                    <w:rPr>
                      <w:rFonts w:ascii="Times New Roman" w:hAnsi="Times New Roman"/>
                      <w:sz w:val="21"/>
                      <w:szCs w:val="21"/>
                      <w:lang w:eastAsia="it-IT"/>
                    </w:rPr>
                    <w:br/>
                  </w:r>
                </w:p>
              </w:tc>
              <w:tc>
                <w:tcPr>
                  <w:tcW w:w="1795" w:type="dxa"/>
                  <w:vAlign w:val="center"/>
                </w:tcPr>
                <w:tbl>
                  <w:tblPr>
                    <w:tblW w:w="0" w:type="auto"/>
                    <w:jc w:val="right"/>
                    <w:tblCellSpacing w:w="15" w:type="dxa"/>
                    <w:tblCellMar>
                      <w:left w:w="0" w:type="dxa"/>
                      <w:right w:w="0" w:type="dxa"/>
                    </w:tblCellMar>
                    <w:tblLook w:val="04A0" w:firstRow="1" w:lastRow="0" w:firstColumn="1" w:lastColumn="0" w:noHBand="0" w:noVBand="1"/>
                  </w:tblPr>
                  <w:tblGrid>
                    <w:gridCol w:w="536"/>
                    <w:gridCol w:w="622"/>
                    <w:gridCol w:w="607"/>
                  </w:tblGrid>
                  <w:tr w:rsidR="004C009A" w:rsidRPr="00701D05" w:rsidTr="00C433D0">
                    <w:trPr>
                      <w:trHeight w:val="985"/>
                      <w:tblCellSpacing w:w="15" w:type="dxa"/>
                      <w:jc w:val="right"/>
                    </w:trPr>
                    <w:tc>
                      <w:tcPr>
                        <w:tcW w:w="0" w:type="auto"/>
                        <w:vAlign w:val="bottom"/>
                        <w:hideMark/>
                      </w:tcPr>
                      <w:tbl>
                        <w:tblPr>
                          <w:tblW w:w="445" w:type="dxa"/>
                          <w:jc w:val="center"/>
                          <w:tblCellSpacing w:w="0" w:type="dxa"/>
                          <w:tblCellMar>
                            <w:left w:w="0" w:type="dxa"/>
                            <w:right w:w="0" w:type="dxa"/>
                          </w:tblCellMar>
                          <w:tblLook w:val="04A0" w:firstRow="1" w:lastRow="0" w:firstColumn="1" w:lastColumn="0" w:noHBand="0" w:noVBand="1"/>
                        </w:tblPr>
                        <w:tblGrid>
                          <w:gridCol w:w="445"/>
                        </w:tblGrid>
                        <w:tr w:rsidR="004C009A" w:rsidRPr="00701D05" w:rsidTr="00C433D0">
                          <w:trPr>
                            <w:trHeight w:val="68"/>
                            <w:tblCellSpacing w:w="0" w:type="dxa"/>
                            <w:jc w:val="center"/>
                          </w:trPr>
                          <w:tc>
                            <w:tcPr>
                              <w:tcW w:w="0" w:type="auto"/>
                              <w:vAlign w:val="bottom"/>
                              <w:hideMark/>
                            </w:tcPr>
                            <w:p w:rsidR="004C009A" w:rsidRPr="00701D05" w:rsidRDefault="004C009A" w:rsidP="00701D05">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lastRenderedPageBreak/>
                                <w:t>23%</w:t>
                              </w:r>
                            </w:p>
                          </w:tc>
                        </w:tr>
                        <w:tr w:rsidR="004C009A" w:rsidRPr="00701D05" w:rsidTr="004C009A">
                          <w:trPr>
                            <w:trHeight w:val="354"/>
                            <w:tblCellSpacing w:w="0" w:type="dxa"/>
                            <w:jc w:val="center"/>
                          </w:trPr>
                          <w:tc>
                            <w:tcPr>
                              <w:tcW w:w="0" w:type="auto"/>
                              <w:shd w:val="clear" w:color="auto" w:fill="C0D0C0"/>
                              <w:vAlign w:val="bottom"/>
                              <w:hideMark/>
                            </w:tcPr>
                            <w:p w:rsidR="004C009A" w:rsidRPr="00701D05" w:rsidRDefault="004C009A" w:rsidP="00701D05">
                              <w:pPr>
                                <w:widowControl/>
                                <w:suppressAutoHyphens w:val="0"/>
                                <w:jc w:val="center"/>
                                <w:rPr>
                                  <w:rFonts w:ascii="Times New Roman" w:eastAsia="Times New Roman" w:hAnsi="Times New Roman"/>
                                  <w:kern w:val="0"/>
                                  <w:sz w:val="21"/>
                                  <w:szCs w:val="21"/>
                                  <w:lang w:eastAsia="it-IT"/>
                                </w:rPr>
                              </w:pPr>
                            </w:p>
                          </w:tc>
                        </w:tr>
                      </w:tbl>
                      <w:p w:rsidR="004C009A" w:rsidRPr="00701D05" w:rsidRDefault="004C009A" w:rsidP="00701D05">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tbl>
                        <w:tblPr>
                          <w:tblpPr w:leftFromText="141" w:rightFromText="141" w:horzAnchor="margin" w:tblpY="714"/>
                          <w:tblOverlap w:val="never"/>
                          <w:tblW w:w="592" w:type="dxa"/>
                          <w:tblCellSpacing w:w="0" w:type="dxa"/>
                          <w:tblCellMar>
                            <w:left w:w="0" w:type="dxa"/>
                            <w:right w:w="0" w:type="dxa"/>
                          </w:tblCellMar>
                          <w:tblLook w:val="04A0" w:firstRow="1" w:lastRow="0" w:firstColumn="1" w:lastColumn="0" w:noHBand="0" w:noVBand="1"/>
                        </w:tblPr>
                        <w:tblGrid>
                          <w:gridCol w:w="592"/>
                        </w:tblGrid>
                        <w:tr w:rsidR="004C009A" w:rsidRPr="00701D05" w:rsidTr="007352E8">
                          <w:trPr>
                            <w:trHeight w:val="391"/>
                            <w:tblCellSpacing w:w="0" w:type="dxa"/>
                          </w:trPr>
                          <w:tc>
                            <w:tcPr>
                              <w:tcW w:w="0" w:type="auto"/>
                              <w:vAlign w:val="bottom"/>
                              <w:hideMark/>
                            </w:tcPr>
                            <w:p w:rsidR="004C009A" w:rsidRPr="00701D05" w:rsidRDefault="007352E8" w:rsidP="00701D05">
                              <w:pPr>
                                <w:widowControl/>
                                <w:suppressAutoHyphens w:val="0"/>
                                <w:jc w:val="center"/>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25</w:t>
                              </w:r>
                              <w:r w:rsidR="004C009A" w:rsidRPr="00701D05">
                                <w:rPr>
                                  <w:rFonts w:ascii="Times New Roman" w:eastAsia="Times New Roman" w:hAnsi="Times New Roman"/>
                                  <w:kern w:val="0"/>
                                  <w:sz w:val="21"/>
                                  <w:szCs w:val="21"/>
                                  <w:lang w:eastAsia="it-IT"/>
                                </w:rPr>
                                <w:t>%</w:t>
                              </w:r>
                            </w:p>
                          </w:tc>
                        </w:tr>
                        <w:tr w:rsidR="004C009A" w:rsidRPr="00701D05" w:rsidTr="007352E8">
                          <w:trPr>
                            <w:trHeight w:val="395"/>
                            <w:tblCellSpacing w:w="0" w:type="dxa"/>
                          </w:trPr>
                          <w:tc>
                            <w:tcPr>
                              <w:tcW w:w="0" w:type="auto"/>
                              <w:shd w:val="clear" w:color="auto" w:fill="C0D0C0"/>
                              <w:vAlign w:val="bottom"/>
                              <w:hideMark/>
                            </w:tcPr>
                            <w:p w:rsidR="004C009A" w:rsidRPr="00701D05" w:rsidRDefault="004C009A" w:rsidP="00701D05">
                              <w:pPr>
                                <w:widowControl/>
                                <w:suppressAutoHyphens w:val="0"/>
                                <w:jc w:val="center"/>
                                <w:rPr>
                                  <w:rFonts w:ascii="Times New Roman" w:eastAsia="Times New Roman" w:hAnsi="Times New Roman"/>
                                  <w:kern w:val="0"/>
                                  <w:sz w:val="12"/>
                                  <w:szCs w:val="21"/>
                                  <w:lang w:eastAsia="it-IT"/>
                                </w:rPr>
                              </w:pPr>
                            </w:p>
                          </w:tc>
                        </w:tr>
                      </w:tbl>
                      <w:p w:rsidR="004C009A" w:rsidRPr="00701D05" w:rsidRDefault="004C009A" w:rsidP="00701D05">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tbl>
                        <w:tblPr>
                          <w:tblW w:w="519" w:type="dxa"/>
                          <w:jc w:val="center"/>
                          <w:tblCellSpacing w:w="0" w:type="dxa"/>
                          <w:tblCellMar>
                            <w:left w:w="0" w:type="dxa"/>
                            <w:right w:w="0" w:type="dxa"/>
                          </w:tblCellMar>
                          <w:tblLook w:val="04A0" w:firstRow="1" w:lastRow="0" w:firstColumn="1" w:lastColumn="0" w:noHBand="0" w:noVBand="1"/>
                        </w:tblPr>
                        <w:tblGrid>
                          <w:gridCol w:w="519"/>
                        </w:tblGrid>
                        <w:tr w:rsidR="004C009A" w:rsidRPr="00701D05" w:rsidTr="007352E8">
                          <w:trPr>
                            <w:trHeight w:val="209"/>
                            <w:tblCellSpacing w:w="0" w:type="dxa"/>
                            <w:jc w:val="center"/>
                          </w:trPr>
                          <w:tc>
                            <w:tcPr>
                              <w:tcW w:w="0" w:type="auto"/>
                              <w:vAlign w:val="bottom"/>
                              <w:hideMark/>
                            </w:tcPr>
                            <w:p w:rsidR="004C009A" w:rsidRPr="00701D05" w:rsidRDefault="007352E8" w:rsidP="00701D05">
                              <w:pPr>
                                <w:widowControl/>
                                <w:suppressAutoHyphens w:val="0"/>
                                <w:jc w:val="center"/>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52</w:t>
                              </w:r>
                              <w:r w:rsidR="004C009A" w:rsidRPr="00701D05">
                                <w:rPr>
                                  <w:rFonts w:ascii="Times New Roman" w:eastAsia="Times New Roman" w:hAnsi="Times New Roman"/>
                                  <w:kern w:val="0"/>
                                  <w:sz w:val="21"/>
                                  <w:szCs w:val="21"/>
                                  <w:lang w:eastAsia="it-IT"/>
                                </w:rPr>
                                <w:t>%</w:t>
                              </w:r>
                            </w:p>
                          </w:tc>
                        </w:tr>
                        <w:tr w:rsidR="004C009A" w:rsidRPr="00701D05" w:rsidTr="007352E8">
                          <w:trPr>
                            <w:trHeight w:val="781"/>
                            <w:tblCellSpacing w:w="0" w:type="dxa"/>
                            <w:jc w:val="center"/>
                          </w:trPr>
                          <w:tc>
                            <w:tcPr>
                              <w:tcW w:w="0" w:type="auto"/>
                              <w:shd w:val="clear" w:color="auto" w:fill="C0D0C0"/>
                              <w:vAlign w:val="bottom"/>
                              <w:hideMark/>
                            </w:tcPr>
                            <w:p w:rsidR="004C009A" w:rsidRPr="00701D05" w:rsidRDefault="004C009A" w:rsidP="00701D05">
                              <w:pPr>
                                <w:widowControl/>
                                <w:suppressAutoHyphens w:val="0"/>
                                <w:jc w:val="center"/>
                                <w:rPr>
                                  <w:rFonts w:ascii="Times New Roman" w:eastAsia="Times New Roman" w:hAnsi="Times New Roman"/>
                                  <w:kern w:val="0"/>
                                  <w:sz w:val="21"/>
                                  <w:szCs w:val="21"/>
                                  <w:lang w:eastAsia="it-IT"/>
                                </w:rPr>
                              </w:pPr>
                            </w:p>
                          </w:tc>
                        </w:tr>
                      </w:tbl>
                      <w:p w:rsidR="004C009A" w:rsidRPr="00701D05" w:rsidRDefault="004C009A" w:rsidP="00701D05">
                        <w:pPr>
                          <w:widowControl/>
                          <w:suppressAutoHyphens w:val="0"/>
                          <w:jc w:val="center"/>
                          <w:rPr>
                            <w:rFonts w:ascii="Times New Roman" w:eastAsia="Times New Roman" w:hAnsi="Times New Roman"/>
                            <w:kern w:val="0"/>
                            <w:sz w:val="21"/>
                            <w:szCs w:val="21"/>
                            <w:lang w:eastAsia="it-IT"/>
                          </w:rPr>
                        </w:pPr>
                      </w:p>
                    </w:tc>
                  </w:tr>
                  <w:tr w:rsidR="004C009A" w:rsidRPr="00701D05" w:rsidTr="00701D05">
                    <w:trPr>
                      <w:tblCellSpacing w:w="15" w:type="dxa"/>
                      <w:jc w:val="right"/>
                    </w:trPr>
                    <w:tc>
                      <w:tcPr>
                        <w:tcW w:w="0" w:type="auto"/>
                        <w:shd w:val="clear" w:color="auto" w:fill="E0E0E0"/>
                        <w:vAlign w:val="center"/>
                        <w:hideMark/>
                      </w:tcPr>
                      <w:p w:rsidR="004C009A" w:rsidRPr="00701D05" w:rsidRDefault="004C009A" w:rsidP="00701D05">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5</w:t>
                        </w:r>
                      </w:p>
                    </w:tc>
                    <w:tc>
                      <w:tcPr>
                        <w:tcW w:w="0" w:type="auto"/>
                        <w:shd w:val="clear" w:color="auto" w:fill="E0E0E0"/>
                        <w:vAlign w:val="center"/>
                        <w:hideMark/>
                      </w:tcPr>
                      <w:p w:rsidR="004C009A" w:rsidRPr="00701D05" w:rsidRDefault="007352E8" w:rsidP="00701D05">
                        <w:pPr>
                          <w:widowControl/>
                          <w:suppressAutoHyphens w:val="0"/>
                          <w:jc w:val="center"/>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8</w:t>
                        </w:r>
                      </w:p>
                    </w:tc>
                    <w:tc>
                      <w:tcPr>
                        <w:tcW w:w="0" w:type="auto"/>
                        <w:shd w:val="clear" w:color="auto" w:fill="E0E0E0"/>
                        <w:vAlign w:val="center"/>
                        <w:hideMark/>
                      </w:tcPr>
                      <w:p w:rsidR="004C009A" w:rsidRPr="00701D05" w:rsidRDefault="007352E8" w:rsidP="00701D05">
                        <w:pPr>
                          <w:widowControl/>
                          <w:suppressAutoHyphens w:val="0"/>
                          <w:jc w:val="center"/>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12</w:t>
                        </w:r>
                      </w:p>
                    </w:tc>
                  </w:tr>
                  <w:tr w:rsidR="004C009A" w:rsidRPr="00701D05" w:rsidTr="00701D05">
                    <w:trPr>
                      <w:tblCellSpacing w:w="15" w:type="dxa"/>
                      <w:jc w:val="right"/>
                    </w:trPr>
                    <w:tc>
                      <w:tcPr>
                        <w:tcW w:w="0" w:type="auto"/>
                        <w:shd w:val="clear" w:color="auto" w:fill="E0E0E0"/>
                        <w:vAlign w:val="center"/>
                        <w:hideMark/>
                      </w:tcPr>
                      <w:p w:rsidR="004C009A" w:rsidRPr="00701D05" w:rsidRDefault="004C009A" w:rsidP="00701D05">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1/2 ore</w:t>
                        </w:r>
                      </w:p>
                    </w:tc>
                    <w:tc>
                      <w:tcPr>
                        <w:tcW w:w="0" w:type="auto"/>
                        <w:shd w:val="clear" w:color="auto" w:fill="E0E0E0"/>
                        <w:vAlign w:val="center"/>
                        <w:hideMark/>
                      </w:tcPr>
                      <w:p w:rsidR="004C009A" w:rsidRPr="00701D05" w:rsidRDefault="004C009A" w:rsidP="00701D05">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3/4 ore</w:t>
                        </w:r>
                      </w:p>
                    </w:tc>
                    <w:tc>
                      <w:tcPr>
                        <w:tcW w:w="0" w:type="auto"/>
                        <w:shd w:val="clear" w:color="auto" w:fill="E0E0E0"/>
                        <w:vAlign w:val="center"/>
                        <w:hideMark/>
                      </w:tcPr>
                      <w:p w:rsidR="004C009A" w:rsidRPr="00701D05" w:rsidRDefault="007352E8" w:rsidP="00701D05">
                        <w:pPr>
                          <w:widowControl/>
                          <w:suppressAutoHyphens w:val="0"/>
                          <w:jc w:val="center"/>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Più di 4</w:t>
                        </w:r>
                      </w:p>
                    </w:tc>
                  </w:tr>
                </w:tbl>
                <w:p w:rsidR="004C009A" w:rsidRPr="00701D05" w:rsidRDefault="004C009A" w:rsidP="00701D05">
                  <w:pPr>
                    <w:suppressAutoHyphens w:val="0"/>
                    <w:rPr>
                      <w:rFonts w:ascii="Times New Roman" w:hAnsi="Times New Roman"/>
                      <w:sz w:val="21"/>
                      <w:szCs w:val="21"/>
                      <w:lang w:eastAsia="it-IT"/>
                    </w:rPr>
                  </w:pPr>
                </w:p>
              </w:tc>
              <w:tc>
                <w:tcPr>
                  <w:tcW w:w="1795" w:type="dxa"/>
                  <w:hideMark/>
                </w:tcPr>
                <w:p w:rsidR="004C009A" w:rsidRPr="00701D05" w:rsidRDefault="004C009A" w:rsidP="0059321A">
                  <w:pPr>
                    <w:suppressAutoHyphens w:val="0"/>
                    <w:rPr>
                      <w:rFonts w:ascii="Times New Roman" w:hAnsi="Times New Roman"/>
                      <w:sz w:val="21"/>
                      <w:szCs w:val="21"/>
                      <w:lang w:eastAsia="it-IT"/>
                    </w:rPr>
                  </w:pPr>
                </w:p>
              </w:tc>
              <w:tc>
                <w:tcPr>
                  <w:tcW w:w="2127" w:type="dxa"/>
                  <w:vAlign w:val="center"/>
                  <w:hideMark/>
                </w:tcPr>
                <w:tbl>
                  <w:tblPr>
                    <w:tblW w:w="0" w:type="auto"/>
                    <w:jc w:val="right"/>
                    <w:tblCellSpacing w:w="15" w:type="dxa"/>
                    <w:tblCellMar>
                      <w:left w:w="0" w:type="dxa"/>
                      <w:right w:w="0" w:type="dxa"/>
                    </w:tblCellMar>
                    <w:tblLook w:val="04A0" w:firstRow="1" w:lastRow="0" w:firstColumn="1" w:lastColumn="0" w:noHBand="0" w:noVBand="1"/>
                  </w:tblPr>
                  <w:tblGrid>
                    <w:gridCol w:w="725"/>
                  </w:tblGrid>
                  <w:tr w:rsidR="004C009A" w:rsidRPr="00701D05" w:rsidTr="00701D0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C009A" w:rsidRPr="00701D05" w:rsidTr="00701D05">
                          <w:trPr>
                            <w:tblCellSpacing w:w="0" w:type="dxa"/>
                            <w:jc w:val="center"/>
                          </w:trPr>
                          <w:tc>
                            <w:tcPr>
                              <w:tcW w:w="0" w:type="auto"/>
                              <w:vAlign w:val="bottom"/>
                              <w:hideMark/>
                            </w:tcPr>
                            <w:p w:rsidR="004C009A" w:rsidRPr="00701D05" w:rsidRDefault="004C009A" w:rsidP="00F647BA">
                              <w:pPr>
                                <w:widowControl/>
                                <w:suppressAutoHyphens w:val="0"/>
                                <w:rPr>
                                  <w:rFonts w:ascii="Times New Roman" w:eastAsia="Times New Roman" w:hAnsi="Times New Roman"/>
                                  <w:kern w:val="0"/>
                                  <w:sz w:val="21"/>
                                  <w:szCs w:val="21"/>
                                  <w:lang w:eastAsia="it-IT"/>
                                </w:rPr>
                              </w:pPr>
                            </w:p>
                          </w:tc>
                        </w:tr>
                        <w:tr w:rsidR="004C009A" w:rsidRPr="00701D05" w:rsidTr="00701D05">
                          <w:trPr>
                            <w:trHeight w:val="900"/>
                            <w:tblCellSpacing w:w="0" w:type="dxa"/>
                            <w:jc w:val="center"/>
                          </w:trPr>
                          <w:tc>
                            <w:tcPr>
                              <w:tcW w:w="0" w:type="auto"/>
                              <w:shd w:val="clear" w:color="auto" w:fill="C0D0C0"/>
                              <w:vAlign w:val="bottom"/>
                              <w:hideMark/>
                            </w:tcPr>
                            <w:p w:rsidR="004C009A" w:rsidRPr="00701D05" w:rsidRDefault="004C009A" w:rsidP="00701D05">
                              <w:pPr>
                                <w:widowControl/>
                                <w:suppressAutoHyphens w:val="0"/>
                                <w:jc w:val="center"/>
                                <w:rPr>
                                  <w:rFonts w:ascii="Times New Roman" w:eastAsia="Times New Roman" w:hAnsi="Times New Roman"/>
                                  <w:kern w:val="0"/>
                                  <w:sz w:val="21"/>
                                  <w:szCs w:val="21"/>
                                  <w:lang w:eastAsia="it-IT"/>
                                </w:rPr>
                              </w:pPr>
                            </w:p>
                          </w:tc>
                        </w:tr>
                      </w:tbl>
                      <w:p w:rsidR="004C009A" w:rsidRPr="00701D05" w:rsidRDefault="004C009A" w:rsidP="00701D05">
                        <w:pPr>
                          <w:widowControl/>
                          <w:suppressAutoHyphens w:val="0"/>
                          <w:jc w:val="center"/>
                          <w:rPr>
                            <w:rFonts w:ascii="Times New Roman" w:eastAsia="Times New Roman" w:hAnsi="Times New Roman"/>
                            <w:kern w:val="0"/>
                            <w:sz w:val="21"/>
                            <w:szCs w:val="21"/>
                            <w:lang w:eastAsia="it-IT"/>
                          </w:rPr>
                        </w:pPr>
                      </w:p>
                    </w:tc>
                  </w:tr>
                  <w:tr w:rsidR="004C009A" w:rsidRPr="00701D05" w:rsidTr="00701D05">
                    <w:trPr>
                      <w:tblCellSpacing w:w="15" w:type="dxa"/>
                      <w:jc w:val="right"/>
                    </w:trPr>
                    <w:tc>
                      <w:tcPr>
                        <w:tcW w:w="0" w:type="auto"/>
                        <w:shd w:val="clear" w:color="auto" w:fill="E0E0E0"/>
                        <w:vAlign w:val="center"/>
                        <w:hideMark/>
                      </w:tcPr>
                      <w:p w:rsidR="004C009A" w:rsidRPr="00701D05" w:rsidRDefault="004C009A" w:rsidP="00701D05">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15</w:t>
                        </w:r>
                      </w:p>
                    </w:tc>
                  </w:tr>
                  <w:tr w:rsidR="004C009A" w:rsidRPr="00701D05" w:rsidTr="00701D05">
                    <w:trPr>
                      <w:tblCellSpacing w:w="15" w:type="dxa"/>
                      <w:jc w:val="right"/>
                    </w:trPr>
                    <w:tc>
                      <w:tcPr>
                        <w:tcW w:w="0" w:type="auto"/>
                        <w:shd w:val="clear" w:color="auto" w:fill="E0E0E0"/>
                        <w:vAlign w:val="center"/>
                        <w:hideMark/>
                      </w:tcPr>
                      <w:p w:rsidR="004C009A" w:rsidRPr="00701D05" w:rsidRDefault="004C009A" w:rsidP="00701D05">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nessuna</w:t>
                        </w:r>
                      </w:p>
                    </w:tc>
                  </w:tr>
                </w:tbl>
                <w:p w:rsidR="004C009A" w:rsidRPr="00701D05" w:rsidRDefault="004C009A" w:rsidP="0059321A">
                  <w:pPr>
                    <w:suppressAutoHyphens w:val="0"/>
                    <w:rPr>
                      <w:rFonts w:ascii="Times New Roman" w:hAnsi="Times New Roman"/>
                      <w:sz w:val="21"/>
                      <w:szCs w:val="21"/>
                      <w:lang w:eastAsia="it-IT"/>
                    </w:rPr>
                  </w:pPr>
                </w:p>
              </w:tc>
            </w:tr>
          </w:tbl>
          <w:p w:rsidR="004E1729" w:rsidRPr="00701D05" w:rsidRDefault="004E1729" w:rsidP="0059321A">
            <w:pPr>
              <w:widowControl/>
              <w:suppressAutoHyphens w:val="0"/>
              <w:spacing w:before="100" w:beforeAutospacing="1" w:after="100" w:afterAutospacing="1"/>
              <w:rPr>
                <w:rFonts w:ascii="Times New Roman" w:eastAsia="Times New Roman" w:hAnsi="Times New Roman"/>
                <w:kern w:val="0"/>
                <w:sz w:val="21"/>
                <w:szCs w:val="21"/>
                <w:lang w:eastAsia="it-IT"/>
              </w:rPr>
            </w:pPr>
          </w:p>
        </w:tc>
        <w:tc>
          <w:tcPr>
            <w:tcW w:w="2476" w:type="dxa"/>
            <w:gridSpan w:val="2"/>
            <w:hideMark/>
          </w:tcPr>
          <w:tbl>
            <w:tblPr>
              <w:tblW w:w="0" w:type="auto"/>
              <w:jc w:val="right"/>
              <w:tblCellSpacing w:w="15" w:type="dxa"/>
              <w:tblCellMar>
                <w:left w:w="0" w:type="dxa"/>
                <w:right w:w="0" w:type="dxa"/>
              </w:tblCellMar>
              <w:tblLook w:val="04A0" w:firstRow="1" w:lastRow="0" w:firstColumn="1" w:lastColumn="0" w:noHBand="0" w:noVBand="1"/>
            </w:tblPr>
            <w:tblGrid>
              <w:gridCol w:w="646"/>
              <w:gridCol w:w="646"/>
            </w:tblGrid>
            <w:tr w:rsidR="004E1729" w:rsidRPr="00701D05" w:rsidTr="0059321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4E1729" w:rsidRPr="00701D05" w:rsidTr="0059321A">
                    <w:trPr>
                      <w:tblCellSpacing w:w="0" w:type="dxa"/>
                      <w:jc w:val="center"/>
                    </w:trPr>
                    <w:tc>
                      <w:tcPr>
                        <w:tcW w:w="0" w:type="auto"/>
                        <w:vAlign w:val="bottom"/>
                        <w:hideMark/>
                      </w:tcPr>
                      <w:p w:rsidR="004E1729" w:rsidRPr="00701D05" w:rsidRDefault="004E1729" w:rsidP="0059321A">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lastRenderedPageBreak/>
                          <w:t>24%</w:t>
                        </w:r>
                      </w:p>
                    </w:tc>
                  </w:tr>
                  <w:tr w:rsidR="004E1729" w:rsidRPr="00701D05" w:rsidTr="0059321A">
                    <w:trPr>
                      <w:trHeight w:val="360"/>
                      <w:tblCellSpacing w:w="0" w:type="dxa"/>
                      <w:jc w:val="center"/>
                    </w:trPr>
                    <w:tc>
                      <w:tcPr>
                        <w:tcW w:w="0" w:type="auto"/>
                        <w:shd w:val="clear" w:color="auto" w:fill="C0D0C0"/>
                        <w:vAlign w:val="bottom"/>
                        <w:hideMark/>
                      </w:tcPr>
                      <w:p w:rsidR="004E1729" w:rsidRPr="00701D05" w:rsidRDefault="004E1729" w:rsidP="0059321A">
                        <w:pPr>
                          <w:widowControl/>
                          <w:suppressAutoHyphens w:val="0"/>
                          <w:jc w:val="center"/>
                          <w:rPr>
                            <w:rFonts w:ascii="Times New Roman" w:eastAsia="Times New Roman" w:hAnsi="Times New Roman"/>
                            <w:kern w:val="0"/>
                            <w:sz w:val="21"/>
                            <w:szCs w:val="21"/>
                            <w:lang w:eastAsia="it-IT"/>
                          </w:rPr>
                        </w:pPr>
                      </w:p>
                    </w:tc>
                  </w:tr>
                </w:tbl>
                <w:p w:rsidR="004E1729" w:rsidRPr="00701D05" w:rsidRDefault="004E1729" w:rsidP="0059321A">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4E1729" w:rsidRPr="00701D05" w:rsidTr="0059321A">
                    <w:trPr>
                      <w:tblCellSpacing w:w="0" w:type="dxa"/>
                      <w:jc w:val="center"/>
                    </w:trPr>
                    <w:tc>
                      <w:tcPr>
                        <w:tcW w:w="0" w:type="auto"/>
                        <w:vAlign w:val="bottom"/>
                        <w:hideMark/>
                      </w:tcPr>
                      <w:p w:rsidR="004E1729" w:rsidRPr="00701D05" w:rsidRDefault="004E1729" w:rsidP="0059321A">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76%</w:t>
                        </w:r>
                      </w:p>
                    </w:tc>
                  </w:tr>
                  <w:tr w:rsidR="004E1729" w:rsidRPr="00701D05" w:rsidTr="0059321A">
                    <w:trPr>
                      <w:trHeight w:val="1140"/>
                      <w:tblCellSpacing w:w="0" w:type="dxa"/>
                      <w:jc w:val="center"/>
                    </w:trPr>
                    <w:tc>
                      <w:tcPr>
                        <w:tcW w:w="0" w:type="auto"/>
                        <w:shd w:val="clear" w:color="auto" w:fill="C0D0C0"/>
                        <w:vAlign w:val="bottom"/>
                        <w:hideMark/>
                      </w:tcPr>
                      <w:p w:rsidR="004E1729" w:rsidRPr="00701D05" w:rsidRDefault="004E1729" w:rsidP="0059321A">
                        <w:pPr>
                          <w:widowControl/>
                          <w:suppressAutoHyphens w:val="0"/>
                          <w:jc w:val="center"/>
                          <w:rPr>
                            <w:rFonts w:ascii="Times New Roman" w:eastAsia="Times New Roman" w:hAnsi="Times New Roman"/>
                            <w:kern w:val="0"/>
                            <w:sz w:val="21"/>
                            <w:szCs w:val="21"/>
                            <w:lang w:eastAsia="it-IT"/>
                          </w:rPr>
                        </w:pPr>
                      </w:p>
                    </w:tc>
                  </w:tr>
                </w:tbl>
                <w:p w:rsidR="004E1729" w:rsidRPr="00701D05" w:rsidRDefault="004E1729" w:rsidP="0059321A">
                  <w:pPr>
                    <w:widowControl/>
                    <w:suppressAutoHyphens w:val="0"/>
                    <w:jc w:val="center"/>
                    <w:rPr>
                      <w:rFonts w:ascii="Times New Roman" w:eastAsia="Times New Roman" w:hAnsi="Times New Roman"/>
                      <w:kern w:val="0"/>
                      <w:sz w:val="21"/>
                      <w:szCs w:val="21"/>
                      <w:lang w:eastAsia="it-IT"/>
                    </w:rPr>
                  </w:pPr>
                </w:p>
              </w:tc>
            </w:tr>
            <w:tr w:rsidR="004E1729" w:rsidRPr="00701D05" w:rsidTr="0059321A">
              <w:trPr>
                <w:tblCellSpacing w:w="15" w:type="dxa"/>
                <w:jc w:val="right"/>
              </w:trPr>
              <w:tc>
                <w:tcPr>
                  <w:tcW w:w="0" w:type="auto"/>
                  <w:shd w:val="clear" w:color="auto" w:fill="E0E0E0"/>
                  <w:vAlign w:val="center"/>
                  <w:hideMark/>
                </w:tcPr>
                <w:p w:rsidR="004E1729" w:rsidRPr="00701D05" w:rsidRDefault="004E1729" w:rsidP="0059321A">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6</w:t>
                  </w:r>
                </w:p>
              </w:tc>
              <w:tc>
                <w:tcPr>
                  <w:tcW w:w="0" w:type="auto"/>
                  <w:shd w:val="clear" w:color="auto" w:fill="E0E0E0"/>
                  <w:vAlign w:val="center"/>
                  <w:hideMark/>
                </w:tcPr>
                <w:p w:rsidR="004E1729" w:rsidRPr="00701D05" w:rsidRDefault="004E1729" w:rsidP="0059321A">
                  <w:pPr>
                    <w:widowControl/>
                    <w:suppressAutoHyphens w:val="0"/>
                    <w:jc w:val="center"/>
                    <w:rPr>
                      <w:rFonts w:ascii="Times New Roman" w:eastAsia="Times New Roman" w:hAnsi="Times New Roman"/>
                      <w:kern w:val="0"/>
                      <w:sz w:val="21"/>
                      <w:szCs w:val="21"/>
                      <w:lang w:eastAsia="it-IT"/>
                    </w:rPr>
                  </w:pPr>
                </w:p>
              </w:tc>
            </w:tr>
            <w:tr w:rsidR="004E1729" w:rsidRPr="00701D05" w:rsidTr="0059321A">
              <w:trPr>
                <w:tblCellSpacing w:w="15" w:type="dxa"/>
                <w:jc w:val="right"/>
              </w:trPr>
              <w:tc>
                <w:tcPr>
                  <w:tcW w:w="0" w:type="auto"/>
                  <w:shd w:val="clear" w:color="auto" w:fill="E0E0E0"/>
                  <w:vAlign w:val="center"/>
                  <w:hideMark/>
                </w:tcPr>
                <w:p w:rsidR="004E1729" w:rsidRPr="00701D05" w:rsidRDefault="004E1729" w:rsidP="0059321A">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1-2 ore</w:t>
                  </w:r>
                </w:p>
              </w:tc>
              <w:tc>
                <w:tcPr>
                  <w:tcW w:w="0" w:type="auto"/>
                  <w:shd w:val="clear" w:color="auto" w:fill="E0E0E0"/>
                  <w:vAlign w:val="center"/>
                  <w:hideMark/>
                </w:tcPr>
                <w:p w:rsidR="004E1729" w:rsidRPr="00701D05" w:rsidRDefault="004E1729" w:rsidP="0059321A">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3-4 ore</w:t>
                  </w:r>
                </w:p>
              </w:tc>
            </w:tr>
          </w:tbl>
          <w:p w:rsidR="004E1729" w:rsidRPr="00701D05" w:rsidRDefault="004E1729" w:rsidP="0059321A">
            <w:pPr>
              <w:widowControl/>
              <w:suppressAutoHyphens w:val="0"/>
              <w:rPr>
                <w:rFonts w:ascii="Times New Roman" w:eastAsia="Times New Roman" w:hAnsi="Times New Roman"/>
                <w:kern w:val="0"/>
                <w:sz w:val="21"/>
                <w:szCs w:val="21"/>
                <w:lang w:eastAsia="it-IT"/>
              </w:rPr>
            </w:pPr>
          </w:p>
        </w:tc>
        <w:tc>
          <w:tcPr>
            <w:tcW w:w="631" w:type="dxa"/>
            <w:gridSpan w:val="2"/>
            <w:vAlign w:val="center"/>
            <w:hideMark/>
          </w:tcPr>
          <w:p w:rsidR="004E1729" w:rsidRPr="00701D05" w:rsidRDefault="004E1729" w:rsidP="0059321A">
            <w:pPr>
              <w:widowControl/>
              <w:suppressAutoHyphens w:val="0"/>
              <w:rPr>
                <w:rFonts w:ascii="Times New Roman" w:eastAsia="Times New Roman" w:hAnsi="Times New Roman"/>
                <w:kern w:val="0"/>
                <w:sz w:val="21"/>
                <w:szCs w:val="21"/>
                <w:lang w:eastAsia="it-IT"/>
              </w:rPr>
            </w:pPr>
          </w:p>
        </w:tc>
      </w:tr>
      <w:tr w:rsidR="004E1729" w:rsidRPr="00701D05" w:rsidTr="005F53FF">
        <w:trPr>
          <w:gridAfter w:val="1"/>
          <w:wAfter w:w="5" w:type="dxa"/>
          <w:tblCellSpacing w:w="15" w:type="dxa"/>
        </w:trPr>
        <w:tc>
          <w:tcPr>
            <w:tcW w:w="13000" w:type="dxa"/>
            <w:gridSpan w:val="2"/>
            <w:hideMark/>
          </w:tcPr>
          <w:tbl>
            <w:tblPr>
              <w:tblW w:w="9309" w:type="dxa"/>
              <w:tblCellSpacing w:w="15" w:type="dxa"/>
              <w:tblCellMar>
                <w:top w:w="15" w:type="dxa"/>
                <w:left w:w="15" w:type="dxa"/>
                <w:bottom w:w="15" w:type="dxa"/>
                <w:right w:w="15" w:type="dxa"/>
              </w:tblCellMar>
              <w:tblLook w:val="04A0" w:firstRow="1" w:lastRow="0" w:firstColumn="1" w:lastColumn="0" w:noHBand="0" w:noVBand="1"/>
            </w:tblPr>
            <w:tblGrid>
              <w:gridCol w:w="5451"/>
              <w:gridCol w:w="3230"/>
              <w:gridCol w:w="121"/>
              <w:gridCol w:w="507"/>
            </w:tblGrid>
            <w:tr w:rsidR="00C854BC" w:rsidRPr="00701D05" w:rsidTr="00A42AFB">
              <w:trPr>
                <w:trHeight w:val="3752"/>
                <w:tblCellSpacing w:w="15" w:type="dxa"/>
              </w:trPr>
              <w:tc>
                <w:tcPr>
                  <w:tcW w:w="0" w:type="auto"/>
                  <w:hideMark/>
                </w:tcPr>
                <w:p w:rsidR="00C854BC" w:rsidRPr="00701D05" w:rsidRDefault="00C854BC" w:rsidP="0059321A">
                  <w:pPr>
                    <w:suppressAutoHyphens w:val="0"/>
                    <w:rPr>
                      <w:rFonts w:ascii="Times New Roman" w:hAnsi="Times New Roman"/>
                      <w:sz w:val="21"/>
                      <w:szCs w:val="21"/>
                      <w:lang w:eastAsia="it-IT"/>
                    </w:rPr>
                  </w:pPr>
                  <w:r w:rsidRPr="00701D05">
                    <w:rPr>
                      <w:rFonts w:ascii="Times New Roman" w:hAnsi="Times New Roman"/>
                      <w:b/>
                      <w:bCs/>
                      <w:sz w:val="21"/>
                      <w:szCs w:val="21"/>
                      <w:lang w:eastAsia="it-IT"/>
                    </w:rPr>
                    <w:lastRenderedPageBreak/>
                    <w:t>d2</w:t>
                  </w:r>
                </w:p>
                <w:tbl>
                  <w:tblPr>
                    <w:tblW w:w="5286"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753"/>
                    <w:gridCol w:w="715"/>
                    <w:gridCol w:w="624"/>
                    <w:gridCol w:w="715"/>
                    <w:gridCol w:w="640"/>
                    <w:gridCol w:w="839"/>
                  </w:tblGrid>
                  <w:tr w:rsidR="00C854BC" w:rsidRPr="00701D05" w:rsidTr="00A42AFB">
                    <w:trPr>
                      <w:trHeight w:val="30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54BC" w:rsidRPr="00701D05" w:rsidRDefault="00C854BC" w:rsidP="0059321A">
                        <w:pPr>
                          <w:suppressAutoHyphens w:val="0"/>
                          <w:rPr>
                            <w:rFonts w:ascii="Times New Roman" w:hAnsi="Times New Roman"/>
                            <w:sz w:val="21"/>
                            <w:szCs w:val="21"/>
                            <w:lang w:eastAsia="it-IT"/>
                          </w:rPr>
                        </w:pPr>
                        <w:r w:rsidRPr="00701D05">
                          <w:rPr>
                            <w:rFonts w:ascii="Times New Roman" w:hAnsi="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854BC" w:rsidRPr="00701D05" w:rsidRDefault="00C854BC" w:rsidP="0059321A">
                        <w:pPr>
                          <w:suppressAutoHyphens w:val="0"/>
                          <w:rPr>
                            <w:rFonts w:ascii="Times New Roman" w:hAnsi="Times New Roman"/>
                            <w:sz w:val="21"/>
                            <w:szCs w:val="21"/>
                            <w:lang w:eastAsia="it-IT"/>
                          </w:rPr>
                        </w:pPr>
                        <w:r w:rsidRPr="00701D05">
                          <w:rPr>
                            <w:rFonts w:ascii="Times New Roman" w:hAnsi="Times New Roman"/>
                            <w:sz w:val="15"/>
                            <w:szCs w:val="15"/>
                            <w:lang w:eastAsia="it-IT"/>
                          </w:rPr>
                          <w:t>Frequenza</w:t>
                        </w:r>
                        <w:r w:rsidRPr="00701D05">
                          <w:rPr>
                            <w:rFonts w:ascii="Times New Roman" w:hAnsi="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854BC" w:rsidRPr="00701D05" w:rsidRDefault="00C854BC" w:rsidP="0059321A">
                        <w:pPr>
                          <w:suppressAutoHyphens w:val="0"/>
                          <w:rPr>
                            <w:rFonts w:ascii="Times New Roman" w:hAnsi="Times New Roman"/>
                            <w:sz w:val="21"/>
                            <w:szCs w:val="21"/>
                            <w:lang w:eastAsia="it-IT"/>
                          </w:rPr>
                        </w:pPr>
                        <w:proofErr w:type="spellStart"/>
                        <w:r w:rsidRPr="00701D05">
                          <w:rPr>
                            <w:rFonts w:ascii="Times New Roman" w:hAnsi="Times New Roman"/>
                            <w:sz w:val="15"/>
                            <w:szCs w:val="15"/>
                            <w:lang w:eastAsia="it-IT"/>
                          </w:rPr>
                          <w:t>Percent</w:t>
                        </w:r>
                        <w:proofErr w:type="spellEnd"/>
                        <w:r w:rsidRPr="00701D05">
                          <w:rPr>
                            <w:rFonts w:ascii="Times New Roman" w:hAnsi="Times New Roman"/>
                            <w:sz w:val="15"/>
                            <w:szCs w:val="15"/>
                            <w:lang w:eastAsia="it-IT"/>
                          </w:rPr>
                          <w:t>.</w:t>
                        </w:r>
                        <w:r w:rsidRPr="00701D05">
                          <w:rPr>
                            <w:rFonts w:ascii="Times New Roman" w:hAnsi="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854BC" w:rsidRPr="00701D05" w:rsidRDefault="00C854BC" w:rsidP="0059321A">
                        <w:pPr>
                          <w:suppressAutoHyphens w:val="0"/>
                          <w:rPr>
                            <w:rFonts w:ascii="Times New Roman" w:hAnsi="Times New Roman"/>
                            <w:sz w:val="21"/>
                            <w:szCs w:val="21"/>
                            <w:lang w:eastAsia="it-IT"/>
                          </w:rPr>
                        </w:pPr>
                        <w:r w:rsidRPr="00701D05">
                          <w:rPr>
                            <w:rFonts w:ascii="Times New Roman" w:hAnsi="Times New Roman"/>
                            <w:sz w:val="15"/>
                            <w:szCs w:val="15"/>
                            <w:lang w:eastAsia="it-IT"/>
                          </w:rPr>
                          <w:t>Frequenza</w:t>
                        </w:r>
                        <w:r w:rsidRPr="00701D05">
                          <w:rPr>
                            <w:rFonts w:ascii="Times New Roman" w:hAnsi="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854BC" w:rsidRPr="00701D05" w:rsidRDefault="00C854BC" w:rsidP="0059321A">
                        <w:pPr>
                          <w:suppressAutoHyphens w:val="0"/>
                          <w:rPr>
                            <w:rFonts w:ascii="Times New Roman" w:hAnsi="Times New Roman"/>
                            <w:sz w:val="21"/>
                            <w:szCs w:val="21"/>
                            <w:lang w:eastAsia="it-IT"/>
                          </w:rPr>
                        </w:pPr>
                        <w:proofErr w:type="spellStart"/>
                        <w:r w:rsidRPr="00701D05">
                          <w:rPr>
                            <w:rFonts w:ascii="Times New Roman" w:hAnsi="Times New Roman"/>
                            <w:sz w:val="15"/>
                            <w:szCs w:val="15"/>
                            <w:lang w:eastAsia="it-IT"/>
                          </w:rPr>
                          <w:t>Percent</w:t>
                        </w:r>
                        <w:proofErr w:type="spellEnd"/>
                        <w:r w:rsidRPr="00701D05">
                          <w:rPr>
                            <w:rFonts w:ascii="Times New Roman" w:hAnsi="Times New Roman"/>
                            <w:sz w:val="15"/>
                            <w:szCs w:val="15"/>
                            <w:lang w:eastAsia="it-IT"/>
                          </w:rPr>
                          <w:t>.</w:t>
                        </w:r>
                        <w:r w:rsidRPr="00701D05">
                          <w:rPr>
                            <w:rFonts w:ascii="Times New Roman" w:hAnsi="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854BC" w:rsidRPr="00701D05" w:rsidRDefault="00C854BC" w:rsidP="0059321A">
                        <w:pPr>
                          <w:suppressAutoHyphens w:val="0"/>
                          <w:rPr>
                            <w:rFonts w:ascii="Times New Roman" w:hAnsi="Times New Roman"/>
                            <w:sz w:val="21"/>
                            <w:szCs w:val="21"/>
                            <w:lang w:eastAsia="it-IT"/>
                          </w:rPr>
                        </w:pPr>
                        <w:proofErr w:type="spellStart"/>
                        <w:r w:rsidRPr="00701D05">
                          <w:rPr>
                            <w:rFonts w:ascii="Times New Roman" w:hAnsi="Times New Roman"/>
                            <w:sz w:val="15"/>
                            <w:szCs w:val="15"/>
                            <w:lang w:eastAsia="it-IT"/>
                          </w:rPr>
                          <w:t>Int</w:t>
                        </w:r>
                        <w:proofErr w:type="spellEnd"/>
                        <w:r w:rsidRPr="00701D05">
                          <w:rPr>
                            <w:rFonts w:ascii="Times New Roman" w:hAnsi="Times New Roman"/>
                            <w:sz w:val="15"/>
                            <w:szCs w:val="15"/>
                            <w:lang w:eastAsia="it-IT"/>
                          </w:rPr>
                          <w:t xml:space="preserve">. </w:t>
                        </w:r>
                        <w:proofErr w:type="spellStart"/>
                        <w:r w:rsidRPr="00701D05">
                          <w:rPr>
                            <w:rFonts w:ascii="Times New Roman" w:hAnsi="Times New Roman"/>
                            <w:sz w:val="15"/>
                            <w:szCs w:val="15"/>
                            <w:lang w:eastAsia="it-IT"/>
                          </w:rPr>
                          <w:t>Fid</w:t>
                        </w:r>
                        <w:proofErr w:type="spellEnd"/>
                        <w:r w:rsidRPr="00701D05">
                          <w:rPr>
                            <w:rFonts w:ascii="Times New Roman" w:hAnsi="Times New Roman"/>
                            <w:sz w:val="15"/>
                            <w:szCs w:val="15"/>
                            <w:lang w:eastAsia="it-IT"/>
                          </w:rPr>
                          <w:t>. 95%</w:t>
                        </w:r>
                      </w:p>
                    </w:tc>
                  </w:tr>
                  <w:tr w:rsidR="00C854BC" w:rsidRPr="00701D05" w:rsidTr="00A42AFB">
                    <w:trPr>
                      <w:trHeight w:val="21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54BC" w:rsidRPr="00701D05" w:rsidRDefault="00AF1F4B" w:rsidP="0059321A">
                        <w:pPr>
                          <w:suppressAutoHyphens w:val="0"/>
                          <w:rPr>
                            <w:rFonts w:ascii="Times New Roman" w:hAnsi="Times New Roman"/>
                            <w:sz w:val="21"/>
                            <w:szCs w:val="21"/>
                            <w:lang w:eastAsia="it-IT"/>
                          </w:rPr>
                        </w:pPr>
                        <w:r w:rsidRPr="00701D05">
                          <w:rPr>
                            <w:rFonts w:ascii="Times New Roman" w:hAnsi="Times New Roman"/>
                            <w:b/>
                            <w:bCs/>
                            <w:sz w:val="21"/>
                            <w:szCs w:val="21"/>
                            <w:lang w:eastAsia="it-IT"/>
                          </w:rPr>
                          <w:t>Da solo</w:t>
                        </w:r>
                      </w:p>
                    </w:tc>
                    <w:tc>
                      <w:tcPr>
                        <w:tcW w:w="0" w:type="auto"/>
                        <w:tcBorders>
                          <w:top w:val="outset" w:sz="6" w:space="0" w:color="auto"/>
                          <w:left w:val="outset" w:sz="6" w:space="0" w:color="auto"/>
                          <w:bottom w:val="outset" w:sz="6" w:space="0" w:color="auto"/>
                          <w:right w:val="outset" w:sz="6" w:space="0" w:color="auto"/>
                        </w:tcBorders>
                        <w:vAlign w:val="center"/>
                        <w:hideMark/>
                      </w:tcPr>
                      <w:p w:rsidR="00C854BC" w:rsidRPr="00701D05" w:rsidRDefault="00C854BC" w:rsidP="0059321A">
                        <w:pPr>
                          <w:suppressAutoHyphens w:val="0"/>
                          <w:rPr>
                            <w:rFonts w:ascii="Times New Roman" w:hAnsi="Times New Roman"/>
                            <w:sz w:val="21"/>
                            <w:szCs w:val="21"/>
                            <w:lang w:eastAsia="it-IT"/>
                          </w:rPr>
                        </w:pPr>
                        <w:r w:rsidRPr="00701D05">
                          <w:rPr>
                            <w:rFonts w:ascii="Times New Roman" w:hAnsi="Times New Roman"/>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854BC" w:rsidRPr="00701D05" w:rsidRDefault="00C854BC" w:rsidP="0059321A">
                        <w:pPr>
                          <w:suppressAutoHyphens w:val="0"/>
                          <w:rPr>
                            <w:rFonts w:ascii="Times New Roman" w:hAnsi="Times New Roman"/>
                            <w:sz w:val="21"/>
                            <w:szCs w:val="21"/>
                            <w:lang w:eastAsia="it-IT"/>
                          </w:rPr>
                        </w:pPr>
                        <w:r w:rsidRPr="00701D05">
                          <w:rPr>
                            <w:rFonts w:ascii="Times New Roman" w:hAnsi="Times New Roman"/>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C854BC" w:rsidRPr="00701D05" w:rsidRDefault="00C854BC" w:rsidP="0059321A">
                        <w:pPr>
                          <w:suppressAutoHyphens w:val="0"/>
                          <w:rPr>
                            <w:rFonts w:ascii="Times New Roman" w:hAnsi="Times New Roman"/>
                            <w:sz w:val="21"/>
                            <w:szCs w:val="21"/>
                            <w:lang w:eastAsia="it-IT"/>
                          </w:rPr>
                        </w:pPr>
                        <w:r w:rsidRPr="00701D05">
                          <w:rPr>
                            <w:rFonts w:ascii="Times New Roman" w:hAnsi="Times New Roman"/>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854BC" w:rsidRPr="00701D05" w:rsidRDefault="00C854BC" w:rsidP="0059321A">
                        <w:pPr>
                          <w:suppressAutoHyphens w:val="0"/>
                          <w:rPr>
                            <w:rFonts w:ascii="Times New Roman" w:hAnsi="Times New Roman"/>
                            <w:sz w:val="21"/>
                            <w:szCs w:val="21"/>
                            <w:lang w:eastAsia="it-IT"/>
                          </w:rPr>
                        </w:pPr>
                        <w:r w:rsidRPr="00701D05">
                          <w:rPr>
                            <w:rFonts w:ascii="Times New Roman" w:hAnsi="Times New Roman"/>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C854BC" w:rsidRPr="00701D05" w:rsidRDefault="00C854BC" w:rsidP="0059321A">
                        <w:pPr>
                          <w:suppressAutoHyphens w:val="0"/>
                          <w:rPr>
                            <w:rFonts w:ascii="Times New Roman" w:hAnsi="Times New Roman"/>
                            <w:sz w:val="21"/>
                            <w:szCs w:val="21"/>
                            <w:lang w:eastAsia="it-IT"/>
                          </w:rPr>
                        </w:pPr>
                        <w:r w:rsidRPr="00701D05">
                          <w:rPr>
                            <w:rFonts w:ascii="Times New Roman" w:hAnsi="Times New Roman"/>
                            <w:sz w:val="15"/>
                            <w:szCs w:val="15"/>
                            <w:lang w:eastAsia="it-IT"/>
                          </w:rPr>
                          <w:t>28%:68%</w:t>
                        </w:r>
                      </w:p>
                    </w:tc>
                  </w:tr>
                  <w:tr w:rsidR="00C854BC" w:rsidRPr="00701D05" w:rsidTr="00A42AFB">
                    <w:trPr>
                      <w:trHeight w:val="20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54BC" w:rsidRPr="00701D05" w:rsidRDefault="00AF1F4B" w:rsidP="0059321A">
                        <w:pPr>
                          <w:suppressAutoHyphens w:val="0"/>
                          <w:rPr>
                            <w:rFonts w:ascii="Times New Roman" w:hAnsi="Times New Roman"/>
                            <w:sz w:val="21"/>
                            <w:szCs w:val="21"/>
                            <w:lang w:eastAsia="it-IT"/>
                          </w:rPr>
                        </w:pPr>
                        <w:r w:rsidRPr="00701D05">
                          <w:rPr>
                            <w:rFonts w:ascii="Times New Roman" w:hAnsi="Times New Roman"/>
                            <w:b/>
                            <w:bCs/>
                            <w:sz w:val="21"/>
                            <w:szCs w:val="21"/>
                            <w:lang w:eastAsia="it-IT"/>
                          </w:rPr>
                          <w:t>Con la famiglia</w:t>
                        </w:r>
                      </w:p>
                    </w:tc>
                    <w:tc>
                      <w:tcPr>
                        <w:tcW w:w="0" w:type="auto"/>
                        <w:tcBorders>
                          <w:top w:val="outset" w:sz="6" w:space="0" w:color="auto"/>
                          <w:left w:val="outset" w:sz="6" w:space="0" w:color="auto"/>
                          <w:bottom w:val="outset" w:sz="6" w:space="0" w:color="auto"/>
                          <w:right w:val="outset" w:sz="6" w:space="0" w:color="auto"/>
                        </w:tcBorders>
                        <w:vAlign w:val="center"/>
                        <w:hideMark/>
                      </w:tcPr>
                      <w:p w:rsidR="00C854BC" w:rsidRPr="00701D05" w:rsidRDefault="00C854BC" w:rsidP="0059321A">
                        <w:pPr>
                          <w:suppressAutoHyphens w:val="0"/>
                          <w:rPr>
                            <w:rFonts w:ascii="Times New Roman" w:hAnsi="Times New Roman"/>
                            <w:sz w:val="21"/>
                            <w:szCs w:val="21"/>
                            <w:lang w:eastAsia="it-IT"/>
                          </w:rPr>
                        </w:pPr>
                        <w:r w:rsidRPr="00701D05">
                          <w:rPr>
                            <w:rFonts w:ascii="Times New Roman" w:hAnsi="Times New Roman"/>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C854BC" w:rsidRPr="00701D05" w:rsidRDefault="00C854BC" w:rsidP="0059321A">
                        <w:pPr>
                          <w:suppressAutoHyphens w:val="0"/>
                          <w:rPr>
                            <w:rFonts w:ascii="Times New Roman" w:hAnsi="Times New Roman"/>
                            <w:sz w:val="21"/>
                            <w:szCs w:val="21"/>
                            <w:lang w:eastAsia="it-IT"/>
                          </w:rPr>
                        </w:pPr>
                        <w:r w:rsidRPr="00701D05">
                          <w:rPr>
                            <w:rFonts w:ascii="Times New Roman" w:hAnsi="Times New Roman"/>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C854BC" w:rsidRPr="00701D05" w:rsidRDefault="00172463" w:rsidP="0059321A">
                        <w:pPr>
                          <w:suppressAutoHyphens w:val="0"/>
                          <w:rPr>
                            <w:rFonts w:ascii="Times New Roman" w:hAnsi="Times New Roman"/>
                            <w:sz w:val="21"/>
                            <w:szCs w:val="21"/>
                            <w:lang w:eastAsia="it-IT"/>
                          </w:rPr>
                        </w:pPr>
                        <w:r>
                          <w:rPr>
                            <w:rFonts w:ascii="Times New Roman" w:hAnsi="Times New Roman"/>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C854BC" w:rsidRPr="00701D05" w:rsidRDefault="00172463" w:rsidP="0059321A">
                        <w:pPr>
                          <w:suppressAutoHyphens w:val="0"/>
                          <w:rPr>
                            <w:rFonts w:ascii="Times New Roman" w:hAnsi="Times New Roman"/>
                            <w:sz w:val="21"/>
                            <w:szCs w:val="21"/>
                            <w:lang w:eastAsia="it-IT"/>
                          </w:rPr>
                        </w:pPr>
                        <w:r>
                          <w:rPr>
                            <w:rFonts w:ascii="Times New Roman" w:hAnsi="Times New Roman"/>
                            <w:sz w:val="21"/>
                            <w:szCs w:val="21"/>
                            <w:lang w:eastAsia="it-IT"/>
                          </w:rPr>
                          <w:t>36</w:t>
                        </w:r>
                        <w:r w:rsidR="00C854BC" w:rsidRPr="00701D05">
                          <w:rPr>
                            <w:rFonts w:ascii="Times New Roman" w:hAnsi="Times New Roman"/>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854BC" w:rsidRPr="00701D05" w:rsidRDefault="00C854BC" w:rsidP="0059321A">
                        <w:pPr>
                          <w:suppressAutoHyphens w:val="0"/>
                          <w:rPr>
                            <w:rFonts w:ascii="Times New Roman" w:hAnsi="Times New Roman"/>
                            <w:sz w:val="21"/>
                            <w:szCs w:val="21"/>
                            <w:lang w:eastAsia="it-IT"/>
                          </w:rPr>
                        </w:pPr>
                        <w:r w:rsidRPr="00701D05">
                          <w:rPr>
                            <w:rFonts w:ascii="Times New Roman" w:hAnsi="Times New Roman"/>
                            <w:sz w:val="15"/>
                            <w:szCs w:val="15"/>
                            <w:lang w:eastAsia="it-IT"/>
                          </w:rPr>
                          <w:t>16%:56%</w:t>
                        </w:r>
                      </w:p>
                    </w:tc>
                  </w:tr>
                  <w:tr w:rsidR="00C854BC" w:rsidRPr="00701D05" w:rsidTr="00A42AFB">
                    <w:trPr>
                      <w:trHeight w:val="20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854BC" w:rsidRPr="00701D05" w:rsidRDefault="00AF1F4B" w:rsidP="0059321A">
                        <w:pPr>
                          <w:suppressAutoHyphens w:val="0"/>
                          <w:rPr>
                            <w:rFonts w:ascii="Times New Roman" w:hAnsi="Times New Roman"/>
                            <w:sz w:val="21"/>
                            <w:szCs w:val="21"/>
                            <w:lang w:eastAsia="it-IT"/>
                          </w:rPr>
                        </w:pPr>
                        <w:r w:rsidRPr="00701D05">
                          <w:rPr>
                            <w:rFonts w:ascii="Times New Roman" w:hAnsi="Times New Roman"/>
                            <w:b/>
                            <w:bCs/>
                            <w:sz w:val="21"/>
                            <w:szCs w:val="21"/>
                            <w:lang w:eastAsia="it-IT"/>
                          </w:rPr>
                          <w:t>Con il gruppo di amici</w:t>
                        </w:r>
                      </w:p>
                    </w:tc>
                    <w:tc>
                      <w:tcPr>
                        <w:tcW w:w="0" w:type="auto"/>
                        <w:tcBorders>
                          <w:top w:val="outset" w:sz="6" w:space="0" w:color="auto"/>
                          <w:left w:val="outset" w:sz="6" w:space="0" w:color="auto"/>
                          <w:bottom w:val="outset" w:sz="6" w:space="0" w:color="auto"/>
                          <w:right w:val="outset" w:sz="6" w:space="0" w:color="auto"/>
                        </w:tcBorders>
                        <w:vAlign w:val="center"/>
                        <w:hideMark/>
                      </w:tcPr>
                      <w:p w:rsidR="00C854BC" w:rsidRPr="00701D05" w:rsidRDefault="00C854BC" w:rsidP="0059321A">
                        <w:pPr>
                          <w:suppressAutoHyphens w:val="0"/>
                          <w:rPr>
                            <w:rFonts w:ascii="Times New Roman" w:hAnsi="Times New Roman"/>
                            <w:sz w:val="21"/>
                            <w:szCs w:val="21"/>
                            <w:lang w:eastAsia="it-IT"/>
                          </w:rPr>
                        </w:pPr>
                        <w:r w:rsidRPr="00701D05">
                          <w:rPr>
                            <w:rFonts w:ascii="Times New Roman" w:hAnsi="Times New Roman"/>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854BC" w:rsidRPr="00701D05" w:rsidRDefault="00C854BC" w:rsidP="0059321A">
                        <w:pPr>
                          <w:suppressAutoHyphens w:val="0"/>
                          <w:rPr>
                            <w:rFonts w:ascii="Times New Roman" w:hAnsi="Times New Roman"/>
                            <w:sz w:val="21"/>
                            <w:szCs w:val="21"/>
                            <w:lang w:eastAsia="it-IT"/>
                          </w:rPr>
                        </w:pPr>
                        <w:r w:rsidRPr="00701D05">
                          <w:rPr>
                            <w:rFonts w:ascii="Times New Roman" w:hAnsi="Times New Roman"/>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C854BC" w:rsidRPr="00701D05" w:rsidRDefault="00172463" w:rsidP="0059321A">
                        <w:pPr>
                          <w:suppressAutoHyphens w:val="0"/>
                          <w:rPr>
                            <w:rFonts w:ascii="Times New Roman" w:hAnsi="Times New Roman"/>
                            <w:sz w:val="21"/>
                            <w:szCs w:val="21"/>
                            <w:lang w:eastAsia="it-IT"/>
                          </w:rPr>
                        </w:pPr>
                        <w:r>
                          <w:rPr>
                            <w:rFonts w:ascii="Times New Roman" w:hAnsi="Times New Roman"/>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854BC" w:rsidRPr="00701D05" w:rsidRDefault="00172463" w:rsidP="0059321A">
                        <w:pPr>
                          <w:suppressAutoHyphens w:val="0"/>
                          <w:rPr>
                            <w:rFonts w:ascii="Times New Roman" w:hAnsi="Times New Roman"/>
                            <w:sz w:val="21"/>
                            <w:szCs w:val="21"/>
                            <w:lang w:eastAsia="it-IT"/>
                          </w:rPr>
                        </w:pPr>
                        <w:r>
                          <w:rPr>
                            <w:rFonts w:ascii="Times New Roman" w:hAnsi="Times New Roman"/>
                            <w:sz w:val="21"/>
                            <w:szCs w:val="21"/>
                            <w:lang w:eastAsia="it-IT"/>
                          </w:rPr>
                          <w:t>16</w:t>
                        </w:r>
                        <w:r w:rsidR="00C854BC" w:rsidRPr="00701D05">
                          <w:rPr>
                            <w:rFonts w:ascii="Times New Roman" w:hAnsi="Times New Roman"/>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C854BC" w:rsidRPr="00701D05" w:rsidRDefault="00C854BC" w:rsidP="0059321A">
                        <w:pPr>
                          <w:suppressAutoHyphens w:val="0"/>
                          <w:rPr>
                            <w:rFonts w:ascii="Times New Roman" w:hAnsi="Times New Roman"/>
                            <w:sz w:val="21"/>
                            <w:szCs w:val="21"/>
                            <w:lang w:eastAsia="it-IT"/>
                          </w:rPr>
                        </w:pPr>
                        <w:r w:rsidRPr="00701D05">
                          <w:rPr>
                            <w:rFonts w:ascii="Times New Roman" w:hAnsi="Times New Roman"/>
                            <w:sz w:val="15"/>
                            <w:szCs w:val="15"/>
                            <w:lang w:eastAsia="it-IT"/>
                          </w:rPr>
                          <w:t>0%:32%</w:t>
                        </w:r>
                      </w:p>
                    </w:tc>
                  </w:tr>
                </w:tbl>
                <w:p w:rsidR="00C854BC" w:rsidRPr="00701D05" w:rsidRDefault="00C854BC" w:rsidP="0059321A">
                  <w:pPr>
                    <w:suppressAutoHyphens w:val="0"/>
                    <w:rPr>
                      <w:rFonts w:ascii="Times New Roman" w:hAnsi="Times New Roman"/>
                      <w:sz w:val="21"/>
                      <w:szCs w:val="21"/>
                      <w:lang w:eastAsia="it-IT"/>
                    </w:rPr>
                  </w:pPr>
                  <w:r w:rsidRPr="00701D05">
                    <w:rPr>
                      <w:rFonts w:ascii="Times New Roman" w:hAnsi="Times New Roman"/>
                      <w:sz w:val="21"/>
                      <w:szCs w:val="21"/>
                      <w:lang w:eastAsia="it-IT"/>
                    </w:rPr>
                    <w:br/>
                  </w:r>
                  <w:r w:rsidRPr="00701D05">
                    <w:rPr>
                      <w:rFonts w:ascii="Times New Roman" w:hAnsi="Times New Roman"/>
                      <w:b/>
                      <w:bCs/>
                      <w:sz w:val="21"/>
                      <w:szCs w:val="21"/>
                      <w:lang w:eastAsia="it-IT"/>
                    </w:rPr>
                    <w:t>Campione</w:t>
                  </w:r>
                  <w:r w:rsidRPr="00701D05">
                    <w:rPr>
                      <w:rFonts w:ascii="Times New Roman" w:hAnsi="Times New Roman"/>
                      <w:sz w:val="21"/>
                      <w:szCs w:val="21"/>
                      <w:lang w:eastAsia="it-IT"/>
                    </w:rPr>
                    <w:t>:</w:t>
                  </w:r>
                  <w:r w:rsidRPr="00701D05">
                    <w:rPr>
                      <w:rFonts w:ascii="Times New Roman" w:hAnsi="Times New Roman"/>
                      <w:sz w:val="21"/>
                      <w:szCs w:val="21"/>
                      <w:lang w:eastAsia="it-IT"/>
                    </w:rPr>
                    <w:br/>
                    <w:t>Numero di casi= 25</w:t>
                  </w:r>
                  <w:r w:rsidRPr="00701D05">
                    <w:rPr>
                      <w:rFonts w:ascii="Times New Roman" w:hAnsi="Times New Roman"/>
                      <w:sz w:val="21"/>
                      <w:szCs w:val="21"/>
                      <w:lang w:eastAsia="it-IT"/>
                    </w:rPr>
                    <w:br/>
                    <w:t>Indici di tendenza centrale:</w:t>
                  </w:r>
                  <w:r w:rsidR="00C37DED">
                    <w:rPr>
                      <w:rFonts w:ascii="Times New Roman" w:hAnsi="Times New Roman"/>
                      <w:sz w:val="21"/>
                      <w:szCs w:val="21"/>
                      <w:lang w:eastAsia="it-IT"/>
                    </w:rPr>
                    <w:br/>
                    <w:t>Moda =da solo</w:t>
                  </w:r>
                  <w:r w:rsidRPr="00701D05">
                    <w:rPr>
                      <w:rFonts w:ascii="Times New Roman" w:hAnsi="Times New Roman"/>
                      <w:sz w:val="21"/>
                      <w:szCs w:val="21"/>
                      <w:lang w:eastAsia="it-IT"/>
                    </w:rPr>
                    <w:br/>
                    <w:t>Mediana = dai 12 ai 15</w:t>
                  </w:r>
                  <w:r w:rsidRPr="00701D05">
                    <w:rPr>
                      <w:rFonts w:ascii="Times New Roman" w:hAnsi="Times New Roman"/>
                      <w:sz w:val="21"/>
                      <w:szCs w:val="21"/>
                      <w:lang w:eastAsia="it-IT"/>
                    </w:rPr>
                    <w:br/>
                    <w:t>Indici di dispersione:</w:t>
                  </w:r>
                  <w:r w:rsidRPr="00701D05">
                    <w:rPr>
                      <w:rFonts w:ascii="Times New Roman" w:hAnsi="Times New Roman"/>
                      <w:sz w:val="21"/>
                      <w:szCs w:val="21"/>
                      <w:lang w:eastAsia="it-IT"/>
                    </w:rPr>
                    <w:br/>
                    <w:t xml:space="preserve">Squilibrio = 0.39 </w:t>
                  </w:r>
                </w:p>
                <w:p w:rsidR="00C854BC" w:rsidRPr="00701D05" w:rsidRDefault="00C854BC" w:rsidP="0059321A">
                  <w:pPr>
                    <w:suppressAutoHyphens w:val="0"/>
                    <w:spacing w:before="100" w:beforeAutospacing="1" w:after="100" w:afterAutospacing="1"/>
                    <w:rPr>
                      <w:rFonts w:ascii="Times New Roman" w:hAnsi="Times New Roman"/>
                      <w:sz w:val="21"/>
                      <w:szCs w:val="21"/>
                      <w:lang w:eastAsia="it-IT"/>
                    </w:rPr>
                  </w:pPr>
                </w:p>
              </w:tc>
              <w:tc>
                <w:tcPr>
                  <w:tcW w:w="3196" w:type="dxa"/>
                  <w:hideMark/>
                </w:tcPr>
                <w:tbl>
                  <w:tblPr>
                    <w:tblW w:w="3170" w:type="dxa"/>
                    <w:jc w:val="right"/>
                    <w:tblCellSpacing w:w="15" w:type="dxa"/>
                    <w:tblCellMar>
                      <w:left w:w="0" w:type="dxa"/>
                      <w:right w:w="0" w:type="dxa"/>
                    </w:tblCellMar>
                    <w:tblLook w:val="04A0" w:firstRow="1" w:lastRow="0" w:firstColumn="1" w:lastColumn="0" w:noHBand="0" w:noVBand="1"/>
                  </w:tblPr>
                  <w:tblGrid>
                    <w:gridCol w:w="595"/>
                    <w:gridCol w:w="1112"/>
                    <w:gridCol w:w="1463"/>
                  </w:tblGrid>
                  <w:tr w:rsidR="00C854BC" w:rsidRPr="00701D05" w:rsidTr="00A42AFB">
                    <w:trPr>
                      <w:trHeight w:val="836"/>
                      <w:tblCellSpacing w:w="15" w:type="dxa"/>
                      <w:jc w:val="right"/>
                    </w:trPr>
                    <w:tc>
                      <w:tcPr>
                        <w:tcW w:w="0" w:type="auto"/>
                        <w:vAlign w:val="bottom"/>
                        <w:hideMark/>
                      </w:tcPr>
                      <w:tbl>
                        <w:tblPr>
                          <w:tblW w:w="356" w:type="dxa"/>
                          <w:jc w:val="center"/>
                          <w:tblCellSpacing w:w="0" w:type="dxa"/>
                          <w:tblCellMar>
                            <w:left w:w="0" w:type="dxa"/>
                            <w:right w:w="0" w:type="dxa"/>
                          </w:tblCellMar>
                          <w:tblLook w:val="04A0" w:firstRow="1" w:lastRow="0" w:firstColumn="1" w:lastColumn="0" w:noHBand="0" w:noVBand="1"/>
                        </w:tblPr>
                        <w:tblGrid>
                          <w:gridCol w:w="385"/>
                        </w:tblGrid>
                        <w:tr w:rsidR="00C854BC" w:rsidRPr="00701D05" w:rsidTr="00A42AFB">
                          <w:trPr>
                            <w:trHeight w:val="209"/>
                            <w:tblCellSpacing w:w="0" w:type="dxa"/>
                            <w:jc w:val="center"/>
                          </w:trPr>
                          <w:tc>
                            <w:tcPr>
                              <w:tcW w:w="0" w:type="auto"/>
                              <w:vAlign w:val="bottom"/>
                              <w:hideMark/>
                            </w:tcPr>
                            <w:p w:rsidR="00C854BC" w:rsidRPr="00701D05" w:rsidRDefault="00C854BC" w:rsidP="0059321A">
                              <w:pPr>
                                <w:suppressAutoHyphens w:val="0"/>
                                <w:jc w:val="center"/>
                                <w:rPr>
                                  <w:rFonts w:ascii="Times New Roman" w:hAnsi="Times New Roman"/>
                                  <w:sz w:val="21"/>
                                  <w:szCs w:val="21"/>
                                  <w:lang w:eastAsia="it-IT"/>
                                </w:rPr>
                              </w:pPr>
                              <w:r w:rsidRPr="00701D05">
                                <w:rPr>
                                  <w:rFonts w:ascii="Times New Roman" w:hAnsi="Times New Roman"/>
                                  <w:sz w:val="21"/>
                                  <w:szCs w:val="21"/>
                                  <w:lang w:eastAsia="it-IT"/>
                                </w:rPr>
                                <w:t>48%</w:t>
                              </w:r>
                            </w:p>
                          </w:tc>
                        </w:tr>
                        <w:tr w:rsidR="00C854BC" w:rsidRPr="00701D05" w:rsidTr="00A42AFB">
                          <w:trPr>
                            <w:trHeight w:val="622"/>
                            <w:tblCellSpacing w:w="0" w:type="dxa"/>
                            <w:jc w:val="center"/>
                          </w:trPr>
                          <w:tc>
                            <w:tcPr>
                              <w:tcW w:w="0" w:type="auto"/>
                              <w:shd w:val="clear" w:color="auto" w:fill="C0D0C0"/>
                              <w:vAlign w:val="bottom"/>
                              <w:hideMark/>
                            </w:tcPr>
                            <w:p w:rsidR="00C854BC" w:rsidRPr="00701D05" w:rsidRDefault="00C854BC" w:rsidP="0059321A">
                              <w:pPr>
                                <w:suppressAutoHyphens w:val="0"/>
                                <w:jc w:val="center"/>
                                <w:rPr>
                                  <w:rFonts w:ascii="Times New Roman" w:hAnsi="Times New Roman"/>
                                  <w:sz w:val="21"/>
                                  <w:szCs w:val="21"/>
                                  <w:lang w:eastAsia="it-IT"/>
                                </w:rPr>
                              </w:pPr>
                            </w:p>
                          </w:tc>
                        </w:tr>
                      </w:tbl>
                      <w:p w:rsidR="00C854BC" w:rsidRPr="00701D05" w:rsidRDefault="00C854BC" w:rsidP="0059321A">
                        <w:pPr>
                          <w:suppressAutoHyphens w:val="0"/>
                          <w:jc w:val="center"/>
                          <w:rPr>
                            <w:rFonts w:ascii="Times New Roman" w:hAnsi="Times New Roman"/>
                            <w:sz w:val="21"/>
                            <w:szCs w:val="21"/>
                            <w:lang w:eastAsia="it-IT"/>
                          </w:rPr>
                        </w:pPr>
                      </w:p>
                    </w:tc>
                    <w:tc>
                      <w:tcPr>
                        <w:tcW w:w="0" w:type="auto"/>
                        <w:vAlign w:val="bottom"/>
                        <w:hideMark/>
                      </w:tcPr>
                      <w:tbl>
                        <w:tblPr>
                          <w:tblW w:w="356" w:type="dxa"/>
                          <w:jc w:val="center"/>
                          <w:tblCellSpacing w:w="0" w:type="dxa"/>
                          <w:tblCellMar>
                            <w:left w:w="0" w:type="dxa"/>
                            <w:right w:w="0" w:type="dxa"/>
                          </w:tblCellMar>
                          <w:tblLook w:val="04A0" w:firstRow="1" w:lastRow="0" w:firstColumn="1" w:lastColumn="0" w:noHBand="0" w:noVBand="1"/>
                        </w:tblPr>
                        <w:tblGrid>
                          <w:gridCol w:w="385"/>
                        </w:tblGrid>
                        <w:tr w:rsidR="00C854BC" w:rsidRPr="00701D05" w:rsidTr="00A42AFB">
                          <w:trPr>
                            <w:trHeight w:val="209"/>
                            <w:tblCellSpacing w:w="0" w:type="dxa"/>
                            <w:jc w:val="center"/>
                          </w:trPr>
                          <w:tc>
                            <w:tcPr>
                              <w:tcW w:w="0" w:type="auto"/>
                              <w:vAlign w:val="bottom"/>
                              <w:hideMark/>
                            </w:tcPr>
                            <w:p w:rsidR="00C854BC" w:rsidRPr="00701D05" w:rsidRDefault="00C854BC" w:rsidP="0059321A">
                              <w:pPr>
                                <w:suppressAutoHyphens w:val="0"/>
                                <w:jc w:val="center"/>
                                <w:rPr>
                                  <w:rFonts w:ascii="Times New Roman" w:hAnsi="Times New Roman"/>
                                  <w:sz w:val="21"/>
                                  <w:szCs w:val="21"/>
                                  <w:lang w:eastAsia="it-IT"/>
                                </w:rPr>
                              </w:pPr>
                              <w:r w:rsidRPr="00701D05">
                                <w:rPr>
                                  <w:rFonts w:ascii="Times New Roman" w:hAnsi="Times New Roman"/>
                                  <w:sz w:val="21"/>
                                  <w:szCs w:val="21"/>
                                  <w:lang w:eastAsia="it-IT"/>
                                </w:rPr>
                                <w:t>36%</w:t>
                              </w:r>
                            </w:p>
                          </w:tc>
                        </w:tr>
                        <w:tr w:rsidR="00C854BC" w:rsidRPr="00701D05" w:rsidTr="00A42AFB">
                          <w:trPr>
                            <w:trHeight w:val="466"/>
                            <w:tblCellSpacing w:w="0" w:type="dxa"/>
                            <w:jc w:val="center"/>
                          </w:trPr>
                          <w:tc>
                            <w:tcPr>
                              <w:tcW w:w="0" w:type="auto"/>
                              <w:shd w:val="clear" w:color="auto" w:fill="C0D0C0"/>
                              <w:vAlign w:val="bottom"/>
                              <w:hideMark/>
                            </w:tcPr>
                            <w:p w:rsidR="00C854BC" w:rsidRPr="00701D05" w:rsidRDefault="00C854BC" w:rsidP="0059321A">
                              <w:pPr>
                                <w:suppressAutoHyphens w:val="0"/>
                                <w:jc w:val="center"/>
                                <w:rPr>
                                  <w:rFonts w:ascii="Times New Roman" w:hAnsi="Times New Roman"/>
                                  <w:sz w:val="21"/>
                                  <w:szCs w:val="21"/>
                                  <w:lang w:eastAsia="it-IT"/>
                                </w:rPr>
                              </w:pPr>
                            </w:p>
                          </w:tc>
                        </w:tr>
                      </w:tbl>
                      <w:p w:rsidR="00C854BC" w:rsidRPr="00701D05" w:rsidRDefault="00C854BC" w:rsidP="0059321A">
                        <w:pPr>
                          <w:suppressAutoHyphens w:val="0"/>
                          <w:jc w:val="center"/>
                          <w:rPr>
                            <w:rFonts w:ascii="Times New Roman" w:hAnsi="Times New Roman"/>
                            <w:sz w:val="21"/>
                            <w:szCs w:val="21"/>
                            <w:lang w:eastAsia="it-IT"/>
                          </w:rPr>
                        </w:pPr>
                      </w:p>
                    </w:tc>
                    <w:tc>
                      <w:tcPr>
                        <w:tcW w:w="0" w:type="auto"/>
                        <w:vAlign w:val="bottom"/>
                        <w:hideMark/>
                      </w:tcPr>
                      <w:tbl>
                        <w:tblPr>
                          <w:tblW w:w="356" w:type="dxa"/>
                          <w:jc w:val="center"/>
                          <w:tblCellSpacing w:w="0" w:type="dxa"/>
                          <w:tblCellMar>
                            <w:left w:w="0" w:type="dxa"/>
                            <w:right w:w="0" w:type="dxa"/>
                          </w:tblCellMar>
                          <w:tblLook w:val="04A0" w:firstRow="1" w:lastRow="0" w:firstColumn="1" w:lastColumn="0" w:noHBand="0" w:noVBand="1"/>
                        </w:tblPr>
                        <w:tblGrid>
                          <w:gridCol w:w="385"/>
                        </w:tblGrid>
                        <w:tr w:rsidR="00C854BC" w:rsidRPr="00701D05" w:rsidTr="00A42AFB">
                          <w:trPr>
                            <w:trHeight w:val="199"/>
                            <w:tblCellSpacing w:w="0" w:type="dxa"/>
                            <w:jc w:val="center"/>
                          </w:trPr>
                          <w:tc>
                            <w:tcPr>
                              <w:tcW w:w="0" w:type="auto"/>
                              <w:vAlign w:val="bottom"/>
                              <w:hideMark/>
                            </w:tcPr>
                            <w:p w:rsidR="00C854BC" w:rsidRPr="00701D05" w:rsidRDefault="00C854BC" w:rsidP="0059321A">
                              <w:pPr>
                                <w:suppressAutoHyphens w:val="0"/>
                                <w:jc w:val="center"/>
                                <w:rPr>
                                  <w:rFonts w:ascii="Times New Roman" w:hAnsi="Times New Roman"/>
                                  <w:sz w:val="21"/>
                                  <w:szCs w:val="21"/>
                                  <w:lang w:eastAsia="it-IT"/>
                                </w:rPr>
                              </w:pPr>
                              <w:r w:rsidRPr="00701D05">
                                <w:rPr>
                                  <w:rFonts w:ascii="Times New Roman" w:hAnsi="Times New Roman"/>
                                  <w:sz w:val="21"/>
                                  <w:szCs w:val="21"/>
                                  <w:lang w:eastAsia="it-IT"/>
                                </w:rPr>
                                <w:t>16%</w:t>
                              </w:r>
                            </w:p>
                          </w:tc>
                        </w:tr>
                        <w:tr w:rsidR="00C854BC" w:rsidRPr="00701D05" w:rsidTr="00A42AFB">
                          <w:trPr>
                            <w:trHeight w:val="207"/>
                            <w:tblCellSpacing w:w="0" w:type="dxa"/>
                            <w:jc w:val="center"/>
                          </w:trPr>
                          <w:tc>
                            <w:tcPr>
                              <w:tcW w:w="0" w:type="auto"/>
                              <w:shd w:val="clear" w:color="auto" w:fill="C0D0C0"/>
                              <w:vAlign w:val="bottom"/>
                              <w:hideMark/>
                            </w:tcPr>
                            <w:p w:rsidR="00C854BC" w:rsidRPr="00701D05" w:rsidRDefault="00C854BC" w:rsidP="0059321A">
                              <w:pPr>
                                <w:suppressAutoHyphens w:val="0"/>
                                <w:jc w:val="center"/>
                                <w:rPr>
                                  <w:rFonts w:ascii="Times New Roman" w:hAnsi="Times New Roman"/>
                                  <w:sz w:val="21"/>
                                  <w:szCs w:val="21"/>
                                  <w:lang w:eastAsia="it-IT"/>
                                </w:rPr>
                              </w:pPr>
                            </w:p>
                          </w:tc>
                        </w:tr>
                      </w:tbl>
                      <w:p w:rsidR="00C854BC" w:rsidRPr="00701D05" w:rsidRDefault="00C854BC" w:rsidP="0059321A">
                        <w:pPr>
                          <w:suppressAutoHyphens w:val="0"/>
                          <w:jc w:val="center"/>
                          <w:rPr>
                            <w:rFonts w:ascii="Times New Roman" w:hAnsi="Times New Roman"/>
                            <w:sz w:val="21"/>
                            <w:szCs w:val="21"/>
                            <w:lang w:eastAsia="it-IT"/>
                          </w:rPr>
                        </w:pPr>
                      </w:p>
                    </w:tc>
                  </w:tr>
                  <w:tr w:rsidR="00C854BC" w:rsidRPr="00701D05" w:rsidTr="00A42AFB">
                    <w:trPr>
                      <w:trHeight w:val="219"/>
                      <w:tblCellSpacing w:w="15" w:type="dxa"/>
                      <w:jc w:val="right"/>
                    </w:trPr>
                    <w:tc>
                      <w:tcPr>
                        <w:tcW w:w="0" w:type="auto"/>
                        <w:shd w:val="clear" w:color="auto" w:fill="E0E0E0"/>
                        <w:vAlign w:val="center"/>
                        <w:hideMark/>
                      </w:tcPr>
                      <w:p w:rsidR="00C854BC" w:rsidRPr="00701D05" w:rsidRDefault="00C854BC" w:rsidP="0059321A">
                        <w:pPr>
                          <w:suppressAutoHyphens w:val="0"/>
                          <w:jc w:val="center"/>
                          <w:rPr>
                            <w:rFonts w:ascii="Times New Roman" w:hAnsi="Times New Roman"/>
                            <w:sz w:val="21"/>
                            <w:szCs w:val="21"/>
                            <w:lang w:eastAsia="it-IT"/>
                          </w:rPr>
                        </w:pPr>
                        <w:r w:rsidRPr="00701D05">
                          <w:rPr>
                            <w:rFonts w:ascii="Times New Roman" w:hAnsi="Times New Roman"/>
                            <w:sz w:val="21"/>
                            <w:szCs w:val="21"/>
                            <w:lang w:eastAsia="it-IT"/>
                          </w:rPr>
                          <w:t>12</w:t>
                        </w:r>
                      </w:p>
                    </w:tc>
                    <w:tc>
                      <w:tcPr>
                        <w:tcW w:w="0" w:type="auto"/>
                        <w:shd w:val="clear" w:color="auto" w:fill="E0E0E0"/>
                        <w:vAlign w:val="center"/>
                        <w:hideMark/>
                      </w:tcPr>
                      <w:p w:rsidR="00C854BC" w:rsidRPr="00701D05" w:rsidRDefault="00C854BC" w:rsidP="0059321A">
                        <w:pPr>
                          <w:suppressAutoHyphens w:val="0"/>
                          <w:jc w:val="center"/>
                          <w:rPr>
                            <w:rFonts w:ascii="Times New Roman" w:hAnsi="Times New Roman"/>
                            <w:sz w:val="21"/>
                            <w:szCs w:val="21"/>
                            <w:lang w:eastAsia="it-IT"/>
                          </w:rPr>
                        </w:pPr>
                        <w:r w:rsidRPr="00701D05">
                          <w:rPr>
                            <w:rFonts w:ascii="Times New Roman" w:hAnsi="Times New Roman"/>
                            <w:sz w:val="21"/>
                            <w:szCs w:val="21"/>
                            <w:lang w:eastAsia="it-IT"/>
                          </w:rPr>
                          <w:t>9</w:t>
                        </w:r>
                      </w:p>
                    </w:tc>
                    <w:tc>
                      <w:tcPr>
                        <w:tcW w:w="0" w:type="auto"/>
                        <w:shd w:val="clear" w:color="auto" w:fill="E0E0E0"/>
                        <w:vAlign w:val="center"/>
                        <w:hideMark/>
                      </w:tcPr>
                      <w:p w:rsidR="00C854BC" w:rsidRPr="00701D05" w:rsidRDefault="00C854BC" w:rsidP="0059321A">
                        <w:pPr>
                          <w:suppressAutoHyphens w:val="0"/>
                          <w:jc w:val="center"/>
                          <w:rPr>
                            <w:rFonts w:ascii="Times New Roman" w:hAnsi="Times New Roman"/>
                            <w:sz w:val="21"/>
                            <w:szCs w:val="21"/>
                            <w:lang w:eastAsia="it-IT"/>
                          </w:rPr>
                        </w:pPr>
                        <w:r w:rsidRPr="00701D05">
                          <w:rPr>
                            <w:rFonts w:ascii="Times New Roman" w:hAnsi="Times New Roman"/>
                            <w:sz w:val="21"/>
                            <w:szCs w:val="21"/>
                            <w:lang w:eastAsia="it-IT"/>
                          </w:rPr>
                          <w:t>4</w:t>
                        </w:r>
                      </w:p>
                    </w:tc>
                  </w:tr>
                  <w:tr w:rsidR="00C854BC" w:rsidRPr="00701D05" w:rsidTr="00A42AFB">
                    <w:trPr>
                      <w:trHeight w:val="418"/>
                      <w:tblCellSpacing w:w="15" w:type="dxa"/>
                      <w:jc w:val="right"/>
                    </w:trPr>
                    <w:tc>
                      <w:tcPr>
                        <w:tcW w:w="0" w:type="auto"/>
                        <w:shd w:val="clear" w:color="auto" w:fill="E0E0E0"/>
                        <w:vAlign w:val="center"/>
                        <w:hideMark/>
                      </w:tcPr>
                      <w:p w:rsidR="00C854BC" w:rsidRPr="00701D05" w:rsidRDefault="00C433D0" w:rsidP="0059321A">
                        <w:pPr>
                          <w:suppressAutoHyphens w:val="0"/>
                          <w:jc w:val="center"/>
                          <w:rPr>
                            <w:rFonts w:ascii="Times New Roman" w:hAnsi="Times New Roman"/>
                            <w:sz w:val="21"/>
                            <w:szCs w:val="21"/>
                            <w:lang w:eastAsia="it-IT"/>
                          </w:rPr>
                        </w:pPr>
                        <w:r w:rsidRPr="00701D05">
                          <w:rPr>
                            <w:rFonts w:ascii="Times New Roman" w:hAnsi="Times New Roman"/>
                            <w:sz w:val="21"/>
                            <w:szCs w:val="21"/>
                            <w:lang w:eastAsia="it-IT"/>
                          </w:rPr>
                          <w:t>Da solo</w:t>
                        </w:r>
                      </w:p>
                    </w:tc>
                    <w:tc>
                      <w:tcPr>
                        <w:tcW w:w="0" w:type="auto"/>
                        <w:shd w:val="clear" w:color="auto" w:fill="E0E0E0"/>
                        <w:vAlign w:val="center"/>
                        <w:hideMark/>
                      </w:tcPr>
                      <w:p w:rsidR="00C854BC" w:rsidRPr="00701D05" w:rsidRDefault="00C433D0" w:rsidP="0059321A">
                        <w:pPr>
                          <w:suppressAutoHyphens w:val="0"/>
                          <w:jc w:val="center"/>
                          <w:rPr>
                            <w:rFonts w:ascii="Times New Roman" w:hAnsi="Times New Roman"/>
                            <w:sz w:val="21"/>
                            <w:szCs w:val="21"/>
                            <w:lang w:eastAsia="it-IT"/>
                          </w:rPr>
                        </w:pPr>
                        <w:r w:rsidRPr="00701D05">
                          <w:rPr>
                            <w:rFonts w:ascii="Times New Roman" w:hAnsi="Times New Roman"/>
                            <w:sz w:val="21"/>
                            <w:szCs w:val="21"/>
                            <w:lang w:eastAsia="it-IT"/>
                          </w:rPr>
                          <w:t>Con la famiglia</w:t>
                        </w:r>
                      </w:p>
                    </w:tc>
                    <w:tc>
                      <w:tcPr>
                        <w:tcW w:w="0" w:type="auto"/>
                        <w:shd w:val="clear" w:color="auto" w:fill="E0E0E0"/>
                        <w:vAlign w:val="center"/>
                        <w:hideMark/>
                      </w:tcPr>
                      <w:p w:rsidR="00C854BC" w:rsidRPr="00701D05" w:rsidRDefault="00C433D0" w:rsidP="0059321A">
                        <w:pPr>
                          <w:suppressAutoHyphens w:val="0"/>
                          <w:jc w:val="center"/>
                          <w:rPr>
                            <w:rFonts w:ascii="Times New Roman" w:hAnsi="Times New Roman"/>
                            <w:sz w:val="21"/>
                            <w:szCs w:val="21"/>
                            <w:lang w:eastAsia="it-IT"/>
                          </w:rPr>
                        </w:pPr>
                        <w:r w:rsidRPr="00701D05">
                          <w:rPr>
                            <w:rFonts w:ascii="Times New Roman" w:hAnsi="Times New Roman"/>
                            <w:sz w:val="21"/>
                            <w:szCs w:val="21"/>
                            <w:lang w:eastAsia="it-IT"/>
                          </w:rPr>
                          <w:t>Con il gruppo di amici</w:t>
                        </w:r>
                      </w:p>
                    </w:tc>
                  </w:tr>
                </w:tbl>
                <w:p w:rsidR="00C854BC" w:rsidRPr="00701D05" w:rsidRDefault="00C854BC" w:rsidP="0059321A">
                  <w:pPr>
                    <w:suppressAutoHyphens w:val="0"/>
                    <w:rPr>
                      <w:rFonts w:ascii="Times New Roman" w:hAnsi="Times New Roman"/>
                      <w:sz w:val="21"/>
                      <w:szCs w:val="21"/>
                      <w:lang w:eastAsia="it-IT"/>
                    </w:rPr>
                  </w:pPr>
                </w:p>
              </w:tc>
              <w:tc>
                <w:tcPr>
                  <w:tcW w:w="91" w:type="dxa"/>
                  <w:vAlign w:val="center"/>
                  <w:hideMark/>
                </w:tcPr>
                <w:p w:rsidR="00C854BC" w:rsidRPr="00701D05" w:rsidRDefault="00C854BC" w:rsidP="0059321A">
                  <w:pPr>
                    <w:suppressAutoHyphens w:val="0"/>
                    <w:rPr>
                      <w:rFonts w:ascii="Times New Roman" w:hAnsi="Times New Roman"/>
                      <w:sz w:val="21"/>
                      <w:szCs w:val="21"/>
                      <w:lang w:eastAsia="it-IT"/>
                    </w:rPr>
                  </w:pPr>
                </w:p>
              </w:tc>
              <w:tc>
                <w:tcPr>
                  <w:tcW w:w="0" w:type="auto"/>
                  <w:hideMark/>
                </w:tcPr>
                <w:tbl>
                  <w:tblPr>
                    <w:tblW w:w="394" w:type="dxa"/>
                    <w:tblCellSpacing w:w="0" w:type="dxa"/>
                    <w:tblCellMar>
                      <w:top w:w="15" w:type="dxa"/>
                      <w:left w:w="15" w:type="dxa"/>
                      <w:bottom w:w="15" w:type="dxa"/>
                      <w:right w:w="15" w:type="dxa"/>
                    </w:tblCellMar>
                    <w:tblLook w:val="04A0" w:firstRow="1" w:lastRow="0" w:firstColumn="1" w:lastColumn="0" w:noHBand="0" w:noVBand="1"/>
                  </w:tblPr>
                  <w:tblGrid>
                    <w:gridCol w:w="426"/>
                  </w:tblGrid>
                  <w:tr w:rsidR="00C854BC" w:rsidRPr="00701D05" w:rsidTr="00A42AFB">
                    <w:trPr>
                      <w:trHeight w:val="313"/>
                      <w:tblCellSpacing w:w="0" w:type="dxa"/>
                    </w:trPr>
                    <w:tc>
                      <w:tcPr>
                        <w:tcW w:w="0" w:type="auto"/>
                        <w:shd w:val="clear" w:color="auto" w:fill="808080"/>
                        <w:vAlign w:val="center"/>
                        <w:hideMark/>
                      </w:tcPr>
                      <w:tbl>
                        <w:tblPr>
                          <w:tblW w:w="366" w:type="dxa"/>
                          <w:tblCellSpacing w:w="0" w:type="dxa"/>
                          <w:tblCellMar>
                            <w:left w:w="0" w:type="dxa"/>
                            <w:right w:w="0" w:type="dxa"/>
                          </w:tblCellMar>
                          <w:tblLook w:val="04A0" w:firstRow="1" w:lastRow="0" w:firstColumn="1" w:lastColumn="0" w:noHBand="0" w:noVBand="1"/>
                        </w:tblPr>
                        <w:tblGrid>
                          <w:gridCol w:w="396"/>
                        </w:tblGrid>
                        <w:tr w:rsidR="00C854BC" w:rsidRPr="00701D05" w:rsidTr="00A42AFB">
                          <w:trPr>
                            <w:trHeight w:val="313"/>
                            <w:tblCellSpacing w:w="0" w:type="dxa"/>
                          </w:trPr>
                          <w:tc>
                            <w:tcPr>
                              <w:tcW w:w="0" w:type="auto"/>
                              <w:shd w:val="clear" w:color="auto" w:fill="F8F0F8"/>
                              <w:vAlign w:val="center"/>
                              <w:hideMark/>
                            </w:tcPr>
                            <w:tbl>
                              <w:tblPr>
                                <w:tblW w:w="367" w:type="dxa"/>
                                <w:tblCellSpacing w:w="30" w:type="dxa"/>
                                <w:tblCellMar>
                                  <w:left w:w="0" w:type="dxa"/>
                                  <w:right w:w="0" w:type="dxa"/>
                                </w:tblCellMar>
                                <w:tblLook w:val="04A0" w:firstRow="1" w:lastRow="0" w:firstColumn="1" w:lastColumn="0" w:noHBand="0" w:noVBand="1"/>
                              </w:tblPr>
                              <w:tblGrid>
                                <w:gridCol w:w="96"/>
                                <w:gridCol w:w="300"/>
                              </w:tblGrid>
                              <w:tr w:rsidR="00C854BC" w:rsidRPr="00701D05" w:rsidTr="00A42AFB">
                                <w:trPr>
                                  <w:trHeight w:val="209"/>
                                  <w:tblCellSpacing w:w="30" w:type="dxa"/>
                                </w:trPr>
                                <w:tc>
                                  <w:tcPr>
                                    <w:tcW w:w="0" w:type="auto"/>
                                    <w:shd w:val="clear" w:color="auto" w:fill="C0D0C0"/>
                                    <w:noWrap/>
                                    <w:vAlign w:val="center"/>
                                    <w:hideMark/>
                                  </w:tcPr>
                                  <w:p w:rsidR="00C854BC" w:rsidRPr="00701D05" w:rsidRDefault="00C854BC" w:rsidP="0059321A">
                                    <w:pPr>
                                      <w:suppressAutoHyphens w:val="0"/>
                                      <w:rPr>
                                        <w:rFonts w:ascii="Times New Roman" w:hAnsi="Times New Roman"/>
                                        <w:sz w:val="21"/>
                                        <w:szCs w:val="21"/>
                                        <w:lang w:eastAsia="it-IT"/>
                                      </w:rPr>
                                    </w:pPr>
                                  </w:p>
                                </w:tc>
                                <w:tc>
                                  <w:tcPr>
                                    <w:tcW w:w="0" w:type="auto"/>
                                    <w:noWrap/>
                                    <w:vAlign w:val="center"/>
                                    <w:hideMark/>
                                  </w:tcPr>
                                  <w:p w:rsidR="00C854BC" w:rsidRPr="00701D05" w:rsidRDefault="00C854BC" w:rsidP="0059321A">
                                    <w:pPr>
                                      <w:suppressAutoHyphens w:val="0"/>
                                      <w:rPr>
                                        <w:rFonts w:ascii="Times New Roman" w:hAnsi="Times New Roman"/>
                                        <w:sz w:val="21"/>
                                        <w:szCs w:val="21"/>
                                        <w:lang w:eastAsia="it-IT"/>
                                      </w:rPr>
                                    </w:pPr>
                                    <w:r w:rsidRPr="00701D05">
                                      <w:rPr>
                                        <w:rFonts w:ascii="Times New Roman" w:hAnsi="Times New Roman"/>
                                        <w:sz w:val="21"/>
                                        <w:szCs w:val="21"/>
                                        <w:lang w:eastAsia="it-IT"/>
                                      </w:rPr>
                                      <w:t>d2</w:t>
                                    </w:r>
                                  </w:p>
                                </w:tc>
                              </w:tr>
                            </w:tbl>
                            <w:p w:rsidR="00C854BC" w:rsidRPr="00701D05" w:rsidRDefault="00C854BC" w:rsidP="0059321A">
                              <w:pPr>
                                <w:suppressAutoHyphens w:val="0"/>
                                <w:rPr>
                                  <w:rFonts w:ascii="Times New Roman" w:hAnsi="Times New Roman"/>
                                  <w:sz w:val="21"/>
                                  <w:szCs w:val="21"/>
                                  <w:lang w:eastAsia="it-IT"/>
                                </w:rPr>
                              </w:pPr>
                            </w:p>
                          </w:tc>
                        </w:tr>
                      </w:tbl>
                      <w:p w:rsidR="00C854BC" w:rsidRPr="00701D05" w:rsidRDefault="00C854BC" w:rsidP="0059321A">
                        <w:pPr>
                          <w:suppressAutoHyphens w:val="0"/>
                          <w:rPr>
                            <w:rFonts w:ascii="Times New Roman" w:hAnsi="Times New Roman"/>
                            <w:sz w:val="21"/>
                            <w:szCs w:val="21"/>
                            <w:lang w:eastAsia="it-IT"/>
                          </w:rPr>
                        </w:pPr>
                      </w:p>
                    </w:tc>
                  </w:tr>
                </w:tbl>
                <w:p w:rsidR="00C854BC" w:rsidRPr="00701D05" w:rsidRDefault="00C854BC" w:rsidP="0059321A">
                  <w:pPr>
                    <w:suppressAutoHyphens w:val="0"/>
                    <w:rPr>
                      <w:rFonts w:ascii="Times New Roman" w:hAnsi="Times New Roman"/>
                      <w:sz w:val="21"/>
                      <w:szCs w:val="21"/>
                      <w:lang w:eastAsia="it-IT"/>
                    </w:rPr>
                  </w:pPr>
                </w:p>
              </w:tc>
            </w:tr>
          </w:tbl>
          <w:p w:rsidR="00C854BC" w:rsidRPr="00A42AFB" w:rsidRDefault="00A42AFB" w:rsidP="00A42AFB">
            <w:pPr>
              <w:widowControl/>
              <w:tabs>
                <w:tab w:val="left" w:pos="9523"/>
              </w:tabs>
              <w:suppressAutoHyphens w:val="0"/>
              <w:rPr>
                <w:rFonts w:ascii="Times New Roman" w:eastAsia="Times New Roman" w:hAnsi="Times New Roman"/>
                <w:bCs/>
                <w:kern w:val="0"/>
                <w:sz w:val="21"/>
                <w:szCs w:val="21"/>
                <w:lang w:eastAsia="it-IT"/>
              </w:rPr>
            </w:pPr>
            <w:r>
              <w:rPr>
                <w:rFonts w:ascii="Times New Roman" w:eastAsia="Times New Roman" w:hAnsi="Times New Roman"/>
                <w:b/>
                <w:bCs/>
                <w:kern w:val="0"/>
                <w:sz w:val="21"/>
                <w:szCs w:val="21"/>
                <w:lang w:eastAsia="it-IT"/>
              </w:rPr>
              <w:tab/>
            </w:r>
          </w:p>
          <w:tbl>
            <w:tblPr>
              <w:tblpPr w:leftFromText="141" w:rightFromText="141" w:vertAnchor="text" w:horzAnchor="margin" w:tblpY="-2521"/>
              <w:tblW w:w="0" w:type="auto"/>
              <w:tblCellSpacing w:w="15" w:type="dxa"/>
              <w:tblCellMar>
                <w:top w:w="15" w:type="dxa"/>
                <w:left w:w="15" w:type="dxa"/>
                <w:bottom w:w="15" w:type="dxa"/>
                <w:right w:w="15" w:type="dxa"/>
              </w:tblCellMar>
              <w:tblLook w:val="04A0" w:firstRow="1" w:lastRow="0" w:firstColumn="1" w:lastColumn="0" w:noHBand="0" w:noVBand="1"/>
            </w:tblPr>
            <w:tblGrid>
              <w:gridCol w:w="1024"/>
              <w:gridCol w:w="81"/>
            </w:tblGrid>
            <w:tr w:rsidR="005E29A7" w:rsidRPr="00701D05" w:rsidTr="005E29A7">
              <w:trPr>
                <w:tblCellSpacing w:w="15" w:type="dxa"/>
              </w:trPr>
              <w:tc>
                <w:tcPr>
                  <w:tcW w:w="979" w:type="dxa"/>
                  <w:vAlign w:val="center"/>
                  <w:hideMark/>
                </w:tcPr>
                <w:p w:rsidR="005E29A7" w:rsidRPr="00701D05" w:rsidRDefault="005E29A7" w:rsidP="004C3536">
                  <w:pPr>
                    <w:widowControl/>
                    <w:suppressAutoHyphens w:val="0"/>
                    <w:rPr>
                      <w:rFonts w:ascii="Times New Roman" w:eastAsia="Times New Roman" w:hAnsi="Times New Roman"/>
                      <w:kern w:val="0"/>
                      <w:sz w:val="21"/>
                      <w:szCs w:val="21"/>
                      <w:lang w:eastAsia="it-IT"/>
                    </w:rPr>
                  </w:pPr>
                </w:p>
              </w:tc>
              <w:tc>
                <w:tcPr>
                  <w:tcW w:w="0" w:type="auto"/>
                  <w:hideMark/>
                </w:tcPr>
                <w:p w:rsidR="005E29A7" w:rsidRPr="00701D05" w:rsidRDefault="005E29A7" w:rsidP="004C3536">
                  <w:pPr>
                    <w:widowControl/>
                    <w:suppressAutoHyphens w:val="0"/>
                    <w:rPr>
                      <w:rFonts w:ascii="Times New Roman" w:eastAsia="Times New Roman" w:hAnsi="Times New Roman"/>
                      <w:kern w:val="0"/>
                      <w:sz w:val="21"/>
                      <w:szCs w:val="21"/>
                      <w:lang w:eastAsia="it-IT"/>
                    </w:rPr>
                  </w:pP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080"/>
              <w:gridCol w:w="1958"/>
            </w:tblGrid>
            <w:tr w:rsidR="007C6C52" w:rsidRPr="00701D05" w:rsidTr="00A42AFB">
              <w:trPr>
                <w:tblCellSpacing w:w="15" w:type="dxa"/>
              </w:trPr>
              <w:tc>
                <w:tcPr>
                  <w:tcW w:w="0" w:type="auto"/>
                  <w:hideMark/>
                </w:tcPr>
                <w:p w:rsidR="005E29A7" w:rsidRDefault="005E29A7"/>
                <w:p w:rsidR="005E29A7" w:rsidRDefault="005E29A7"/>
                <w:p w:rsidR="005E29A7" w:rsidRDefault="005E29A7"/>
                <w:p w:rsidR="005E29A7" w:rsidRDefault="005E29A7"/>
                <w:p w:rsidR="005E29A7" w:rsidRDefault="005E29A7"/>
                <w:tbl>
                  <w:tblPr>
                    <w:tblW w:w="9728" w:type="dxa"/>
                    <w:tblCellSpacing w:w="15" w:type="dxa"/>
                    <w:tblInd w:w="30" w:type="dxa"/>
                    <w:tblCellMar>
                      <w:top w:w="15" w:type="dxa"/>
                      <w:left w:w="15" w:type="dxa"/>
                      <w:bottom w:w="15" w:type="dxa"/>
                      <w:right w:w="15" w:type="dxa"/>
                    </w:tblCellMar>
                    <w:tblLook w:val="04A0" w:firstRow="1" w:lastRow="0" w:firstColumn="1" w:lastColumn="0" w:noHBand="0" w:noVBand="1"/>
                  </w:tblPr>
                  <w:tblGrid>
                    <w:gridCol w:w="5183"/>
                    <w:gridCol w:w="4545"/>
                  </w:tblGrid>
                  <w:tr w:rsidR="00B739AF" w:rsidRPr="00701D05" w:rsidTr="0059321A">
                    <w:trPr>
                      <w:tblCellSpacing w:w="15" w:type="dxa"/>
                    </w:trPr>
                    <w:tc>
                      <w:tcPr>
                        <w:tcW w:w="0" w:type="auto"/>
                        <w:hideMark/>
                      </w:tcPr>
                      <w:p w:rsidR="00B739AF" w:rsidRPr="00701D05" w:rsidRDefault="00B739AF" w:rsidP="0059321A">
                        <w:pPr>
                          <w:suppressAutoHyphens w:val="0"/>
                          <w:rPr>
                            <w:rFonts w:ascii="Times New Roman" w:hAnsi="Times New Roman"/>
                            <w:sz w:val="21"/>
                            <w:szCs w:val="21"/>
                            <w:lang w:eastAsia="it-IT"/>
                          </w:rPr>
                        </w:pPr>
                        <w:r w:rsidRPr="00701D05">
                          <w:rPr>
                            <w:rFonts w:ascii="Times New Roman" w:hAnsi="Times New Roman"/>
                            <w:b/>
                            <w:bCs/>
                            <w:sz w:val="21"/>
                            <w:szCs w:val="21"/>
                            <w:lang w:eastAsia="it-IT"/>
                          </w:rPr>
                          <w:t>d3</w:t>
                        </w:r>
                      </w:p>
                      <w:tbl>
                        <w:tblPr>
                          <w:tblpPr w:leftFromText="141" w:rightFromText="141" w:vertAnchor="page" w:horzAnchor="margin"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62"/>
                          <w:gridCol w:w="715"/>
                          <w:gridCol w:w="624"/>
                          <w:gridCol w:w="715"/>
                          <w:gridCol w:w="640"/>
                          <w:gridCol w:w="836"/>
                        </w:tblGrid>
                        <w:tr w:rsidR="00B77206" w:rsidRPr="00701D05" w:rsidTr="00B772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7206" w:rsidRPr="00701D05" w:rsidRDefault="00B77206" w:rsidP="00B77206">
                              <w:pPr>
                                <w:suppressAutoHyphens w:val="0"/>
                                <w:rPr>
                                  <w:rFonts w:ascii="Times New Roman" w:hAnsi="Times New Roman"/>
                                  <w:sz w:val="21"/>
                                  <w:szCs w:val="21"/>
                                  <w:lang w:eastAsia="it-IT"/>
                                </w:rPr>
                              </w:pPr>
                              <w:r w:rsidRPr="00701D05">
                                <w:rPr>
                                  <w:rFonts w:ascii="Times New Roman" w:hAnsi="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77206" w:rsidRPr="00701D05" w:rsidRDefault="00B77206" w:rsidP="00B77206">
                              <w:pPr>
                                <w:suppressAutoHyphens w:val="0"/>
                                <w:rPr>
                                  <w:rFonts w:ascii="Times New Roman" w:hAnsi="Times New Roman"/>
                                  <w:sz w:val="21"/>
                                  <w:szCs w:val="21"/>
                                  <w:lang w:eastAsia="it-IT"/>
                                </w:rPr>
                              </w:pPr>
                              <w:r w:rsidRPr="00701D05">
                                <w:rPr>
                                  <w:rFonts w:ascii="Times New Roman" w:hAnsi="Times New Roman"/>
                                  <w:sz w:val="15"/>
                                  <w:szCs w:val="15"/>
                                  <w:lang w:eastAsia="it-IT"/>
                                </w:rPr>
                                <w:t>Frequenza</w:t>
                              </w:r>
                              <w:r w:rsidRPr="00701D05">
                                <w:rPr>
                                  <w:rFonts w:ascii="Times New Roman" w:hAnsi="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77206" w:rsidRPr="00701D05" w:rsidRDefault="00B77206" w:rsidP="00B77206">
                              <w:pPr>
                                <w:suppressAutoHyphens w:val="0"/>
                                <w:rPr>
                                  <w:rFonts w:ascii="Times New Roman" w:hAnsi="Times New Roman"/>
                                  <w:sz w:val="21"/>
                                  <w:szCs w:val="21"/>
                                  <w:lang w:eastAsia="it-IT"/>
                                </w:rPr>
                              </w:pPr>
                              <w:proofErr w:type="spellStart"/>
                              <w:r w:rsidRPr="00701D05">
                                <w:rPr>
                                  <w:rFonts w:ascii="Times New Roman" w:hAnsi="Times New Roman"/>
                                  <w:sz w:val="15"/>
                                  <w:szCs w:val="15"/>
                                  <w:lang w:eastAsia="it-IT"/>
                                </w:rPr>
                                <w:t>Percent</w:t>
                              </w:r>
                              <w:proofErr w:type="spellEnd"/>
                              <w:r w:rsidRPr="00701D05">
                                <w:rPr>
                                  <w:rFonts w:ascii="Times New Roman" w:hAnsi="Times New Roman"/>
                                  <w:sz w:val="15"/>
                                  <w:szCs w:val="15"/>
                                  <w:lang w:eastAsia="it-IT"/>
                                </w:rPr>
                                <w:t>.</w:t>
                              </w:r>
                              <w:r w:rsidRPr="00701D05">
                                <w:rPr>
                                  <w:rFonts w:ascii="Times New Roman" w:hAnsi="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77206" w:rsidRPr="00701D05" w:rsidRDefault="00B77206" w:rsidP="00B77206">
                              <w:pPr>
                                <w:suppressAutoHyphens w:val="0"/>
                                <w:rPr>
                                  <w:rFonts w:ascii="Times New Roman" w:hAnsi="Times New Roman"/>
                                  <w:sz w:val="21"/>
                                  <w:szCs w:val="21"/>
                                  <w:lang w:eastAsia="it-IT"/>
                                </w:rPr>
                              </w:pPr>
                              <w:r w:rsidRPr="00701D05">
                                <w:rPr>
                                  <w:rFonts w:ascii="Times New Roman" w:hAnsi="Times New Roman"/>
                                  <w:sz w:val="15"/>
                                  <w:szCs w:val="15"/>
                                  <w:lang w:eastAsia="it-IT"/>
                                </w:rPr>
                                <w:t>Frequenza</w:t>
                              </w:r>
                              <w:r w:rsidRPr="00701D05">
                                <w:rPr>
                                  <w:rFonts w:ascii="Times New Roman" w:hAnsi="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77206" w:rsidRPr="00701D05" w:rsidRDefault="00B77206" w:rsidP="00B77206">
                              <w:pPr>
                                <w:suppressAutoHyphens w:val="0"/>
                                <w:rPr>
                                  <w:rFonts w:ascii="Times New Roman" w:hAnsi="Times New Roman"/>
                                  <w:sz w:val="21"/>
                                  <w:szCs w:val="21"/>
                                  <w:lang w:eastAsia="it-IT"/>
                                </w:rPr>
                              </w:pPr>
                              <w:proofErr w:type="spellStart"/>
                              <w:r w:rsidRPr="00701D05">
                                <w:rPr>
                                  <w:rFonts w:ascii="Times New Roman" w:hAnsi="Times New Roman"/>
                                  <w:sz w:val="15"/>
                                  <w:szCs w:val="15"/>
                                  <w:lang w:eastAsia="it-IT"/>
                                </w:rPr>
                                <w:t>Percent</w:t>
                              </w:r>
                              <w:proofErr w:type="spellEnd"/>
                              <w:r w:rsidRPr="00701D05">
                                <w:rPr>
                                  <w:rFonts w:ascii="Times New Roman" w:hAnsi="Times New Roman"/>
                                  <w:sz w:val="15"/>
                                  <w:szCs w:val="15"/>
                                  <w:lang w:eastAsia="it-IT"/>
                                </w:rPr>
                                <w:t>.</w:t>
                              </w:r>
                              <w:r w:rsidRPr="00701D05">
                                <w:rPr>
                                  <w:rFonts w:ascii="Times New Roman" w:hAnsi="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77206" w:rsidRPr="00701D05" w:rsidRDefault="00B77206" w:rsidP="00B77206">
                              <w:pPr>
                                <w:suppressAutoHyphens w:val="0"/>
                                <w:rPr>
                                  <w:rFonts w:ascii="Times New Roman" w:hAnsi="Times New Roman"/>
                                  <w:sz w:val="21"/>
                                  <w:szCs w:val="21"/>
                                  <w:lang w:eastAsia="it-IT"/>
                                </w:rPr>
                              </w:pPr>
                              <w:proofErr w:type="spellStart"/>
                              <w:r w:rsidRPr="00701D05">
                                <w:rPr>
                                  <w:rFonts w:ascii="Times New Roman" w:hAnsi="Times New Roman"/>
                                  <w:sz w:val="15"/>
                                  <w:szCs w:val="15"/>
                                  <w:lang w:eastAsia="it-IT"/>
                                </w:rPr>
                                <w:t>Int</w:t>
                              </w:r>
                              <w:proofErr w:type="spellEnd"/>
                              <w:r w:rsidRPr="00701D05">
                                <w:rPr>
                                  <w:rFonts w:ascii="Times New Roman" w:hAnsi="Times New Roman"/>
                                  <w:sz w:val="15"/>
                                  <w:szCs w:val="15"/>
                                  <w:lang w:eastAsia="it-IT"/>
                                </w:rPr>
                                <w:t xml:space="preserve">. </w:t>
                              </w:r>
                              <w:proofErr w:type="spellStart"/>
                              <w:r w:rsidRPr="00701D05">
                                <w:rPr>
                                  <w:rFonts w:ascii="Times New Roman" w:hAnsi="Times New Roman"/>
                                  <w:sz w:val="15"/>
                                  <w:szCs w:val="15"/>
                                  <w:lang w:eastAsia="it-IT"/>
                                </w:rPr>
                                <w:t>Fid</w:t>
                              </w:r>
                              <w:proofErr w:type="spellEnd"/>
                              <w:r w:rsidRPr="00701D05">
                                <w:rPr>
                                  <w:rFonts w:ascii="Times New Roman" w:hAnsi="Times New Roman"/>
                                  <w:sz w:val="15"/>
                                  <w:szCs w:val="15"/>
                                  <w:lang w:eastAsia="it-IT"/>
                                </w:rPr>
                                <w:t>. 95%</w:t>
                              </w:r>
                            </w:p>
                          </w:tc>
                        </w:tr>
                        <w:tr w:rsidR="00B77206" w:rsidRPr="00701D05" w:rsidTr="00B772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7206" w:rsidRPr="00701D05" w:rsidRDefault="00B77206" w:rsidP="00B77206">
                              <w:pPr>
                                <w:suppressAutoHyphens w:val="0"/>
                                <w:rPr>
                                  <w:rFonts w:ascii="Times New Roman" w:hAnsi="Times New Roman"/>
                                  <w:sz w:val="21"/>
                                  <w:szCs w:val="21"/>
                                  <w:lang w:eastAsia="it-IT"/>
                                </w:rPr>
                              </w:pPr>
                              <w:r w:rsidRPr="00701D05">
                                <w:rPr>
                                  <w:rFonts w:ascii="Times New Roman" w:hAnsi="Times New Roman"/>
                                  <w:b/>
                                  <w:bCs/>
                                  <w:sz w:val="21"/>
                                  <w:szCs w:val="21"/>
                                  <w:lang w:eastAsia="it-IT"/>
                                </w:rPr>
                                <w:t>Perché mi piace</w:t>
                              </w:r>
                            </w:p>
                          </w:tc>
                          <w:tc>
                            <w:tcPr>
                              <w:tcW w:w="0" w:type="auto"/>
                              <w:tcBorders>
                                <w:top w:val="outset" w:sz="6" w:space="0" w:color="auto"/>
                                <w:left w:val="outset" w:sz="6" w:space="0" w:color="auto"/>
                                <w:bottom w:val="outset" w:sz="6" w:space="0" w:color="auto"/>
                                <w:right w:val="outset" w:sz="6" w:space="0" w:color="auto"/>
                              </w:tcBorders>
                              <w:vAlign w:val="center"/>
                              <w:hideMark/>
                            </w:tcPr>
                            <w:p w:rsidR="00B77206" w:rsidRPr="00701D05" w:rsidRDefault="00B77206" w:rsidP="00B77206">
                              <w:pPr>
                                <w:suppressAutoHyphens w:val="0"/>
                                <w:rPr>
                                  <w:rFonts w:ascii="Times New Roman" w:hAnsi="Times New Roman"/>
                                  <w:sz w:val="21"/>
                                  <w:szCs w:val="21"/>
                                  <w:lang w:eastAsia="it-IT"/>
                                </w:rPr>
                              </w:pPr>
                              <w:r w:rsidRPr="00701D05">
                                <w:rPr>
                                  <w:rFonts w:ascii="Times New Roman" w:hAnsi="Times New Roman"/>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77206" w:rsidRPr="00701D05" w:rsidRDefault="00B77206" w:rsidP="00B77206">
                              <w:pPr>
                                <w:suppressAutoHyphens w:val="0"/>
                                <w:rPr>
                                  <w:rFonts w:ascii="Times New Roman" w:hAnsi="Times New Roman"/>
                                  <w:sz w:val="21"/>
                                  <w:szCs w:val="21"/>
                                  <w:lang w:eastAsia="it-IT"/>
                                </w:rPr>
                              </w:pPr>
                              <w:r w:rsidRPr="00701D05">
                                <w:rPr>
                                  <w:rFonts w:ascii="Times New Roman" w:hAnsi="Times New Roman"/>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B77206" w:rsidRPr="00701D05" w:rsidRDefault="00B77206" w:rsidP="00B77206">
                              <w:pPr>
                                <w:suppressAutoHyphens w:val="0"/>
                                <w:rPr>
                                  <w:rFonts w:ascii="Times New Roman" w:hAnsi="Times New Roman"/>
                                  <w:sz w:val="21"/>
                                  <w:szCs w:val="21"/>
                                  <w:lang w:eastAsia="it-IT"/>
                                </w:rPr>
                              </w:pPr>
                              <w:r>
                                <w:rPr>
                                  <w:rFonts w:ascii="Times New Roman" w:hAnsi="Times New Roman"/>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77206" w:rsidRPr="00701D05" w:rsidRDefault="00B77206" w:rsidP="00B77206">
                              <w:pPr>
                                <w:suppressAutoHyphens w:val="0"/>
                                <w:rPr>
                                  <w:rFonts w:ascii="Times New Roman" w:hAnsi="Times New Roman"/>
                                  <w:sz w:val="21"/>
                                  <w:szCs w:val="21"/>
                                  <w:lang w:eastAsia="it-IT"/>
                                </w:rPr>
                              </w:pPr>
                              <w:r w:rsidRPr="00701D05">
                                <w:rPr>
                                  <w:rFonts w:ascii="Times New Roman" w:hAnsi="Times New Roman"/>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B77206" w:rsidRPr="00701D05" w:rsidRDefault="00B77206" w:rsidP="00B77206">
                              <w:pPr>
                                <w:suppressAutoHyphens w:val="0"/>
                                <w:rPr>
                                  <w:rFonts w:ascii="Times New Roman" w:hAnsi="Times New Roman"/>
                                  <w:sz w:val="21"/>
                                  <w:szCs w:val="21"/>
                                  <w:lang w:eastAsia="it-IT"/>
                                </w:rPr>
                              </w:pPr>
                              <w:r w:rsidRPr="00701D05">
                                <w:rPr>
                                  <w:rFonts w:ascii="Times New Roman" w:hAnsi="Times New Roman"/>
                                  <w:sz w:val="15"/>
                                  <w:szCs w:val="15"/>
                                  <w:lang w:eastAsia="it-IT"/>
                                </w:rPr>
                                <w:t>28%:68%</w:t>
                              </w:r>
                            </w:p>
                          </w:tc>
                        </w:tr>
                        <w:tr w:rsidR="00B77206" w:rsidRPr="00701D05" w:rsidTr="00B772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7206" w:rsidRPr="00701D05" w:rsidRDefault="00B77206" w:rsidP="00B77206">
                              <w:pPr>
                                <w:suppressAutoHyphens w:val="0"/>
                                <w:rPr>
                                  <w:rFonts w:ascii="Times New Roman" w:hAnsi="Times New Roman"/>
                                  <w:sz w:val="21"/>
                                  <w:szCs w:val="21"/>
                                  <w:lang w:eastAsia="it-IT"/>
                                </w:rPr>
                              </w:pPr>
                              <w:r w:rsidRPr="00701D05">
                                <w:rPr>
                                  <w:rFonts w:ascii="Times New Roman" w:hAnsi="Times New Roman"/>
                                  <w:b/>
                                  <w:bCs/>
                                  <w:sz w:val="21"/>
                                  <w:szCs w:val="21"/>
                                  <w:lang w:eastAsia="it-IT"/>
                                </w:rPr>
                                <w:t>Per non annoiarmi</w:t>
                              </w:r>
                            </w:p>
                          </w:tc>
                          <w:tc>
                            <w:tcPr>
                              <w:tcW w:w="0" w:type="auto"/>
                              <w:tcBorders>
                                <w:top w:val="outset" w:sz="6" w:space="0" w:color="auto"/>
                                <w:left w:val="outset" w:sz="6" w:space="0" w:color="auto"/>
                                <w:bottom w:val="outset" w:sz="6" w:space="0" w:color="auto"/>
                                <w:right w:val="outset" w:sz="6" w:space="0" w:color="auto"/>
                              </w:tcBorders>
                              <w:vAlign w:val="center"/>
                              <w:hideMark/>
                            </w:tcPr>
                            <w:p w:rsidR="00B77206" w:rsidRPr="00701D05" w:rsidRDefault="00B77206" w:rsidP="00B77206">
                              <w:pPr>
                                <w:suppressAutoHyphens w:val="0"/>
                                <w:rPr>
                                  <w:rFonts w:ascii="Times New Roman" w:hAnsi="Times New Roman"/>
                                  <w:sz w:val="21"/>
                                  <w:szCs w:val="21"/>
                                  <w:lang w:eastAsia="it-IT"/>
                                </w:rPr>
                              </w:pPr>
                              <w:r w:rsidRPr="00701D05">
                                <w:rPr>
                                  <w:rFonts w:ascii="Times New Roman" w:hAnsi="Times New Roman"/>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77206" w:rsidRPr="00701D05" w:rsidRDefault="00B77206" w:rsidP="00B77206">
                              <w:pPr>
                                <w:suppressAutoHyphens w:val="0"/>
                                <w:rPr>
                                  <w:rFonts w:ascii="Times New Roman" w:hAnsi="Times New Roman"/>
                                  <w:sz w:val="21"/>
                                  <w:szCs w:val="21"/>
                                  <w:lang w:eastAsia="it-IT"/>
                                </w:rPr>
                              </w:pPr>
                              <w:r w:rsidRPr="00701D05">
                                <w:rPr>
                                  <w:rFonts w:ascii="Times New Roman" w:hAnsi="Times New Roman"/>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B77206" w:rsidRPr="00701D05" w:rsidRDefault="00B77206" w:rsidP="00B77206">
                              <w:pPr>
                                <w:suppressAutoHyphens w:val="0"/>
                                <w:rPr>
                                  <w:rFonts w:ascii="Times New Roman" w:hAnsi="Times New Roman"/>
                                  <w:sz w:val="21"/>
                                  <w:szCs w:val="21"/>
                                  <w:lang w:eastAsia="it-IT"/>
                                </w:rPr>
                              </w:pPr>
                              <w:r w:rsidRPr="00701D05">
                                <w:rPr>
                                  <w:rFonts w:ascii="Times New Roman" w:hAnsi="Times New Roman"/>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77206" w:rsidRPr="00701D05" w:rsidRDefault="00B77206" w:rsidP="00B77206">
                              <w:pPr>
                                <w:suppressAutoHyphens w:val="0"/>
                                <w:rPr>
                                  <w:rFonts w:ascii="Times New Roman" w:hAnsi="Times New Roman"/>
                                  <w:sz w:val="21"/>
                                  <w:szCs w:val="21"/>
                                  <w:lang w:eastAsia="it-IT"/>
                                </w:rPr>
                              </w:pPr>
                              <w:r w:rsidRPr="00701D05">
                                <w:rPr>
                                  <w:rFonts w:ascii="Times New Roman" w:hAnsi="Times New Roman"/>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B77206" w:rsidRPr="00701D05" w:rsidRDefault="00B77206" w:rsidP="00B77206">
                              <w:pPr>
                                <w:suppressAutoHyphens w:val="0"/>
                                <w:rPr>
                                  <w:rFonts w:ascii="Times New Roman" w:hAnsi="Times New Roman"/>
                                  <w:sz w:val="21"/>
                                  <w:szCs w:val="21"/>
                                  <w:lang w:eastAsia="it-IT"/>
                                </w:rPr>
                              </w:pPr>
                              <w:r w:rsidRPr="00701D05">
                                <w:rPr>
                                  <w:rFonts w:ascii="Times New Roman" w:hAnsi="Times New Roman"/>
                                  <w:sz w:val="15"/>
                                  <w:szCs w:val="15"/>
                                  <w:lang w:eastAsia="it-IT"/>
                                </w:rPr>
                                <w:t>12%:52%</w:t>
                              </w:r>
                            </w:p>
                          </w:tc>
                        </w:tr>
                        <w:tr w:rsidR="00B77206" w:rsidRPr="00701D05" w:rsidTr="00B772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7206" w:rsidRPr="00701D05" w:rsidRDefault="00B77206" w:rsidP="00B77206">
                              <w:pPr>
                                <w:suppressAutoHyphens w:val="0"/>
                                <w:rPr>
                                  <w:rFonts w:ascii="Times New Roman" w:hAnsi="Times New Roman"/>
                                  <w:b/>
                                  <w:sz w:val="21"/>
                                  <w:szCs w:val="21"/>
                                  <w:lang w:eastAsia="it-IT"/>
                                </w:rPr>
                              </w:pPr>
                              <w:r w:rsidRPr="00701D05">
                                <w:rPr>
                                  <w:rFonts w:ascii="Times New Roman" w:hAnsi="Times New Roman"/>
                                  <w:b/>
                                  <w:sz w:val="21"/>
                                  <w:szCs w:val="21"/>
                                  <w:lang w:eastAsia="it-IT"/>
                                </w:rPr>
                                <w:t>per non pensare</w:t>
                              </w:r>
                            </w:p>
                          </w:tc>
                          <w:tc>
                            <w:tcPr>
                              <w:tcW w:w="0" w:type="auto"/>
                              <w:tcBorders>
                                <w:top w:val="outset" w:sz="6" w:space="0" w:color="auto"/>
                                <w:left w:val="outset" w:sz="6" w:space="0" w:color="auto"/>
                                <w:bottom w:val="outset" w:sz="6" w:space="0" w:color="auto"/>
                                <w:right w:val="outset" w:sz="6" w:space="0" w:color="auto"/>
                              </w:tcBorders>
                              <w:vAlign w:val="center"/>
                              <w:hideMark/>
                            </w:tcPr>
                            <w:p w:rsidR="00B77206" w:rsidRPr="00701D05" w:rsidRDefault="00B77206" w:rsidP="00B77206">
                              <w:pPr>
                                <w:suppressAutoHyphens w:val="0"/>
                                <w:rPr>
                                  <w:rFonts w:ascii="Times New Roman" w:hAnsi="Times New Roman"/>
                                  <w:sz w:val="21"/>
                                  <w:szCs w:val="21"/>
                                  <w:lang w:eastAsia="it-IT"/>
                                </w:rPr>
                              </w:pPr>
                              <w:r w:rsidRPr="00701D05">
                                <w:rPr>
                                  <w:rFonts w:ascii="Times New Roman" w:hAnsi="Times New Roman"/>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77206" w:rsidRPr="00701D05" w:rsidRDefault="00B77206" w:rsidP="00B77206">
                              <w:pPr>
                                <w:suppressAutoHyphens w:val="0"/>
                                <w:rPr>
                                  <w:rFonts w:ascii="Times New Roman" w:hAnsi="Times New Roman"/>
                                  <w:sz w:val="21"/>
                                  <w:szCs w:val="21"/>
                                  <w:lang w:eastAsia="it-IT"/>
                                </w:rPr>
                              </w:pPr>
                              <w:r>
                                <w:rPr>
                                  <w:rFonts w:ascii="Times New Roman" w:hAnsi="Times New Roman"/>
                                  <w:sz w:val="21"/>
                                  <w:szCs w:val="21"/>
                                  <w:lang w:eastAsia="it-IT"/>
                                </w:rPr>
                                <w:t>25</w:t>
                              </w:r>
                              <w:r w:rsidRPr="00701D05">
                                <w:rPr>
                                  <w:rFonts w:ascii="Times New Roman" w:hAnsi="Times New Roman"/>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77206" w:rsidRPr="00701D05" w:rsidRDefault="00B77206" w:rsidP="00B77206">
                              <w:pPr>
                                <w:suppressAutoHyphens w:val="0"/>
                                <w:rPr>
                                  <w:rFonts w:ascii="Times New Roman" w:hAnsi="Times New Roman"/>
                                  <w:sz w:val="21"/>
                                  <w:szCs w:val="21"/>
                                  <w:lang w:eastAsia="it-IT"/>
                                </w:rPr>
                              </w:pPr>
                              <w:r>
                                <w:rPr>
                                  <w:rFonts w:ascii="Times New Roman" w:hAnsi="Times New Roman"/>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77206" w:rsidRPr="00701D05" w:rsidRDefault="00B77206" w:rsidP="00B77206">
                              <w:pPr>
                                <w:suppressAutoHyphens w:val="0"/>
                                <w:rPr>
                                  <w:rFonts w:ascii="Times New Roman" w:hAnsi="Times New Roman"/>
                                  <w:sz w:val="21"/>
                                  <w:szCs w:val="21"/>
                                  <w:lang w:eastAsia="it-IT"/>
                                </w:rPr>
                              </w:pPr>
                              <w:r>
                                <w:rPr>
                                  <w:rFonts w:ascii="Times New Roman" w:hAnsi="Times New Roman"/>
                                  <w:sz w:val="21"/>
                                  <w:szCs w:val="21"/>
                                  <w:lang w:eastAsia="it-IT"/>
                                </w:rPr>
                                <w:t>25</w:t>
                              </w:r>
                              <w:r w:rsidRPr="00701D05">
                                <w:rPr>
                                  <w:rFonts w:ascii="Times New Roman" w:hAnsi="Times New Roman"/>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77206" w:rsidRPr="00701D05" w:rsidRDefault="00B77206" w:rsidP="00B77206">
                              <w:pPr>
                                <w:suppressAutoHyphens w:val="0"/>
                                <w:rPr>
                                  <w:rFonts w:ascii="Times New Roman" w:hAnsi="Times New Roman"/>
                                  <w:sz w:val="21"/>
                                  <w:szCs w:val="21"/>
                                  <w:lang w:eastAsia="it-IT"/>
                                </w:rPr>
                              </w:pPr>
                              <w:r w:rsidRPr="00701D05">
                                <w:rPr>
                                  <w:rFonts w:ascii="Times New Roman" w:hAnsi="Times New Roman"/>
                                  <w:sz w:val="15"/>
                                  <w:szCs w:val="15"/>
                                  <w:lang w:eastAsia="it-IT"/>
                                </w:rPr>
                                <w:t>0%:32%</w:t>
                              </w:r>
                            </w:p>
                          </w:tc>
                        </w:tr>
                        <w:tr w:rsidR="00B77206" w:rsidRPr="00701D05" w:rsidTr="00B772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77206" w:rsidRPr="00701D05" w:rsidRDefault="00B77206" w:rsidP="00B77206">
                              <w:pPr>
                                <w:suppressAutoHyphens w:val="0"/>
                                <w:rPr>
                                  <w:rFonts w:ascii="Times New Roman" w:hAnsi="Times New Roman"/>
                                  <w:b/>
                                  <w:sz w:val="21"/>
                                  <w:szCs w:val="21"/>
                                  <w:lang w:eastAsia="it-IT"/>
                                </w:rPr>
                              </w:pPr>
                              <w:r w:rsidRPr="00701D05">
                                <w:rPr>
                                  <w:rFonts w:ascii="Times New Roman" w:hAnsi="Times New Roman"/>
                                  <w:b/>
                                  <w:sz w:val="21"/>
                                  <w:szCs w:val="21"/>
                                  <w:lang w:eastAsia="it-IT"/>
                                </w:rPr>
                                <w:t>Per sfogo</w:t>
                              </w:r>
                            </w:p>
                          </w:tc>
                          <w:tc>
                            <w:tcPr>
                              <w:tcW w:w="0" w:type="auto"/>
                              <w:tcBorders>
                                <w:top w:val="outset" w:sz="6" w:space="0" w:color="auto"/>
                                <w:left w:val="outset" w:sz="6" w:space="0" w:color="auto"/>
                                <w:bottom w:val="outset" w:sz="6" w:space="0" w:color="auto"/>
                                <w:right w:val="outset" w:sz="6" w:space="0" w:color="auto"/>
                              </w:tcBorders>
                              <w:vAlign w:val="center"/>
                              <w:hideMark/>
                            </w:tcPr>
                            <w:p w:rsidR="00B77206" w:rsidRPr="00701D05" w:rsidRDefault="00B77206" w:rsidP="00B77206">
                              <w:pPr>
                                <w:suppressAutoHyphens w:val="0"/>
                                <w:rPr>
                                  <w:rFonts w:ascii="Times New Roman" w:hAnsi="Times New Roman"/>
                                  <w:sz w:val="21"/>
                                  <w:szCs w:val="21"/>
                                  <w:lang w:eastAsia="it-IT"/>
                                </w:rPr>
                              </w:pPr>
                              <w:r w:rsidRPr="00701D05">
                                <w:rPr>
                                  <w:rFonts w:ascii="Times New Roman" w:hAnsi="Times New Roman"/>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77206" w:rsidRPr="00701D05" w:rsidRDefault="00B77206" w:rsidP="00B77206">
                              <w:pPr>
                                <w:suppressAutoHyphens w:val="0"/>
                                <w:rPr>
                                  <w:rFonts w:ascii="Times New Roman" w:hAnsi="Times New Roman"/>
                                  <w:sz w:val="21"/>
                                  <w:szCs w:val="21"/>
                                  <w:lang w:eastAsia="it-IT"/>
                                </w:rPr>
                              </w:pPr>
                              <w:r>
                                <w:rPr>
                                  <w:rFonts w:ascii="Times New Roman" w:hAnsi="Times New Roman"/>
                                  <w:sz w:val="21"/>
                                  <w:szCs w:val="21"/>
                                  <w:lang w:eastAsia="it-IT"/>
                                </w:rPr>
                                <w:t>28</w:t>
                              </w:r>
                              <w:r w:rsidRPr="00701D05">
                                <w:rPr>
                                  <w:rFonts w:ascii="Times New Roman" w:hAnsi="Times New Roman"/>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77206" w:rsidRPr="00701D05" w:rsidRDefault="00B77206" w:rsidP="00B77206">
                              <w:pPr>
                                <w:suppressAutoHyphens w:val="0"/>
                                <w:rPr>
                                  <w:rFonts w:ascii="Times New Roman" w:hAnsi="Times New Roman"/>
                                  <w:sz w:val="21"/>
                                  <w:szCs w:val="21"/>
                                  <w:lang w:eastAsia="it-IT"/>
                                </w:rPr>
                              </w:pPr>
                              <w:r>
                                <w:rPr>
                                  <w:rFonts w:ascii="Times New Roman" w:hAnsi="Times New Roman"/>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77206" w:rsidRPr="00701D05" w:rsidRDefault="00B77206" w:rsidP="00B77206">
                              <w:pPr>
                                <w:suppressAutoHyphens w:val="0"/>
                                <w:rPr>
                                  <w:rFonts w:ascii="Times New Roman" w:hAnsi="Times New Roman"/>
                                  <w:sz w:val="21"/>
                                  <w:szCs w:val="21"/>
                                  <w:lang w:eastAsia="it-IT"/>
                                </w:rPr>
                              </w:pPr>
                              <w:r>
                                <w:rPr>
                                  <w:rFonts w:ascii="Times New Roman" w:hAnsi="Times New Roman"/>
                                  <w:sz w:val="21"/>
                                  <w:szCs w:val="21"/>
                                  <w:lang w:eastAsia="it-IT"/>
                                </w:rPr>
                                <w:t>28</w:t>
                              </w:r>
                              <w:r w:rsidRPr="00701D05">
                                <w:rPr>
                                  <w:rFonts w:ascii="Times New Roman" w:hAnsi="Times New Roman"/>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77206" w:rsidRPr="00701D05" w:rsidRDefault="00B77206" w:rsidP="00B77206">
                              <w:pPr>
                                <w:suppressAutoHyphens w:val="0"/>
                                <w:rPr>
                                  <w:rFonts w:ascii="Times New Roman" w:hAnsi="Times New Roman"/>
                                  <w:sz w:val="21"/>
                                  <w:szCs w:val="21"/>
                                  <w:lang w:eastAsia="it-IT"/>
                                </w:rPr>
                              </w:pPr>
                              <w:r w:rsidRPr="00701D05">
                                <w:rPr>
                                  <w:rFonts w:ascii="Times New Roman" w:hAnsi="Times New Roman"/>
                                  <w:sz w:val="15"/>
                                  <w:szCs w:val="15"/>
                                  <w:lang w:eastAsia="it-IT"/>
                                </w:rPr>
                                <w:t>0%:32%</w:t>
                              </w:r>
                            </w:p>
                          </w:tc>
                        </w:tr>
                      </w:tbl>
                      <w:p w:rsidR="00B739AF" w:rsidRPr="00701D05" w:rsidRDefault="00B739AF" w:rsidP="0059321A">
                        <w:pPr>
                          <w:suppressAutoHyphens w:val="0"/>
                          <w:rPr>
                            <w:rFonts w:ascii="Times New Roman" w:hAnsi="Times New Roman"/>
                            <w:sz w:val="21"/>
                            <w:szCs w:val="21"/>
                            <w:lang w:eastAsia="it-IT"/>
                          </w:rPr>
                        </w:pPr>
                        <w:r w:rsidRPr="00701D05">
                          <w:rPr>
                            <w:rFonts w:ascii="Times New Roman" w:hAnsi="Times New Roman"/>
                            <w:sz w:val="21"/>
                            <w:szCs w:val="21"/>
                            <w:lang w:eastAsia="it-IT"/>
                          </w:rPr>
                          <w:br/>
                        </w:r>
                        <w:r w:rsidRPr="00701D05">
                          <w:rPr>
                            <w:rFonts w:ascii="Times New Roman" w:hAnsi="Times New Roman"/>
                            <w:b/>
                            <w:bCs/>
                            <w:sz w:val="21"/>
                            <w:szCs w:val="21"/>
                            <w:lang w:eastAsia="it-IT"/>
                          </w:rPr>
                          <w:t>Campione</w:t>
                        </w:r>
                        <w:r w:rsidRPr="00701D05">
                          <w:rPr>
                            <w:rFonts w:ascii="Times New Roman" w:hAnsi="Times New Roman"/>
                            <w:sz w:val="21"/>
                            <w:szCs w:val="21"/>
                            <w:lang w:eastAsia="it-IT"/>
                          </w:rPr>
                          <w:t>:</w:t>
                        </w:r>
                        <w:r w:rsidRPr="00701D05">
                          <w:rPr>
                            <w:rFonts w:ascii="Times New Roman" w:hAnsi="Times New Roman"/>
                            <w:sz w:val="21"/>
                            <w:szCs w:val="21"/>
                            <w:lang w:eastAsia="it-IT"/>
                          </w:rPr>
                          <w:br/>
                          <w:t>Numero di casi= 25</w:t>
                        </w:r>
                        <w:r w:rsidRPr="00701D05">
                          <w:rPr>
                            <w:rFonts w:ascii="Times New Roman" w:hAnsi="Times New Roman"/>
                            <w:sz w:val="21"/>
                            <w:szCs w:val="21"/>
                            <w:lang w:eastAsia="it-IT"/>
                          </w:rPr>
                          <w:br/>
                          <w:t>Indici di tendenza ce</w:t>
                        </w:r>
                        <w:r w:rsidR="00C37DED">
                          <w:rPr>
                            <w:rFonts w:ascii="Times New Roman" w:hAnsi="Times New Roman"/>
                            <w:sz w:val="21"/>
                            <w:szCs w:val="21"/>
                            <w:lang w:eastAsia="it-IT"/>
                          </w:rPr>
                          <w:t>ntrale:</w:t>
                        </w:r>
                        <w:r w:rsidR="00C37DED">
                          <w:rPr>
                            <w:rFonts w:ascii="Times New Roman" w:hAnsi="Times New Roman"/>
                            <w:sz w:val="21"/>
                            <w:szCs w:val="21"/>
                            <w:lang w:eastAsia="it-IT"/>
                          </w:rPr>
                          <w:br/>
                          <w:t xml:space="preserve">Moda = perché mi piace </w:t>
                        </w:r>
                        <w:r w:rsidRPr="00701D05">
                          <w:rPr>
                            <w:rFonts w:ascii="Times New Roman" w:hAnsi="Times New Roman"/>
                            <w:sz w:val="21"/>
                            <w:szCs w:val="21"/>
                            <w:lang w:eastAsia="it-IT"/>
                          </w:rPr>
                          <w:br/>
                          <w:t>Me</w:t>
                        </w:r>
                        <w:r w:rsidR="00C37DED">
                          <w:rPr>
                            <w:rFonts w:ascii="Times New Roman" w:hAnsi="Times New Roman"/>
                            <w:sz w:val="21"/>
                            <w:szCs w:val="21"/>
                            <w:lang w:eastAsia="it-IT"/>
                          </w:rPr>
                          <w:t>diana = per sfogo</w:t>
                        </w:r>
                        <w:r w:rsidRPr="00701D05">
                          <w:rPr>
                            <w:rFonts w:ascii="Times New Roman" w:hAnsi="Times New Roman"/>
                            <w:sz w:val="21"/>
                            <w:szCs w:val="21"/>
                            <w:lang w:eastAsia="it-IT"/>
                          </w:rPr>
                          <w:br/>
                          <w:t>Indici di dispersione:</w:t>
                        </w:r>
                        <w:r w:rsidRPr="00701D05">
                          <w:rPr>
                            <w:rFonts w:ascii="Times New Roman" w:hAnsi="Times New Roman"/>
                            <w:sz w:val="21"/>
                            <w:szCs w:val="21"/>
                            <w:lang w:eastAsia="it-IT"/>
                          </w:rPr>
                          <w:br/>
                          <w:t xml:space="preserve">Squilibrio = 0.36 </w:t>
                        </w:r>
                      </w:p>
                      <w:p w:rsidR="00B739AF" w:rsidRPr="00701D05" w:rsidRDefault="00B739AF" w:rsidP="0059321A">
                        <w:pPr>
                          <w:suppressAutoHyphens w:val="0"/>
                          <w:spacing w:before="100" w:beforeAutospacing="1" w:after="100" w:afterAutospacing="1"/>
                          <w:rPr>
                            <w:rFonts w:ascii="Times New Roman" w:hAnsi="Times New Roman"/>
                            <w:sz w:val="21"/>
                            <w:szCs w:val="21"/>
                            <w:lang w:eastAsia="it-IT"/>
                          </w:rPr>
                        </w:pP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1164"/>
                          <w:gridCol w:w="1379"/>
                          <w:gridCol w:w="1169"/>
                          <w:gridCol w:w="758"/>
                        </w:tblGrid>
                        <w:tr w:rsidR="00C433D0" w:rsidRPr="00701D05" w:rsidTr="0059321A">
                          <w:trPr>
                            <w:tblCellSpacing w:w="15" w:type="dxa"/>
                            <w:jc w:val="right"/>
                          </w:trPr>
                          <w:tc>
                            <w:tcPr>
                              <w:tcW w:w="0" w:type="auto"/>
                              <w:vAlign w:val="bottom"/>
                              <w:hideMark/>
                            </w:tcPr>
                            <w:tbl>
                              <w:tblPr>
                                <w:tblW w:w="400" w:type="dxa"/>
                                <w:jc w:val="center"/>
                                <w:tblCellSpacing w:w="0" w:type="dxa"/>
                                <w:tblCellMar>
                                  <w:left w:w="0" w:type="dxa"/>
                                  <w:right w:w="0" w:type="dxa"/>
                                </w:tblCellMar>
                                <w:tblLook w:val="04A0" w:firstRow="1" w:lastRow="0" w:firstColumn="1" w:lastColumn="0" w:noHBand="0" w:noVBand="1"/>
                              </w:tblPr>
                              <w:tblGrid>
                                <w:gridCol w:w="400"/>
                              </w:tblGrid>
                              <w:tr w:rsidR="00B739AF" w:rsidRPr="00701D05" w:rsidTr="00A42AFB">
                                <w:trPr>
                                  <w:trHeight w:val="119"/>
                                  <w:tblCellSpacing w:w="0" w:type="dxa"/>
                                  <w:jc w:val="center"/>
                                </w:trPr>
                                <w:tc>
                                  <w:tcPr>
                                    <w:tcW w:w="0" w:type="auto"/>
                                    <w:vAlign w:val="bottom"/>
                                    <w:hideMark/>
                                  </w:tcPr>
                                  <w:p w:rsidR="00B739AF" w:rsidRPr="00701D05" w:rsidRDefault="00A42AFB" w:rsidP="00A42AFB">
                                    <w:pPr>
                                      <w:suppressAutoHyphens w:val="0"/>
                                      <w:rPr>
                                        <w:rFonts w:ascii="Times New Roman" w:hAnsi="Times New Roman"/>
                                        <w:sz w:val="21"/>
                                        <w:szCs w:val="21"/>
                                        <w:lang w:eastAsia="it-IT"/>
                                      </w:rPr>
                                    </w:pPr>
                                    <w:r>
                                      <w:rPr>
                                        <w:rFonts w:ascii="Times New Roman" w:hAnsi="Times New Roman"/>
                                        <w:sz w:val="21"/>
                                        <w:szCs w:val="21"/>
                                        <w:lang w:eastAsia="it-IT"/>
                                      </w:rPr>
                                      <w:t xml:space="preserve"> 28%</w:t>
                                    </w:r>
                                  </w:p>
                                </w:tc>
                              </w:tr>
                              <w:tr w:rsidR="00B739AF" w:rsidRPr="00701D05" w:rsidTr="00A42AFB">
                                <w:trPr>
                                  <w:trHeight w:val="353"/>
                                  <w:tblCellSpacing w:w="0" w:type="dxa"/>
                                  <w:jc w:val="center"/>
                                </w:trPr>
                                <w:tc>
                                  <w:tcPr>
                                    <w:tcW w:w="0" w:type="auto"/>
                                    <w:shd w:val="clear" w:color="auto" w:fill="C0D0C0"/>
                                    <w:vAlign w:val="bottom"/>
                                    <w:hideMark/>
                                  </w:tcPr>
                                  <w:p w:rsidR="00B739AF" w:rsidRPr="00701D05" w:rsidRDefault="00B739AF" w:rsidP="0059321A">
                                    <w:pPr>
                                      <w:suppressAutoHyphens w:val="0"/>
                                      <w:jc w:val="center"/>
                                      <w:rPr>
                                        <w:rFonts w:ascii="Times New Roman" w:hAnsi="Times New Roman"/>
                                        <w:sz w:val="21"/>
                                        <w:szCs w:val="21"/>
                                        <w:lang w:eastAsia="it-IT"/>
                                      </w:rPr>
                                    </w:pPr>
                                  </w:p>
                                </w:tc>
                              </w:tr>
                            </w:tbl>
                            <w:p w:rsidR="00B739AF" w:rsidRPr="00701D05" w:rsidRDefault="00B739AF" w:rsidP="0059321A">
                              <w:pPr>
                                <w:suppressAutoHyphens w:val="0"/>
                                <w:jc w:val="center"/>
                                <w:rPr>
                                  <w:rFonts w:ascii="Times New Roman" w:hAnsi="Times New Roman"/>
                                  <w:sz w:val="21"/>
                                  <w:szCs w:val="21"/>
                                  <w:lang w:eastAsia="it-IT"/>
                                </w:rPr>
                              </w:pPr>
                            </w:p>
                          </w:tc>
                          <w:tc>
                            <w:tcPr>
                              <w:tcW w:w="0" w:type="auto"/>
                              <w:vAlign w:val="bottom"/>
                              <w:hideMark/>
                            </w:tcPr>
                            <w:tbl>
                              <w:tblPr>
                                <w:tblW w:w="409" w:type="dxa"/>
                                <w:jc w:val="center"/>
                                <w:tblCellSpacing w:w="0" w:type="dxa"/>
                                <w:tblCellMar>
                                  <w:left w:w="0" w:type="dxa"/>
                                  <w:right w:w="0" w:type="dxa"/>
                                </w:tblCellMar>
                                <w:tblLook w:val="04A0" w:firstRow="1" w:lastRow="0" w:firstColumn="1" w:lastColumn="0" w:noHBand="0" w:noVBand="1"/>
                              </w:tblPr>
                              <w:tblGrid>
                                <w:gridCol w:w="409"/>
                              </w:tblGrid>
                              <w:tr w:rsidR="00B739AF" w:rsidRPr="00701D05" w:rsidTr="00A42AFB">
                                <w:trPr>
                                  <w:trHeight w:val="363"/>
                                  <w:tblCellSpacing w:w="0" w:type="dxa"/>
                                  <w:jc w:val="center"/>
                                </w:trPr>
                                <w:tc>
                                  <w:tcPr>
                                    <w:tcW w:w="0" w:type="auto"/>
                                    <w:vAlign w:val="bottom"/>
                                    <w:hideMark/>
                                  </w:tcPr>
                                  <w:p w:rsidR="00B739AF" w:rsidRPr="00701D05" w:rsidRDefault="00A42AFB" w:rsidP="0059321A">
                                    <w:pPr>
                                      <w:suppressAutoHyphens w:val="0"/>
                                      <w:jc w:val="center"/>
                                      <w:rPr>
                                        <w:rFonts w:ascii="Times New Roman" w:hAnsi="Times New Roman"/>
                                        <w:sz w:val="21"/>
                                        <w:szCs w:val="21"/>
                                        <w:lang w:eastAsia="it-IT"/>
                                      </w:rPr>
                                    </w:pPr>
                                    <w:r>
                                      <w:rPr>
                                        <w:rFonts w:ascii="Times New Roman" w:hAnsi="Times New Roman"/>
                                        <w:sz w:val="21"/>
                                        <w:szCs w:val="21"/>
                                        <w:lang w:eastAsia="it-IT"/>
                                      </w:rPr>
                                      <w:t>48</w:t>
                                    </w:r>
                                    <w:r w:rsidR="00B739AF" w:rsidRPr="00701D05">
                                      <w:rPr>
                                        <w:rFonts w:ascii="Times New Roman" w:hAnsi="Times New Roman"/>
                                        <w:sz w:val="21"/>
                                        <w:szCs w:val="21"/>
                                        <w:lang w:eastAsia="it-IT"/>
                                      </w:rPr>
                                      <w:t>%</w:t>
                                    </w:r>
                                  </w:p>
                                </w:tc>
                              </w:tr>
                              <w:tr w:rsidR="00B739AF" w:rsidRPr="00701D05" w:rsidTr="00A42AFB">
                                <w:trPr>
                                  <w:trHeight w:val="719"/>
                                  <w:tblCellSpacing w:w="0" w:type="dxa"/>
                                  <w:jc w:val="center"/>
                                </w:trPr>
                                <w:tc>
                                  <w:tcPr>
                                    <w:tcW w:w="0" w:type="auto"/>
                                    <w:shd w:val="clear" w:color="auto" w:fill="C0D0C0"/>
                                    <w:vAlign w:val="bottom"/>
                                    <w:hideMark/>
                                  </w:tcPr>
                                  <w:p w:rsidR="00B739AF" w:rsidRPr="00701D05" w:rsidRDefault="00B739AF" w:rsidP="0059321A">
                                    <w:pPr>
                                      <w:suppressAutoHyphens w:val="0"/>
                                      <w:jc w:val="center"/>
                                      <w:rPr>
                                        <w:rFonts w:ascii="Times New Roman" w:hAnsi="Times New Roman"/>
                                        <w:sz w:val="21"/>
                                        <w:szCs w:val="21"/>
                                        <w:lang w:eastAsia="it-IT"/>
                                      </w:rPr>
                                    </w:pPr>
                                  </w:p>
                                </w:tc>
                              </w:tr>
                            </w:tbl>
                            <w:p w:rsidR="00B739AF" w:rsidRPr="00701D05" w:rsidRDefault="00B739AF" w:rsidP="0059321A">
                              <w:pPr>
                                <w:suppressAutoHyphens w:val="0"/>
                                <w:jc w:val="center"/>
                                <w:rPr>
                                  <w:rFonts w:ascii="Times New Roman" w:hAnsi="Times New Roman"/>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B739AF" w:rsidRPr="00701D05" w:rsidTr="0059321A">
                                <w:trPr>
                                  <w:tblCellSpacing w:w="0" w:type="dxa"/>
                                  <w:jc w:val="center"/>
                                </w:trPr>
                                <w:tc>
                                  <w:tcPr>
                                    <w:tcW w:w="0" w:type="auto"/>
                                    <w:vAlign w:val="bottom"/>
                                    <w:hideMark/>
                                  </w:tcPr>
                                  <w:p w:rsidR="00B739AF" w:rsidRPr="00701D05" w:rsidRDefault="00CD0920" w:rsidP="0059321A">
                                    <w:pPr>
                                      <w:suppressAutoHyphens w:val="0"/>
                                      <w:jc w:val="center"/>
                                      <w:rPr>
                                        <w:rFonts w:ascii="Times New Roman" w:hAnsi="Times New Roman"/>
                                        <w:sz w:val="21"/>
                                        <w:szCs w:val="21"/>
                                        <w:lang w:eastAsia="it-IT"/>
                                      </w:rPr>
                                    </w:pPr>
                                    <w:r>
                                      <w:rPr>
                                        <w:rFonts w:ascii="Times New Roman" w:hAnsi="Times New Roman"/>
                                        <w:sz w:val="21"/>
                                        <w:szCs w:val="21"/>
                                        <w:lang w:eastAsia="it-IT"/>
                                      </w:rPr>
                                      <w:t>25</w:t>
                                    </w:r>
                                    <w:r w:rsidR="00B739AF" w:rsidRPr="00701D05">
                                      <w:rPr>
                                        <w:rFonts w:ascii="Times New Roman" w:hAnsi="Times New Roman"/>
                                        <w:sz w:val="21"/>
                                        <w:szCs w:val="21"/>
                                        <w:lang w:eastAsia="it-IT"/>
                                      </w:rPr>
                                      <w:t>%</w:t>
                                    </w:r>
                                  </w:p>
                                </w:tc>
                              </w:tr>
                              <w:tr w:rsidR="00B739AF" w:rsidRPr="00701D05" w:rsidTr="0059321A">
                                <w:trPr>
                                  <w:trHeight w:val="240"/>
                                  <w:tblCellSpacing w:w="0" w:type="dxa"/>
                                  <w:jc w:val="center"/>
                                </w:trPr>
                                <w:tc>
                                  <w:tcPr>
                                    <w:tcW w:w="0" w:type="auto"/>
                                    <w:shd w:val="clear" w:color="auto" w:fill="C0D0C0"/>
                                    <w:vAlign w:val="bottom"/>
                                    <w:hideMark/>
                                  </w:tcPr>
                                  <w:p w:rsidR="00B739AF" w:rsidRPr="00701D05" w:rsidRDefault="00B739AF" w:rsidP="0059321A">
                                    <w:pPr>
                                      <w:suppressAutoHyphens w:val="0"/>
                                      <w:jc w:val="center"/>
                                      <w:rPr>
                                        <w:rFonts w:ascii="Times New Roman" w:hAnsi="Times New Roman"/>
                                        <w:sz w:val="21"/>
                                        <w:szCs w:val="21"/>
                                        <w:lang w:eastAsia="it-IT"/>
                                      </w:rPr>
                                    </w:pPr>
                                  </w:p>
                                </w:tc>
                              </w:tr>
                            </w:tbl>
                            <w:p w:rsidR="00B739AF" w:rsidRPr="00701D05" w:rsidRDefault="00B739AF" w:rsidP="0059321A">
                              <w:pPr>
                                <w:suppressAutoHyphens w:val="0"/>
                                <w:jc w:val="center"/>
                                <w:rPr>
                                  <w:rFonts w:ascii="Times New Roman" w:hAnsi="Times New Roman"/>
                                  <w:sz w:val="21"/>
                                  <w:szCs w:val="21"/>
                                  <w:lang w:eastAsia="it-IT"/>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B739AF" w:rsidRPr="00701D05" w:rsidTr="00CD0920">
                                <w:trPr>
                                  <w:trHeight w:val="503"/>
                                  <w:tblCellSpacing w:w="0" w:type="dxa"/>
                                  <w:jc w:val="center"/>
                                </w:trPr>
                                <w:tc>
                                  <w:tcPr>
                                    <w:tcW w:w="0" w:type="auto"/>
                                    <w:vAlign w:val="bottom"/>
                                    <w:hideMark/>
                                  </w:tcPr>
                                  <w:p w:rsidR="00CD0920" w:rsidRDefault="00CD0920" w:rsidP="0059321A">
                                    <w:pPr>
                                      <w:suppressAutoHyphens w:val="0"/>
                                      <w:jc w:val="center"/>
                                      <w:rPr>
                                        <w:rFonts w:ascii="Times New Roman" w:hAnsi="Times New Roman"/>
                                        <w:sz w:val="21"/>
                                        <w:szCs w:val="21"/>
                                        <w:lang w:eastAsia="it-IT"/>
                                      </w:rPr>
                                    </w:pPr>
                                  </w:p>
                                  <w:p w:rsidR="00CD0920" w:rsidRPr="00701D05" w:rsidRDefault="00CD0920" w:rsidP="0059321A">
                                    <w:pPr>
                                      <w:suppressAutoHyphens w:val="0"/>
                                      <w:jc w:val="center"/>
                                      <w:rPr>
                                        <w:rFonts w:ascii="Times New Roman" w:hAnsi="Times New Roman"/>
                                        <w:sz w:val="21"/>
                                        <w:szCs w:val="21"/>
                                        <w:lang w:eastAsia="it-IT"/>
                                      </w:rPr>
                                    </w:pPr>
                                    <w:r>
                                      <w:rPr>
                                        <w:rFonts w:ascii="Times New Roman" w:hAnsi="Times New Roman"/>
                                        <w:sz w:val="21"/>
                                        <w:szCs w:val="21"/>
                                        <w:lang w:eastAsia="it-IT"/>
                                      </w:rPr>
                                      <w:t xml:space="preserve">    </w:t>
                                    </w:r>
                                  </w:p>
                                  <w:tbl>
                                    <w:tblPr>
                                      <w:tblW w:w="425" w:type="dxa"/>
                                      <w:jc w:val="center"/>
                                      <w:tblCellSpacing w:w="0" w:type="dxa"/>
                                      <w:tblCellMar>
                                        <w:left w:w="0" w:type="dxa"/>
                                        <w:right w:w="0" w:type="dxa"/>
                                      </w:tblCellMar>
                                      <w:tblLook w:val="04A0" w:firstRow="1" w:lastRow="0" w:firstColumn="1" w:lastColumn="0" w:noHBand="0" w:noVBand="1"/>
                                    </w:tblPr>
                                    <w:tblGrid>
                                      <w:gridCol w:w="425"/>
                                    </w:tblGrid>
                                    <w:tr w:rsidR="00CD0920" w:rsidRPr="00701D05" w:rsidTr="00CD0920">
                                      <w:trPr>
                                        <w:trHeight w:val="108"/>
                                        <w:tblCellSpacing w:w="0" w:type="dxa"/>
                                        <w:jc w:val="center"/>
                                      </w:trPr>
                                      <w:tc>
                                        <w:tcPr>
                                          <w:tcW w:w="0" w:type="auto"/>
                                          <w:vAlign w:val="bottom"/>
                                          <w:hideMark/>
                                        </w:tcPr>
                                        <w:p w:rsidR="00CD0920" w:rsidRPr="00701D05" w:rsidRDefault="00CD0920" w:rsidP="00AF53F6">
                                          <w:pPr>
                                            <w:suppressAutoHyphens w:val="0"/>
                                            <w:rPr>
                                              <w:rFonts w:ascii="Times New Roman" w:hAnsi="Times New Roman"/>
                                              <w:sz w:val="21"/>
                                              <w:szCs w:val="21"/>
                                              <w:lang w:eastAsia="it-IT"/>
                                            </w:rPr>
                                          </w:pPr>
                                          <w:r>
                                            <w:rPr>
                                              <w:rFonts w:ascii="Times New Roman" w:hAnsi="Times New Roman"/>
                                              <w:sz w:val="21"/>
                                              <w:szCs w:val="21"/>
                                              <w:lang w:eastAsia="it-IT"/>
                                            </w:rPr>
                                            <w:t>28%</w:t>
                                          </w:r>
                                        </w:p>
                                      </w:tc>
                                    </w:tr>
                                    <w:tr w:rsidR="00CD0920" w:rsidRPr="00701D05" w:rsidTr="00CD0920">
                                      <w:trPr>
                                        <w:trHeight w:val="320"/>
                                        <w:tblCellSpacing w:w="0" w:type="dxa"/>
                                        <w:jc w:val="center"/>
                                      </w:trPr>
                                      <w:tc>
                                        <w:tcPr>
                                          <w:tcW w:w="0" w:type="auto"/>
                                          <w:shd w:val="clear" w:color="auto" w:fill="C0D0C0"/>
                                          <w:vAlign w:val="bottom"/>
                                          <w:hideMark/>
                                        </w:tcPr>
                                        <w:p w:rsidR="00CD0920" w:rsidRPr="00701D05" w:rsidRDefault="00CD0920" w:rsidP="00AF53F6">
                                          <w:pPr>
                                            <w:suppressAutoHyphens w:val="0"/>
                                            <w:jc w:val="center"/>
                                            <w:rPr>
                                              <w:rFonts w:ascii="Times New Roman" w:hAnsi="Times New Roman"/>
                                              <w:sz w:val="21"/>
                                              <w:szCs w:val="21"/>
                                              <w:lang w:eastAsia="it-IT"/>
                                            </w:rPr>
                                          </w:pPr>
                                        </w:p>
                                      </w:tc>
                                    </w:tr>
                                  </w:tbl>
                                  <w:p w:rsidR="00B739AF" w:rsidRPr="00701D05" w:rsidRDefault="00B739AF" w:rsidP="0059321A">
                                    <w:pPr>
                                      <w:suppressAutoHyphens w:val="0"/>
                                      <w:jc w:val="center"/>
                                      <w:rPr>
                                        <w:rFonts w:ascii="Times New Roman" w:hAnsi="Times New Roman"/>
                                        <w:sz w:val="21"/>
                                        <w:szCs w:val="21"/>
                                        <w:lang w:eastAsia="it-IT"/>
                                      </w:rPr>
                                    </w:pPr>
                                  </w:p>
                                </w:tc>
                              </w:tr>
                              <w:tr w:rsidR="00B739AF" w:rsidRPr="00701D05" w:rsidTr="00CD0920">
                                <w:trPr>
                                  <w:trHeight w:val="31"/>
                                  <w:tblCellSpacing w:w="0" w:type="dxa"/>
                                  <w:jc w:val="center"/>
                                </w:trPr>
                                <w:tc>
                                  <w:tcPr>
                                    <w:tcW w:w="0" w:type="auto"/>
                                    <w:shd w:val="clear" w:color="auto" w:fill="C0D0C0"/>
                                    <w:vAlign w:val="bottom"/>
                                    <w:hideMark/>
                                  </w:tcPr>
                                  <w:p w:rsidR="00B739AF" w:rsidRPr="00701D05" w:rsidRDefault="00B739AF" w:rsidP="0059321A">
                                    <w:pPr>
                                      <w:suppressAutoHyphens w:val="0"/>
                                      <w:jc w:val="center"/>
                                      <w:rPr>
                                        <w:rFonts w:ascii="Times New Roman" w:hAnsi="Times New Roman"/>
                                        <w:sz w:val="6"/>
                                        <w:szCs w:val="21"/>
                                        <w:lang w:eastAsia="it-IT"/>
                                      </w:rPr>
                                    </w:pPr>
                                  </w:p>
                                </w:tc>
                              </w:tr>
                            </w:tbl>
                            <w:p w:rsidR="00B739AF" w:rsidRPr="00701D05" w:rsidRDefault="00B739AF" w:rsidP="0059321A">
                              <w:pPr>
                                <w:suppressAutoHyphens w:val="0"/>
                                <w:jc w:val="center"/>
                                <w:rPr>
                                  <w:rFonts w:ascii="Times New Roman" w:hAnsi="Times New Roman"/>
                                  <w:sz w:val="21"/>
                                  <w:szCs w:val="21"/>
                                  <w:lang w:eastAsia="it-IT"/>
                                </w:rPr>
                              </w:pPr>
                            </w:p>
                          </w:tc>
                        </w:tr>
                        <w:tr w:rsidR="00C433D0" w:rsidRPr="00701D05" w:rsidTr="0059321A">
                          <w:trPr>
                            <w:tblCellSpacing w:w="15" w:type="dxa"/>
                            <w:jc w:val="right"/>
                          </w:trPr>
                          <w:tc>
                            <w:tcPr>
                              <w:tcW w:w="0" w:type="auto"/>
                              <w:shd w:val="clear" w:color="auto" w:fill="E0E0E0"/>
                              <w:vAlign w:val="center"/>
                              <w:hideMark/>
                            </w:tcPr>
                            <w:p w:rsidR="00B739AF" w:rsidRPr="00701D05" w:rsidRDefault="00A42AFB" w:rsidP="0059321A">
                              <w:pPr>
                                <w:suppressAutoHyphens w:val="0"/>
                                <w:jc w:val="center"/>
                                <w:rPr>
                                  <w:rFonts w:ascii="Times New Roman" w:hAnsi="Times New Roman"/>
                                  <w:sz w:val="21"/>
                                  <w:szCs w:val="21"/>
                                  <w:lang w:eastAsia="it-IT"/>
                                </w:rPr>
                              </w:pPr>
                              <w:r>
                                <w:rPr>
                                  <w:rFonts w:ascii="Times New Roman" w:hAnsi="Times New Roman"/>
                                  <w:sz w:val="21"/>
                                  <w:szCs w:val="21"/>
                                  <w:lang w:eastAsia="it-IT"/>
                                </w:rPr>
                                <w:t>5</w:t>
                              </w:r>
                            </w:p>
                          </w:tc>
                          <w:tc>
                            <w:tcPr>
                              <w:tcW w:w="0" w:type="auto"/>
                              <w:shd w:val="clear" w:color="auto" w:fill="E0E0E0"/>
                              <w:vAlign w:val="center"/>
                              <w:hideMark/>
                            </w:tcPr>
                            <w:p w:rsidR="00B739AF" w:rsidRPr="00701D05" w:rsidRDefault="00A42AFB" w:rsidP="0059321A">
                              <w:pPr>
                                <w:suppressAutoHyphens w:val="0"/>
                                <w:jc w:val="center"/>
                                <w:rPr>
                                  <w:rFonts w:ascii="Times New Roman" w:hAnsi="Times New Roman"/>
                                  <w:sz w:val="21"/>
                                  <w:szCs w:val="21"/>
                                  <w:lang w:eastAsia="it-IT"/>
                                </w:rPr>
                              </w:pPr>
                              <w:r>
                                <w:rPr>
                                  <w:rFonts w:ascii="Times New Roman" w:hAnsi="Times New Roman"/>
                                  <w:sz w:val="21"/>
                                  <w:szCs w:val="21"/>
                                  <w:lang w:eastAsia="it-IT"/>
                                </w:rPr>
                                <w:t>12</w:t>
                              </w:r>
                            </w:p>
                          </w:tc>
                          <w:tc>
                            <w:tcPr>
                              <w:tcW w:w="0" w:type="auto"/>
                              <w:shd w:val="clear" w:color="auto" w:fill="E0E0E0"/>
                              <w:vAlign w:val="center"/>
                              <w:hideMark/>
                            </w:tcPr>
                            <w:p w:rsidR="00B739AF" w:rsidRPr="00701D05" w:rsidRDefault="00CD0920" w:rsidP="0059321A">
                              <w:pPr>
                                <w:suppressAutoHyphens w:val="0"/>
                                <w:jc w:val="center"/>
                                <w:rPr>
                                  <w:rFonts w:ascii="Times New Roman" w:hAnsi="Times New Roman"/>
                                  <w:sz w:val="21"/>
                                  <w:szCs w:val="21"/>
                                  <w:lang w:eastAsia="it-IT"/>
                                </w:rPr>
                              </w:pPr>
                              <w:r>
                                <w:rPr>
                                  <w:rFonts w:ascii="Times New Roman" w:hAnsi="Times New Roman"/>
                                  <w:sz w:val="21"/>
                                  <w:szCs w:val="21"/>
                                  <w:lang w:eastAsia="it-IT"/>
                                </w:rPr>
                                <w:t>3</w:t>
                              </w:r>
                            </w:p>
                          </w:tc>
                          <w:tc>
                            <w:tcPr>
                              <w:tcW w:w="0" w:type="auto"/>
                              <w:shd w:val="clear" w:color="auto" w:fill="E0E0E0"/>
                              <w:vAlign w:val="center"/>
                              <w:hideMark/>
                            </w:tcPr>
                            <w:p w:rsidR="00B739AF" w:rsidRPr="00701D05" w:rsidRDefault="00CD0920" w:rsidP="0059321A">
                              <w:pPr>
                                <w:suppressAutoHyphens w:val="0"/>
                                <w:jc w:val="center"/>
                                <w:rPr>
                                  <w:rFonts w:ascii="Times New Roman" w:hAnsi="Times New Roman"/>
                                  <w:sz w:val="21"/>
                                  <w:szCs w:val="21"/>
                                  <w:lang w:eastAsia="it-IT"/>
                                </w:rPr>
                              </w:pPr>
                              <w:r>
                                <w:rPr>
                                  <w:rFonts w:ascii="Times New Roman" w:hAnsi="Times New Roman"/>
                                  <w:sz w:val="21"/>
                                  <w:szCs w:val="21"/>
                                  <w:lang w:eastAsia="it-IT"/>
                                </w:rPr>
                                <w:t>5</w:t>
                              </w:r>
                            </w:p>
                          </w:tc>
                        </w:tr>
                        <w:tr w:rsidR="00C433D0" w:rsidRPr="00701D05" w:rsidTr="0059321A">
                          <w:trPr>
                            <w:tblCellSpacing w:w="15" w:type="dxa"/>
                            <w:jc w:val="right"/>
                          </w:trPr>
                          <w:tc>
                            <w:tcPr>
                              <w:tcW w:w="0" w:type="auto"/>
                              <w:shd w:val="clear" w:color="auto" w:fill="E0E0E0"/>
                              <w:vAlign w:val="center"/>
                              <w:hideMark/>
                            </w:tcPr>
                            <w:p w:rsidR="00B739AF" w:rsidRPr="00701D05" w:rsidRDefault="00C433D0" w:rsidP="0059321A">
                              <w:pPr>
                                <w:suppressAutoHyphens w:val="0"/>
                                <w:jc w:val="center"/>
                                <w:rPr>
                                  <w:rFonts w:ascii="Times New Roman" w:hAnsi="Times New Roman"/>
                                  <w:sz w:val="21"/>
                                  <w:szCs w:val="21"/>
                                  <w:lang w:eastAsia="it-IT"/>
                                </w:rPr>
                              </w:pPr>
                              <w:r w:rsidRPr="00701D05">
                                <w:rPr>
                                  <w:rFonts w:ascii="Times New Roman" w:hAnsi="Times New Roman"/>
                                  <w:sz w:val="21"/>
                                  <w:szCs w:val="21"/>
                                  <w:lang w:eastAsia="it-IT"/>
                                </w:rPr>
                                <w:t>Perché mi piace</w:t>
                              </w:r>
                            </w:p>
                          </w:tc>
                          <w:tc>
                            <w:tcPr>
                              <w:tcW w:w="0" w:type="auto"/>
                              <w:shd w:val="clear" w:color="auto" w:fill="E0E0E0"/>
                              <w:vAlign w:val="center"/>
                              <w:hideMark/>
                            </w:tcPr>
                            <w:p w:rsidR="00B739AF" w:rsidRPr="00701D05" w:rsidRDefault="00C433D0" w:rsidP="0059321A">
                              <w:pPr>
                                <w:suppressAutoHyphens w:val="0"/>
                                <w:jc w:val="center"/>
                                <w:rPr>
                                  <w:rFonts w:ascii="Times New Roman" w:hAnsi="Times New Roman"/>
                                  <w:sz w:val="21"/>
                                  <w:szCs w:val="21"/>
                                  <w:lang w:eastAsia="it-IT"/>
                                </w:rPr>
                              </w:pPr>
                              <w:r w:rsidRPr="00701D05">
                                <w:rPr>
                                  <w:rFonts w:ascii="Times New Roman" w:hAnsi="Times New Roman"/>
                                  <w:sz w:val="21"/>
                                  <w:szCs w:val="21"/>
                                  <w:lang w:eastAsia="it-IT"/>
                                </w:rPr>
                                <w:t>Per non annoiarmi</w:t>
                              </w:r>
                            </w:p>
                          </w:tc>
                          <w:tc>
                            <w:tcPr>
                              <w:tcW w:w="0" w:type="auto"/>
                              <w:shd w:val="clear" w:color="auto" w:fill="E0E0E0"/>
                              <w:vAlign w:val="center"/>
                              <w:hideMark/>
                            </w:tcPr>
                            <w:p w:rsidR="00B739AF" w:rsidRPr="00701D05" w:rsidRDefault="00A42AFB" w:rsidP="0059321A">
                              <w:pPr>
                                <w:suppressAutoHyphens w:val="0"/>
                                <w:jc w:val="center"/>
                                <w:rPr>
                                  <w:rFonts w:ascii="Times New Roman" w:hAnsi="Times New Roman"/>
                                  <w:sz w:val="21"/>
                                  <w:szCs w:val="21"/>
                                  <w:lang w:eastAsia="it-IT"/>
                                </w:rPr>
                              </w:pPr>
                              <w:r>
                                <w:rPr>
                                  <w:rFonts w:ascii="Times New Roman" w:hAnsi="Times New Roman"/>
                                  <w:sz w:val="21"/>
                                  <w:szCs w:val="21"/>
                                  <w:lang w:eastAsia="it-IT"/>
                                </w:rPr>
                                <w:t>P</w:t>
                              </w:r>
                              <w:r w:rsidR="00C433D0" w:rsidRPr="00701D05">
                                <w:rPr>
                                  <w:rFonts w:ascii="Times New Roman" w:hAnsi="Times New Roman"/>
                                  <w:sz w:val="21"/>
                                  <w:szCs w:val="21"/>
                                  <w:lang w:eastAsia="it-IT"/>
                                </w:rPr>
                                <w:t>er non pensare</w:t>
                              </w:r>
                            </w:p>
                          </w:tc>
                          <w:tc>
                            <w:tcPr>
                              <w:tcW w:w="0" w:type="auto"/>
                              <w:shd w:val="clear" w:color="auto" w:fill="E0E0E0"/>
                              <w:vAlign w:val="center"/>
                              <w:hideMark/>
                            </w:tcPr>
                            <w:p w:rsidR="00B739AF" w:rsidRPr="00701D05" w:rsidRDefault="00A42AFB" w:rsidP="0059321A">
                              <w:pPr>
                                <w:suppressAutoHyphens w:val="0"/>
                                <w:jc w:val="center"/>
                                <w:rPr>
                                  <w:rFonts w:ascii="Times New Roman" w:hAnsi="Times New Roman"/>
                                  <w:sz w:val="21"/>
                                  <w:szCs w:val="21"/>
                                  <w:lang w:eastAsia="it-IT"/>
                                </w:rPr>
                              </w:pPr>
                              <w:r>
                                <w:rPr>
                                  <w:rFonts w:ascii="Times New Roman" w:hAnsi="Times New Roman"/>
                                  <w:sz w:val="21"/>
                                  <w:szCs w:val="21"/>
                                  <w:lang w:eastAsia="it-IT"/>
                                </w:rPr>
                                <w:t xml:space="preserve">Per </w:t>
                              </w:r>
                              <w:r w:rsidR="00B739AF" w:rsidRPr="00701D05">
                                <w:rPr>
                                  <w:rFonts w:ascii="Times New Roman" w:hAnsi="Times New Roman"/>
                                  <w:sz w:val="21"/>
                                  <w:szCs w:val="21"/>
                                  <w:lang w:eastAsia="it-IT"/>
                                </w:rPr>
                                <w:t>sfogo</w:t>
                              </w:r>
                            </w:p>
                          </w:tc>
                        </w:tr>
                      </w:tbl>
                      <w:p w:rsidR="00B739AF" w:rsidRPr="00701D05" w:rsidRDefault="00B739AF" w:rsidP="0059321A">
                        <w:pPr>
                          <w:suppressAutoHyphens w:val="0"/>
                          <w:rPr>
                            <w:rFonts w:ascii="Times New Roman" w:hAnsi="Times New Roman"/>
                            <w:sz w:val="21"/>
                            <w:szCs w:val="21"/>
                            <w:lang w:eastAsia="it-IT"/>
                          </w:rPr>
                        </w:pPr>
                      </w:p>
                    </w:tc>
                  </w:tr>
                </w:tbl>
                <w:p w:rsidR="00B739AF" w:rsidRPr="00701D05" w:rsidRDefault="00B739AF" w:rsidP="00D71B2D">
                  <w:pPr>
                    <w:widowControl/>
                    <w:tabs>
                      <w:tab w:val="left" w:pos="9172"/>
                    </w:tabs>
                    <w:suppressAutoHyphens w:val="0"/>
                    <w:rPr>
                      <w:rFonts w:ascii="Times New Roman" w:eastAsia="Times New Roman" w:hAnsi="Times New Roman"/>
                      <w:b/>
                      <w:bCs/>
                      <w:kern w:val="0"/>
                      <w:sz w:val="21"/>
                      <w:szCs w:val="21"/>
                      <w:lang w:eastAsia="it-IT"/>
                    </w:rPr>
                  </w:pPr>
                </w:p>
                <w:p w:rsidR="00B739AF" w:rsidRPr="00701D05" w:rsidRDefault="00B739AF" w:rsidP="00D71B2D">
                  <w:pPr>
                    <w:widowControl/>
                    <w:tabs>
                      <w:tab w:val="left" w:pos="9172"/>
                    </w:tabs>
                    <w:suppressAutoHyphens w:val="0"/>
                    <w:rPr>
                      <w:rFonts w:ascii="Times New Roman" w:eastAsia="Times New Roman" w:hAnsi="Times New Roman"/>
                      <w:b/>
                      <w:bCs/>
                      <w:kern w:val="0"/>
                      <w:sz w:val="21"/>
                      <w:szCs w:val="21"/>
                      <w:lang w:eastAsia="it-IT"/>
                    </w:rPr>
                  </w:pPr>
                </w:p>
                <w:p w:rsidR="004E1729" w:rsidRPr="00701D05" w:rsidRDefault="004E1729" w:rsidP="0059321A">
                  <w:pPr>
                    <w:widowControl/>
                    <w:suppressAutoHyphens w:val="0"/>
                    <w:rPr>
                      <w:rFonts w:ascii="Times New Roman" w:eastAsia="Times New Roman" w:hAnsi="Times New Roman"/>
                      <w:kern w:val="0"/>
                      <w:sz w:val="21"/>
                      <w:szCs w:val="21"/>
                      <w:lang w:eastAsia="it-IT"/>
                    </w:rPr>
                  </w:pPr>
                </w:p>
                <w:tbl>
                  <w:tblPr>
                    <w:tblW w:w="11005" w:type="dxa"/>
                    <w:tblCellSpacing w:w="15" w:type="dxa"/>
                    <w:tblCellMar>
                      <w:top w:w="15" w:type="dxa"/>
                      <w:left w:w="15" w:type="dxa"/>
                      <w:bottom w:w="15" w:type="dxa"/>
                      <w:right w:w="15" w:type="dxa"/>
                    </w:tblCellMar>
                    <w:tblLook w:val="04A0" w:firstRow="1" w:lastRow="0" w:firstColumn="1" w:lastColumn="0" w:noHBand="0" w:noVBand="1"/>
                  </w:tblPr>
                  <w:tblGrid>
                    <w:gridCol w:w="7772"/>
                    <w:gridCol w:w="2666"/>
                    <w:gridCol w:w="66"/>
                    <w:gridCol w:w="501"/>
                  </w:tblGrid>
                  <w:tr w:rsidR="005E29A7" w:rsidRPr="00701D05" w:rsidTr="00BC65A1">
                    <w:trPr>
                      <w:tblCellSpacing w:w="15" w:type="dxa"/>
                    </w:trPr>
                    <w:tc>
                      <w:tcPr>
                        <w:tcW w:w="0" w:type="auto"/>
                        <w:hideMark/>
                      </w:tcPr>
                      <w:p w:rsidR="004E1729" w:rsidRPr="00701D05" w:rsidRDefault="004E1729" w:rsidP="0059321A">
                        <w:pPr>
                          <w:widowControl/>
                          <w:suppressAutoHyphens w:val="0"/>
                          <w:rPr>
                            <w:rFonts w:ascii="Times New Roman" w:eastAsia="Times New Roman" w:hAnsi="Times New Roman"/>
                            <w:b/>
                            <w:bCs/>
                            <w:kern w:val="0"/>
                            <w:sz w:val="21"/>
                            <w:szCs w:val="21"/>
                            <w:lang w:eastAsia="it-IT"/>
                          </w:rPr>
                        </w:pPr>
                        <w:r w:rsidRPr="00701D05">
                          <w:rPr>
                            <w:rFonts w:ascii="Times New Roman" w:eastAsia="Times New Roman" w:hAnsi="Times New Roman"/>
                            <w:b/>
                            <w:bCs/>
                            <w:kern w:val="0"/>
                            <w:sz w:val="21"/>
                            <w:szCs w:val="21"/>
                            <w:lang w:eastAsia="it-IT"/>
                          </w:rPr>
                          <w:t>d4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05"/>
                          <w:gridCol w:w="715"/>
                          <w:gridCol w:w="624"/>
                          <w:gridCol w:w="715"/>
                          <w:gridCol w:w="640"/>
                          <w:gridCol w:w="897"/>
                        </w:tblGrid>
                        <w:tr w:rsidR="005E29A7" w:rsidRPr="00CD0920" w:rsidTr="0059321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E1729" w:rsidRPr="00CD0920" w:rsidRDefault="004E1729" w:rsidP="0059321A">
                              <w:pPr>
                                <w:widowControl/>
                                <w:suppressAutoHyphens w:val="0"/>
                                <w:rPr>
                                  <w:rFonts w:ascii="Times New Roman" w:eastAsia="Times New Roman" w:hAnsi="Times New Roman"/>
                                  <w:kern w:val="0"/>
                                  <w:sz w:val="21"/>
                                  <w:szCs w:val="21"/>
                                  <w:lang w:eastAsia="it-IT"/>
                                </w:rPr>
                              </w:pPr>
                              <w:r w:rsidRPr="00CD0920">
                                <w:rPr>
                                  <w:rFonts w:ascii="Times New Roman" w:eastAsia="Times New Roman" w:hAnsi="Times New Roman"/>
                                  <w:kern w:val="0"/>
                                  <w:sz w:val="15"/>
                                  <w:szCs w:val="15"/>
                                  <w:lang w:eastAsia="it-IT"/>
                                </w:rPr>
                                <w:lastRenderedPageBreak/>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E1729" w:rsidRPr="00CD0920" w:rsidRDefault="004E1729" w:rsidP="0059321A">
                              <w:pPr>
                                <w:widowControl/>
                                <w:suppressAutoHyphens w:val="0"/>
                                <w:rPr>
                                  <w:rFonts w:ascii="Times New Roman" w:eastAsia="Times New Roman" w:hAnsi="Times New Roman"/>
                                  <w:kern w:val="0"/>
                                  <w:sz w:val="21"/>
                                  <w:szCs w:val="21"/>
                                  <w:lang w:eastAsia="it-IT"/>
                                </w:rPr>
                              </w:pPr>
                              <w:r w:rsidRPr="00CD0920">
                                <w:rPr>
                                  <w:rFonts w:ascii="Times New Roman" w:eastAsia="Times New Roman" w:hAnsi="Times New Roman"/>
                                  <w:kern w:val="0"/>
                                  <w:sz w:val="15"/>
                                  <w:szCs w:val="15"/>
                                  <w:lang w:eastAsia="it-IT"/>
                                </w:rPr>
                                <w:t>Frequenza</w:t>
                              </w:r>
                              <w:r w:rsidRPr="00CD0920">
                                <w:rPr>
                                  <w:rFonts w:ascii="Times New Roman" w:eastAsia="Times New Roman" w:hAnsi="Times New Roman"/>
                                  <w:kern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E1729" w:rsidRPr="00CD0920" w:rsidRDefault="004E1729" w:rsidP="0059321A">
                              <w:pPr>
                                <w:widowControl/>
                                <w:suppressAutoHyphens w:val="0"/>
                                <w:rPr>
                                  <w:rFonts w:ascii="Times New Roman" w:eastAsia="Times New Roman" w:hAnsi="Times New Roman"/>
                                  <w:kern w:val="0"/>
                                  <w:sz w:val="21"/>
                                  <w:szCs w:val="21"/>
                                  <w:lang w:eastAsia="it-IT"/>
                                </w:rPr>
                              </w:pPr>
                              <w:proofErr w:type="spellStart"/>
                              <w:r w:rsidRPr="00CD0920">
                                <w:rPr>
                                  <w:rFonts w:ascii="Times New Roman" w:eastAsia="Times New Roman" w:hAnsi="Times New Roman"/>
                                  <w:kern w:val="0"/>
                                  <w:sz w:val="15"/>
                                  <w:szCs w:val="15"/>
                                  <w:lang w:eastAsia="it-IT"/>
                                </w:rPr>
                                <w:t>Percent</w:t>
                              </w:r>
                              <w:proofErr w:type="spellEnd"/>
                              <w:r w:rsidRPr="00CD0920">
                                <w:rPr>
                                  <w:rFonts w:ascii="Times New Roman" w:eastAsia="Times New Roman" w:hAnsi="Times New Roman"/>
                                  <w:kern w:val="0"/>
                                  <w:sz w:val="15"/>
                                  <w:szCs w:val="15"/>
                                  <w:lang w:eastAsia="it-IT"/>
                                </w:rPr>
                                <w:t>.</w:t>
                              </w:r>
                              <w:r w:rsidRPr="00CD0920">
                                <w:rPr>
                                  <w:rFonts w:ascii="Times New Roman" w:eastAsia="Times New Roman" w:hAnsi="Times New Roman"/>
                                  <w:kern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E1729" w:rsidRPr="00CD0920" w:rsidRDefault="004E1729" w:rsidP="0059321A">
                              <w:pPr>
                                <w:widowControl/>
                                <w:suppressAutoHyphens w:val="0"/>
                                <w:rPr>
                                  <w:rFonts w:ascii="Times New Roman" w:eastAsia="Times New Roman" w:hAnsi="Times New Roman"/>
                                  <w:kern w:val="0"/>
                                  <w:sz w:val="21"/>
                                  <w:szCs w:val="21"/>
                                  <w:lang w:eastAsia="it-IT"/>
                                </w:rPr>
                              </w:pPr>
                              <w:r w:rsidRPr="00CD0920">
                                <w:rPr>
                                  <w:rFonts w:ascii="Times New Roman" w:eastAsia="Times New Roman" w:hAnsi="Times New Roman"/>
                                  <w:kern w:val="0"/>
                                  <w:sz w:val="15"/>
                                  <w:szCs w:val="15"/>
                                  <w:lang w:eastAsia="it-IT"/>
                                </w:rPr>
                                <w:t>Frequenza</w:t>
                              </w:r>
                              <w:r w:rsidRPr="00CD0920">
                                <w:rPr>
                                  <w:rFonts w:ascii="Times New Roman" w:eastAsia="Times New Roman" w:hAnsi="Times New Roman"/>
                                  <w:kern w:val="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E1729" w:rsidRPr="00CD0920" w:rsidRDefault="004E1729" w:rsidP="0059321A">
                              <w:pPr>
                                <w:widowControl/>
                                <w:suppressAutoHyphens w:val="0"/>
                                <w:rPr>
                                  <w:rFonts w:ascii="Times New Roman" w:eastAsia="Times New Roman" w:hAnsi="Times New Roman"/>
                                  <w:kern w:val="0"/>
                                  <w:sz w:val="21"/>
                                  <w:szCs w:val="21"/>
                                  <w:lang w:eastAsia="it-IT"/>
                                </w:rPr>
                              </w:pPr>
                              <w:proofErr w:type="spellStart"/>
                              <w:r w:rsidRPr="00CD0920">
                                <w:rPr>
                                  <w:rFonts w:ascii="Times New Roman" w:eastAsia="Times New Roman" w:hAnsi="Times New Roman"/>
                                  <w:kern w:val="0"/>
                                  <w:sz w:val="15"/>
                                  <w:szCs w:val="15"/>
                                  <w:lang w:eastAsia="it-IT"/>
                                </w:rPr>
                                <w:t>Percent</w:t>
                              </w:r>
                              <w:proofErr w:type="spellEnd"/>
                              <w:r w:rsidRPr="00CD0920">
                                <w:rPr>
                                  <w:rFonts w:ascii="Times New Roman" w:eastAsia="Times New Roman" w:hAnsi="Times New Roman"/>
                                  <w:kern w:val="0"/>
                                  <w:sz w:val="15"/>
                                  <w:szCs w:val="15"/>
                                  <w:lang w:eastAsia="it-IT"/>
                                </w:rPr>
                                <w:t>.</w:t>
                              </w:r>
                              <w:r w:rsidRPr="00CD0920">
                                <w:rPr>
                                  <w:rFonts w:ascii="Times New Roman" w:eastAsia="Times New Roman" w:hAnsi="Times New Roman"/>
                                  <w:kern w:val="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E1729" w:rsidRPr="00CD0920" w:rsidRDefault="004E1729" w:rsidP="0059321A">
                              <w:pPr>
                                <w:widowControl/>
                                <w:suppressAutoHyphens w:val="0"/>
                                <w:rPr>
                                  <w:rFonts w:ascii="Times New Roman" w:eastAsia="Times New Roman" w:hAnsi="Times New Roman"/>
                                  <w:kern w:val="0"/>
                                  <w:sz w:val="21"/>
                                  <w:szCs w:val="21"/>
                                  <w:lang w:eastAsia="it-IT"/>
                                </w:rPr>
                              </w:pPr>
                              <w:proofErr w:type="spellStart"/>
                              <w:r w:rsidRPr="00CD0920">
                                <w:rPr>
                                  <w:rFonts w:ascii="Times New Roman" w:eastAsia="Times New Roman" w:hAnsi="Times New Roman"/>
                                  <w:kern w:val="0"/>
                                  <w:sz w:val="15"/>
                                  <w:szCs w:val="15"/>
                                  <w:lang w:eastAsia="it-IT"/>
                                </w:rPr>
                                <w:t>Int</w:t>
                              </w:r>
                              <w:proofErr w:type="spellEnd"/>
                              <w:r w:rsidRPr="00CD0920">
                                <w:rPr>
                                  <w:rFonts w:ascii="Times New Roman" w:eastAsia="Times New Roman" w:hAnsi="Times New Roman"/>
                                  <w:kern w:val="0"/>
                                  <w:sz w:val="15"/>
                                  <w:szCs w:val="15"/>
                                  <w:lang w:eastAsia="it-IT"/>
                                </w:rPr>
                                <w:t xml:space="preserve">. </w:t>
                              </w:r>
                              <w:proofErr w:type="spellStart"/>
                              <w:r w:rsidRPr="00CD0920">
                                <w:rPr>
                                  <w:rFonts w:ascii="Times New Roman" w:eastAsia="Times New Roman" w:hAnsi="Times New Roman"/>
                                  <w:kern w:val="0"/>
                                  <w:sz w:val="15"/>
                                  <w:szCs w:val="15"/>
                                  <w:lang w:eastAsia="it-IT"/>
                                </w:rPr>
                                <w:t>Fid</w:t>
                              </w:r>
                              <w:proofErr w:type="spellEnd"/>
                              <w:r w:rsidRPr="00CD0920">
                                <w:rPr>
                                  <w:rFonts w:ascii="Times New Roman" w:eastAsia="Times New Roman" w:hAnsi="Times New Roman"/>
                                  <w:kern w:val="0"/>
                                  <w:sz w:val="15"/>
                                  <w:szCs w:val="15"/>
                                  <w:lang w:eastAsia="it-IT"/>
                                </w:rPr>
                                <w:t>. 95%</w:t>
                              </w:r>
                            </w:p>
                          </w:tc>
                        </w:tr>
                        <w:tr w:rsidR="005E29A7" w:rsidRPr="00CD0920" w:rsidTr="0059321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E1729" w:rsidRPr="00CD0920" w:rsidRDefault="004E1729" w:rsidP="0059321A">
                              <w:pPr>
                                <w:widowControl/>
                                <w:suppressAutoHyphens w:val="0"/>
                                <w:rPr>
                                  <w:rFonts w:ascii="Times New Roman" w:eastAsia="Times New Roman" w:hAnsi="Times New Roman"/>
                                  <w:kern w:val="0"/>
                                  <w:sz w:val="21"/>
                                  <w:szCs w:val="21"/>
                                  <w:lang w:eastAsia="it-IT"/>
                                </w:rPr>
                              </w:pPr>
                              <w:r w:rsidRPr="00CD0920">
                                <w:rPr>
                                  <w:rFonts w:ascii="Times New Roman" w:eastAsia="Times New Roman" w:hAnsi="Times New Roman"/>
                                  <w:b/>
                                  <w:bCs/>
                                  <w:kern w:val="0"/>
                                  <w:sz w:val="21"/>
                                  <w:szCs w:val="21"/>
                                  <w:lang w:eastAsia="it-IT"/>
                                </w:rPr>
                                <w:t>nessun criterio</w:t>
                              </w:r>
                            </w:p>
                          </w:tc>
                          <w:tc>
                            <w:tcPr>
                              <w:tcW w:w="0" w:type="auto"/>
                              <w:tcBorders>
                                <w:top w:val="outset" w:sz="6" w:space="0" w:color="auto"/>
                                <w:left w:val="outset" w:sz="6" w:space="0" w:color="auto"/>
                                <w:bottom w:val="outset" w:sz="6" w:space="0" w:color="auto"/>
                                <w:right w:val="outset" w:sz="6" w:space="0" w:color="auto"/>
                              </w:tcBorders>
                              <w:vAlign w:val="center"/>
                              <w:hideMark/>
                            </w:tcPr>
                            <w:p w:rsidR="004E1729" w:rsidRPr="00CD0920" w:rsidRDefault="004E1729" w:rsidP="0059321A">
                              <w:pPr>
                                <w:widowControl/>
                                <w:suppressAutoHyphens w:val="0"/>
                                <w:rPr>
                                  <w:rFonts w:ascii="Times New Roman" w:eastAsia="Times New Roman" w:hAnsi="Times New Roman"/>
                                  <w:kern w:val="0"/>
                                  <w:sz w:val="21"/>
                                  <w:szCs w:val="21"/>
                                  <w:lang w:eastAsia="it-IT"/>
                                </w:rPr>
                              </w:pPr>
                              <w:r w:rsidRPr="00CD0920">
                                <w:rPr>
                                  <w:rFonts w:ascii="Times New Roman" w:eastAsia="Times New Roman" w:hAnsi="Times New Roman"/>
                                  <w:kern w:val="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E1729" w:rsidRPr="00CD0920" w:rsidRDefault="004E1729" w:rsidP="0059321A">
                              <w:pPr>
                                <w:widowControl/>
                                <w:suppressAutoHyphens w:val="0"/>
                                <w:rPr>
                                  <w:rFonts w:ascii="Times New Roman" w:eastAsia="Times New Roman" w:hAnsi="Times New Roman"/>
                                  <w:kern w:val="0"/>
                                  <w:sz w:val="21"/>
                                  <w:szCs w:val="21"/>
                                  <w:lang w:eastAsia="it-IT"/>
                                </w:rPr>
                              </w:pPr>
                              <w:r w:rsidRPr="00CD0920">
                                <w:rPr>
                                  <w:rFonts w:ascii="Times New Roman" w:eastAsia="Times New Roman" w:hAnsi="Times New Roman"/>
                                  <w:kern w:val="0"/>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4E1729" w:rsidRPr="00CD0920" w:rsidRDefault="004E1729" w:rsidP="0059321A">
                              <w:pPr>
                                <w:widowControl/>
                                <w:suppressAutoHyphens w:val="0"/>
                                <w:rPr>
                                  <w:rFonts w:ascii="Times New Roman" w:eastAsia="Times New Roman" w:hAnsi="Times New Roman"/>
                                  <w:kern w:val="0"/>
                                  <w:sz w:val="21"/>
                                  <w:szCs w:val="21"/>
                                  <w:lang w:eastAsia="it-IT"/>
                                </w:rPr>
                              </w:pPr>
                              <w:r w:rsidRPr="00CD0920">
                                <w:rPr>
                                  <w:rFonts w:ascii="Times New Roman" w:eastAsia="Times New Roman" w:hAnsi="Times New Roman"/>
                                  <w:kern w:val="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E1729" w:rsidRPr="00CD0920" w:rsidRDefault="004E1729" w:rsidP="0059321A">
                              <w:pPr>
                                <w:widowControl/>
                                <w:suppressAutoHyphens w:val="0"/>
                                <w:rPr>
                                  <w:rFonts w:ascii="Times New Roman" w:eastAsia="Times New Roman" w:hAnsi="Times New Roman"/>
                                  <w:kern w:val="0"/>
                                  <w:sz w:val="21"/>
                                  <w:szCs w:val="21"/>
                                  <w:lang w:eastAsia="it-IT"/>
                                </w:rPr>
                              </w:pPr>
                              <w:r w:rsidRPr="00CD0920">
                                <w:rPr>
                                  <w:rFonts w:ascii="Times New Roman" w:eastAsia="Times New Roman" w:hAnsi="Times New Roman"/>
                                  <w:kern w:val="0"/>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4E1729" w:rsidRPr="00CD0920" w:rsidRDefault="004E1729" w:rsidP="0059321A">
                              <w:pPr>
                                <w:widowControl/>
                                <w:suppressAutoHyphens w:val="0"/>
                                <w:rPr>
                                  <w:rFonts w:ascii="Times New Roman" w:eastAsia="Times New Roman" w:hAnsi="Times New Roman"/>
                                  <w:kern w:val="0"/>
                                  <w:sz w:val="21"/>
                                  <w:szCs w:val="21"/>
                                  <w:lang w:eastAsia="it-IT"/>
                                </w:rPr>
                              </w:pPr>
                              <w:r w:rsidRPr="00CD0920">
                                <w:rPr>
                                  <w:rFonts w:ascii="Times New Roman" w:eastAsia="Times New Roman" w:hAnsi="Times New Roman"/>
                                  <w:kern w:val="0"/>
                                  <w:sz w:val="15"/>
                                  <w:szCs w:val="15"/>
                                  <w:lang w:eastAsia="it-IT"/>
                                </w:rPr>
                                <w:t>12%:52%</w:t>
                              </w:r>
                            </w:p>
                          </w:tc>
                        </w:tr>
                        <w:tr w:rsidR="005E29A7" w:rsidRPr="00CD0920" w:rsidTr="0059321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E1729" w:rsidRPr="00CD0920" w:rsidRDefault="004E1729" w:rsidP="0059321A">
                              <w:pPr>
                                <w:widowControl/>
                                <w:suppressAutoHyphens w:val="0"/>
                                <w:rPr>
                                  <w:rFonts w:ascii="Times New Roman" w:eastAsia="Times New Roman" w:hAnsi="Times New Roman"/>
                                  <w:kern w:val="0"/>
                                  <w:sz w:val="21"/>
                                  <w:szCs w:val="21"/>
                                  <w:lang w:eastAsia="it-IT"/>
                                </w:rPr>
                              </w:pPr>
                              <w:r w:rsidRPr="00CD0920">
                                <w:rPr>
                                  <w:rFonts w:ascii="Times New Roman" w:eastAsia="Times New Roman" w:hAnsi="Times New Roman"/>
                                  <w:b/>
                                  <w:bCs/>
                                  <w:kern w:val="0"/>
                                  <w:sz w:val="21"/>
                                  <w:szCs w:val="21"/>
                                  <w:lang w:eastAsia="it-IT"/>
                                </w:rPr>
                                <w:t>In base ai miei interessi</w:t>
                              </w:r>
                            </w:p>
                          </w:tc>
                          <w:tc>
                            <w:tcPr>
                              <w:tcW w:w="0" w:type="auto"/>
                              <w:tcBorders>
                                <w:top w:val="outset" w:sz="6" w:space="0" w:color="auto"/>
                                <w:left w:val="outset" w:sz="6" w:space="0" w:color="auto"/>
                                <w:bottom w:val="outset" w:sz="6" w:space="0" w:color="auto"/>
                                <w:right w:val="outset" w:sz="6" w:space="0" w:color="auto"/>
                              </w:tcBorders>
                              <w:vAlign w:val="center"/>
                              <w:hideMark/>
                            </w:tcPr>
                            <w:p w:rsidR="004E1729" w:rsidRPr="00CD0920" w:rsidRDefault="004E1729" w:rsidP="0059321A">
                              <w:pPr>
                                <w:widowControl/>
                                <w:suppressAutoHyphens w:val="0"/>
                                <w:rPr>
                                  <w:rFonts w:ascii="Times New Roman" w:eastAsia="Times New Roman" w:hAnsi="Times New Roman"/>
                                  <w:kern w:val="0"/>
                                  <w:sz w:val="21"/>
                                  <w:szCs w:val="21"/>
                                  <w:lang w:eastAsia="it-IT"/>
                                </w:rPr>
                              </w:pPr>
                              <w:r w:rsidRPr="00CD0920">
                                <w:rPr>
                                  <w:rFonts w:ascii="Times New Roman" w:eastAsia="Times New Roman" w:hAnsi="Times New Roman"/>
                                  <w:kern w:val="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E1729" w:rsidRPr="00CD0920" w:rsidRDefault="004E1729" w:rsidP="0059321A">
                              <w:pPr>
                                <w:widowControl/>
                                <w:suppressAutoHyphens w:val="0"/>
                                <w:rPr>
                                  <w:rFonts w:ascii="Times New Roman" w:eastAsia="Times New Roman" w:hAnsi="Times New Roman"/>
                                  <w:kern w:val="0"/>
                                  <w:sz w:val="21"/>
                                  <w:szCs w:val="21"/>
                                  <w:lang w:eastAsia="it-IT"/>
                                </w:rPr>
                              </w:pPr>
                              <w:r w:rsidRPr="00CD0920">
                                <w:rPr>
                                  <w:rFonts w:ascii="Times New Roman" w:eastAsia="Times New Roman" w:hAnsi="Times New Roman"/>
                                  <w:kern w:val="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E1729" w:rsidRPr="00CD0920" w:rsidRDefault="000C357C" w:rsidP="0059321A">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E1729" w:rsidRPr="00CD0920" w:rsidRDefault="000C357C" w:rsidP="0059321A">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8</w:t>
                              </w:r>
                              <w:r w:rsidR="004E1729" w:rsidRPr="00CD0920">
                                <w:rPr>
                                  <w:rFonts w:ascii="Times New Roman" w:eastAsia="Times New Roman" w:hAnsi="Times New Roman"/>
                                  <w:kern w:val="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E1729" w:rsidRPr="00CD0920" w:rsidRDefault="004E1729" w:rsidP="0059321A">
                              <w:pPr>
                                <w:widowControl/>
                                <w:suppressAutoHyphens w:val="0"/>
                                <w:rPr>
                                  <w:rFonts w:ascii="Times New Roman" w:eastAsia="Times New Roman" w:hAnsi="Times New Roman"/>
                                  <w:kern w:val="0"/>
                                  <w:sz w:val="21"/>
                                  <w:szCs w:val="21"/>
                                  <w:lang w:eastAsia="it-IT"/>
                                </w:rPr>
                              </w:pPr>
                              <w:r w:rsidRPr="00CD0920">
                                <w:rPr>
                                  <w:rFonts w:ascii="Times New Roman" w:eastAsia="Times New Roman" w:hAnsi="Times New Roman"/>
                                  <w:kern w:val="0"/>
                                  <w:sz w:val="15"/>
                                  <w:szCs w:val="15"/>
                                  <w:lang w:eastAsia="it-IT"/>
                                </w:rPr>
                                <w:t>0%:24%</w:t>
                              </w:r>
                            </w:p>
                          </w:tc>
                        </w:tr>
                        <w:tr w:rsidR="005E29A7" w:rsidRPr="00CD0920" w:rsidTr="0059321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E1729" w:rsidRPr="00CD0920" w:rsidRDefault="004E1729" w:rsidP="0059321A">
                              <w:pPr>
                                <w:widowControl/>
                                <w:suppressAutoHyphens w:val="0"/>
                                <w:rPr>
                                  <w:rFonts w:ascii="Times New Roman" w:eastAsia="Times New Roman" w:hAnsi="Times New Roman"/>
                                  <w:b/>
                                  <w:kern w:val="0"/>
                                  <w:sz w:val="21"/>
                                  <w:szCs w:val="21"/>
                                  <w:lang w:eastAsia="it-IT"/>
                                </w:rPr>
                              </w:pPr>
                              <w:r w:rsidRPr="00CD0920">
                                <w:rPr>
                                  <w:rFonts w:ascii="Times New Roman" w:eastAsia="Times New Roman" w:hAnsi="Times New Roman"/>
                                  <w:b/>
                                  <w:kern w:val="0"/>
                                  <w:sz w:val="21"/>
                                  <w:szCs w:val="21"/>
                                  <w:lang w:eastAsia="it-IT"/>
                                </w:rPr>
                                <w:t>su suggerimento amici</w:t>
                              </w:r>
                            </w:p>
                          </w:tc>
                          <w:tc>
                            <w:tcPr>
                              <w:tcW w:w="0" w:type="auto"/>
                              <w:tcBorders>
                                <w:top w:val="outset" w:sz="6" w:space="0" w:color="auto"/>
                                <w:left w:val="outset" w:sz="6" w:space="0" w:color="auto"/>
                                <w:bottom w:val="outset" w:sz="6" w:space="0" w:color="auto"/>
                                <w:right w:val="outset" w:sz="6" w:space="0" w:color="auto"/>
                              </w:tcBorders>
                              <w:vAlign w:val="center"/>
                              <w:hideMark/>
                            </w:tcPr>
                            <w:p w:rsidR="004E1729" w:rsidRPr="00CD0920" w:rsidRDefault="004E1729" w:rsidP="0059321A">
                              <w:pPr>
                                <w:widowControl/>
                                <w:suppressAutoHyphens w:val="0"/>
                                <w:rPr>
                                  <w:rFonts w:ascii="Times New Roman" w:eastAsia="Times New Roman" w:hAnsi="Times New Roman"/>
                                  <w:kern w:val="0"/>
                                  <w:sz w:val="21"/>
                                  <w:szCs w:val="21"/>
                                  <w:lang w:eastAsia="it-IT"/>
                                </w:rPr>
                              </w:pPr>
                              <w:r w:rsidRPr="00CD0920">
                                <w:rPr>
                                  <w:rFonts w:ascii="Times New Roman" w:eastAsia="Times New Roman" w:hAnsi="Times New Roman"/>
                                  <w:kern w:val="0"/>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E1729" w:rsidRPr="00CD0920" w:rsidRDefault="004E1729" w:rsidP="0059321A">
                              <w:pPr>
                                <w:widowControl/>
                                <w:suppressAutoHyphens w:val="0"/>
                                <w:rPr>
                                  <w:rFonts w:ascii="Times New Roman" w:eastAsia="Times New Roman" w:hAnsi="Times New Roman"/>
                                  <w:kern w:val="0"/>
                                  <w:sz w:val="21"/>
                                  <w:szCs w:val="21"/>
                                  <w:lang w:eastAsia="it-IT"/>
                                </w:rPr>
                              </w:pPr>
                              <w:r w:rsidRPr="00CD0920">
                                <w:rPr>
                                  <w:rFonts w:ascii="Times New Roman" w:eastAsia="Times New Roman" w:hAnsi="Times New Roman"/>
                                  <w:kern w:val="0"/>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4E1729" w:rsidRPr="00CD0920" w:rsidRDefault="000C357C" w:rsidP="0059321A">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1</w:t>
                              </w:r>
                              <w:r w:rsidR="004E1729" w:rsidRPr="00CD0920">
                                <w:rPr>
                                  <w:rFonts w:ascii="Times New Roman" w:eastAsia="Times New Roman" w:hAnsi="Times New Roman"/>
                                  <w:kern w:val="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E1729" w:rsidRPr="00CD0920" w:rsidRDefault="000C357C" w:rsidP="0059321A">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60</w:t>
                              </w:r>
                              <w:r w:rsidR="004E1729" w:rsidRPr="00CD0920">
                                <w:rPr>
                                  <w:rFonts w:ascii="Times New Roman" w:eastAsia="Times New Roman" w:hAnsi="Times New Roman"/>
                                  <w:kern w:val="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E1729" w:rsidRPr="00CD0920" w:rsidRDefault="004E1729" w:rsidP="0059321A">
                              <w:pPr>
                                <w:widowControl/>
                                <w:suppressAutoHyphens w:val="0"/>
                                <w:rPr>
                                  <w:rFonts w:ascii="Times New Roman" w:eastAsia="Times New Roman" w:hAnsi="Times New Roman"/>
                                  <w:kern w:val="0"/>
                                  <w:sz w:val="21"/>
                                  <w:szCs w:val="21"/>
                                  <w:lang w:eastAsia="it-IT"/>
                                </w:rPr>
                              </w:pPr>
                              <w:r w:rsidRPr="00CD0920">
                                <w:rPr>
                                  <w:rFonts w:ascii="Times New Roman" w:eastAsia="Times New Roman" w:hAnsi="Times New Roman"/>
                                  <w:kern w:val="0"/>
                                  <w:sz w:val="15"/>
                                  <w:szCs w:val="15"/>
                                  <w:lang w:eastAsia="it-IT"/>
                                </w:rPr>
                                <w:t>40%:80%</w:t>
                              </w:r>
                            </w:p>
                          </w:tc>
                        </w:tr>
                      </w:tbl>
                      <w:p w:rsidR="00D71B2D" w:rsidRPr="00701D05" w:rsidRDefault="004E1729" w:rsidP="0059321A">
                        <w:pPr>
                          <w:widowControl/>
                          <w:suppressAutoHyphens w:val="0"/>
                          <w:rPr>
                            <w:rFonts w:ascii="Times New Roman" w:eastAsia="Times New Roman" w:hAnsi="Times New Roman"/>
                            <w:bCs/>
                            <w:kern w:val="0"/>
                            <w:sz w:val="21"/>
                            <w:szCs w:val="21"/>
                            <w:lang w:eastAsia="it-IT"/>
                          </w:rPr>
                        </w:pPr>
                        <w:r w:rsidRPr="00701D05">
                          <w:rPr>
                            <w:rFonts w:ascii="Times New Roman" w:eastAsia="Times New Roman" w:hAnsi="Times New Roman"/>
                            <w:b/>
                            <w:bCs/>
                            <w:kern w:val="0"/>
                            <w:sz w:val="21"/>
                            <w:szCs w:val="21"/>
                            <w:lang w:eastAsia="it-IT"/>
                          </w:rPr>
                          <w:br/>
                        </w:r>
                        <w:r w:rsidRPr="00701D05">
                          <w:rPr>
                            <w:rFonts w:ascii="Times New Roman" w:eastAsia="Times New Roman" w:hAnsi="Times New Roman"/>
                            <w:bCs/>
                            <w:kern w:val="0"/>
                            <w:sz w:val="21"/>
                            <w:szCs w:val="21"/>
                            <w:lang w:eastAsia="it-IT"/>
                          </w:rPr>
                          <w:t>Campione:</w:t>
                        </w:r>
                        <w:r w:rsidRPr="00701D05">
                          <w:rPr>
                            <w:rFonts w:ascii="Times New Roman" w:eastAsia="Times New Roman" w:hAnsi="Times New Roman"/>
                            <w:bCs/>
                            <w:kern w:val="0"/>
                            <w:sz w:val="21"/>
                            <w:szCs w:val="21"/>
                            <w:lang w:eastAsia="it-IT"/>
                          </w:rPr>
                          <w:br/>
                          <w:t>Numero di casi= 25</w:t>
                        </w:r>
                        <w:r w:rsidRPr="00701D05">
                          <w:rPr>
                            <w:rFonts w:ascii="Times New Roman" w:eastAsia="Times New Roman" w:hAnsi="Times New Roman"/>
                            <w:bCs/>
                            <w:kern w:val="0"/>
                            <w:sz w:val="21"/>
                            <w:szCs w:val="21"/>
                            <w:lang w:eastAsia="it-IT"/>
                          </w:rPr>
                          <w:br/>
                          <w:t>Indici di tendenza centrale:</w:t>
                        </w:r>
                        <w:r w:rsidRPr="00701D05">
                          <w:rPr>
                            <w:rFonts w:ascii="Times New Roman" w:eastAsia="Times New Roman" w:hAnsi="Times New Roman"/>
                            <w:bCs/>
                            <w:kern w:val="0"/>
                            <w:sz w:val="21"/>
                            <w:szCs w:val="21"/>
                            <w:lang w:eastAsia="it-IT"/>
                          </w:rPr>
                          <w:br/>
                          <w:t>Moda = nessuna</w:t>
                        </w:r>
                        <w:r w:rsidRPr="00701D05">
                          <w:rPr>
                            <w:rFonts w:ascii="Times New Roman" w:eastAsia="Times New Roman" w:hAnsi="Times New Roman"/>
                            <w:bCs/>
                            <w:kern w:val="0"/>
                            <w:sz w:val="21"/>
                            <w:szCs w:val="21"/>
                            <w:lang w:eastAsia="it-IT"/>
                          </w:rPr>
                          <w:br/>
                          <w:t>Mediana = nessuna</w:t>
                        </w:r>
                        <w:r w:rsidRPr="00701D05">
                          <w:rPr>
                            <w:rFonts w:ascii="Times New Roman" w:eastAsia="Times New Roman" w:hAnsi="Times New Roman"/>
                            <w:bCs/>
                            <w:kern w:val="0"/>
                            <w:sz w:val="21"/>
                            <w:szCs w:val="21"/>
                            <w:lang w:eastAsia="it-IT"/>
                          </w:rPr>
                          <w:br/>
                          <w:t>Indici di</w:t>
                        </w:r>
                        <w:r w:rsidR="005F53FF" w:rsidRPr="00701D05">
                          <w:rPr>
                            <w:rFonts w:ascii="Times New Roman" w:eastAsia="Times New Roman" w:hAnsi="Times New Roman"/>
                            <w:bCs/>
                            <w:kern w:val="0"/>
                            <w:sz w:val="21"/>
                            <w:szCs w:val="21"/>
                            <w:lang w:eastAsia="it-IT"/>
                          </w:rPr>
                          <w:t xml:space="preserve"> dispersione:</w:t>
                        </w:r>
                        <w:r w:rsidR="005F53FF" w:rsidRPr="00701D05">
                          <w:rPr>
                            <w:rFonts w:ascii="Times New Roman" w:eastAsia="Times New Roman" w:hAnsi="Times New Roman"/>
                            <w:bCs/>
                            <w:kern w:val="0"/>
                            <w:sz w:val="21"/>
                            <w:szCs w:val="21"/>
                            <w:lang w:eastAsia="it-IT"/>
                          </w:rPr>
                          <w:br/>
                          <w:t>Squilibrio = 0.47</w:t>
                        </w:r>
                      </w:p>
                      <w:p w:rsidR="00D71B2D" w:rsidRPr="00701D05" w:rsidRDefault="00D71B2D" w:rsidP="0059321A">
                        <w:pPr>
                          <w:widowControl/>
                          <w:suppressAutoHyphens w:val="0"/>
                          <w:rPr>
                            <w:rFonts w:ascii="Times New Roman" w:eastAsia="Times New Roman" w:hAnsi="Times New Roman"/>
                            <w:b/>
                            <w:bCs/>
                            <w:kern w:val="0"/>
                            <w:sz w:val="21"/>
                            <w:szCs w:val="21"/>
                            <w:lang w:eastAsia="it-IT"/>
                          </w:rPr>
                        </w:pPr>
                      </w:p>
                      <w:p w:rsidR="00D71B2D" w:rsidRPr="00701D05" w:rsidRDefault="00D71B2D" w:rsidP="0059321A">
                        <w:pPr>
                          <w:widowControl/>
                          <w:suppressAutoHyphens w:val="0"/>
                          <w:rPr>
                            <w:rFonts w:ascii="Times New Roman" w:eastAsia="Times New Roman" w:hAnsi="Times New Roman"/>
                            <w:b/>
                            <w:bCs/>
                            <w:kern w:val="0"/>
                            <w:sz w:val="21"/>
                            <w:szCs w:val="21"/>
                            <w:lang w:eastAsia="it-IT"/>
                          </w:rPr>
                        </w:pPr>
                      </w:p>
                      <w:p w:rsidR="00D71B2D" w:rsidRPr="00701D05" w:rsidRDefault="00D71B2D" w:rsidP="0059321A">
                        <w:pPr>
                          <w:widowControl/>
                          <w:suppressAutoHyphens w:val="0"/>
                          <w:rPr>
                            <w:rFonts w:ascii="Times New Roman" w:eastAsia="Times New Roman" w:hAnsi="Times New Roman"/>
                            <w:b/>
                            <w:bCs/>
                            <w:kern w:val="0"/>
                            <w:sz w:val="21"/>
                            <w:szCs w:val="21"/>
                            <w:lang w:eastAsia="it-IT"/>
                          </w:rPr>
                        </w:pPr>
                      </w:p>
                      <w:p w:rsidR="00D71B2D" w:rsidRPr="00701D05" w:rsidRDefault="00D71B2D" w:rsidP="0059321A">
                        <w:pPr>
                          <w:widowControl/>
                          <w:suppressAutoHyphens w:val="0"/>
                          <w:rPr>
                            <w:rFonts w:ascii="Times New Roman" w:eastAsia="Times New Roman" w:hAnsi="Times New Roman"/>
                            <w:b/>
                            <w:bCs/>
                            <w:kern w:val="0"/>
                            <w:sz w:val="21"/>
                            <w:szCs w:val="21"/>
                            <w:lang w:eastAsia="it-IT"/>
                          </w:rPr>
                        </w:pPr>
                      </w:p>
                      <w:p w:rsidR="00D71B2D" w:rsidRPr="00701D05" w:rsidRDefault="00D71B2D" w:rsidP="0059321A">
                        <w:pPr>
                          <w:widowControl/>
                          <w:suppressAutoHyphens w:val="0"/>
                          <w:rPr>
                            <w:rFonts w:ascii="Times New Roman" w:eastAsia="Times New Roman" w:hAnsi="Times New Roman"/>
                            <w:b/>
                            <w:bCs/>
                            <w:kern w:val="0"/>
                            <w:sz w:val="21"/>
                            <w:szCs w:val="21"/>
                            <w:lang w:eastAsia="it-IT"/>
                          </w:rPr>
                        </w:pPr>
                      </w:p>
                      <w:tbl>
                        <w:tblPr>
                          <w:tblpPr w:leftFromText="141" w:rightFromText="141" w:vertAnchor="text" w:horzAnchor="page" w:tblpX="5398" w:tblpY="-87"/>
                          <w:tblOverlap w:val="never"/>
                          <w:tblW w:w="0" w:type="auto"/>
                          <w:tblCellSpacing w:w="15" w:type="dxa"/>
                          <w:tblCellMar>
                            <w:left w:w="0" w:type="dxa"/>
                            <w:right w:w="0" w:type="dxa"/>
                          </w:tblCellMar>
                          <w:tblLook w:val="04A0" w:firstRow="1" w:lastRow="0" w:firstColumn="1" w:lastColumn="0" w:noHBand="0" w:noVBand="1"/>
                        </w:tblPr>
                        <w:tblGrid>
                          <w:gridCol w:w="1218"/>
                          <w:gridCol w:w="742"/>
                          <w:gridCol w:w="687"/>
                        </w:tblGrid>
                        <w:tr w:rsidR="00172463" w:rsidRPr="00701D05" w:rsidTr="00172463">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172463" w:rsidRPr="00701D05" w:rsidTr="00AF53F6">
                                <w:trPr>
                                  <w:tblCellSpacing w:w="0" w:type="dxa"/>
                                  <w:jc w:val="center"/>
                                </w:trPr>
                                <w:tc>
                                  <w:tcPr>
                                    <w:tcW w:w="0" w:type="auto"/>
                                    <w:vAlign w:val="bottom"/>
                                    <w:hideMark/>
                                  </w:tcPr>
                                  <w:p w:rsidR="00172463" w:rsidRPr="00701D05" w:rsidRDefault="00172463" w:rsidP="00AF53F6">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32%</w:t>
                                    </w:r>
                                  </w:p>
                                </w:tc>
                              </w:tr>
                              <w:tr w:rsidR="00172463" w:rsidRPr="00701D05" w:rsidTr="00AF53F6">
                                <w:trPr>
                                  <w:trHeight w:val="480"/>
                                  <w:tblCellSpacing w:w="0" w:type="dxa"/>
                                  <w:jc w:val="center"/>
                                </w:trPr>
                                <w:tc>
                                  <w:tcPr>
                                    <w:tcW w:w="0" w:type="auto"/>
                                    <w:shd w:val="clear" w:color="auto" w:fill="C0D0C0"/>
                                    <w:vAlign w:val="bottom"/>
                                    <w:hideMark/>
                                  </w:tcPr>
                                  <w:p w:rsidR="00172463" w:rsidRPr="00701D05" w:rsidRDefault="00172463" w:rsidP="00AF53F6">
                                    <w:pPr>
                                      <w:widowControl/>
                                      <w:suppressAutoHyphens w:val="0"/>
                                      <w:jc w:val="center"/>
                                      <w:rPr>
                                        <w:rFonts w:ascii="Times New Roman" w:eastAsia="Times New Roman" w:hAnsi="Times New Roman"/>
                                        <w:kern w:val="0"/>
                                        <w:sz w:val="21"/>
                                        <w:szCs w:val="21"/>
                                        <w:lang w:eastAsia="it-IT"/>
                                      </w:rPr>
                                    </w:pPr>
                                  </w:p>
                                </w:tc>
                              </w:tr>
                            </w:tbl>
                            <w:p w:rsidR="00172463" w:rsidRPr="00701D05" w:rsidRDefault="00172463" w:rsidP="00AF53F6">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72463" w:rsidRPr="00701D05" w:rsidTr="00AF53F6">
                                <w:trPr>
                                  <w:tblCellSpacing w:w="0" w:type="dxa"/>
                                  <w:jc w:val="center"/>
                                </w:trPr>
                                <w:tc>
                                  <w:tcPr>
                                    <w:tcW w:w="0" w:type="auto"/>
                                    <w:vAlign w:val="bottom"/>
                                    <w:hideMark/>
                                  </w:tcPr>
                                  <w:p w:rsidR="00172463" w:rsidRPr="00701D05" w:rsidRDefault="00172463" w:rsidP="00AF53F6">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8%</w:t>
                                    </w:r>
                                  </w:p>
                                </w:tc>
                              </w:tr>
                              <w:tr w:rsidR="00172463" w:rsidRPr="00701D05" w:rsidTr="00AF53F6">
                                <w:trPr>
                                  <w:trHeight w:val="120"/>
                                  <w:tblCellSpacing w:w="0" w:type="dxa"/>
                                  <w:jc w:val="center"/>
                                </w:trPr>
                                <w:tc>
                                  <w:tcPr>
                                    <w:tcW w:w="0" w:type="auto"/>
                                    <w:shd w:val="clear" w:color="auto" w:fill="C0D0C0"/>
                                    <w:vAlign w:val="bottom"/>
                                    <w:hideMark/>
                                  </w:tcPr>
                                  <w:p w:rsidR="00172463" w:rsidRPr="00701D05" w:rsidRDefault="00172463" w:rsidP="00AF53F6">
                                    <w:pPr>
                                      <w:widowControl/>
                                      <w:suppressAutoHyphens w:val="0"/>
                                      <w:jc w:val="center"/>
                                      <w:rPr>
                                        <w:rFonts w:ascii="Times New Roman" w:eastAsia="Times New Roman" w:hAnsi="Times New Roman"/>
                                        <w:kern w:val="0"/>
                                        <w:sz w:val="12"/>
                                        <w:szCs w:val="21"/>
                                        <w:lang w:eastAsia="it-IT"/>
                                      </w:rPr>
                                    </w:pPr>
                                  </w:p>
                                </w:tc>
                              </w:tr>
                            </w:tbl>
                            <w:p w:rsidR="00172463" w:rsidRPr="00701D05" w:rsidRDefault="00172463" w:rsidP="00AF53F6">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172463" w:rsidRPr="00701D05" w:rsidTr="00AF53F6">
                                <w:trPr>
                                  <w:tblCellSpacing w:w="0" w:type="dxa"/>
                                  <w:jc w:val="center"/>
                                </w:trPr>
                                <w:tc>
                                  <w:tcPr>
                                    <w:tcW w:w="0" w:type="auto"/>
                                    <w:vAlign w:val="bottom"/>
                                    <w:hideMark/>
                                  </w:tcPr>
                                  <w:p w:rsidR="00172463" w:rsidRPr="00701D05" w:rsidRDefault="00172463" w:rsidP="00AF53F6">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60%</w:t>
                                    </w:r>
                                  </w:p>
                                </w:tc>
                              </w:tr>
                              <w:tr w:rsidR="00172463" w:rsidRPr="00701D05" w:rsidTr="00AF53F6">
                                <w:trPr>
                                  <w:trHeight w:val="900"/>
                                  <w:tblCellSpacing w:w="0" w:type="dxa"/>
                                  <w:jc w:val="center"/>
                                </w:trPr>
                                <w:tc>
                                  <w:tcPr>
                                    <w:tcW w:w="0" w:type="auto"/>
                                    <w:shd w:val="clear" w:color="auto" w:fill="C0D0C0"/>
                                    <w:vAlign w:val="bottom"/>
                                    <w:hideMark/>
                                  </w:tcPr>
                                  <w:p w:rsidR="00172463" w:rsidRPr="00701D05" w:rsidRDefault="00172463" w:rsidP="00AF53F6">
                                    <w:pPr>
                                      <w:widowControl/>
                                      <w:suppressAutoHyphens w:val="0"/>
                                      <w:jc w:val="center"/>
                                      <w:rPr>
                                        <w:rFonts w:ascii="Times New Roman" w:eastAsia="Times New Roman" w:hAnsi="Times New Roman"/>
                                        <w:kern w:val="0"/>
                                        <w:sz w:val="21"/>
                                        <w:szCs w:val="21"/>
                                        <w:lang w:eastAsia="it-IT"/>
                                      </w:rPr>
                                    </w:pPr>
                                  </w:p>
                                </w:tc>
                              </w:tr>
                            </w:tbl>
                            <w:p w:rsidR="00172463" w:rsidRPr="00701D05" w:rsidRDefault="00172463" w:rsidP="00AF53F6">
                              <w:pPr>
                                <w:widowControl/>
                                <w:suppressAutoHyphens w:val="0"/>
                                <w:jc w:val="center"/>
                                <w:rPr>
                                  <w:rFonts w:ascii="Times New Roman" w:eastAsia="Times New Roman" w:hAnsi="Times New Roman"/>
                                  <w:kern w:val="0"/>
                                  <w:sz w:val="21"/>
                                  <w:szCs w:val="21"/>
                                  <w:lang w:eastAsia="it-IT"/>
                                </w:rPr>
                              </w:pPr>
                            </w:p>
                          </w:tc>
                        </w:tr>
                        <w:tr w:rsidR="00172463" w:rsidRPr="00701D05" w:rsidTr="00172463">
                          <w:trPr>
                            <w:tblCellSpacing w:w="15" w:type="dxa"/>
                          </w:trPr>
                          <w:tc>
                            <w:tcPr>
                              <w:tcW w:w="0" w:type="auto"/>
                              <w:shd w:val="clear" w:color="auto" w:fill="E0E0E0"/>
                              <w:vAlign w:val="center"/>
                              <w:hideMark/>
                            </w:tcPr>
                            <w:p w:rsidR="00172463" w:rsidRPr="00701D05" w:rsidRDefault="00172463" w:rsidP="00AF53F6">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8</w:t>
                              </w:r>
                            </w:p>
                          </w:tc>
                          <w:tc>
                            <w:tcPr>
                              <w:tcW w:w="0" w:type="auto"/>
                              <w:shd w:val="clear" w:color="auto" w:fill="E0E0E0"/>
                              <w:vAlign w:val="center"/>
                              <w:hideMark/>
                            </w:tcPr>
                            <w:p w:rsidR="00172463" w:rsidRPr="00701D05" w:rsidRDefault="00172463" w:rsidP="00AF53F6">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2</w:t>
                              </w:r>
                            </w:p>
                          </w:tc>
                          <w:tc>
                            <w:tcPr>
                              <w:tcW w:w="0" w:type="auto"/>
                              <w:shd w:val="clear" w:color="auto" w:fill="E0E0E0"/>
                              <w:vAlign w:val="center"/>
                              <w:hideMark/>
                            </w:tcPr>
                            <w:p w:rsidR="00172463" w:rsidRPr="00701D05" w:rsidRDefault="00172463" w:rsidP="00AF53F6">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15</w:t>
                              </w:r>
                            </w:p>
                          </w:tc>
                        </w:tr>
                        <w:tr w:rsidR="00172463" w:rsidRPr="00701D05" w:rsidTr="00172463">
                          <w:trPr>
                            <w:tblCellSpacing w:w="15" w:type="dxa"/>
                          </w:trPr>
                          <w:tc>
                            <w:tcPr>
                              <w:tcW w:w="0" w:type="auto"/>
                              <w:shd w:val="clear" w:color="auto" w:fill="E0E0E0"/>
                              <w:vAlign w:val="center"/>
                              <w:hideMark/>
                            </w:tcPr>
                            <w:p w:rsidR="00172463" w:rsidRPr="00701D05" w:rsidRDefault="00172463" w:rsidP="00AF53F6">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 xml:space="preserve">Più di due </w:t>
                              </w:r>
                              <w:r w:rsidRPr="00701D05">
                                <w:rPr>
                                  <w:rFonts w:ascii="Times New Roman" w:eastAsia="Times New Roman" w:hAnsi="Times New Roman"/>
                                  <w:kern w:val="0"/>
                                  <w:sz w:val="21"/>
                                  <w:szCs w:val="21"/>
                                  <w:lang w:eastAsia="it-IT"/>
                                </w:rPr>
                                <w:t>ore</w:t>
                              </w:r>
                            </w:p>
                          </w:tc>
                          <w:tc>
                            <w:tcPr>
                              <w:tcW w:w="0" w:type="auto"/>
                              <w:shd w:val="clear" w:color="auto" w:fill="E0E0E0"/>
                              <w:vAlign w:val="center"/>
                              <w:hideMark/>
                            </w:tcPr>
                            <w:p w:rsidR="00172463" w:rsidRPr="00701D05" w:rsidRDefault="00172463" w:rsidP="00AF53F6">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Nessuna</w:t>
                              </w:r>
                            </w:p>
                          </w:tc>
                          <w:tc>
                            <w:tcPr>
                              <w:tcW w:w="0" w:type="auto"/>
                              <w:shd w:val="clear" w:color="auto" w:fill="E0E0E0"/>
                              <w:vAlign w:val="center"/>
                              <w:hideMark/>
                            </w:tcPr>
                            <w:p w:rsidR="00172463" w:rsidRPr="00701D05" w:rsidRDefault="00172463" w:rsidP="00AF53F6">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1 /2 ore</w:t>
                              </w:r>
                            </w:p>
                          </w:tc>
                        </w:tr>
                      </w:tbl>
                      <w:p w:rsidR="00D71B2D" w:rsidRPr="00701D05" w:rsidRDefault="00B47ABA" w:rsidP="00D71B2D">
                        <w:pPr>
                          <w:widowControl/>
                          <w:suppressAutoHyphens w:val="0"/>
                          <w:rPr>
                            <w:rFonts w:ascii="Times New Roman" w:eastAsia="Times New Roman" w:hAnsi="Times New Roman"/>
                            <w:b/>
                            <w:bCs/>
                            <w:kern w:val="0"/>
                            <w:sz w:val="21"/>
                            <w:szCs w:val="21"/>
                            <w:lang w:eastAsia="it-IT"/>
                          </w:rPr>
                        </w:pPr>
                        <w:r>
                          <w:rPr>
                            <w:rFonts w:ascii="Times New Roman" w:eastAsia="Times New Roman" w:hAnsi="Times New Roman"/>
                            <w:b/>
                            <w:bCs/>
                            <w:kern w:val="0"/>
                            <w:sz w:val="21"/>
                            <w:szCs w:val="21"/>
                            <w:lang w:eastAsia="it-IT"/>
                          </w:rPr>
                          <w:t>d</w:t>
                        </w:r>
                        <w:r w:rsidR="00D71B2D" w:rsidRPr="00701D05">
                          <w:rPr>
                            <w:rFonts w:ascii="Times New Roman" w:eastAsia="Times New Roman" w:hAnsi="Times New Roman"/>
                            <w:b/>
                            <w:bCs/>
                            <w:kern w:val="0"/>
                            <w:sz w:val="21"/>
                            <w:szCs w:val="21"/>
                            <w:lang w:eastAsia="it-IT"/>
                          </w:rPr>
                          <w:t>5</w:t>
                        </w:r>
                      </w:p>
                      <w:p w:rsidR="00D71B2D" w:rsidRPr="00701D05" w:rsidRDefault="00D71B2D" w:rsidP="00D71B2D">
                        <w:pPr>
                          <w:widowControl/>
                          <w:suppressAutoHyphens w:val="0"/>
                          <w:rPr>
                            <w:rFonts w:ascii="Times New Roman" w:eastAsia="Times New Roman" w:hAnsi="Times New Roman"/>
                            <w:b/>
                            <w:bCs/>
                            <w:kern w:val="0"/>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85"/>
                          <w:gridCol w:w="715"/>
                          <w:gridCol w:w="624"/>
                          <w:gridCol w:w="715"/>
                          <w:gridCol w:w="640"/>
                          <w:gridCol w:w="897"/>
                        </w:tblGrid>
                        <w:tr w:rsidR="005E29A7" w:rsidRPr="00701D05" w:rsidTr="0059321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1B2D" w:rsidRPr="00701D05" w:rsidRDefault="00D71B2D" w:rsidP="0059321A">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71B2D" w:rsidRPr="00701D05" w:rsidRDefault="00D71B2D" w:rsidP="0059321A">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15"/>
                                  <w:szCs w:val="15"/>
                                  <w:lang w:eastAsia="it-IT"/>
                                </w:rPr>
                                <w:t>Frequenza</w:t>
                              </w:r>
                              <w:r w:rsidRPr="00701D05">
                                <w:rPr>
                                  <w:rFonts w:ascii="Times New Roman" w:eastAsia="Times New Roman" w:hAnsi="Times New Roman"/>
                                  <w:kern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71B2D" w:rsidRPr="00701D05" w:rsidRDefault="00D71B2D" w:rsidP="0059321A">
                              <w:pPr>
                                <w:widowControl/>
                                <w:suppressAutoHyphens w:val="0"/>
                                <w:rPr>
                                  <w:rFonts w:ascii="Times New Roman" w:eastAsia="Times New Roman" w:hAnsi="Times New Roman"/>
                                  <w:kern w:val="0"/>
                                  <w:sz w:val="21"/>
                                  <w:szCs w:val="21"/>
                                  <w:lang w:eastAsia="it-IT"/>
                                </w:rPr>
                              </w:pPr>
                              <w:proofErr w:type="spellStart"/>
                              <w:r w:rsidRPr="00701D05">
                                <w:rPr>
                                  <w:rFonts w:ascii="Times New Roman" w:eastAsia="Times New Roman" w:hAnsi="Times New Roman"/>
                                  <w:kern w:val="0"/>
                                  <w:sz w:val="15"/>
                                  <w:szCs w:val="15"/>
                                  <w:lang w:eastAsia="it-IT"/>
                                </w:rPr>
                                <w:t>Percent</w:t>
                              </w:r>
                              <w:proofErr w:type="spellEnd"/>
                              <w:r w:rsidRPr="00701D05">
                                <w:rPr>
                                  <w:rFonts w:ascii="Times New Roman" w:eastAsia="Times New Roman" w:hAnsi="Times New Roman"/>
                                  <w:kern w:val="0"/>
                                  <w:sz w:val="15"/>
                                  <w:szCs w:val="15"/>
                                  <w:lang w:eastAsia="it-IT"/>
                                </w:rPr>
                                <w:t>.</w:t>
                              </w:r>
                              <w:r w:rsidRPr="00701D05">
                                <w:rPr>
                                  <w:rFonts w:ascii="Times New Roman" w:eastAsia="Times New Roman" w:hAnsi="Times New Roman"/>
                                  <w:kern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71B2D" w:rsidRPr="00701D05" w:rsidRDefault="00D71B2D" w:rsidP="0059321A">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15"/>
                                  <w:szCs w:val="15"/>
                                  <w:lang w:eastAsia="it-IT"/>
                                </w:rPr>
                                <w:t>Frequenza</w:t>
                              </w:r>
                              <w:r w:rsidRPr="00701D05">
                                <w:rPr>
                                  <w:rFonts w:ascii="Times New Roman" w:eastAsia="Times New Roman" w:hAnsi="Times New Roman"/>
                                  <w:kern w:val="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71B2D" w:rsidRPr="00701D05" w:rsidRDefault="00D71B2D" w:rsidP="0059321A">
                              <w:pPr>
                                <w:widowControl/>
                                <w:suppressAutoHyphens w:val="0"/>
                                <w:rPr>
                                  <w:rFonts w:ascii="Times New Roman" w:eastAsia="Times New Roman" w:hAnsi="Times New Roman"/>
                                  <w:kern w:val="0"/>
                                  <w:sz w:val="21"/>
                                  <w:szCs w:val="21"/>
                                  <w:lang w:eastAsia="it-IT"/>
                                </w:rPr>
                              </w:pPr>
                              <w:proofErr w:type="spellStart"/>
                              <w:r w:rsidRPr="00701D05">
                                <w:rPr>
                                  <w:rFonts w:ascii="Times New Roman" w:eastAsia="Times New Roman" w:hAnsi="Times New Roman"/>
                                  <w:kern w:val="0"/>
                                  <w:sz w:val="15"/>
                                  <w:szCs w:val="15"/>
                                  <w:lang w:eastAsia="it-IT"/>
                                </w:rPr>
                                <w:t>Percent</w:t>
                              </w:r>
                              <w:proofErr w:type="spellEnd"/>
                              <w:r w:rsidRPr="00701D05">
                                <w:rPr>
                                  <w:rFonts w:ascii="Times New Roman" w:eastAsia="Times New Roman" w:hAnsi="Times New Roman"/>
                                  <w:kern w:val="0"/>
                                  <w:sz w:val="15"/>
                                  <w:szCs w:val="15"/>
                                  <w:lang w:eastAsia="it-IT"/>
                                </w:rPr>
                                <w:t>.</w:t>
                              </w:r>
                              <w:r w:rsidRPr="00701D05">
                                <w:rPr>
                                  <w:rFonts w:ascii="Times New Roman" w:eastAsia="Times New Roman" w:hAnsi="Times New Roman"/>
                                  <w:kern w:val="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71B2D" w:rsidRPr="00701D05" w:rsidRDefault="00D71B2D" w:rsidP="0059321A">
                              <w:pPr>
                                <w:widowControl/>
                                <w:suppressAutoHyphens w:val="0"/>
                                <w:rPr>
                                  <w:rFonts w:ascii="Times New Roman" w:eastAsia="Times New Roman" w:hAnsi="Times New Roman"/>
                                  <w:kern w:val="0"/>
                                  <w:sz w:val="21"/>
                                  <w:szCs w:val="21"/>
                                  <w:lang w:eastAsia="it-IT"/>
                                </w:rPr>
                              </w:pPr>
                              <w:proofErr w:type="spellStart"/>
                              <w:r w:rsidRPr="00701D05">
                                <w:rPr>
                                  <w:rFonts w:ascii="Times New Roman" w:eastAsia="Times New Roman" w:hAnsi="Times New Roman"/>
                                  <w:kern w:val="0"/>
                                  <w:sz w:val="15"/>
                                  <w:szCs w:val="15"/>
                                  <w:lang w:eastAsia="it-IT"/>
                                </w:rPr>
                                <w:t>Int</w:t>
                              </w:r>
                              <w:proofErr w:type="spellEnd"/>
                              <w:r w:rsidRPr="00701D05">
                                <w:rPr>
                                  <w:rFonts w:ascii="Times New Roman" w:eastAsia="Times New Roman" w:hAnsi="Times New Roman"/>
                                  <w:kern w:val="0"/>
                                  <w:sz w:val="15"/>
                                  <w:szCs w:val="15"/>
                                  <w:lang w:eastAsia="it-IT"/>
                                </w:rPr>
                                <w:t xml:space="preserve">. </w:t>
                              </w:r>
                              <w:proofErr w:type="spellStart"/>
                              <w:r w:rsidRPr="00701D05">
                                <w:rPr>
                                  <w:rFonts w:ascii="Times New Roman" w:eastAsia="Times New Roman" w:hAnsi="Times New Roman"/>
                                  <w:kern w:val="0"/>
                                  <w:sz w:val="15"/>
                                  <w:szCs w:val="15"/>
                                  <w:lang w:eastAsia="it-IT"/>
                                </w:rPr>
                                <w:t>Fid</w:t>
                              </w:r>
                              <w:proofErr w:type="spellEnd"/>
                              <w:r w:rsidRPr="00701D05">
                                <w:rPr>
                                  <w:rFonts w:ascii="Times New Roman" w:eastAsia="Times New Roman" w:hAnsi="Times New Roman"/>
                                  <w:kern w:val="0"/>
                                  <w:sz w:val="15"/>
                                  <w:szCs w:val="15"/>
                                  <w:lang w:eastAsia="it-IT"/>
                                </w:rPr>
                                <w:t>. 95%</w:t>
                              </w:r>
                            </w:p>
                          </w:tc>
                        </w:tr>
                        <w:tr w:rsidR="005E29A7" w:rsidRPr="00701D05" w:rsidTr="0059321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1B2D" w:rsidRPr="00C37DED" w:rsidRDefault="00C37DED" w:rsidP="0059321A">
                              <w:pPr>
                                <w:widowControl/>
                                <w:suppressAutoHyphens w:val="0"/>
                                <w:rPr>
                                  <w:rFonts w:ascii="Times New Roman" w:eastAsia="Times New Roman" w:hAnsi="Times New Roman"/>
                                  <w:b/>
                                  <w:kern w:val="0"/>
                                  <w:sz w:val="21"/>
                                  <w:szCs w:val="21"/>
                                  <w:lang w:eastAsia="it-IT"/>
                                </w:rPr>
                              </w:pPr>
                              <w:r w:rsidRPr="00C37DED">
                                <w:rPr>
                                  <w:rFonts w:ascii="Times New Roman" w:eastAsia="Times New Roman" w:hAnsi="Times New Roman"/>
                                  <w:b/>
                                  <w:kern w:val="0"/>
                                  <w:sz w:val="21"/>
                                  <w:szCs w:val="21"/>
                                  <w:lang w:eastAsia="it-IT"/>
                                </w:rPr>
                                <w:t xml:space="preserve">Più </w:t>
                              </w:r>
                              <w:r w:rsidR="00172463">
                                <w:rPr>
                                  <w:rFonts w:ascii="Times New Roman" w:eastAsia="Times New Roman" w:hAnsi="Times New Roman"/>
                                  <w:b/>
                                  <w:kern w:val="0"/>
                                  <w:sz w:val="21"/>
                                  <w:szCs w:val="21"/>
                                  <w:lang w:eastAsia="it-IT"/>
                                </w:rPr>
                                <w:t>di 2</w:t>
                              </w:r>
                              <w:r>
                                <w:rPr>
                                  <w:rFonts w:ascii="Times New Roman" w:eastAsia="Times New Roman" w:hAnsi="Times New Roman"/>
                                  <w:b/>
                                  <w:kern w:val="0"/>
                                  <w:sz w:val="21"/>
                                  <w:szCs w:val="21"/>
                                  <w:lang w:eastAsia="it-IT"/>
                                </w:rPr>
                                <w:t>ore</w:t>
                              </w:r>
                            </w:p>
                          </w:tc>
                          <w:tc>
                            <w:tcPr>
                              <w:tcW w:w="0" w:type="auto"/>
                              <w:tcBorders>
                                <w:top w:val="outset" w:sz="6" w:space="0" w:color="auto"/>
                                <w:left w:val="outset" w:sz="6" w:space="0" w:color="auto"/>
                                <w:bottom w:val="outset" w:sz="6" w:space="0" w:color="auto"/>
                                <w:right w:val="outset" w:sz="6" w:space="0" w:color="auto"/>
                              </w:tcBorders>
                              <w:vAlign w:val="center"/>
                              <w:hideMark/>
                            </w:tcPr>
                            <w:p w:rsidR="00D71B2D" w:rsidRPr="00701D05" w:rsidRDefault="00D71B2D" w:rsidP="0059321A">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71B2D" w:rsidRPr="00701D05" w:rsidRDefault="00D71B2D" w:rsidP="0059321A">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D71B2D" w:rsidRPr="00701D05" w:rsidRDefault="00D71B2D" w:rsidP="0059321A">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71B2D" w:rsidRPr="00701D05" w:rsidRDefault="00D71B2D" w:rsidP="0059321A">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D71B2D" w:rsidRPr="00701D05" w:rsidRDefault="00D71B2D" w:rsidP="0059321A">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15"/>
                                  <w:szCs w:val="15"/>
                                  <w:lang w:eastAsia="it-IT"/>
                                </w:rPr>
                                <w:t>12%:52%</w:t>
                              </w:r>
                            </w:p>
                          </w:tc>
                        </w:tr>
                        <w:tr w:rsidR="005E29A7" w:rsidRPr="00701D05" w:rsidTr="0059321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1B2D" w:rsidRPr="00172463" w:rsidRDefault="005F4021" w:rsidP="0059321A">
                              <w:pPr>
                                <w:widowControl/>
                                <w:suppressAutoHyphens w:val="0"/>
                                <w:rPr>
                                  <w:rFonts w:ascii="Times New Roman" w:eastAsia="Times New Roman" w:hAnsi="Times New Roman"/>
                                  <w:b/>
                                  <w:kern w:val="0"/>
                                  <w:sz w:val="21"/>
                                  <w:szCs w:val="21"/>
                                  <w:lang w:eastAsia="it-IT"/>
                                </w:rPr>
                              </w:pPr>
                              <w:r w:rsidRPr="00172463">
                                <w:rPr>
                                  <w:rFonts w:ascii="Times New Roman" w:eastAsia="Times New Roman" w:hAnsi="Times New Roman"/>
                                  <w:b/>
                                  <w:kern w:val="0"/>
                                  <w:sz w:val="21"/>
                                  <w:szCs w:val="21"/>
                                  <w:lang w:eastAsia="it-IT"/>
                                </w:rPr>
                                <w:t>N</w:t>
                              </w:r>
                              <w:r w:rsidR="00172463" w:rsidRPr="00172463">
                                <w:rPr>
                                  <w:rFonts w:ascii="Times New Roman" w:eastAsia="Times New Roman" w:hAnsi="Times New Roman"/>
                                  <w:b/>
                                  <w:kern w:val="0"/>
                                  <w:sz w:val="21"/>
                                  <w:szCs w:val="21"/>
                                  <w:lang w:eastAsia="it-IT"/>
                                </w:rPr>
                                <w:t>essuna</w:t>
                              </w:r>
                            </w:p>
                          </w:tc>
                          <w:tc>
                            <w:tcPr>
                              <w:tcW w:w="0" w:type="auto"/>
                              <w:tcBorders>
                                <w:top w:val="outset" w:sz="6" w:space="0" w:color="auto"/>
                                <w:left w:val="outset" w:sz="6" w:space="0" w:color="auto"/>
                                <w:bottom w:val="outset" w:sz="6" w:space="0" w:color="auto"/>
                                <w:right w:val="outset" w:sz="6" w:space="0" w:color="auto"/>
                              </w:tcBorders>
                              <w:vAlign w:val="center"/>
                              <w:hideMark/>
                            </w:tcPr>
                            <w:p w:rsidR="00D71B2D" w:rsidRPr="00701D05" w:rsidRDefault="00D71B2D" w:rsidP="0059321A">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71B2D" w:rsidRPr="00701D05" w:rsidRDefault="00D71B2D" w:rsidP="0059321A">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71B2D" w:rsidRPr="00701D05" w:rsidRDefault="000C357C" w:rsidP="0059321A">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71B2D" w:rsidRPr="00701D05" w:rsidRDefault="000C357C" w:rsidP="0059321A">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8</w:t>
                              </w:r>
                              <w:r w:rsidR="00D71B2D" w:rsidRPr="00701D05">
                                <w:rPr>
                                  <w:rFonts w:ascii="Times New Roman" w:eastAsia="Times New Roman" w:hAnsi="Times New Roman"/>
                                  <w:kern w:val="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71B2D" w:rsidRPr="00701D05" w:rsidRDefault="00D71B2D" w:rsidP="0059321A">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15"/>
                                  <w:szCs w:val="15"/>
                                  <w:lang w:eastAsia="it-IT"/>
                                </w:rPr>
                                <w:t>0%:24%</w:t>
                              </w:r>
                            </w:p>
                          </w:tc>
                        </w:tr>
                        <w:tr w:rsidR="005E29A7" w:rsidRPr="00701D05" w:rsidTr="0059321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71B2D" w:rsidRPr="00701D05" w:rsidRDefault="00C37DED" w:rsidP="0059321A">
                              <w:pPr>
                                <w:widowControl/>
                                <w:suppressAutoHyphens w:val="0"/>
                                <w:rPr>
                                  <w:rFonts w:ascii="Times New Roman" w:eastAsia="Times New Roman" w:hAnsi="Times New Roman"/>
                                  <w:b/>
                                  <w:kern w:val="0"/>
                                  <w:sz w:val="21"/>
                                  <w:szCs w:val="21"/>
                                  <w:lang w:eastAsia="it-IT"/>
                                </w:rPr>
                              </w:pPr>
                              <w:r>
                                <w:rPr>
                                  <w:rFonts w:ascii="Times New Roman" w:eastAsia="Times New Roman" w:hAnsi="Times New Roman"/>
                                  <w:b/>
                                  <w:kern w:val="0"/>
                                  <w:sz w:val="21"/>
                                  <w:szCs w:val="21"/>
                                  <w:lang w:eastAsia="it-IT"/>
                                </w:rPr>
                                <w:t>1/2 ore</w:t>
                              </w:r>
                            </w:p>
                          </w:tc>
                          <w:tc>
                            <w:tcPr>
                              <w:tcW w:w="0" w:type="auto"/>
                              <w:tcBorders>
                                <w:top w:val="outset" w:sz="6" w:space="0" w:color="auto"/>
                                <w:left w:val="outset" w:sz="6" w:space="0" w:color="auto"/>
                                <w:bottom w:val="outset" w:sz="6" w:space="0" w:color="auto"/>
                                <w:right w:val="outset" w:sz="6" w:space="0" w:color="auto"/>
                              </w:tcBorders>
                              <w:vAlign w:val="center"/>
                              <w:hideMark/>
                            </w:tcPr>
                            <w:p w:rsidR="00D71B2D" w:rsidRPr="00701D05" w:rsidRDefault="00D71B2D" w:rsidP="0059321A">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D71B2D" w:rsidRPr="00701D05" w:rsidRDefault="00D71B2D" w:rsidP="0059321A">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D71B2D" w:rsidRPr="00701D05" w:rsidRDefault="00B47ABA" w:rsidP="0059321A">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1</w:t>
                              </w:r>
                              <w:r w:rsidR="00D71B2D" w:rsidRPr="00701D05">
                                <w:rPr>
                                  <w:rFonts w:ascii="Times New Roman" w:eastAsia="Times New Roman" w:hAnsi="Times New Roman"/>
                                  <w:kern w:val="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71B2D" w:rsidRPr="00701D05" w:rsidRDefault="00B47ABA" w:rsidP="0059321A">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6</w:t>
                              </w:r>
                              <w:r w:rsidR="00D71B2D" w:rsidRPr="00701D05">
                                <w:rPr>
                                  <w:rFonts w:ascii="Times New Roman" w:eastAsia="Times New Roman" w:hAnsi="Times New Roman"/>
                                  <w:kern w:val="0"/>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71B2D" w:rsidRPr="00701D05" w:rsidRDefault="00D71B2D" w:rsidP="0059321A">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15"/>
                                  <w:szCs w:val="15"/>
                                  <w:lang w:eastAsia="it-IT"/>
                                </w:rPr>
                                <w:t>40%:80%</w:t>
                              </w:r>
                            </w:p>
                          </w:tc>
                        </w:tr>
                      </w:tbl>
                      <w:p w:rsidR="00D71B2D" w:rsidRPr="00701D05" w:rsidRDefault="00D71B2D" w:rsidP="00D71B2D">
                        <w:pPr>
                          <w:widowControl/>
                          <w:suppressAutoHyphens w:val="0"/>
                          <w:rPr>
                            <w:rFonts w:ascii="Times New Roman" w:eastAsia="Times New Roman" w:hAnsi="Times New Roman"/>
                            <w:b/>
                            <w:bCs/>
                            <w:kern w:val="0"/>
                            <w:sz w:val="21"/>
                            <w:szCs w:val="21"/>
                            <w:lang w:eastAsia="it-IT"/>
                          </w:rPr>
                        </w:pPr>
                        <w:r w:rsidRPr="00701D05">
                          <w:rPr>
                            <w:rFonts w:ascii="Times New Roman" w:eastAsia="Times New Roman" w:hAnsi="Times New Roman"/>
                            <w:b/>
                            <w:bCs/>
                            <w:kern w:val="0"/>
                            <w:sz w:val="21"/>
                            <w:szCs w:val="21"/>
                            <w:lang w:eastAsia="it-IT"/>
                          </w:rPr>
                          <w:t xml:space="preserve">                                                                                                                                    </w:t>
                        </w:r>
                      </w:p>
                      <w:p w:rsidR="00D71B2D" w:rsidRPr="00701D05" w:rsidRDefault="00D71B2D" w:rsidP="007C6C52">
                        <w:pPr>
                          <w:widowControl/>
                          <w:tabs>
                            <w:tab w:val="left" w:pos="1021"/>
                          </w:tabs>
                          <w:suppressAutoHyphens w:val="0"/>
                          <w:rPr>
                            <w:rFonts w:ascii="Times New Roman" w:eastAsia="Times New Roman" w:hAnsi="Times New Roman"/>
                            <w:bCs/>
                            <w:kern w:val="0"/>
                            <w:sz w:val="21"/>
                            <w:szCs w:val="21"/>
                            <w:lang w:eastAsia="it-IT"/>
                          </w:rPr>
                        </w:pPr>
                        <w:r w:rsidRPr="00701D05">
                          <w:rPr>
                            <w:rFonts w:ascii="Times New Roman" w:eastAsia="Times New Roman" w:hAnsi="Times New Roman"/>
                            <w:bCs/>
                            <w:kern w:val="0"/>
                            <w:sz w:val="21"/>
                            <w:szCs w:val="21"/>
                            <w:lang w:eastAsia="it-IT"/>
                          </w:rPr>
                          <w:t>Campione:</w:t>
                        </w:r>
                        <w:r w:rsidRPr="00701D05">
                          <w:rPr>
                            <w:rFonts w:ascii="Times New Roman" w:eastAsia="Times New Roman" w:hAnsi="Times New Roman"/>
                            <w:bCs/>
                            <w:kern w:val="0"/>
                            <w:sz w:val="21"/>
                            <w:szCs w:val="21"/>
                            <w:lang w:eastAsia="it-IT"/>
                          </w:rPr>
                          <w:br/>
                          <w:t>Numero di casi= 25</w:t>
                        </w:r>
                        <w:r w:rsidRPr="00701D05">
                          <w:rPr>
                            <w:rFonts w:ascii="Times New Roman" w:eastAsia="Times New Roman" w:hAnsi="Times New Roman"/>
                            <w:bCs/>
                            <w:kern w:val="0"/>
                            <w:sz w:val="21"/>
                            <w:szCs w:val="21"/>
                            <w:lang w:eastAsia="it-IT"/>
                          </w:rPr>
                          <w:br/>
                          <w:t>Indici di tendenza centrale:</w:t>
                        </w:r>
                        <w:r w:rsidRPr="00701D05">
                          <w:rPr>
                            <w:rFonts w:ascii="Times New Roman" w:eastAsia="Times New Roman" w:hAnsi="Times New Roman"/>
                            <w:bCs/>
                            <w:kern w:val="0"/>
                            <w:sz w:val="21"/>
                            <w:szCs w:val="21"/>
                            <w:lang w:eastAsia="it-IT"/>
                          </w:rPr>
                          <w:br/>
                          <w:t>Moda = nessuna</w:t>
                        </w:r>
                        <w:r w:rsidRPr="00701D05">
                          <w:rPr>
                            <w:rFonts w:ascii="Times New Roman" w:eastAsia="Times New Roman" w:hAnsi="Times New Roman"/>
                            <w:bCs/>
                            <w:kern w:val="0"/>
                            <w:sz w:val="21"/>
                            <w:szCs w:val="21"/>
                            <w:lang w:eastAsia="it-IT"/>
                          </w:rPr>
                          <w:br/>
                          <w:t>Mediana = nessuna</w:t>
                        </w:r>
                        <w:r w:rsidRPr="00701D05">
                          <w:rPr>
                            <w:rFonts w:ascii="Times New Roman" w:eastAsia="Times New Roman" w:hAnsi="Times New Roman"/>
                            <w:bCs/>
                            <w:kern w:val="0"/>
                            <w:sz w:val="21"/>
                            <w:szCs w:val="21"/>
                            <w:lang w:eastAsia="it-IT"/>
                          </w:rPr>
                          <w:br/>
                          <w:t>Indici di dispersione:</w:t>
                        </w:r>
                        <w:r w:rsidRPr="00701D05">
                          <w:rPr>
                            <w:rFonts w:ascii="Times New Roman" w:eastAsia="Times New Roman" w:hAnsi="Times New Roman"/>
                            <w:bCs/>
                            <w:kern w:val="0"/>
                            <w:sz w:val="21"/>
                            <w:szCs w:val="21"/>
                            <w:lang w:eastAsia="it-IT"/>
                          </w:rPr>
                          <w:br/>
                          <w:t xml:space="preserve">Squilibrio = 0.47 </w:t>
                        </w:r>
                      </w:p>
                      <w:p w:rsidR="00D71B2D" w:rsidRPr="00701D05" w:rsidRDefault="00D71B2D" w:rsidP="00D71B2D">
                        <w:pPr>
                          <w:widowControl/>
                          <w:suppressAutoHyphens w:val="0"/>
                          <w:rPr>
                            <w:rFonts w:ascii="Times New Roman" w:eastAsia="Times New Roman" w:hAnsi="Times New Roman"/>
                            <w:b/>
                            <w:bCs/>
                            <w:kern w:val="0"/>
                            <w:sz w:val="21"/>
                            <w:szCs w:val="21"/>
                            <w:lang w:eastAsia="it-IT"/>
                          </w:rPr>
                        </w:pPr>
                      </w:p>
                      <w:p w:rsidR="00D71B2D" w:rsidRPr="00701D05" w:rsidRDefault="00D71B2D" w:rsidP="00D71B2D">
                        <w:pPr>
                          <w:widowControl/>
                          <w:suppressAutoHyphens w:val="0"/>
                          <w:rPr>
                            <w:rFonts w:ascii="Times New Roman" w:eastAsia="Times New Roman" w:hAnsi="Times New Roman"/>
                            <w:b/>
                            <w:bCs/>
                            <w:kern w:val="0"/>
                            <w:sz w:val="21"/>
                            <w:szCs w:val="21"/>
                            <w:lang w:eastAsia="it-IT"/>
                          </w:rPr>
                        </w:pPr>
                      </w:p>
                      <w:p w:rsidR="00D71B2D" w:rsidRPr="00701D05" w:rsidRDefault="00D71B2D" w:rsidP="00D71B2D">
                        <w:pPr>
                          <w:widowControl/>
                          <w:suppressAutoHyphens w:val="0"/>
                          <w:rPr>
                            <w:rFonts w:ascii="Times New Roman" w:eastAsia="Times New Roman" w:hAnsi="Times New Roman"/>
                            <w:b/>
                            <w:bCs/>
                            <w:kern w:val="0"/>
                            <w:sz w:val="21"/>
                            <w:szCs w:val="21"/>
                            <w:lang w:eastAsia="it-IT"/>
                          </w:rPr>
                        </w:pPr>
                      </w:p>
                      <w:p w:rsidR="00D71B2D" w:rsidRPr="00701D05" w:rsidRDefault="00D71B2D" w:rsidP="00D71B2D">
                        <w:pPr>
                          <w:widowControl/>
                          <w:suppressAutoHyphens w:val="0"/>
                          <w:rPr>
                            <w:rFonts w:ascii="Times New Roman" w:eastAsia="Times New Roman" w:hAnsi="Times New Roman"/>
                            <w:b/>
                            <w:bCs/>
                            <w:kern w:val="0"/>
                            <w:sz w:val="21"/>
                            <w:szCs w:val="21"/>
                            <w:lang w:eastAsia="it-IT"/>
                          </w:rPr>
                        </w:pPr>
                      </w:p>
                      <w:tbl>
                        <w:tblPr>
                          <w:tblpPr w:leftFromText="141" w:rightFromText="141" w:vertAnchor="text" w:horzAnchor="margin" w:tblpY="-146"/>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4716"/>
                          <w:gridCol w:w="2519"/>
                        </w:tblGrid>
                        <w:tr w:rsidR="00AF53F6" w:rsidRPr="00701D05" w:rsidTr="00AF53F6">
                          <w:trPr>
                            <w:tblCellSpacing w:w="15" w:type="dxa"/>
                          </w:trPr>
                          <w:tc>
                            <w:tcPr>
                              <w:tcW w:w="4671" w:type="dxa"/>
                              <w:hideMark/>
                            </w:tcPr>
                            <w:p w:rsidR="00AF53F6" w:rsidRPr="00701D05" w:rsidRDefault="00AF53F6" w:rsidP="00AF53F6">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b/>
                                  <w:bCs/>
                                  <w:kern w:val="0"/>
                                  <w:sz w:val="21"/>
                                  <w:szCs w:val="21"/>
                                  <w:lang w:eastAsia="it-IT"/>
                                </w:rPr>
                                <w:t>d6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18"/>
                                <w:gridCol w:w="715"/>
                                <w:gridCol w:w="624"/>
                                <w:gridCol w:w="715"/>
                                <w:gridCol w:w="640"/>
                                <w:gridCol w:w="897"/>
                              </w:tblGrid>
                              <w:tr w:rsidR="00AF53F6" w:rsidRPr="00701D05" w:rsidTr="00AF53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53F6" w:rsidRPr="00701D05" w:rsidRDefault="00AF53F6" w:rsidP="00AF53F6">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F53F6" w:rsidRPr="00701D05" w:rsidRDefault="00AF53F6" w:rsidP="00AF53F6">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15"/>
                                        <w:szCs w:val="15"/>
                                        <w:lang w:eastAsia="it-IT"/>
                                      </w:rPr>
                                      <w:t>Frequenza</w:t>
                                    </w:r>
                                    <w:r w:rsidRPr="00701D05">
                                      <w:rPr>
                                        <w:rFonts w:ascii="Times New Roman" w:eastAsia="Times New Roman" w:hAnsi="Times New Roman"/>
                                        <w:kern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F53F6" w:rsidRPr="00701D05" w:rsidRDefault="00AF53F6" w:rsidP="00AF53F6">
                                    <w:pPr>
                                      <w:widowControl/>
                                      <w:suppressAutoHyphens w:val="0"/>
                                      <w:rPr>
                                        <w:rFonts w:ascii="Times New Roman" w:eastAsia="Times New Roman" w:hAnsi="Times New Roman"/>
                                        <w:kern w:val="0"/>
                                        <w:sz w:val="21"/>
                                        <w:szCs w:val="21"/>
                                        <w:lang w:eastAsia="it-IT"/>
                                      </w:rPr>
                                    </w:pPr>
                                    <w:proofErr w:type="spellStart"/>
                                    <w:r w:rsidRPr="00701D05">
                                      <w:rPr>
                                        <w:rFonts w:ascii="Times New Roman" w:eastAsia="Times New Roman" w:hAnsi="Times New Roman"/>
                                        <w:kern w:val="0"/>
                                        <w:sz w:val="15"/>
                                        <w:szCs w:val="15"/>
                                        <w:lang w:eastAsia="it-IT"/>
                                      </w:rPr>
                                      <w:t>Percent</w:t>
                                    </w:r>
                                    <w:proofErr w:type="spellEnd"/>
                                    <w:r w:rsidRPr="00701D05">
                                      <w:rPr>
                                        <w:rFonts w:ascii="Times New Roman" w:eastAsia="Times New Roman" w:hAnsi="Times New Roman"/>
                                        <w:kern w:val="0"/>
                                        <w:sz w:val="15"/>
                                        <w:szCs w:val="15"/>
                                        <w:lang w:eastAsia="it-IT"/>
                                      </w:rPr>
                                      <w:t>.</w:t>
                                    </w:r>
                                    <w:r w:rsidRPr="00701D05">
                                      <w:rPr>
                                        <w:rFonts w:ascii="Times New Roman" w:eastAsia="Times New Roman" w:hAnsi="Times New Roman"/>
                                        <w:kern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F53F6" w:rsidRPr="00701D05" w:rsidRDefault="00AF53F6" w:rsidP="00AF53F6">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15"/>
                                        <w:szCs w:val="15"/>
                                        <w:lang w:eastAsia="it-IT"/>
                                      </w:rPr>
                                      <w:t>Frequenza</w:t>
                                    </w:r>
                                    <w:r w:rsidRPr="00701D05">
                                      <w:rPr>
                                        <w:rFonts w:ascii="Times New Roman" w:eastAsia="Times New Roman" w:hAnsi="Times New Roman"/>
                                        <w:kern w:val="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F53F6" w:rsidRPr="00701D05" w:rsidRDefault="00AF53F6" w:rsidP="00AF53F6">
                                    <w:pPr>
                                      <w:widowControl/>
                                      <w:suppressAutoHyphens w:val="0"/>
                                      <w:rPr>
                                        <w:rFonts w:ascii="Times New Roman" w:eastAsia="Times New Roman" w:hAnsi="Times New Roman"/>
                                        <w:kern w:val="0"/>
                                        <w:sz w:val="21"/>
                                        <w:szCs w:val="21"/>
                                        <w:lang w:eastAsia="it-IT"/>
                                      </w:rPr>
                                    </w:pPr>
                                    <w:proofErr w:type="spellStart"/>
                                    <w:r w:rsidRPr="00701D05">
                                      <w:rPr>
                                        <w:rFonts w:ascii="Times New Roman" w:eastAsia="Times New Roman" w:hAnsi="Times New Roman"/>
                                        <w:kern w:val="0"/>
                                        <w:sz w:val="15"/>
                                        <w:szCs w:val="15"/>
                                        <w:lang w:eastAsia="it-IT"/>
                                      </w:rPr>
                                      <w:t>Percent</w:t>
                                    </w:r>
                                    <w:proofErr w:type="spellEnd"/>
                                    <w:r w:rsidRPr="00701D05">
                                      <w:rPr>
                                        <w:rFonts w:ascii="Times New Roman" w:eastAsia="Times New Roman" w:hAnsi="Times New Roman"/>
                                        <w:kern w:val="0"/>
                                        <w:sz w:val="15"/>
                                        <w:szCs w:val="15"/>
                                        <w:lang w:eastAsia="it-IT"/>
                                      </w:rPr>
                                      <w:t>.</w:t>
                                    </w:r>
                                    <w:r w:rsidRPr="00701D05">
                                      <w:rPr>
                                        <w:rFonts w:ascii="Times New Roman" w:eastAsia="Times New Roman" w:hAnsi="Times New Roman"/>
                                        <w:kern w:val="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F53F6" w:rsidRPr="00701D05" w:rsidRDefault="00AF53F6" w:rsidP="00AF53F6">
                                    <w:pPr>
                                      <w:widowControl/>
                                      <w:suppressAutoHyphens w:val="0"/>
                                      <w:rPr>
                                        <w:rFonts w:ascii="Times New Roman" w:eastAsia="Times New Roman" w:hAnsi="Times New Roman"/>
                                        <w:kern w:val="0"/>
                                        <w:sz w:val="21"/>
                                        <w:szCs w:val="21"/>
                                        <w:lang w:eastAsia="it-IT"/>
                                      </w:rPr>
                                    </w:pPr>
                                    <w:proofErr w:type="spellStart"/>
                                    <w:r w:rsidRPr="00701D05">
                                      <w:rPr>
                                        <w:rFonts w:ascii="Times New Roman" w:eastAsia="Times New Roman" w:hAnsi="Times New Roman"/>
                                        <w:kern w:val="0"/>
                                        <w:sz w:val="15"/>
                                        <w:szCs w:val="15"/>
                                        <w:lang w:eastAsia="it-IT"/>
                                      </w:rPr>
                                      <w:t>Int</w:t>
                                    </w:r>
                                    <w:proofErr w:type="spellEnd"/>
                                    <w:r w:rsidRPr="00701D05">
                                      <w:rPr>
                                        <w:rFonts w:ascii="Times New Roman" w:eastAsia="Times New Roman" w:hAnsi="Times New Roman"/>
                                        <w:kern w:val="0"/>
                                        <w:sz w:val="15"/>
                                        <w:szCs w:val="15"/>
                                        <w:lang w:eastAsia="it-IT"/>
                                      </w:rPr>
                                      <w:t xml:space="preserve">. </w:t>
                                    </w:r>
                                    <w:proofErr w:type="spellStart"/>
                                    <w:r w:rsidRPr="00701D05">
                                      <w:rPr>
                                        <w:rFonts w:ascii="Times New Roman" w:eastAsia="Times New Roman" w:hAnsi="Times New Roman"/>
                                        <w:kern w:val="0"/>
                                        <w:sz w:val="15"/>
                                        <w:szCs w:val="15"/>
                                        <w:lang w:eastAsia="it-IT"/>
                                      </w:rPr>
                                      <w:t>Fid</w:t>
                                    </w:r>
                                    <w:proofErr w:type="spellEnd"/>
                                    <w:r w:rsidRPr="00701D05">
                                      <w:rPr>
                                        <w:rFonts w:ascii="Times New Roman" w:eastAsia="Times New Roman" w:hAnsi="Times New Roman"/>
                                        <w:kern w:val="0"/>
                                        <w:sz w:val="15"/>
                                        <w:szCs w:val="15"/>
                                        <w:lang w:eastAsia="it-IT"/>
                                      </w:rPr>
                                      <w:t>. 95%</w:t>
                                    </w:r>
                                  </w:p>
                                </w:tc>
                              </w:tr>
                              <w:tr w:rsidR="00AF53F6" w:rsidRPr="00701D05" w:rsidTr="00AF53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53F6" w:rsidRPr="00701D05" w:rsidRDefault="00AF53F6" w:rsidP="00AF53F6">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b/>
                                        <w:bCs/>
                                        <w:kern w:val="0"/>
                                        <w:sz w:val="21"/>
                                        <w:szCs w:val="21"/>
                                        <w:lang w:eastAsia="it-IT"/>
                                      </w:rPr>
                                      <w:t>nessuna</w:t>
                                    </w:r>
                                  </w:p>
                                </w:tc>
                                <w:tc>
                                  <w:tcPr>
                                    <w:tcW w:w="0" w:type="auto"/>
                                    <w:tcBorders>
                                      <w:top w:val="outset" w:sz="6" w:space="0" w:color="auto"/>
                                      <w:left w:val="outset" w:sz="6" w:space="0" w:color="auto"/>
                                      <w:bottom w:val="outset" w:sz="6" w:space="0" w:color="auto"/>
                                      <w:right w:val="outset" w:sz="6" w:space="0" w:color="auto"/>
                                    </w:tcBorders>
                                    <w:vAlign w:val="center"/>
                                    <w:hideMark/>
                                  </w:tcPr>
                                  <w:p w:rsidR="00AF53F6" w:rsidRPr="00701D05" w:rsidRDefault="00AF53F6" w:rsidP="00AF53F6">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F53F6" w:rsidRPr="00701D05" w:rsidRDefault="00AF53F6" w:rsidP="00AF53F6">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AF53F6" w:rsidRPr="00701D05" w:rsidRDefault="00AF53F6" w:rsidP="00AF53F6">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F53F6" w:rsidRPr="00701D05" w:rsidRDefault="00AF53F6" w:rsidP="00AF53F6">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AF53F6" w:rsidRPr="00701D05" w:rsidRDefault="00AF53F6" w:rsidP="00AF53F6">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15"/>
                                        <w:szCs w:val="15"/>
                                        <w:lang w:eastAsia="it-IT"/>
                                      </w:rPr>
                                      <w:t>24%:64%</w:t>
                                    </w:r>
                                  </w:p>
                                </w:tc>
                              </w:tr>
                              <w:tr w:rsidR="00AF53F6" w:rsidRPr="00701D05" w:rsidTr="00AF53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53F6" w:rsidRPr="00701D05" w:rsidRDefault="00AF53F6" w:rsidP="00AF53F6">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b/>
                                        <w:bCs/>
                                        <w:kern w:val="0"/>
                                        <w:sz w:val="21"/>
                                        <w:szCs w:val="21"/>
                                        <w:lang w:eastAsia="it-IT"/>
                                      </w:rPr>
                                      <w:t>1/2 ore</w:t>
                                    </w:r>
                                  </w:p>
                                </w:tc>
                                <w:tc>
                                  <w:tcPr>
                                    <w:tcW w:w="0" w:type="auto"/>
                                    <w:tcBorders>
                                      <w:top w:val="outset" w:sz="6" w:space="0" w:color="auto"/>
                                      <w:left w:val="outset" w:sz="6" w:space="0" w:color="auto"/>
                                      <w:bottom w:val="outset" w:sz="6" w:space="0" w:color="auto"/>
                                      <w:right w:val="outset" w:sz="6" w:space="0" w:color="auto"/>
                                    </w:tcBorders>
                                    <w:vAlign w:val="center"/>
                                    <w:hideMark/>
                                  </w:tcPr>
                                  <w:p w:rsidR="00AF53F6" w:rsidRPr="00701D05" w:rsidRDefault="00AF53F6" w:rsidP="00AF53F6">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F53F6" w:rsidRPr="00701D05" w:rsidRDefault="00AF53F6" w:rsidP="00AF53F6">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AF53F6" w:rsidRPr="00701D05" w:rsidRDefault="00AF53F6" w:rsidP="00AF53F6">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F53F6" w:rsidRPr="00701D05" w:rsidRDefault="00AF53F6" w:rsidP="00AF53F6">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28</w:t>
                                    </w:r>
                                    <w:r w:rsidRPr="00701D05">
                                      <w:rPr>
                                        <w:rFonts w:ascii="Times New Roman" w:eastAsia="Times New Roman" w:hAnsi="Times New Roman"/>
                                        <w:kern w:val="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F53F6" w:rsidRPr="00701D05" w:rsidRDefault="00AF53F6" w:rsidP="00AF53F6">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15"/>
                                        <w:szCs w:val="15"/>
                                        <w:lang w:eastAsia="it-IT"/>
                                      </w:rPr>
                                      <w:t>8%:48%</w:t>
                                    </w:r>
                                  </w:p>
                                </w:tc>
                              </w:tr>
                              <w:tr w:rsidR="00AF53F6" w:rsidRPr="00701D05" w:rsidTr="00AF53F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53F6" w:rsidRPr="00701D05" w:rsidRDefault="00AF53F6" w:rsidP="00AF53F6">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b/>
                                        <w:bCs/>
                                        <w:kern w:val="0"/>
                                        <w:sz w:val="21"/>
                                        <w:szCs w:val="21"/>
                                        <w:lang w:eastAsia="it-IT"/>
                                      </w:rPr>
                                      <w:t>3/6 ore</w:t>
                                    </w:r>
                                  </w:p>
                                </w:tc>
                                <w:tc>
                                  <w:tcPr>
                                    <w:tcW w:w="0" w:type="auto"/>
                                    <w:tcBorders>
                                      <w:top w:val="outset" w:sz="6" w:space="0" w:color="auto"/>
                                      <w:left w:val="outset" w:sz="6" w:space="0" w:color="auto"/>
                                      <w:bottom w:val="outset" w:sz="6" w:space="0" w:color="auto"/>
                                      <w:right w:val="outset" w:sz="6" w:space="0" w:color="auto"/>
                                    </w:tcBorders>
                                    <w:vAlign w:val="center"/>
                                    <w:hideMark/>
                                  </w:tcPr>
                                  <w:p w:rsidR="00AF53F6" w:rsidRPr="00701D05" w:rsidRDefault="00AF53F6" w:rsidP="00AF53F6">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F53F6" w:rsidRPr="00701D05" w:rsidRDefault="00AF53F6" w:rsidP="00AF53F6">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AF53F6" w:rsidRPr="00701D05" w:rsidRDefault="00AF53F6" w:rsidP="00AF53F6">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F53F6" w:rsidRPr="00701D05" w:rsidRDefault="00AF53F6" w:rsidP="00AF53F6">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28</w:t>
                                    </w:r>
                                    <w:r w:rsidRPr="00701D05">
                                      <w:rPr>
                                        <w:rFonts w:ascii="Times New Roman" w:eastAsia="Times New Roman" w:hAnsi="Times New Roman"/>
                                        <w:kern w:val="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F53F6" w:rsidRPr="00701D05" w:rsidRDefault="00AF53F6" w:rsidP="00AF53F6">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15"/>
                                        <w:szCs w:val="15"/>
                                        <w:lang w:eastAsia="it-IT"/>
                                      </w:rPr>
                                      <w:t>8%:48%</w:t>
                                    </w:r>
                                  </w:p>
                                </w:tc>
                              </w:tr>
                            </w:tbl>
                            <w:p w:rsidR="00AF53F6" w:rsidRPr="00701D05" w:rsidRDefault="00AF53F6" w:rsidP="00AF53F6">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br/>
                              </w:r>
                              <w:r w:rsidRPr="00701D05">
                                <w:rPr>
                                  <w:rFonts w:ascii="Times New Roman" w:eastAsia="Times New Roman" w:hAnsi="Times New Roman"/>
                                  <w:b/>
                                  <w:bCs/>
                                  <w:kern w:val="0"/>
                                  <w:sz w:val="21"/>
                                  <w:szCs w:val="21"/>
                                  <w:lang w:eastAsia="it-IT"/>
                                </w:rPr>
                                <w:t>Campione</w:t>
                              </w:r>
                              <w:r w:rsidRPr="00701D05">
                                <w:rPr>
                                  <w:rFonts w:ascii="Times New Roman" w:eastAsia="Times New Roman" w:hAnsi="Times New Roman"/>
                                  <w:kern w:val="0"/>
                                  <w:sz w:val="21"/>
                                  <w:szCs w:val="21"/>
                                  <w:lang w:eastAsia="it-IT"/>
                                </w:rPr>
                                <w:t>:</w:t>
                              </w:r>
                              <w:r w:rsidRPr="00701D05">
                                <w:rPr>
                                  <w:rFonts w:ascii="Times New Roman" w:eastAsia="Times New Roman" w:hAnsi="Times New Roman"/>
                                  <w:kern w:val="0"/>
                                  <w:sz w:val="21"/>
                                  <w:szCs w:val="21"/>
                                  <w:lang w:eastAsia="it-IT"/>
                                </w:rPr>
                                <w:br/>
                                <w:t>Numero di casi= 25</w:t>
                              </w:r>
                              <w:r w:rsidRPr="00701D05">
                                <w:rPr>
                                  <w:rFonts w:ascii="Times New Roman" w:eastAsia="Times New Roman" w:hAnsi="Times New Roman"/>
                                  <w:kern w:val="0"/>
                                  <w:sz w:val="21"/>
                                  <w:szCs w:val="21"/>
                                  <w:lang w:eastAsia="it-IT"/>
                                </w:rPr>
                                <w:br/>
                                <w:t>Indici di tendenza centrale:</w:t>
                              </w:r>
                              <w:r w:rsidRPr="00701D05">
                                <w:rPr>
                                  <w:rFonts w:ascii="Times New Roman" w:eastAsia="Times New Roman" w:hAnsi="Times New Roman"/>
                                  <w:kern w:val="0"/>
                                  <w:sz w:val="21"/>
                                  <w:szCs w:val="21"/>
                                  <w:lang w:eastAsia="it-IT"/>
                                </w:rPr>
                                <w:br/>
                                <w:t>Moda = 1/2 ore</w:t>
                              </w:r>
                              <w:r w:rsidRPr="00701D05">
                                <w:rPr>
                                  <w:rFonts w:ascii="Times New Roman" w:eastAsia="Times New Roman" w:hAnsi="Times New Roman"/>
                                  <w:kern w:val="0"/>
                                  <w:sz w:val="21"/>
                                  <w:szCs w:val="21"/>
                                  <w:lang w:eastAsia="it-IT"/>
                                </w:rPr>
                                <w:br/>
                                <w:t>Mediana = 3/6 ore</w:t>
                              </w:r>
                              <w:r w:rsidRPr="00701D05">
                                <w:rPr>
                                  <w:rFonts w:ascii="Times New Roman" w:eastAsia="Times New Roman" w:hAnsi="Times New Roman"/>
                                  <w:kern w:val="0"/>
                                  <w:sz w:val="21"/>
                                  <w:szCs w:val="21"/>
                                  <w:lang w:eastAsia="it-IT"/>
                                </w:rPr>
                                <w:br/>
                                <w:t>Indici di dispersione:</w:t>
                              </w:r>
                              <w:r w:rsidRPr="00701D05">
                                <w:rPr>
                                  <w:rFonts w:ascii="Times New Roman" w:eastAsia="Times New Roman" w:hAnsi="Times New Roman"/>
                                  <w:kern w:val="0"/>
                                  <w:sz w:val="21"/>
                                  <w:szCs w:val="21"/>
                                  <w:lang w:eastAsia="it-IT"/>
                                </w:rPr>
                                <w:br/>
                                <w:t xml:space="preserve">Squilibrio = 0.35 </w:t>
                              </w:r>
                            </w:p>
                            <w:p w:rsidR="00AF53F6" w:rsidRPr="00701D05" w:rsidRDefault="00AF53F6" w:rsidP="00AF53F6">
                              <w:pPr>
                                <w:widowControl/>
                                <w:suppressAutoHyphens w:val="0"/>
                                <w:spacing w:before="100" w:beforeAutospacing="1" w:after="100" w:afterAutospacing="1"/>
                                <w:rPr>
                                  <w:rFonts w:ascii="Times New Roman" w:eastAsia="Times New Roman" w:hAnsi="Times New Roman"/>
                                  <w:kern w:val="0"/>
                                  <w:sz w:val="21"/>
                                  <w:szCs w:val="21"/>
                                  <w:lang w:eastAsia="it-IT"/>
                                </w:rPr>
                              </w:pPr>
                            </w:p>
                          </w:tc>
                          <w:tc>
                            <w:tcPr>
                              <w:tcW w:w="2474" w:type="dxa"/>
                              <w:hideMark/>
                            </w:tcPr>
                            <w:tbl>
                              <w:tblPr>
                                <w:tblW w:w="0" w:type="auto"/>
                                <w:jc w:val="right"/>
                                <w:tblCellSpacing w:w="15" w:type="dxa"/>
                                <w:tblCellMar>
                                  <w:left w:w="0" w:type="dxa"/>
                                  <w:right w:w="0" w:type="dxa"/>
                                </w:tblCellMar>
                                <w:tblLook w:val="04A0" w:firstRow="1" w:lastRow="0" w:firstColumn="1" w:lastColumn="0" w:noHBand="0" w:noVBand="1"/>
                              </w:tblPr>
                              <w:tblGrid>
                                <w:gridCol w:w="634"/>
                                <w:gridCol w:w="619"/>
                                <w:gridCol w:w="710"/>
                              </w:tblGrid>
                              <w:tr w:rsidR="00AF53F6" w:rsidRPr="00701D05" w:rsidTr="00AF53F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AF53F6" w:rsidRPr="00701D05" w:rsidTr="00AF53F6">
                                      <w:trPr>
                                        <w:tblCellSpacing w:w="0" w:type="dxa"/>
                                        <w:jc w:val="center"/>
                                      </w:trPr>
                                      <w:tc>
                                        <w:tcPr>
                                          <w:tcW w:w="0" w:type="auto"/>
                                          <w:vAlign w:val="bottom"/>
                                          <w:hideMark/>
                                        </w:tcPr>
                                        <w:p w:rsidR="00AF53F6" w:rsidRPr="00701D05" w:rsidRDefault="00AF53F6" w:rsidP="00AF53F6">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44%</w:t>
                                          </w:r>
                                        </w:p>
                                      </w:tc>
                                    </w:tr>
                                    <w:tr w:rsidR="00AF53F6" w:rsidRPr="00701D05" w:rsidTr="00AF53F6">
                                      <w:trPr>
                                        <w:trHeight w:val="660"/>
                                        <w:tblCellSpacing w:w="0" w:type="dxa"/>
                                        <w:jc w:val="center"/>
                                      </w:trPr>
                                      <w:tc>
                                        <w:tcPr>
                                          <w:tcW w:w="0" w:type="auto"/>
                                          <w:shd w:val="clear" w:color="auto" w:fill="C0D0C0"/>
                                          <w:vAlign w:val="bottom"/>
                                          <w:hideMark/>
                                        </w:tcPr>
                                        <w:p w:rsidR="00AF53F6" w:rsidRPr="00701D05" w:rsidRDefault="00AF53F6" w:rsidP="00AF53F6">
                                          <w:pPr>
                                            <w:widowControl/>
                                            <w:suppressAutoHyphens w:val="0"/>
                                            <w:jc w:val="center"/>
                                            <w:rPr>
                                              <w:rFonts w:ascii="Times New Roman" w:eastAsia="Times New Roman" w:hAnsi="Times New Roman"/>
                                              <w:kern w:val="0"/>
                                              <w:sz w:val="21"/>
                                              <w:szCs w:val="21"/>
                                              <w:lang w:eastAsia="it-IT"/>
                                            </w:rPr>
                                          </w:pPr>
                                        </w:p>
                                      </w:tc>
                                    </w:tr>
                                  </w:tbl>
                                  <w:p w:rsidR="00AF53F6" w:rsidRPr="00701D05" w:rsidRDefault="00AF53F6" w:rsidP="00AF53F6">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AF53F6" w:rsidRPr="00701D05" w:rsidTr="00AF53F6">
                                      <w:trPr>
                                        <w:tblCellSpacing w:w="0" w:type="dxa"/>
                                        <w:jc w:val="center"/>
                                      </w:trPr>
                                      <w:tc>
                                        <w:tcPr>
                                          <w:tcW w:w="0" w:type="auto"/>
                                          <w:vAlign w:val="bottom"/>
                                          <w:hideMark/>
                                        </w:tcPr>
                                        <w:p w:rsidR="00AF53F6" w:rsidRPr="00701D05" w:rsidRDefault="00AF53F6" w:rsidP="00AF53F6">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28%</w:t>
                                          </w:r>
                                        </w:p>
                                      </w:tc>
                                    </w:tr>
                                    <w:tr w:rsidR="00AF53F6" w:rsidRPr="00701D05" w:rsidTr="00AF53F6">
                                      <w:trPr>
                                        <w:trHeight w:val="420"/>
                                        <w:tblCellSpacing w:w="0" w:type="dxa"/>
                                        <w:jc w:val="center"/>
                                      </w:trPr>
                                      <w:tc>
                                        <w:tcPr>
                                          <w:tcW w:w="0" w:type="auto"/>
                                          <w:shd w:val="clear" w:color="auto" w:fill="C0D0C0"/>
                                          <w:vAlign w:val="bottom"/>
                                          <w:hideMark/>
                                        </w:tcPr>
                                        <w:p w:rsidR="00AF53F6" w:rsidRPr="00701D05" w:rsidRDefault="00AF53F6" w:rsidP="00AF53F6">
                                          <w:pPr>
                                            <w:widowControl/>
                                            <w:suppressAutoHyphens w:val="0"/>
                                            <w:jc w:val="center"/>
                                            <w:rPr>
                                              <w:rFonts w:ascii="Times New Roman" w:eastAsia="Times New Roman" w:hAnsi="Times New Roman"/>
                                              <w:kern w:val="0"/>
                                              <w:sz w:val="21"/>
                                              <w:szCs w:val="21"/>
                                              <w:lang w:eastAsia="it-IT"/>
                                            </w:rPr>
                                          </w:pPr>
                                        </w:p>
                                      </w:tc>
                                    </w:tr>
                                  </w:tbl>
                                  <w:p w:rsidR="00AF53F6" w:rsidRPr="00701D05" w:rsidRDefault="00AF53F6" w:rsidP="00AF53F6">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AF53F6" w:rsidRPr="00701D05" w:rsidTr="00AF53F6">
                                      <w:trPr>
                                        <w:tblCellSpacing w:w="0" w:type="dxa"/>
                                        <w:jc w:val="center"/>
                                      </w:trPr>
                                      <w:tc>
                                        <w:tcPr>
                                          <w:tcW w:w="0" w:type="auto"/>
                                          <w:vAlign w:val="bottom"/>
                                          <w:hideMark/>
                                        </w:tcPr>
                                        <w:p w:rsidR="00AF53F6" w:rsidRPr="00701D05" w:rsidRDefault="00AF53F6" w:rsidP="00AF53F6">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28%</w:t>
                                          </w:r>
                                        </w:p>
                                      </w:tc>
                                    </w:tr>
                                    <w:tr w:rsidR="00AF53F6" w:rsidRPr="00701D05" w:rsidTr="00AF53F6">
                                      <w:trPr>
                                        <w:trHeight w:val="420"/>
                                        <w:tblCellSpacing w:w="0" w:type="dxa"/>
                                        <w:jc w:val="center"/>
                                      </w:trPr>
                                      <w:tc>
                                        <w:tcPr>
                                          <w:tcW w:w="0" w:type="auto"/>
                                          <w:shd w:val="clear" w:color="auto" w:fill="C0D0C0"/>
                                          <w:vAlign w:val="bottom"/>
                                          <w:hideMark/>
                                        </w:tcPr>
                                        <w:p w:rsidR="00AF53F6" w:rsidRPr="00701D05" w:rsidRDefault="00AF53F6" w:rsidP="00AF53F6">
                                          <w:pPr>
                                            <w:widowControl/>
                                            <w:suppressAutoHyphens w:val="0"/>
                                            <w:jc w:val="center"/>
                                            <w:rPr>
                                              <w:rFonts w:ascii="Times New Roman" w:eastAsia="Times New Roman" w:hAnsi="Times New Roman"/>
                                              <w:kern w:val="0"/>
                                              <w:sz w:val="21"/>
                                              <w:szCs w:val="21"/>
                                              <w:lang w:eastAsia="it-IT"/>
                                            </w:rPr>
                                          </w:pPr>
                                        </w:p>
                                      </w:tc>
                                    </w:tr>
                                  </w:tbl>
                                  <w:p w:rsidR="00AF53F6" w:rsidRPr="00701D05" w:rsidRDefault="00AF53F6" w:rsidP="00AF53F6">
                                    <w:pPr>
                                      <w:widowControl/>
                                      <w:suppressAutoHyphens w:val="0"/>
                                      <w:jc w:val="center"/>
                                      <w:rPr>
                                        <w:rFonts w:ascii="Times New Roman" w:eastAsia="Times New Roman" w:hAnsi="Times New Roman"/>
                                        <w:kern w:val="0"/>
                                        <w:sz w:val="21"/>
                                        <w:szCs w:val="21"/>
                                        <w:lang w:eastAsia="it-IT"/>
                                      </w:rPr>
                                    </w:pPr>
                                  </w:p>
                                </w:tc>
                              </w:tr>
                              <w:tr w:rsidR="00AF53F6" w:rsidRPr="00701D05" w:rsidTr="00AF53F6">
                                <w:trPr>
                                  <w:tblCellSpacing w:w="15" w:type="dxa"/>
                                  <w:jc w:val="right"/>
                                </w:trPr>
                                <w:tc>
                                  <w:tcPr>
                                    <w:tcW w:w="0" w:type="auto"/>
                                    <w:shd w:val="clear" w:color="auto" w:fill="E0E0E0"/>
                                    <w:vAlign w:val="center"/>
                                    <w:hideMark/>
                                  </w:tcPr>
                                  <w:p w:rsidR="00AF53F6" w:rsidRPr="00701D05" w:rsidRDefault="00AF53F6" w:rsidP="00AF53F6">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11</w:t>
                                    </w:r>
                                  </w:p>
                                </w:tc>
                                <w:tc>
                                  <w:tcPr>
                                    <w:tcW w:w="0" w:type="auto"/>
                                    <w:shd w:val="clear" w:color="auto" w:fill="E0E0E0"/>
                                    <w:vAlign w:val="center"/>
                                    <w:hideMark/>
                                  </w:tcPr>
                                  <w:p w:rsidR="00AF53F6" w:rsidRPr="00701D05" w:rsidRDefault="00AF53F6" w:rsidP="00AF53F6">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7</w:t>
                                    </w:r>
                                  </w:p>
                                </w:tc>
                                <w:tc>
                                  <w:tcPr>
                                    <w:tcW w:w="0" w:type="auto"/>
                                    <w:shd w:val="clear" w:color="auto" w:fill="E0E0E0"/>
                                    <w:vAlign w:val="center"/>
                                    <w:hideMark/>
                                  </w:tcPr>
                                  <w:p w:rsidR="00AF53F6" w:rsidRPr="00701D05" w:rsidRDefault="00AF53F6" w:rsidP="00AF53F6">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7</w:t>
                                    </w:r>
                                  </w:p>
                                </w:tc>
                              </w:tr>
                              <w:tr w:rsidR="00AF53F6" w:rsidRPr="00701D05" w:rsidTr="00AF53F6">
                                <w:trPr>
                                  <w:tblCellSpacing w:w="15" w:type="dxa"/>
                                  <w:jc w:val="right"/>
                                </w:trPr>
                                <w:tc>
                                  <w:tcPr>
                                    <w:tcW w:w="0" w:type="auto"/>
                                    <w:shd w:val="clear" w:color="auto" w:fill="E0E0E0"/>
                                    <w:vAlign w:val="center"/>
                                    <w:hideMark/>
                                  </w:tcPr>
                                  <w:p w:rsidR="00AF53F6" w:rsidRPr="00701D05" w:rsidRDefault="00AF53F6" w:rsidP="00AF53F6">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1/2 ore</w:t>
                                    </w:r>
                                  </w:p>
                                </w:tc>
                                <w:tc>
                                  <w:tcPr>
                                    <w:tcW w:w="0" w:type="auto"/>
                                    <w:shd w:val="clear" w:color="auto" w:fill="E0E0E0"/>
                                    <w:vAlign w:val="center"/>
                                    <w:hideMark/>
                                  </w:tcPr>
                                  <w:p w:rsidR="00AF53F6" w:rsidRPr="00701D05" w:rsidRDefault="00AF53F6" w:rsidP="00AF53F6">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3/6 ore</w:t>
                                    </w:r>
                                  </w:p>
                                </w:tc>
                                <w:tc>
                                  <w:tcPr>
                                    <w:tcW w:w="0" w:type="auto"/>
                                    <w:shd w:val="clear" w:color="auto" w:fill="E0E0E0"/>
                                    <w:vAlign w:val="center"/>
                                    <w:hideMark/>
                                  </w:tcPr>
                                  <w:p w:rsidR="00AF53F6" w:rsidRPr="00701D05" w:rsidRDefault="00AF53F6" w:rsidP="00AF53F6">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nessuna</w:t>
                                    </w:r>
                                  </w:p>
                                </w:tc>
                              </w:tr>
                            </w:tbl>
                            <w:p w:rsidR="00AF53F6" w:rsidRPr="00701D05" w:rsidRDefault="00AF53F6" w:rsidP="00AF53F6">
                              <w:pPr>
                                <w:widowControl/>
                                <w:suppressAutoHyphens w:val="0"/>
                                <w:rPr>
                                  <w:rFonts w:ascii="Times New Roman" w:eastAsia="Times New Roman" w:hAnsi="Times New Roman"/>
                                  <w:kern w:val="0"/>
                                  <w:sz w:val="21"/>
                                  <w:szCs w:val="21"/>
                                  <w:lang w:eastAsia="it-IT"/>
                                </w:rPr>
                              </w:pPr>
                            </w:p>
                          </w:tc>
                        </w:tr>
                      </w:tbl>
                      <w:p w:rsidR="00D71B2D" w:rsidRPr="00701D05" w:rsidRDefault="00D71B2D" w:rsidP="0059321A">
                        <w:pPr>
                          <w:widowControl/>
                          <w:suppressAutoHyphens w:val="0"/>
                          <w:rPr>
                            <w:rFonts w:ascii="Times New Roman" w:eastAsia="Times New Roman" w:hAnsi="Times New Roman"/>
                            <w:b/>
                            <w:bCs/>
                            <w:kern w:val="0"/>
                            <w:sz w:val="21"/>
                            <w:szCs w:val="21"/>
                            <w:lang w:eastAsia="it-IT"/>
                          </w:rPr>
                        </w:pPr>
                      </w:p>
                      <w:tbl>
                        <w:tblPr>
                          <w:tblpPr w:leftFromText="141" w:rightFromText="141" w:vertAnchor="text" w:horzAnchor="margin" w:tblpY="-146"/>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4716"/>
                          <w:gridCol w:w="2305"/>
                          <w:gridCol w:w="73"/>
                          <w:gridCol w:w="603"/>
                        </w:tblGrid>
                        <w:tr w:rsidR="006E41EC" w:rsidRPr="00701D05" w:rsidTr="00AF53F6">
                          <w:trPr>
                            <w:tblCellSpacing w:w="15" w:type="dxa"/>
                          </w:trPr>
                          <w:tc>
                            <w:tcPr>
                              <w:tcW w:w="4553" w:type="dxa"/>
                              <w:hideMark/>
                            </w:tcPr>
                            <w:p w:rsidR="006E41EC" w:rsidRPr="00701D05" w:rsidRDefault="006E41EC" w:rsidP="00AF53F6">
                              <w:pPr>
                                <w:widowControl/>
                                <w:suppressAutoHyphens w:val="0"/>
                                <w:rPr>
                                  <w:rFonts w:ascii="Times New Roman" w:eastAsia="Times New Roman" w:hAnsi="Times New Roman"/>
                                  <w:kern w:val="0"/>
                                  <w:sz w:val="21"/>
                                  <w:szCs w:val="21"/>
                                  <w:lang w:eastAsia="it-IT"/>
                                </w:rPr>
                              </w:pPr>
                            </w:p>
                            <w:tbl>
                              <w:tblPr>
                                <w:tblpPr w:leftFromText="141" w:rightFromText="141" w:vertAnchor="text" w:horzAnchor="margin" w:tblpY="-96"/>
                                <w:tblOverlap w:val="never"/>
                                <w:tblW w:w="4625"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89"/>
                                <w:gridCol w:w="715"/>
                                <w:gridCol w:w="624"/>
                                <w:gridCol w:w="715"/>
                                <w:gridCol w:w="640"/>
                                <w:gridCol w:w="742"/>
                              </w:tblGrid>
                              <w:tr w:rsidR="00BC65A1" w:rsidRPr="00701D05" w:rsidTr="00BC65A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C65A1" w:rsidRPr="00701D05" w:rsidRDefault="00BC65A1" w:rsidP="00BC65A1">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C65A1" w:rsidRPr="00701D05" w:rsidRDefault="00BC65A1" w:rsidP="00BC65A1">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15"/>
                                        <w:szCs w:val="15"/>
                                        <w:lang w:eastAsia="it-IT"/>
                                      </w:rPr>
                                      <w:t>Frequenza</w:t>
                                    </w:r>
                                    <w:r w:rsidRPr="00701D05">
                                      <w:rPr>
                                        <w:rFonts w:ascii="Times New Roman" w:eastAsia="Times New Roman" w:hAnsi="Times New Roman"/>
                                        <w:kern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C65A1" w:rsidRPr="00701D05" w:rsidRDefault="00BC65A1" w:rsidP="00BC65A1">
                                    <w:pPr>
                                      <w:widowControl/>
                                      <w:suppressAutoHyphens w:val="0"/>
                                      <w:rPr>
                                        <w:rFonts w:ascii="Times New Roman" w:eastAsia="Times New Roman" w:hAnsi="Times New Roman"/>
                                        <w:kern w:val="0"/>
                                        <w:sz w:val="21"/>
                                        <w:szCs w:val="21"/>
                                        <w:lang w:eastAsia="it-IT"/>
                                      </w:rPr>
                                    </w:pPr>
                                    <w:proofErr w:type="spellStart"/>
                                    <w:r w:rsidRPr="00701D05">
                                      <w:rPr>
                                        <w:rFonts w:ascii="Times New Roman" w:eastAsia="Times New Roman" w:hAnsi="Times New Roman"/>
                                        <w:kern w:val="0"/>
                                        <w:sz w:val="15"/>
                                        <w:szCs w:val="15"/>
                                        <w:lang w:eastAsia="it-IT"/>
                                      </w:rPr>
                                      <w:t>Percent</w:t>
                                    </w:r>
                                    <w:proofErr w:type="spellEnd"/>
                                    <w:r w:rsidRPr="00701D05">
                                      <w:rPr>
                                        <w:rFonts w:ascii="Times New Roman" w:eastAsia="Times New Roman" w:hAnsi="Times New Roman"/>
                                        <w:kern w:val="0"/>
                                        <w:sz w:val="15"/>
                                        <w:szCs w:val="15"/>
                                        <w:lang w:eastAsia="it-IT"/>
                                      </w:rPr>
                                      <w:t>.</w:t>
                                    </w:r>
                                    <w:r w:rsidRPr="00701D05">
                                      <w:rPr>
                                        <w:rFonts w:ascii="Times New Roman" w:eastAsia="Times New Roman" w:hAnsi="Times New Roman"/>
                                        <w:kern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C65A1" w:rsidRPr="00701D05" w:rsidRDefault="00BC65A1" w:rsidP="00BC65A1">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15"/>
                                        <w:szCs w:val="15"/>
                                        <w:lang w:eastAsia="it-IT"/>
                                      </w:rPr>
                                      <w:t>Frequenza</w:t>
                                    </w:r>
                                    <w:r w:rsidRPr="00701D05">
                                      <w:rPr>
                                        <w:rFonts w:ascii="Times New Roman" w:eastAsia="Times New Roman" w:hAnsi="Times New Roman"/>
                                        <w:kern w:val="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C65A1" w:rsidRPr="00701D05" w:rsidRDefault="00BC65A1" w:rsidP="00BC65A1">
                                    <w:pPr>
                                      <w:widowControl/>
                                      <w:suppressAutoHyphens w:val="0"/>
                                      <w:rPr>
                                        <w:rFonts w:ascii="Times New Roman" w:eastAsia="Times New Roman" w:hAnsi="Times New Roman"/>
                                        <w:kern w:val="0"/>
                                        <w:sz w:val="21"/>
                                        <w:szCs w:val="21"/>
                                        <w:lang w:eastAsia="it-IT"/>
                                      </w:rPr>
                                    </w:pPr>
                                    <w:proofErr w:type="spellStart"/>
                                    <w:r w:rsidRPr="00701D05">
                                      <w:rPr>
                                        <w:rFonts w:ascii="Times New Roman" w:eastAsia="Times New Roman" w:hAnsi="Times New Roman"/>
                                        <w:kern w:val="0"/>
                                        <w:sz w:val="15"/>
                                        <w:szCs w:val="15"/>
                                        <w:lang w:eastAsia="it-IT"/>
                                      </w:rPr>
                                      <w:t>Percent</w:t>
                                    </w:r>
                                    <w:proofErr w:type="spellEnd"/>
                                    <w:r w:rsidRPr="00701D05">
                                      <w:rPr>
                                        <w:rFonts w:ascii="Times New Roman" w:eastAsia="Times New Roman" w:hAnsi="Times New Roman"/>
                                        <w:kern w:val="0"/>
                                        <w:sz w:val="15"/>
                                        <w:szCs w:val="15"/>
                                        <w:lang w:eastAsia="it-IT"/>
                                      </w:rPr>
                                      <w:t>.</w:t>
                                    </w:r>
                                    <w:r w:rsidRPr="00701D05">
                                      <w:rPr>
                                        <w:rFonts w:ascii="Times New Roman" w:eastAsia="Times New Roman" w:hAnsi="Times New Roman"/>
                                        <w:kern w:val="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C65A1" w:rsidRPr="00701D05" w:rsidRDefault="00BC65A1" w:rsidP="00BC65A1">
                                    <w:pPr>
                                      <w:widowControl/>
                                      <w:suppressAutoHyphens w:val="0"/>
                                      <w:rPr>
                                        <w:rFonts w:ascii="Times New Roman" w:eastAsia="Times New Roman" w:hAnsi="Times New Roman"/>
                                        <w:kern w:val="0"/>
                                        <w:sz w:val="21"/>
                                        <w:szCs w:val="21"/>
                                        <w:lang w:eastAsia="it-IT"/>
                                      </w:rPr>
                                    </w:pPr>
                                    <w:proofErr w:type="spellStart"/>
                                    <w:r w:rsidRPr="00701D05">
                                      <w:rPr>
                                        <w:rFonts w:ascii="Times New Roman" w:eastAsia="Times New Roman" w:hAnsi="Times New Roman"/>
                                        <w:kern w:val="0"/>
                                        <w:sz w:val="15"/>
                                        <w:szCs w:val="15"/>
                                        <w:lang w:eastAsia="it-IT"/>
                                      </w:rPr>
                                      <w:t>Int</w:t>
                                    </w:r>
                                    <w:proofErr w:type="spellEnd"/>
                                    <w:r w:rsidRPr="00701D05">
                                      <w:rPr>
                                        <w:rFonts w:ascii="Times New Roman" w:eastAsia="Times New Roman" w:hAnsi="Times New Roman"/>
                                        <w:kern w:val="0"/>
                                        <w:sz w:val="15"/>
                                        <w:szCs w:val="15"/>
                                        <w:lang w:eastAsia="it-IT"/>
                                      </w:rPr>
                                      <w:t xml:space="preserve">. </w:t>
                                    </w:r>
                                    <w:proofErr w:type="spellStart"/>
                                    <w:r w:rsidRPr="00701D05">
                                      <w:rPr>
                                        <w:rFonts w:ascii="Times New Roman" w:eastAsia="Times New Roman" w:hAnsi="Times New Roman"/>
                                        <w:kern w:val="0"/>
                                        <w:sz w:val="15"/>
                                        <w:szCs w:val="15"/>
                                        <w:lang w:eastAsia="it-IT"/>
                                      </w:rPr>
                                      <w:t>Fid</w:t>
                                    </w:r>
                                    <w:proofErr w:type="spellEnd"/>
                                    <w:r w:rsidRPr="00701D05">
                                      <w:rPr>
                                        <w:rFonts w:ascii="Times New Roman" w:eastAsia="Times New Roman" w:hAnsi="Times New Roman"/>
                                        <w:kern w:val="0"/>
                                        <w:sz w:val="15"/>
                                        <w:szCs w:val="15"/>
                                        <w:lang w:eastAsia="it-IT"/>
                                      </w:rPr>
                                      <w:t>. 95%</w:t>
                                    </w:r>
                                  </w:p>
                                </w:tc>
                              </w:tr>
                              <w:tr w:rsidR="00BC65A1" w:rsidRPr="00701D05" w:rsidTr="00BC65A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C65A1" w:rsidRPr="00701D05" w:rsidRDefault="00BC65A1" w:rsidP="00BC65A1">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b/>
                                        <w:bCs/>
                                        <w:kern w:val="0"/>
                                        <w:sz w:val="21"/>
                                        <w:szCs w:val="21"/>
                                        <w:lang w:eastAsia="it-IT"/>
                                      </w:rPr>
                                      <w:t>Fare attività fisica</w:t>
                                    </w:r>
                                  </w:p>
                                </w:tc>
                                <w:tc>
                                  <w:tcPr>
                                    <w:tcW w:w="0" w:type="auto"/>
                                    <w:tcBorders>
                                      <w:top w:val="outset" w:sz="6" w:space="0" w:color="auto"/>
                                      <w:left w:val="outset" w:sz="6" w:space="0" w:color="auto"/>
                                      <w:bottom w:val="outset" w:sz="6" w:space="0" w:color="auto"/>
                                      <w:right w:val="outset" w:sz="6" w:space="0" w:color="auto"/>
                                    </w:tcBorders>
                                    <w:vAlign w:val="center"/>
                                    <w:hideMark/>
                                  </w:tcPr>
                                  <w:p w:rsidR="00BC65A1" w:rsidRPr="00701D05" w:rsidRDefault="00BC65A1" w:rsidP="00BC65A1">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C65A1" w:rsidRPr="00701D05" w:rsidRDefault="00BC65A1" w:rsidP="00BC65A1">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C65A1" w:rsidRPr="00701D05" w:rsidRDefault="00BC65A1" w:rsidP="00BC65A1">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C65A1" w:rsidRPr="00701D05" w:rsidRDefault="00BC65A1" w:rsidP="00BC65A1">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C65A1" w:rsidRPr="00701D05" w:rsidRDefault="00BC65A1" w:rsidP="00BC65A1">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15"/>
                                        <w:szCs w:val="15"/>
                                        <w:lang w:eastAsia="it-IT"/>
                                      </w:rPr>
                                      <w:t>4%:40%</w:t>
                                    </w:r>
                                  </w:p>
                                </w:tc>
                              </w:tr>
                              <w:tr w:rsidR="00BC65A1" w:rsidRPr="00701D05" w:rsidTr="00BC65A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C65A1" w:rsidRPr="00701D05" w:rsidRDefault="00BC65A1" w:rsidP="00BC65A1">
                                    <w:pPr>
                                      <w:widowControl/>
                                      <w:suppressAutoHyphens w:val="0"/>
                                      <w:rPr>
                                        <w:rFonts w:ascii="Times New Roman" w:eastAsia="Times New Roman" w:hAnsi="Times New Roman"/>
                                        <w:b/>
                                        <w:kern w:val="0"/>
                                        <w:sz w:val="21"/>
                                        <w:szCs w:val="21"/>
                                        <w:lang w:eastAsia="it-IT"/>
                                      </w:rPr>
                                    </w:pPr>
                                    <w:r w:rsidRPr="00701D05">
                                      <w:rPr>
                                        <w:rFonts w:ascii="Times New Roman" w:eastAsia="Times New Roman" w:hAnsi="Times New Roman"/>
                                        <w:b/>
                                        <w:kern w:val="0"/>
                                        <w:sz w:val="21"/>
                                        <w:szCs w:val="21"/>
                                        <w:lang w:eastAsia="it-IT"/>
                                      </w:rPr>
                                      <w:t>Uscire con gli amici</w:t>
                                    </w:r>
                                  </w:p>
                                </w:tc>
                                <w:tc>
                                  <w:tcPr>
                                    <w:tcW w:w="0" w:type="auto"/>
                                    <w:tcBorders>
                                      <w:top w:val="outset" w:sz="6" w:space="0" w:color="auto"/>
                                      <w:left w:val="outset" w:sz="6" w:space="0" w:color="auto"/>
                                      <w:bottom w:val="outset" w:sz="6" w:space="0" w:color="auto"/>
                                      <w:right w:val="outset" w:sz="6" w:space="0" w:color="auto"/>
                                    </w:tcBorders>
                                    <w:vAlign w:val="center"/>
                                    <w:hideMark/>
                                  </w:tcPr>
                                  <w:p w:rsidR="00BC65A1" w:rsidRPr="00701D05" w:rsidRDefault="00BC65A1" w:rsidP="00BC65A1">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C65A1" w:rsidRPr="00701D05" w:rsidRDefault="00BC65A1" w:rsidP="00BC65A1">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BC65A1" w:rsidRPr="00701D05" w:rsidRDefault="00BC65A1" w:rsidP="00BC65A1">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C65A1" w:rsidRPr="00701D05" w:rsidRDefault="00BC65A1" w:rsidP="00BC65A1">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BC65A1" w:rsidRPr="00701D05" w:rsidRDefault="00BC65A1" w:rsidP="00BC65A1">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15"/>
                                        <w:szCs w:val="15"/>
                                        <w:lang w:eastAsia="it-IT"/>
                                      </w:rPr>
                                      <w:t>12%:52%</w:t>
                                    </w:r>
                                  </w:p>
                                </w:tc>
                              </w:tr>
                              <w:tr w:rsidR="00BC65A1" w:rsidRPr="00701D05" w:rsidTr="00BC65A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C65A1" w:rsidRPr="00701D05" w:rsidRDefault="00BC65A1" w:rsidP="00BC65A1">
                                    <w:pPr>
                                      <w:widowControl/>
                                      <w:suppressAutoHyphens w:val="0"/>
                                      <w:rPr>
                                        <w:rFonts w:ascii="Times New Roman" w:eastAsia="Times New Roman" w:hAnsi="Times New Roman"/>
                                        <w:b/>
                                        <w:kern w:val="0"/>
                                        <w:sz w:val="21"/>
                                        <w:szCs w:val="21"/>
                                        <w:lang w:eastAsia="it-IT"/>
                                      </w:rPr>
                                    </w:pPr>
                                    <w:r>
                                      <w:rPr>
                                        <w:rFonts w:ascii="Times New Roman" w:eastAsia="Times New Roman" w:hAnsi="Times New Roman"/>
                                        <w:b/>
                                        <w:kern w:val="0"/>
                                        <w:sz w:val="21"/>
                                        <w:szCs w:val="21"/>
                                        <w:lang w:eastAsia="it-IT"/>
                                      </w:rPr>
                                      <w:t>Guardare la TV</w:t>
                                    </w:r>
                                  </w:p>
                                </w:tc>
                                <w:tc>
                                  <w:tcPr>
                                    <w:tcW w:w="0" w:type="auto"/>
                                    <w:tcBorders>
                                      <w:top w:val="outset" w:sz="6" w:space="0" w:color="auto"/>
                                      <w:left w:val="outset" w:sz="6" w:space="0" w:color="auto"/>
                                      <w:bottom w:val="outset" w:sz="6" w:space="0" w:color="auto"/>
                                      <w:right w:val="outset" w:sz="6" w:space="0" w:color="auto"/>
                                    </w:tcBorders>
                                    <w:vAlign w:val="center"/>
                                    <w:hideMark/>
                                  </w:tcPr>
                                  <w:p w:rsidR="00BC65A1" w:rsidRPr="00701D05" w:rsidRDefault="00BC65A1" w:rsidP="00BC65A1">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C65A1" w:rsidRPr="00701D05" w:rsidRDefault="00BC65A1" w:rsidP="00BC65A1">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BC65A1" w:rsidRPr="00701D05" w:rsidRDefault="00BC65A1" w:rsidP="00BC65A1">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C65A1" w:rsidRPr="00701D05" w:rsidRDefault="00BC65A1" w:rsidP="00BC65A1">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C65A1" w:rsidRPr="00701D05" w:rsidRDefault="00BC65A1" w:rsidP="00BC65A1">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15"/>
                                        <w:szCs w:val="15"/>
                                        <w:lang w:eastAsia="it-IT"/>
                                      </w:rPr>
                                      <w:t>28%:68%</w:t>
                                    </w:r>
                                  </w:p>
                                </w:tc>
                              </w:tr>
                            </w:tbl>
                            <w:p w:rsidR="006622DF" w:rsidRDefault="006E41EC" w:rsidP="00AF53F6">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br/>
                              </w:r>
                              <w:r w:rsidRPr="00701D05">
                                <w:rPr>
                                  <w:rFonts w:ascii="Times New Roman" w:eastAsia="Times New Roman" w:hAnsi="Times New Roman"/>
                                  <w:b/>
                                  <w:bCs/>
                                  <w:kern w:val="0"/>
                                  <w:sz w:val="21"/>
                                  <w:szCs w:val="21"/>
                                  <w:lang w:eastAsia="it-IT"/>
                                </w:rPr>
                                <w:t>Campione</w:t>
                              </w:r>
                              <w:r w:rsidRPr="00701D05">
                                <w:rPr>
                                  <w:rFonts w:ascii="Times New Roman" w:eastAsia="Times New Roman" w:hAnsi="Times New Roman"/>
                                  <w:kern w:val="0"/>
                                  <w:sz w:val="21"/>
                                  <w:szCs w:val="21"/>
                                  <w:lang w:eastAsia="it-IT"/>
                                </w:rPr>
                                <w:t>:</w:t>
                              </w:r>
                              <w:r w:rsidRPr="00701D05">
                                <w:rPr>
                                  <w:rFonts w:ascii="Times New Roman" w:eastAsia="Times New Roman" w:hAnsi="Times New Roman"/>
                                  <w:kern w:val="0"/>
                                  <w:sz w:val="21"/>
                                  <w:szCs w:val="21"/>
                                  <w:lang w:eastAsia="it-IT"/>
                                </w:rPr>
                                <w:br/>
                                <w:t>Numero di casi= 25</w:t>
                              </w:r>
                              <w:r w:rsidRPr="00701D05">
                                <w:rPr>
                                  <w:rFonts w:ascii="Times New Roman" w:eastAsia="Times New Roman" w:hAnsi="Times New Roman"/>
                                  <w:kern w:val="0"/>
                                  <w:sz w:val="21"/>
                                  <w:szCs w:val="21"/>
                                  <w:lang w:eastAsia="it-IT"/>
                                </w:rPr>
                                <w:br/>
                                <w:t xml:space="preserve">Indici di tendenza </w:t>
                              </w:r>
                              <w:r w:rsidR="006622DF">
                                <w:rPr>
                                  <w:rFonts w:ascii="Times New Roman" w:eastAsia="Times New Roman" w:hAnsi="Times New Roman"/>
                                  <w:kern w:val="0"/>
                                  <w:sz w:val="21"/>
                                  <w:szCs w:val="21"/>
                                  <w:lang w:eastAsia="it-IT"/>
                                </w:rPr>
                                <w:t>centrale:</w:t>
                              </w:r>
                              <w:r w:rsidR="006622DF">
                                <w:rPr>
                                  <w:rFonts w:ascii="Times New Roman" w:eastAsia="Times New Roman" w:hAnsi="Times New Roman"/>
                                  <w:kern w:val="0"/>
                                  <w:sz w:val="21"/>
                                  <w:szCs w:val="21"/>
                                  <w:lang w:eastAsia="it-IT"/>
                                </w:rPr>
                                <w:br/>
                                <w:t>Moda = attività fisica</w:t>
                              </w:r>
                              <w:r w:rsidR="006622DF">
                                <w:rPr>
                                  <w:rFonts w:ascii="Times New Roman" w:eastAsia="Times New Roman" w:hAnsi="Times New Roman"/>
                                  <w:kern w:val="0"/>
                                  <w:sz w:val="21"/>
                                  <w:szCs w:val="21"/>
                                  <w:lang w:eastAsia="it-IT"/>
                                </w:rPr>
                                <w:br/>
                                <w:t>Mediana = guardare la TV</w:t>
                              </w:r>
                            </w:p>
                            <w:p w:rsidR="006E41EC" w:rsidRPr="00701D05" w:rsidRDefault="006E41EC" w:rsidP="00AF53F6">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Indici di disp</w:t>
                              </w:r>
                              <w:r w:rsidR="00BC65A1">
                                <w:rPr>
                                  <w:rFonts w:ascii="Times New Roman" w:eastAsia="Times New Roman" w:hAnsi="Times New Roman"/>
                                  <w:kern w:val="0"/>
                                  <w:sz w:val="21"/>
                                  <w:szCs w:val="21"/>
                                  <w:lang w:eastAsia="it-IT"/>
                                </w:rPr>
                                <w:t>ersione:</w:t>
                              </w:r>
                              <w:r w:rsidRPr="00701D05">
                                <w:rPr>
                                  <w:rFonts w:ascii="Times New Roman" w:eastAsia="Times New Roman" w:hAnsi="Times New Roman"/>
                                  <w:kern w:val="0"/>
                                  <w:sz w:val="21"/>
                                  <w:szCs w:val="21"/>
                                  <w:lang w:eastAsia="it-IT"/>
                                </w:rPr>
                                <w:t xml:space="preserve"> </w:t>
                              </w:r>
                            </w:p>
                            <w:tbl>
                              <w:tblPr>
                                <w:tblpPr w:leftFromText="141" w:rightFromText="141" w:vertAnchor="text" w:horzAnchor="margin" w:tblpY="1016"/>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80"/>
                                <w:gridCol w:w="715"/>
                                <w:gridCol w:w="624"/>
                                <w:gridCol w:w="715"/>
                                <w:gridCol w:w="640"/>
                                <w:gridCol w:w="751"/>
                              </w:tblGrid>
                              <w:tr w:rsidR="00BC65A1" w:rsidRPr="00245718" w:rsidTr="00BC65A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C65A1" w:rsidRPr="00245718" w:rsidRDefault="00BC65A1" w:rsidP="0015746E">
                                    <w:pPr>
                                      <w:widowControl/>
                                      <w:suppressAutoHyphens w:val="0"/>
                                      <w:rPr>
                                        <w:rFonts w:ascii="Times New Roman" w:eastAsia="Times New Roman" w:hAnsi="Times New Roman"/>
                                        <w:kern w:val="0"/>
                                        <w:sz w:val="21"/>
                                        <w:szCs w:val="21"/>
                                        <w:lang w:eastAsia="it-IT"/>
                                      </w:rPr>
                                    </w:pPr>
                                    <w:r w:rsidRPr="00245718">
                                      <w:rPr>
                                        <w:rFonts w:ascii="Times New Roman" w:eastAsia="Times New Roman" w:hAnsi="Times New Roman"/>
                                        <w:kern w:val="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C65A1" w:rsidRPr="00245718" w:rsidRDefault="00BC65A1" w:rsidP="0015746E">
                                    <w:pPr>
                                      <w:widowControl/>
                                      <w:suppressAutoHyphens w:val="0"/>
                                      <w:rPr>
                                        <w:rFonts w:ascii="Times New Roman" w:eastAsia="Times New Roman" w:hAnsi="Times New Roman"/>
                                        <w:kern w:val="0"/>
                                        <w:sz w:val="21"/>
                                        <w:szCs w:val="21"/>
                                        <w:lang w:eastAsia="it-IT"/>
                                      </w:rPr>
                                    </w:pPr>
                                    <w:r w:rsidRPr="00245718">
                                      <w:rPr>
                                        <w:rFonts w:ascii="Times New Roman" w:eastAsia="Times New Roman" w:hAnsi="Times New Roman"/>
                                        <w:kern w:val="0"/>
                                        <w:sz w:val="15"/>
                                        <w:szCs w:val="15"/>
                                        <w:lang w:eastAsia="it-IT"/>
                                      </w:rPr>
                                      <w:t>Frequenza</w:t>
                                    </w:r>
                                    <w:r w:rsidRPr="00245718">
                                      <w:rPr>
                                        <w:rFonts w:ascii="Times New Roman" w:eastAsia="Times New Roman" w:hAnsi="Times New Roman"/>
                                        <w:kern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C65A1" w:rsidRPr="00245718" w:rsidRDefault="00BC65A1" w:rsidP="0015746E">
                                    <w:pPr>
                                      <w:widowControl/>
                                      <w:suppressAutoHyphens w:val="0"/>
                                      <w:rPr>
                                        <w:rFonts w:ascii="Times New Roman" w:eastAsia="Times New Roman" w:hAnsi="Times New Roman"/>
                                        <w:kern w:val="0"/>
                                        <w:sz w:val="21"/>
                                        <w:szCs w:val="21"/>
                                        <w:lang w:eastAsia="it-IT"/>
                                      </w:rPr>
                                    </w:pPr>
                                    <w:proofErr w:type="spellStart"/>
                                    <w:r w:rsidRPr="00245718">
                                      <w:rPr>
                                        <w:rFonts w:ascii="Times New Roman" w:eastAsia="Times New Roman" w:hAnsi="Times New Roman"/>
                                        <w:kern w:val="0"/>
                                        <w:sz w:val="15"/>
                                        <w:szCs w:val="15"/>
                                        <w:lang w:eastAsia="it-IT"/>
                                      </w:rPr>
                                      <w:t>Percent</w:t>
                                    </w:r>
                                    <w:proofErr w:type="spellEnd"/>
                                    <w:r w:rsidRPr="00245718">
                                      <w:rPr>
                                        <w:rFonts w:ascii="Times New Roman" w:eastAsia="Times New Roman" w:hAnsi="Times New Roman"/>
                                        <w:kern w:val="0"/>
                                        <w:sz w:val="15"/>
                                        <w:szCs w:val="15"/>
                                        <w:lang w:eastAsia="it-IT"/>
                                      </w:rPr>
                                      <w:t>.</w:t>
                                    </w:r>
                                    <w:r w:rsidRPr="00245718">
                                      <w:rPr>
                                        <w:rFonts w:ascii="Times New Roman" w:eastAsia="Times New Roman" w:hAnsi="Times New Roman"/>
                                        <w:kern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C65A1" w:rsidRPr="00245718" w:rsidRDefault="00BC65A1" w:rsidP="0015746E">
                                    <w:pPr>
                                      <w:widowControl/>
                                      <w:suppressAutoHyphens w:val="0"/>
                                      <w:rPr>
                                        <w:rFonts w:ascii="Times New Roman" w:eastAsia="Times New Roman" w:hAnsi="Times New Roman"/>
                                        <w:kern w:val="0"/>
                                        <w:sz w:val="21"/>
                                        <w:szCs w:val="21"/>
                                        <w:lang w:eastAsia="it-IT"/>
                                      </w:rPr>
                                    </w:pPr>
                                    <w:r w:rsidRPr="00245718">
                                      <w:rPr>
                                        <w:rFonts w:ascii="Times New Roman" w:eastAsia="Times New Roman" w:hAnsi="Times New Roman"/>
                                        <w:kern w:val="0"/>
                                        <w:sz w:val="15"/>
                                        <w:szCs w:val="15"/>
                                        <w:lang w:eastAsia="it-IT"/>
                                      </w:rPr>
                                      <w:t>Frequenza</w:t>
                                    </w:r>
                                    <w:r w:rsidRPr="00245718">
                                      <w:rPr>
                                        <w:rFonts w:ascii="Times New Roman" w:eastAsia="Times New Roman" w:hAnsi="Times New Roman"/>
                                        <w:kern w:val="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C65A1" w:rsidRPr="00245718" w:rsidRDefault="00BC65A1" w:rsidP="0015746E">
                                    <w:pPr>
                                      <w:widowControl/>
                                      <w:suppressAutoHyphens w:val="0"/>
                                      <w:rPr>
                                        <w:rFonts w:ascii="Times New Roman" w:eastAsia="Times New Roman" w:hAnsi="Times New Roman"/>
                                        <w:kern w:val="0"/>
                                        <w:sz w:val="21"/>
                                        <w:szCs w:val="21"/>
                                        <w:lang w:eastAsia="it-IT"/>
                                      </w:rPr>
                                    </w:pPr>
                                    <w:proofErr w:type="spellStart"/>
                                    <w:r w:rsidRPr="00245718">
                                      <w:rPr>
                                        <w:rFonts w:ascii="Times New Roman" w:eastAsia="Times New Roman" w:hAnsi="Times New Roman"/>
                                        <w:kern w:val="0"/>
                                        <w:sz w:val="15"/>
                                        <w:szCs w:val="15"/>
                                        <w:lang w:eastAsia="it-IT"/>
                                      </w:rPr>
                                      <w:t>Percent</w:t>
                                    </w:r>
                                    <w:proofErr w:type="spellEnd"/>
                                    <w:r w:rsidRPr="00245718">
                                      <w:rPr>
                                        <w:rFonts w:ascii="Times New Roman" w:eastAsia="Times New Roman" w:hAnsi="Times New Roman"/>
                                        <w:kern w:val="0"/>
                                        <w:sz w:val="15"/>
                                        <w:szCs w:val="15"/>
                                        <w:lang w:eastAsia="it-IT"/>
                                      </w:rPr>
                                      <w:t>.</w:t>
                                    </w:r>
                                    <w:r w:rsidRPr="00245718">
                                      <w:rPr>
                                        <w:rFonts w:ascii="Times New Roman" w:eastAsia="Times New Roman" w:hAnsi="Times New Roman"/>
                                        <w:kern w:val="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C65A1" w:rsidRPr="00245718" w:rsidRDefault="00BC65A1" w:rsidP="0015746E">
                                    <w:pPr>
                                      <w:widowControl/>
                                      <w:suppressAutoHyphens w:val="0"/>
                                      <w:rPr>
                                        <w:rFonts w:ascii="Times New Roman" w:eastAsia="Times New Roman" w:hAnsi="Times New Roman"/>
                                        <w:kern w:val="0"/>
                                        <w:sz w:val="21"/>
                                        <w:szCs w:val="21"/>
                                        <w:lang w:eastAsia="it-IT"/>
                                      </w:rPr>
                                    </w:pPr>
                                    <w:proofErr w:type="spellStart"/>
                                    <w:r w:rsidRPr="00245718">
                                      <w:rPr>
                                        <w:rFonts w:ascii="Times New Roman" w:eastAsia="Times New Roman" w:hAnsi="Times New Roman"/>
                                        <w:kern w:val="0"/>
                                        <w:sz w:val="15"/>
                                        <w:szCs w:val="15"/>
                                        <w:lang w:eastAsia="it-IT"/>
                                      </w:rPr>
                                      <w:t>Int</w:t>
                                    </w:r>
                                    <w:proofErr w:type="spellEnd"/>
                                    <w:r w:rsidRPr="00245718">
                                      <w:rPr>
                                        <w:rFonts w:ascii="Times New Roman" w:eastAsia="Times New Roman" w:hAnsi="Times New Roman"/>
                                        <w:kern w:val="0"/>
                                        <w:sz w:val="15"/>
                                        <w:szCs w:val="15"/>
                                        <w:lang w:eastAsia="it-IT"/>
                                      </w:rPr>
                                      <w:t xml:space="preserve">. </w:t>
                                    </w:r>
                                    <w:proofErr w:type="spellStart"/>
                                    <w:r w:rsidRPr="00245718">
                                      <w:rPr>
                                        <w:rFonts w:ascii="Times New Roman" w:eastAsia="Times New Roman" w:hAnsi="Times New Roman"/>
                                        <w:kern w:val="0"/>
                                        <w:sz w:val="15"/>
                                        <w:szCs w:val="15"/>
                                        <w:lang w:eastAsia="it-IT"/>
                                      </w:rPr>
                                      <w:t>Fid</w:t>
                                    </w:r>
                                    <w:proofErr w:type="spellEnd"/>
                                    <w:r w:rsidRPr="00245718">
                                      <w:rPr>
                                        <w:rFonts w:ascii="Times New Roman" w:eastAsia="Times New Roman" w:hAnsi="Times New Roman"/>
                                        <w:kern w:val="0"/>
                                        <w:sz w:val="15"/>
                                        <w:szCs w:val="15"/>
                                        <w:lang w:eastAsia="it-IT"/>
                                      </w:rPr>
                                      <w:t>. 95%</w:t>
                                    </w:r>
                                  </w:p>
                                </w:tc>
                              </w:tr>
                              <w:tr w:rsidR="00BC65A1" w:rsidRPr="00245718" w:rsidTr="00BC65A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C65A1" w:rsidRPr="00245718" w:rsidRDefault="00BC65A1" w:rsidP="0015746E">
                                    <w:pPr>
                                      <w:widowControl/>
                                      <w:suppressAutoHyphens w:val="0"/>
                                      <w:rPr>
                                        <w:rFonts w:ascii="Times New Roman" w:eastAsia="Times New Roman" w:hAnsi="Times New Roman"/>
                                        <w:kern w:val="0"/>
                                        <w:sz w:val="21"/>
                                        <w:szCs w:val="21"/>
                                        <w:lang w:eastAsia="it-IT"/>
                                      </w:rPr>
                                    </w:pPr>
                                    <w:r w:rsidRPr="00245718">
                                      <w:rPr>
                                        <w:rFonts w:ascii="Times New Roman" w:eastAsia="Times New Roman" w:hAnsi="Times New Roman"/>
                                        <w:b/>
                                        <w:bCs/>
                                        <w:kern w:val="0"/>
                                        <w:sz w:val="21"/>
                                        <w:szCs w:val="21"/>
                                        <w:lang w:eastAsia="it-IT"/>
                                      </w:rPr>
                                      <w:t>aggressivo</w:t>
                                    </w:r>
                                  </w:p>
                                </w:tc>
                                <w:tc>
                                  <w:tcPr>
                                    <w:tcW w:w="0" w:type="auto"/>
                                    <w:tcBorders>
                                      <w:top w:val="outset" w:sz="6" w:space="0" w:color="auto"/>
                                      <w:left w:val="outset" w:sz="6" w:space="0" w:color="auto"/>
                                      <w:bottom w:val="outset" w:sz="6" w:space="0" w:color="auto"/>
                                      <w:right w:val="outset" w:sz="6" w:space="0" w:color="auto"/>
                                    </w:tcBorders>
                                    <w:vAlign w:val="center"/>
                                    <w:hideMark/>
                                  </w:tcPr>
                                  <w:p w:rsidR="00BC65A1" w:rsidRPr="00245718" w:rsidRDefault="00BC65A1" w:rsidP="0015746E">
                                    <w:pPr>
                                      <w:widowControl/>
                                      <w:suppressAutoHyphens w:val="0"/>
                                      <w:rPr>
                                        <w:rFonts w:ascii="Times New Roman" w:eastAsia="Times New Roman" w:hAnsi="Times New Roman"/>
                                        <w:kern w:val="0"/>
                                        <w:sz w:val="21"/>
                                        <w:szCs w:val="21"/>
                                        <w:lang w:eastAsia="it-IT"/>
                                      </w:rPr>
                                    </w:pPr>
                                    <w:r w:rsidRPr="00245718">
                                      <w:rPr>
                                        <w:rFonts w:ascii="Times New Roman" w:eastAsia="Times New Roman" w:hAnsi="Times New Roman"/>
                                        <w:kern w:val="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C65A1" w:rsidRPr="00245718" w:rsidRDefault="00BC65A1" w:rsidP="0015746E">
                                    <w:pPr>
                                      <w:widowControl/>
                                      <w:suppressAutoHyphens w:val="0"/>
                                      <w:rPr>
                                        <w:rFonts w:ascii="Times New Roman" w:eastAsia="Times New Roman" w:hAnsi="Times New Roman"/>
                                        <w:kern w:val="0"/>
                                        <w:sz w:val="21"/>
                                        <w:szCs w:val="21"/>
                                        <w:lang w:eastAsia="it-IT"/>
                                      </w:rPr>
                                    </w:pPr>
                                    <w:r w:rsidRPr="00245718">
                                      <w:rPr>
                                        <w:rFonts w:ascii="Times New Roman" w:eastAsia="Times New Roman" w:hAnsi="Times New Roman"/>
                                        <w:kern w:val="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C65A1" w:rsidRPr="00245718" w:rsidRDefault="00BC65A1" w:rsidP="0015746E">
                                    <w:pPr>
                                      <w:widowControl/>
                                      <w:suppressAutoHyphens w:val="0"/>
                                      <w:rPr>
                                        <w:rFonts w:ascii="Times New Roman" w:eastAsia="Times New Roman" w:hAnsi="Times New Roman"/>
                                        <w:kern w:val="0"/>
                                        <w:sz w:val="21"/>
                                        <w:szCs w:val="21"/>
                                        <w:lang w:eastAsia="it-IT"/>
                                      </w:rPr>
                                    </w:pPr>
                                    <w:r w:rsidRPr="00245718">
                                      <w:rPr>
                                        <w:rFonts w:ascii="Times New Roman" w:eastAsia="Times New Roman" w:hAnsi="Times New Roman"/>
                                        <w:kern w:val="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C65A1" w:rsidRPr="00245718" w:rsidRDefault="00BC65A1" w:rsidP="0015746E">
                                    <w:pPr>
                                      <w:widowControl/>
                                      <w:suppressAutoHyphens w:val="0"/>
                                      <w:rPr>
                                        <w:rFonts w:ascii="Times New Roman" w:eastAsia="Times New Roman" w:hAnsi="Times New Roman"/>
                                        <w:kern w:val="0"/>
                                        <w:sz w:val="21"/>
                                        <w:szCs w:val="21"/>
                                        <w:lang w:eastAsia="it-IT"/>
                                      </w:rPr>
                                    </w:pPr>
                                    <w:r w:rsidRPr="00245718">
                                      <w:rPr>
                                        <w:rFonts w:ascii="Times New Roman" w:eastAsia="Times New Roman" w:hAnsi="Times New Roman"/>
                                        <w:kern w:val="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C65A1" w:rsidRPr="00245718" w:rsidRDefault="00BC65A1" w:rsidP="0015746E">
                                    <w:pPr>
                                      <w:widowControl/>
                                      <w:suppressAutoHyphens w:val="0"/>
                                      <w:rPr>
                                        <w:rFonts w:ascii="Times New Roman" w:eastAsia="Times New Roman" w:hAnsi="Times New Roman"/>
                                        <w:kern w:val="0"/>
                                        <w:sz w:val="21"/>
                                        <w:szCs w:val="21"/>
                                        <w:lang w:eastAsia="it-IT"/>
                                      </w:rPr>
                                    </w:pPr>
                                    <w:r w:rsidRPr="00245718">
                                      <w:rPr>
                                        <w:rFonts w:ascii="Times New Roman" w:eastAsia="Times New Roman" w:hAnsi="Times New Roman"/>
                                        <w:kern w:val="0"/>
                                        <w:sz w:val="15"/>
                                        <w:szCs w:val="15"/>
                                        <w:lang w:eastAsia="it-IT"/>
                                      </w:rPr>
                                      <w:t>4%:40%</w:t>
                                    </w:r>
                                  </w:p>
                                </w:tc>
                              </w:tr>
                              <w:tr w:rsidR="00BC65A1" w:rsidRPr="00245718" w:rsidTr="00BC65A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C65A1" w:rsidRPr="00245718" w:rsidRDefault="00BC65A1" w:rsidP="0015746E">
                                    <w:pPr>
                                      <w:widowControl/>
                                      <w:suppressAutoHyphens w:val="0"/>
                                      <w:rPr>
                                        <w:rFonts w:ascii="Times New Roman" w:eastAsia="Times New Roman" w:hAnsi="Times New Roman"/>
                                        <w:kern w:val="0"/>
                                        <w:sz w:val="21"/>
                                        <w:szCs w:val="21"/>
                                        <w:lang w:eastAsia="it-IT"/>
                                      </w:rPr>
                                    </w:pPr>
                                    <w:r w:rsidRPr="00245718">
                                      <w:rPr>
                                        <w:rFonts w:ascii="Times New Roman" w:eastAsia="Times New Roman" w:hAnsi="Times New Roman"/>
                                        <w:b/>
                                        <w:bCs/>
                                        <w:kern w:val="0"/>
                                        <w:sz w:val="21"/>
                                        <w:szCs w:val="21"/>
                                        <w:lang w:eastAsia="it-IT"/>
                                      </w:rPr>
                                      <w:t>stanco, annoiato</w:t>
                                    </w:r>
                                  </w:p>
                                </w:tc>
                                <w:tc>
                                  <w:tcPr>
                                    <w:tcW w:w="0" w:type="auto"/>
                                    <w:tcBorders>
                                      <w:top w:val="outset" w:sz="6" w:space="0" w:color="auto"/>
                                      <w:left w:val="outset" w:sz="6" w:space="0" w:color="auto"/>
                                      <w:bottom w:val="outset" w:sz="6" w:space="0" w:color="auto"/>
                                      <w:right w:val="outset" w:sz="6" w:space="0" w:color="auto"/>
                                    </w:tcBorders>
                                    <w:vAlign w:val="center"/>
                                    <w:hideMark/>
                                  </w:tcPr>
                                  <w:p w:rsidR="00BC65A1" w:rsidRPr="00245718" w:rsidRDefault="00BC65A1" w:rsidP="0015746E">
                                    <w:pPr>
                                      <w:widowControl/>
                                      <w:suppressAutoHyphens w:val="0"/>
                                      <w:rPr>
                                        <w:rFonts w:ascii="Times New Roman" w:eastAsia="Times New Roman" w:hAnsi="Times New Roman"/>
                                        <w:kern w:val="0"/>
                                        <w:sz w:val="21"/>
                                        <w:szCs w:val="21"/>
                                        <w:lang w:eastAsia="it-IT"/>
                                      </w:rPr>
                                    </w:pPr>
                                    <w:r w:rsidRPr="00245718">
                                      <w:rPr>
                                        <w:rFonts w:ascii="Times New Roman" w:eastAsia="Times New Roman" w:hAnsi="Times New Roman"/>
                                        <w:kern w:val="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C65A1" w:rsidRPr="00245718" w:rsidRDefault="00BC65A1" w:rsidP="0015746E">
                                    <w:pPr>
                                      <w:widowControl/>
                                      <w:suppressAutoHyphens w:val="0"/>
                                      <w:rPr>
                                        <w:rFonts w:ascii="Times New Roman" w:eastAsia="Times New Roman" w:hAnsi="Times New Roman"/>
                                        <w:kern w:val="0"/>
                                        <w:sz w:val="21"/>
                                        <w:szCs w:val="21"/>
                                        <w:lang w:eastAsia="it-IT"/>
                                      </w:rPr>
                                    </w:pPr>
                                    <w:r w:rsidRPr="00245718">
                                      <w:rPr>
                                        <w:rFonts w:ascii="Times New Roman" w:eastAsia="Times New Roman" w:hAnsi="Times New Roman"/>
                                        <w:kern w:val="0"/>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BC65A1" w:rsidRPr="00245718" w:rsidRDefault="00BC65A1" w:rsidP="0015746E">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C65A1" w:rsidRPr="00245718" w:rsidRDefault="00BC65A1" w:rsidP="0015746E">
                                    <w:pPr>
                                      <w:widowControl/>
                                      <w:suppressAutoHyphens w:val="0"/>
                                      <w:rPr>
                                        <w:rFonts w:ascii="Times New Roman" w:eastAsia="Times New Roman" w:hAnsi="Times New Roman"/>
                                        <w:kern w:val="0"/>
                                        <w:sz w:val="21"/>
                                        <w:szCs w:val="21"/>
                                        <w:lang w:eastAsia="it-IT"/>
                                      </w:rPr>
                                    </w:pPr>
                                    <w:r w:rsidRPr="00245718">
                                      <w:rPr>
                                        <w:rFonts w:ascii="Times New Roman" w:eastAsia="Times New Roman" w:hAnsi="Times New Roman"/>
                                        <w:kern w:val="0"/>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BC65A1" w:rsidRPr="00245718" w:rsidRDefault="00BC65A1" w:rsidP="0015746E">
                                    <w:pPr>
                                      <w:widowControl/>
                                      <w:suppressAutoHyphens w:val="0"/>
                                      <w:rPr>
                                        <w:rFonts w:ascii="Times New Roman" w:eastAsia="Times New Roman" w:hAnsi="Times New Roman"/>
                                        <w:kern w:val="0"/>
                                        <w:sz w:val="21"/>
                                        <w:szCs w:val="21"/>
                                        <w:lang w:eastAsia="it-IT"/>
                                      </w:rPr>
                                    </w:pPr>
                                    <w:r w:rsidRPr="00245718">
                                      <w:rPr>
                                        <w:rFonts w:ascii="Times New Roman" w:eastAsia="Times New Roman" w:hAnsi="Times New Roman"/>
                                        <w:kern w:val="0"/>
                                        <w:sz w:val="15"/>
                                        <w:szCs w:val="15"/>
                                        <w:lang w:eastAsia="it-IT"/>
                                      </w:rPr>
                                      <w:t>12%:52%</w:t>
                                    </w:r>
                                  </w:p>
                                </w:tc>
                              </w:tr>
                              <w:tr w:rsidR="00BC65A1" w:rsidRPr="00245718" w:rsidTr="00BC65A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C65A1" w:rsidRPr="00245718" w:rsidRDefault="00BC65A1" w:rsidP="0015746E">
                                    <w:pPr>
                                      <w:widowControl/>
                                      <w:suppressAutoHyphens w:val="0"/>
                                      <w:rPr>
                                        <w:rFonts w:ascii="Times New Roman" w:eastAsia="Times New Roman" w:hAnsi="Times New Roman"/>
                                        <w:kern w:val="0"/>
                                        <w:sz w:val="21"/>
                                        <w:szCs w:val="21"/>
                                        <w:lang w:eastAsia="it-IT"/>
                                      </w:rPr>
                                    </w:pPr>
                                    <w:r w:rsidRPr="00245718">
                                      <w:rPr>
                                        <w:rFonts w:ascii="Times New Roman" w:eastAsia="Times New Roman" w:hAnsi="Times New Roman"/>
                                        <w:b/>
                                        <w:bCs/>
                                        <w:kern w:val="0"/>
                                        <w:sz w:val="21"/>
                                        <w:szCs w:val="21"/>
                                        <w:lang w:eastAsia="it-IT"/>
                                      </w:rPr>
                                      <w:t xml:space="preserve">  rilassato</w:t>
                                    </w:r>
                                  </w:p>
                                </w:tc>
                                <w:tc>
                                  <w:tcPr>
                                    <w:tcW w:w="0" w:type="auto"/>
                                    <w:tcBorders>
                                      <w:top w:val="outset" w:sz="6" w:space="0" w:color="auto"/>
                                      <w:left w:val="outset" w:sz="6" w:space="0" w:color="auto"/>
                                      <w:bottom w:val="outset" w:sz="6" w:space="0" w:color="auto"/>
                                      <w:right w:val="outset" w:sz="6" w:space="0" w:color="auto"/>
                                    </w:tcBorders>
                                    <w:vAlign w:val="center"/>
                                    <w:hideMark/>
                                  </w:tcPr>
                                  <w:p w:rsidR="00BC65A1" w:rsidRPr="00245718" w:rsidRDefault="00BC65A1" w:rsidP="0015746E">
                                    <w:pPr>
                                      <w:widowControl/>
                                      <w:suppressAutoHyphens w:val="0"/>
                                      <w:rPr>
                                        <w:rFonts w:ascii="Times New Roman" w:eastAsia="Times New Roman" w:hAnsi="Times New Roman"/>
                                        <w:kern w:val="0"/>
                                        <w:sz w:val="21"/>
                                        <w:szCs w:val="21"/>
                                        <w:lang w:eastAsia="it-IT"/>
                                      </w:rPr>
                                    </w:pPr>
                                    <w:r w:rsidRPr="00245718">
                                      <w:rPr>
                                        <w:rFonts w:ascii="Times New Roman" w:eastAsia="Times New Roman" w:hAnsi="Times New Roman"/>
                                        <w:kern w:val="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C65A1" w:rsidRPr="00245718" w:rsidRDefault="00BC65A1" w:rsidP="0015746E">
                                    <w:pPr>
                                      <w:widowControl/>
                                      <w:suppressAutoHyphens w:val="0"/>
                                      <w:rPr>
                                        <w:rFonts w:ascii="Times New Roman" w:eastAsia="Times New Roman" w:hAnsi="Times New Roman"/>
                                        <w:kern w:val="0"/>
                                        <w:sz w:val="21"/>
                                        <w:szCs w:val="21"/>
                                        <w:lang w:eastAsia="it-IT"/>
                                      </w:rPr>
                                    </w:pPr>
                                    <w:r w:rsidRPr="00245718">
                                      <w:rPr>
                                        <w:rFonts w:ascii="Times New Roman" w:eastAsia="Times New Roman" w:hAnsi="Times New Roman"/>
                                        <w:kern w:val="0"/>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BC65A1" w:rsidRPr="00245718" w:rsidRDefault="00BC65A1" w:rsidP="0015746E">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C65A1" w:rsidRPr="00245718" w:rsidRDefault="00BC65A1" w:rsidP="0015746E">
                                    <w:pPr>
                                      <w:widowControl/>
                                      <w:suppressAutoHyphens w:val="0"/>
                                      <w:rPr>
                                        <w:rFonts w:ascii="Times New Roman" w:eastAsia="Times New Roman" w:hAnsi="Times New Roman"/>
                                        <w:kern w:val="0"/>
                                        <w:sz w:val="21"/>
                                        <w:szCs w:val="21"/>
                                        <w:lang w:eastAsia="it-IT"/>
                                      </w:rPr>
                                    </w:pPr>
                                    <w:r w:rsidRPr="00245718">
                                      <w:rPr>
                                        <w:rFonts w:ascii="Times New Roman" w:eastAsia="Times New Roman" w:hAnsi="Times New Roman"/>
                                        <w:kern w:val="0"/>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BC65A1" w:rsidRPr="00245718" w:rsidRDefault="00BC65A1" w:rsidP="0015746E">
                                    <w:pPr>
                                      <w:widowControl/>
                                      <w:suppressAutoHyphens w:val="0"/>
                                      <w:rPr>
                                        <w:rFonts w:ascii="Times New Roman" w:eastAsia="Times New Roman" w:hAnsi="Times New Roman"/>
                                        <w:kern w:val="0"/>
                                        <w:sz w:val="21"/>
                                        <w:szCs w:val="21"/>
                                        <w:lang w:eastAsia="it-IT"/>
                                      </w:rPr>
                                    </w:pPr>
                                    <w:r w:rsidRPr="00245718">
                                      <w:rPr>
                                        <w:rFonts w:ascii="Times New Roman" w:eastAsia="Times New Roman" w:hAnsi="Times New Roman"/>
                                        <w:kern w:val="0"/>
                                        <w:sz w:val="15"/>
                                        <w:szCs w:val="15"/>
                                        <w:lang w:eastAsia="it-IT"/>
                                      </w:rPr>
                                      <w:t>28%:68%</w:t>
                                    </w:r>
                                  </w:p>
                                </w:tc>
                              </w:tr>
                            </w:tbl>
                            <w:p w:rsidR="006E41EC" w:rsidRPr="0015746E" w:rsidRDefault="006E41EC" w:rsidP="00AF53F6">
                              <w:pPr>
                                <w:widowControl/>
                                <w:suppressAutoHyphens w:val="0"/>
                                <w:spacing w:before="100" w:beforeAutospacing="1" w:after="100" w:afterAutospacing="1"/>
                                <w:rPr>
                                  <w:rFonts w:ascii="Times New Roman" w:eastAsia="Times New Roman" w:hAnsi="Times New Roman"/>
                                  <w:b/>
                                  <w:kern w:val="0"/>
                                  <w:sz w:val="22"/>
                                  <w:szCs w:val="22"/>
                                  <w:lang w:eastAsia="it-IT"/>
                                </w:rPr>
                              </w:pPr>
                            </w:p>
                            <w:p w:rsidR="0015746E" w:rsidRPr="00701D05" w:rsidRDefault="0015746E" w:rsidP="00AF53F6">
                              <w:pPr>
                                <w:widowControl/>
                                <w:suppressAutoHyphens w:val="0"/>
                                <w:spacing w:before="100" w:beforeAutospacing="1" w:after="100" w:afterAutospacing="1"/>
                                <w:rPr>
                                  <w:rFonts w:ascii="Times New Roman" w:eastAsia="Times New Roman" w:hAnsi="Times New Roman"/>
                                  <w:kern w:val="0"/>
                                  <w:sz w:val="21"/>
                                  <w:szCs w:val="21"/>
                                  <w:lang w:eastAsia="it-IT"/>
                                </w:rPr>
                              </w:pPr>
                              <w:r w:rsidRPr="0015746E">
                                <w:rPr>
                                  <w:rFonts w:ascii="Times New Roman" w:eastAsia="Times New Roman" w:hAnsi="Times New Roman"/>
                                  <w:b/>
                                  <w:kern w:val="0"/>
                                  <w:sz w:val="22"/>
                                  <w:szCs w:val="22"/>
                                  <w:lang w:eastAsia="it-IT"/>
                                </w:rPr>
                                <w:t>d8</w:t>
                              </w:r>
                            </w:p>
                          </w:tc>
                          <w:tc>
                            <w:tcPr>
                              <w:tcW w:w="2284" w:type="dxa"/>
                              <w:hideMark/>
                            </w:tcPr>
                            <w:tbl>
                              <w:tblPr>
                                <w:tblW w:w="0" w:type="auto"/>
                                <w:jc w:val="right"/>
                                <w:tblCellSpacing w:w="15" w:type="dxa"/>
                                <w:tblCellMar>
                                  <w:left w:w="0" w:type="dxa"/>
                                  <w:right w:w="0" w:type="dxa"/>
                                </w:tblCellMar>
                                <w:tblLook w:val="04A0" w:firstRow="1" w:lastRow="0" w:firstColumn="1" w:lastColumn="0" w:noHBand="0" w:noVBand="1"/>
                              </w:tblPr>
                              <w:tblGrid>
                                <w:gridCol w:w="718"/>
                                <w:gridCol w:w="643"/>
                                <w:gridCol w:w="884"/>
                              </w:tblGrid>
                              <w:tr w:rsidR="006E41EC" w:rsidRPr="00701D05" w:rsidTr="00AF53F6">
                                <w:trPr>
                                  <w:tblCellSpacing w:w="15" w:type="dxa"/>
                                  <w:jc w:val="right"/>
                                </w:trPr>
                                <w:tc>
                                  <w:tcPr>
                                    <w:tcW w:w="0" w:type="auto"/>
                                    <w:vAlign w:val="bottom"/>
                                    <w:hideMark/>
                                  </w:tcPr>
                                  <w:tbl>
                                    <w:tblPr>
                                      <w:tblpPr w:leftFromText="141" w:rightFromText="141" w:vertAnchor="text" w:horzAnchor="margin" w:tblpXSpec="center" w:tblpY="-604"/>
                                      <w:tblOverlap w:val="never"/>
                                      <w:tblW w:w="385" w:type="dxa"/>
                                      <w:tblCellSpacing w:w="0" w:type="dxa"/>
                                      <w:tblCellMar>
                                        <w:left w:w="0" w:type="dxa"/>
                                        <w:right w:w="0" w:type="dxa"/>
                                      </w:tblCellMar>
                                      <w:tblLook w:val="04A0" w:firstRow="1" w:lastRow="0" w:firstColumn="1" w:lastColumn="0" w:noHBand="0" w:noVBand="1"/>
                                    </w:tblPr>
                                    <w:tblGrid>
                                      <w:gridCol w:w="385"/>
                                    </w:tblGrid>
                                    <w:tr w:rsidR="00E32184" w:rsidRPr="00701D05" w:rsidTr="00E32184">
                                      <w:trPr>
                                        <w:tblCellSpacing w:w="0" w:type="dxa"/>
                                      </w:trPr>
                                      <w:tc>
                                        <w:tcPr>
                                          <w:tcW w:w="0" w:type="auto"/>
                                          <w:vAlign w:val="bottom"/>
                                          <w:hideMark/>
                                        </w:tcPr>
                                        <w:p w:rsidR="00E32184" w:rsidRPr="00701D05" w:rsidRDefault="00E32184" w:rsidP="00E32184">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20%</w:t>
                                          </w:r>
                                        </w:p>
                                      </w:tc>
                                    </w:tr>
                                    <w:tr w:rsidR="00E32184" w:rsidRPr="00701D05" w:rsidTr="00E32184">
                                      <w:trPr>
                                        <w:trHeight w:val="300"/>
                                        <w:tblCellSpacing w:w="0" w:type="dxa"/>
                                      </w:trPr>
                                      <w:tc>
                                        <w:tcPr>
                                          <w:tcW w:w="0" w:type="auto"/>
                                          <w:shd w:val="clear" w:color="auto" w:fill="C0D0C0"/>
                                          <w:vAlign w:val="bottom"/>
                                          <w:hideMark/>
                                        </w:tcPr>
                                        <w:p w:rsidR="00E32184" w:rsidRPr="00701D05" w:rsidRDefault="00E32184" w:rsidP="00E32184">
                                          <w:pPr>
                                            <w:widowControl/>
                                            <w:suppressAutoHyphens w:val="0"/>
                                            <w:jc w:val="center"/>
                                            <w:rPr>
                                              <w:rFonts w:ascii="Times New Roman" w:eastAsia="Times New Roman" w:hAnsi="Times New Roman"/>
                                              <w:kern w:val="0"/>
                                              <w:sz w:val="21"/>
                                              <w:szCs w:val="21"/>
                                              <w:lang w:eastAsia="it-IT"/>
                                            </w:rPr>
                                          </w:pPr>
                                        </w:p>
                                      </w:tc>
                                    </w:tr>
                                  </w:tbl>
                                  <w:p w:rsidR="006E41EC" w:rsidRPr="00701D05" w:rsidRDefault="006E41EC" w:rsidP="00AF53F6">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6E41EC" w:rsidRPr="00701D05" w:rsidTr="00AF53F6">
                                      <w:trPr>
                                        <w:tblCellSpacing w:w="0" w:type="dxa"/>
                                        <w:jc w:val="center"/>
                                      </w:trPr>
                                      <w:tc>
                                        <w:tcPr>
                                          <w:tcW w:w="0" w:type="auto"/>
                                          <w:vAlign w:val="bottom"/>
                                          <w:hideMark/>
                                        </w:tcPr>
                                        <w:p w:rsidR="006E41EC" w:rsidRPr="00701D05" w:rsidRDefault="006E41EC" w:rsidP="00AF53F6">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32%</w:t>
                                          </w:r>
                                        </w:p>
                                      </w:tc>
                                    </w:tr>
                                    <w:tr w:rsidR="006E41EC" w:rsidRPr="00701D05" w:rsidTr="00AF53F6">
                                      <w:trPr>
                                        <w:trHeight w:val="480"/>
                                        <w:tblCellSpacing w:w="0" w:type="dxa"/>
                                        <w:jc w:val="center"/>
                                      </w:trPr>
                                      <w:tc>
                                        <w:tcPr>
                                          <w:tcW w:w="0" w:type="auto"/>
                                          <w:shd w:val="clear" w:color="auto" w:fill="C0D0C0"/>
                                          <w:vAlign w:val="bottom"/>
                                          <w:hideMark/>
                                        </w:tcPr>
                                        <w:p w:rsidR="006E41EC" w:rsidRPr="00701D05" w:rsidRDefault="006E41EC" w:rsidP="00AF53F6">
                                          <w:pPr>
                                            <w:widowControl/>
                                            <w:suppressAutoHyphens w:val="0"/>
                                            <w:jc w:val="center"/>
                                            <w:rPr>
                                              <w:rFonts w:ascii="Times New Roman" w:eastAsia="Times New Roman" w:hAnsi="Times New Roman"/>
                                              <w:kern w:val="0"/>
                                              <w:sz w:val="21"/>
                                              <w:szCs w:val="21"/>
                                              <w:lang w:eastAsia="it-IT"/>
                                            </w:rPr>
                                          </w:pPr>
                                        </w:p>
                                      </w:tc>
                                    </w:tr>
                                  </w:tbl>
                                  <w:p w:rsidR="006E41EC" w:rsidRPr="00701D05" w:rsidRDefault="006E41EC" w:rsidP="00AF53F6">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6E41EC" w:rsidRPr="00701D05" w:rsidTr="00AF53F6">
                                      <w:trPr>
                                        <w:tblCellSpacing w:w="0" w:type="dxa"/>
                                        <w:jc w:val="center"/>
                                      </w:trPr>
                                      <w:tc>
                                        <w:tcPr>
                                          <w:tcW w:w="0" w:type="auto"/>
                                          <w:vAlign w:val="bottom"/>
                                          <w:hideMark/>
                                        </w:tcPr>
                                        <w:p w:rsidR="006E41EC" w:rsidRPr="00701D05" w:rsidRDefault="006E41EC" w:rsidP="00AF53F6">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48%</w:t>
                                          </w:r>
                                        </w:p>
                                      </w:tc>
                                    </w:tr>
                                    <w:tr w:rsidR="006E41EC" w:rsidRPr="00701D05" w:rsidTr="00AF53F6">
                                      <w:trPr>
                                        <w:trHeight w:val="720"/>
                                        <w:tblCellSpacing w:w="0" w:type="dxa"/>
                                        <w:jc w:val="center"/>
                                      </w:trPr>
                                      <w:tc>
                                        <w:tcPr>
                                          <w:tcW w:w="0" w:type="auto"/>
                                          <w:shd w:val="clear" w:color="auto" w:fill="C0D0C0"/>
                                          <w:vAlign w:val="bottom"/>
                                          <w:hideMark/>
                                        </w:tcPr>
                                        <w:p w:rsidR="006E41EC" w:rsidRPr="00701D05" w:rsidRDefault="006E41EC" w:rsidP="00AF53F6">
                                          <w:pPr>
                                            <w:widowControl/>
                                            <w:suppressAutoHyphens w:val="0"/>
                                            <w:jc w:val="center"/>
                                            <w:rPr>
                                              <w:rFonts w:ascii="Times New Roman" w:eastAsia="Times New Roman" w:hAnsi="Times New Roman"/>
                                              <w:kern w:val="0"/>
                                              <w:sz w:val="21"/>
                                              <w:szCs w:val="21"/>
                                              <w:lang w:eastAsia="it-IT"/>
                                            </w:rPr>
                                          </w:pPr>
                                        </w:p>
                                      </w:tc>
                                    </w:tr>
                                  </w:tbl>
                                  <w:p w:rsidR="006E41EC" w:rsidRPr="00701D05" w:rsidRDefault="006E41EC" w:rsidP="00AF53F6">
                                    <w:pPr>
                                      <w:widowControl/>
                                      <w:suppressAutoHyphens w:val="0"/>
                                      <w:jc w:val="center"/>
                                      <w:rPr>
                                        <w:rFonts w:ascii="Times New Roman" w:eastAsia="Times New Roman" w:hAnsi="Times New Roman"/>
                                        <w:kern w:val="0"/>
                                        <w:sz w:val="21"/>
                                        <w:szCs w:val="21"/>
                                        <w:lang w:eastAsia="it-IT"/>
                                      </w:rPr>
                                    </w:pPr>
                                  </w:p>
                                </w:tc>
                              </w:tr>
                              <w:tr w:rsidR="006E41EC" w:rsidRPr="00701D05" w:rsidTr="00AF53F6">
                                <w:trPr>
                                  <w:tblCellSpacing w:w="15" w:type="dxa"/>
                                  <w:jc w:val="right"/>
                                </w:trPr>
                                <w:tc>
                                  <w:tcPr>
                                    <w:tcW w:w="0" w:type="auto"/>
                                    <w:shd w:val="clear" w:color="auto" w:fill="E0E0E0"/>
                                    <w:vAlign w:val="center"/>
                                    <w:hideMark/>
                                  </w:tcPr>
                                  <w:p w:rsidR="006E41EC" w:rsidRPr="00701D05" w:rsidRDefault="006E41EC" w:rsidP="00AF53F6">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5</w:t>
                                    </w:r>
                                  </w:p>
                                </w:tc>
                                <w:tc>
                                  <w:tcPr>
                                    <w:tcW w:w="0" w:type="auto"/>
                                    <w:shd w:val="clear" w:color="auto" w:fill="E0E0E0"/>
                                    <w:vAlign w:val="center"/>
                                    <w:hideMark/>
                                  </w:tcPr>
                                  <w:p w:rsidR="006E41EC" w:rsidRPr="00701D05" w:rsidRDefault="006E41EC" w:rsidP="00AF53F6">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8</w:t>
                                    </w:r>
                                  </w:p>
                                </w:tc>
                                <w:tc>
                                  <w:tcPr>
                                    <w:tcW w:w="0" w:type="auto"/>
                                    <w:shd w:val="clear" w:color="auto" w:fill="E0E0E0"/>
                                    <w:vAlign w:val="center"/>
                                    <w:hideMark/>
                                  </w:tcPr>
                                  <w:p w:rsidR="006E41EC" w:rsidRPr="00701D05" w:rsidRDefault="006E41EC" w:rsidP="00AF53F6">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12</w:t>
                                    </w:r>
                                  </w:p>
                                </w:tc>
                              </w:tr>
                              <w:tr w:rsidR="006E41EC" w:rsidRPr="00701D05" w:rsidTr="00AF53F6">
                                <w:trPr>
                                  <w:tblCellSpacing w:w="15" w:type="dxa"/>
                                  <w:jc w:val="right"/>
                                </w:trPr>
                                <w:tc>
                                  <w:tcPr>
                                    <w:tcW w:w="0" w:type="auto"/>
                                    <w:shd w:val="clear" w:color="auto" w:fill="E0E0E0"/>
                                    <w:vAlign w:val="center"/>
                                    <w:hideMark/>
                                  </w:tcPr>
                                  <w:p w:rsidR="006E41EC" w:rsidRPr="00701D05" w:rsidRDefault="006622DF" w:rsidP="00AF53F6">
                                    <w:pPr>
                                      <w:widowControl/>
                                      <w:suppressAutoHyphens w:val="0"/>
                                      <w:jc w:val="center"/>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Fare attività fisica</w:t>
                                    </w:r>
                                  </w:p>
                                </w:tc>
                                <w:tc>
                                  <w:tcPr>
                                    <w:tcW w:w="0" w:type="auto"/>
                                    <w:shd w:val="clear" w:color="auto" w:fill="E0E0E0"/>
                                    <w:vAlign w:val="center"/>
                                    <w:hideMark/>
                                  </w:tcPr>
                                  <w:p w:rsidR="006E41EC" w:rsidRPr="00701D05" w:rsidRDefault="006622DF" w:rsidP="00AF53F6">
                                    <w:pPr>
                                      <w:widowControl/>
                                      <w:suppressAutoHyphens w:val="0"/>
                                      <w:jc w:val="center"/>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uscire con gli amici</w:t>
                                    </w:r>
                                  </w:p>
                                </w:tc>
                                <w:tc>
                                  <w:tcPr>
                                    <w:tcW w:w="0" w:type="auto"/>
                                    <w:shd w:val="clear" w:color="auto" w:fill="E0E0E0"/>
                                    <w:vAlign w:val="center"/>
                                    <w:hideMark/>
                                  </w:tcPr>
                                  <w:p w:rsidR="006E41EC" w:rsidRPr="00701D05" w:rsidRDefault="006622DF" w:rsidP="006622DF">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 xml:space="preserve"> Guardare la TV</w:t>
                                    </w:r>
                                  </w:p>
                                </w:tc>
                              </w:tr>
                            </w:tbl>
                            <w:p w:rsidR="00BC65A1" w:rsidRDefault="00BC65A1" w:rsidP="00AF53F6">
                              <w:pPr>
                                <w:widowControl/>
                                <w:suppressAutoHyphens w:val="0"/>
                                <w:rPr>
                                  <w:rFonts w:ascii="Times New Roman" w:eastAsia="Times New Roman" w:hAnsi="Times New Roman"/>
                                  <w:kern w:val="0"/>
                                  <w:sz w:val="21"/>
                                  <w:szCs w:val="21"/>
                                  <w:lang w:eastAsia="it-IT"/>
                                </w:rPr>
                              </w:pPr>
                            </w:p>
                            <w:p w:rsidR="00BC65A1" w:rsidRPr="00BC65A1" w:rsidRDefault="00BC65A1" w:rsidP="00BC65A1">
                              <w:pPr>
                                <w:rPr>
                                  <w:rFonts w:ascii="Times New Roman" w:eastAsia="Times New Roman" w:hAnsi="Times New Roman"/>
                                  <w:sz w:val="21"/>
                                  <w:szCs w:val="21"/>
                                  <w:lang w:eastAsia="it-IT"/>
                                </w:rPr>
                              </w:pPr>
                            </w:p>
                            <w:p w:rsidR="00BC65A1" w:rsidRPr="00BC65A1" w:rsidRDefault="00BC65A1" w:rsidP="00BC65A1">
                              <w:pPr>
                                <w:rPr>
                                  <w:rFonts w:ascii="Times New Roman" w:eastAsia="Times New Roman" w:hAnsi="Times New Roman"/>
                                  <w:sz w:val="21"/>
                                  <w:szCs w:val="21"/>
                                  <w:lang w:eastAsia="it-IT"/>
                                </w:rPr>
                              </w:pPr>
                            </w:p>
                            <w:p w:rsidR="00BC65A1" w:rsidRPr="00BC65A1" w:rsidRDefault="00BC65A1" w:rsidP="00BC65A1">
                              <w:pPr>
                                <w:rPr>
                                  <w:rFonts w:ascii="Times New Roman" w:eastAsia="Times New Roman" w:hAnsi="Times New Roman"/>
                                  <w:sz w:val="21"/>
                                  <w:szCs w:val="21"/>
                                  <w:lang w:eastAsia="it-IT"/>
                                </w:rPr>
                              </w:pPr>
                            </w:p>
                            <w:p w:rsidR="00BC65A1" w:rsidRPr="00BC65A1" w:rsidRDefault="00BC65A1" w:rsidP="00BC65A1">
                              <w:pPr>
                                <w:rPr>
                                  <w:rFonts w:ascii="Times New Roman" w:eastAsia="Times New Roman" w:hAnsi="Times New Roman"/>
                                  <w:sz w:val="21"/>
                                  <w:szCs w:val="21"/>
                                  <w:lang w:eastAsia="it-IT"/>
                                </w:rPr>
                              </w:pPr>
                            </w:p>
                            <w:p w:rsidR="00BC65A1" w:rsidRPr="00BC65A1" w:rsidRDefault="00BC65A1" w:rsidP="00BC65A1">
                              <w:pPr>
                                <w:rPr>
                                  <w:rFonts w:ascii="Times New Roman" w:eastAsia="Times New Roman" w:hAnsi="Times New Roman"/>
                                  <w:sz w:val="21"/>
                                  <w:szCs w:val="21"/>
                                  <w:lang w:eastAsia="it-IT"/>
                                </w:rPr>
                              </w:pPr>
                            </w:p>
                            <w:p w:rsidR="00BC65A1" w:rsidRPr="00BC65A1" w:rsidRDefault="00BC65A1" w:rsidP="00BC65A1">
                              <w:pPr>
                                <w:rPr>
                                  <w:rFonts w:ascii="Times New Roman" w:eastAsia="Times New Roman" w:hAnsi="Times New Roman"/>
                                  <w:sz w:val="21"/>
                                  <w:szCs w:val="21"/>
                                  <w:lang w:eastAsia="it-IT"/>
                                </w:rPr>
                              </w:pPr>
                            </w:p>
                            <w:p w:rsidR="00BC65A1" w:rsidRPr="00BC65A1" w:rsidRDefault="00BC65A1" w:rsidP="00BC65A1">
                              <w:pPr>
                                <w:rPr>
                                  <w:rFonts w:ascii="Times New Roman" w:eastAsia="Times New Roman" w:hAnsi="Times New Roman"/>
                                  <w:sz w:val="21"/>
                                  <w:szCs w:val="21"/>
                                  <w:lang w:eastAsia="it-IT"/>
                                </w:rPr>
                              </w:pPr>
                            </w:p>
                            <w:p w:rsidR="00BC65A1" w:rsidRPr="00BC65A1" w:rsidRDefault="00BC65A1" w:rsidP="00BC65A1">
                              <w:pPr>
                                <w:rPr>
                                  <w:rFonts w:ascii="Times New Roman" w:eastAsia="Times New Roman" w:hAnsi="Times New Roman"/>
                                  <w:sz w:val="21"/>
                                  <w:szCs w:val="21"/>
                                  <w:lang w:eastAsia="it-IT"/>
                                </w:rPr>
                              </w:pPr>
                            </w:p>
                            <w:p w:rsidR="00BC65A1" w:rsidRPr="00BC65A1" w:rsidRDefault="00BC65A1" w:rsidP="00BC65A1">
                              <w:pPr>
                                <w:rPr>
                                  <w:rFonts w:ascii="Times New Roman" w:eastAsia="Times New Roman" w:hAnsi="Times New Roman"/>
                                  <w:sz w:val="21"/>
                                  <w:szCs w:val="21"/>
                                  <w:lang w:eastAsia="it-IT"/>
                                </w:rPr>
                              </w:pPr>
                            </w:p>
                            <w:p w:rsidR="00BC65A1" w:rsidRPr="00BC65A1" w:rsidRDefault="00BC65A1" w:rsidP="00BC65A1">
                              <w:pPr>
                                <w:rPr>
                                  <w:rFonts w:ascii="Times New Roman" w:eastAsia="Times New Roman" w:hAnsi="Times New Roman"/>
                                  <w:sz w:val="21"/>
                                  <w:szCs w:val="21"/>
                                  <w:lang w:eastAsia="it-IT"/>
                                </w:rPr>
                              </w:pPr>
                            </w:p>
                            <w:p w:rsidR="00BC65A1" w:rsidRPr="00BC65A1" w:rsidRDefault="00BC65A1" w:rsidP="00BC65A1">
                              <w:pPr>
                                <w:rPr>
                                  <w:rFonts w:ascii="Times New Roman" w:eastAsia="Times New Roman" w:hAnsi="Times New Roman"/>
                                  <w:sz w:val="21"/>
                                  <w:szCs w:val="21"/>
                                  <w:lang w:eastAsia="it-IT"/>
                                </w:rPr>
                              </w:pPr>
                            </w:p>
                            <w:p w:rsidR="00BC65A1" w:rsidRPr="00BC65A1" w:rsidRDefault="00BC65A1" w:rsidP="00BC65A1">
                              <w:pPr>
                                <w:rPr>
                                  <w:rFonts w:ascii="Times New Roman" w:eastAsia="Times New Roman" w:hAnsi="Times New Roman"/>
                                  <w:sz w:val="21"/>
                                  <w:szCs w:val="21"/>
                                  <w:lang w:eastAsia="it-IT"/>
                                </w:rPr>
                              </w:pPr>
                            </w:p>
                            <w:p w:rsidR="00BC65A1" w:rsidRPr="00BC65A1" w:rsidRDefault="00BC65A1" w:rsidP="00BC65A1">
                              <w:pPr>
                                <w:rPr>
                                  <w:rFonts w:ascii="Times New Roman" w:eastAsia="Times New Roman" w:hAnsi="Times New Roman"/>
                                  <w:sz w:val="21"/>
                                  <w:szCs w:val="21"/>
                                  <w:lang w:eastAsia="it-IT"/>
                                </w:rPr>
                              </w:pPr>
                            </w:p>
                            <w:p w:rsidR="00BC65A1" w:rsidRPr="00BC65A1" w:rsidRDefault="00BC65A1" w:rsidP="00BC65A1">
                              <w:pPr>
                                <w:rPr>
                                  <w:rFonts w:ascii="Times New Roman" w:eastAsia="Times New Roman" w:hAnsi="Times New Roman"/>
                                  <w:sz w:val="21"/>
                                  <w:szCs w:val="21"/>
                                  <w:lang w:eastAsia="it-IT"/>
                                </w:rPr>
                              </w:pPr>
                            </w:p>
                            <w:p w:rsidR="006E41EC" w:rsidRPr="00BC65A1" w:rsidRDefault="0015746E" w:rsidP="0015746E">
                              <w:pPr>
                                <w:rPr>
                                  <w:rFonts w:ascii="Times New Roman" w:eastAsia="Times New Roman" w:hAnsi="Times New Roman"/>
                                  <w:sz w:val="21"/>
                                  <w:szCs w:val="21"/>
                                  <w:lang w:eastAsia="it-IT"/>
                                </w:rPr>
                              </w:pPr>
                              <w:r>
                                <w:rPr>
                                  <w:rFonts w:ascii="Times New Roman" w:eastAsia="Times New Roman" w:hAnsi="Times New Roman"/>
                                  <w:sz w:val="21"/>
                                  <w:szCs w:val="21"/>
                                  <w:lang w:eastAsia="it-IT"/>
                                </w:rPr>
                                <w:t xml:space="preserve">           </w:t>
                              </w:r>
                            </w:p>
                          </w:tc>
                          <w:tc>
                            <w:tcPr>
                              <w:tcW w:w="43" w:type="dxa"/>
                              <w:vAlign w:val="center"/>
                              <w:hideMark/>
                            </w:tcPr>
                            <w:p w:rsidR="006E41EC" w:rsidRPr="00701D05" w:rsidRDefault="006E41EC" w:rsidP="00AF53F6">
                              <w:pPr>
                                <w:widowControl/>
                                <w:suppressAutoHyphens w:val="0"/>
                                <w:rPr>
                                  <w:rFonts w:ascii="Times New Roman" w:eastAsia="Times New Roman" w:hAnsi="Times New Roman"/>
                                  <w:kern w:val="0"/>
                                  <w:sz w:val="21"/>
                                  <w:szCs w:val="21"/>
                                  <w:lang w:eastAsia="it-IT"/>
                                </w:rPr>
                              </w:pPr>
                            </w:p>
                          </w:tc>
                          <w:tc>
                            <w:tcPr>
                              <w:tcW w:w="561" w:type="dxa"/>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26"/>
                              </w:tblGrid>
                              <w:tr w:rsidR="006E41EC" w:rsidRPr="00701D05" w:rsidTr="00AF53F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96"/>
                                    </w:tblGrid>
                                    <w:tr w:rsidR="006E41EC" w:rsidRPr="00701D05" w:rsidTr="00AF53F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300"/>
                                          </w:tblGrid>
                                          <w:tr w:rsidR="006E41EC" w:rsidRPr="00701D05" w:rsidTr="00AF53F6">
                                            <w:trPr>
                                              <w:tblCellSpacing w:w="30" w:type="dxa"/>
                                            </w:trPr>
                                            <w:tc>
                                              <w:tcPr>
                                                <w:tcW w:w="0" w:type="auto"/>
                                                <w:shd w:val="clear" w:color="auto" w:fill="C0D0C0"/>
                                                <w:noWrap/>
                                                <w:vAlign w:val="center"/>
                                                <w:hideMark/>
                                              </w:tcPr>
                                              <w:p w:rsidR="006E41EC" w:rsidRPr="00701D05" w:rsidRDefault="006E41EC" w:rsidP="00AF53F6">
                                                <w:pPr>
                                                  <w:widowControl/>
                                                  <w:suppressAutoHyphens w:val="0"/>
                                                  <w:rPr>
                                                    <w:rFonts w:ascii="Times New Roman" w:eastAsia="Times New Roman" w:hAnsi="Times New Roman"/>
                                                    <w:kern w:val="0"/>
                                                    <w:sz w:val="21"/>
                                                    <w:szCs w:val="21"/>
                                                    <w:lang w:eastAsia="it-IT"/>
                                                  </w:rPr>
                                                </w:pPr>
                                              </w:p>
                                            </w:tc>
                                            <w:tc>
                                              <w:tcPr>
                                                <w:tcW w:w="0" w:type="auto"/>
                                                <w:noWrap/>
                                                <w:vAlign w:val="center"/>
                                                <w:hideMark/>
                                              </w:tcPr>
                                              <w:p w:rsidR="006E41EC" w:rsidRPr="00701D05" w:rsidRDefault="006E41EC" w:rsidP="00AF53F6">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d7</w:t>
                                                </w:r>
                                              </w:p>
                                            </w:tc>
                                          </w:tr>
                                        </w:tbl>
                                        <w:p w:rsidR="006E41EC" w:rsidRPr="00701D05" w:rsidRDefault="006E41EC" w:rsidP="00AF53F6">
                                          <w:pPr>
                                            <w:widowControl/>
                                            <w:suppressAutoHyphens w:val="0"/>
                                            <w:rPr>
                                              <w:rFonts w:ascii="Times New Roman" w:eastAsia="Times New Roman" w:hAnsi="Times New Roman"/>
                                              <w:kern w:val="0"/>
                                              <w:sz w:val="21"/>
                                              <w:szCs w:val="21"/>
                                              <w:lang w:eastAsia="it-IT"/>
                                            </w:rPr>
                                          </w:pPr>
                                        </w:p>
                                      </w:tc>
                                    </w:tr>
                                  </w:tbl>
                                  <w:p w:rsidR="006E41EC" w:rsidRPr="00701D05" w:rsidRDefault="006E41EC" w:rsidP="00AF53F6">
                                    <w:pPr>
                                      <w:widowControl/>
                                      <w:suppressAutoHyphens w:val="0"/>
                                      <w:rPr>
                                        <w:rFonts w:ascii="Times New Roman" w:eastAsia="Times New Roman" w:hAnsi="Times New Roman"/>
                                        <w:kern w:val="0"/>
                                        <w:sz w:val="21"/>
                                        <w:szCs w:val="21"/>
                                        <w:lang w:eastAsia="it-IT"/>
                                      </w:rPr>
                                    </w:pPr>
                                  </w:p>
                                </w:tc>
                              </w:tr>
                            </w:tbl>
                            <w:p w:rsidR="006E41EC" w:rsidRPr="00701D05" w:rsidRDefault="006E41EC" w:rsidP="00AF53F6">
                              <w:pPr>
                                <w:widowControl/>
                                <w:suppressAutoHyphens w:val="0"/>
                                <w:rPr>
                                  <w:rFonts w:ascii="Times New Roman" w:eastAsia="Times New Roman" w:hAnsi="Times New Roman"/>
                                  <w:kern w:val="0"/>
                                  <w:sz w:val="21"/>
                                  <w:szCs w:val="21"/>
                                  <w:lang w:eastAsia="it-IT"/>
                                </w:rPr>
                              </w:pPr>
                            </w:p>
                          </w:tc>
                        </w:tr>
                      </w:tbl>
                      <w:p w:rsidR="00D71B2D" w:rsidRPr="00701D05" w:rsidRDefault="00D71B2D" w:rsidP="0059321A">
                        <w:pPr>
                          <w:widowControl/>
                          <w:suppressAutoHyphens w:val="0"/>
                          <w:rPr>
                            <w:rFonts w:ascii="Times New Roman" w:eastAsia="Times New Roman" w:hAnsi="Times New Roman"/>
                            <w:b/>
                            <w:bCs/>
                            <w:kern w:val="0"/>
                            <w:sz w:val="21"/>
                            <w:szCs w:val="21"/>
                            <w:lang w:eastAsia="it-IT"/>
                          </w:rPr>
                        </w:pPr>
                      </w:p>
                      <w:tbl>
                        <w:tblPr>
                          <w:tblpPr w:leftFromText="141" w:rightFromText="141" w:vertAnchor="text" w:horzAnchor="page" w:tblpX="5777" w:tblpY="-287"/>
                          <w:tblOverlap w:val="never"/>
                          <w:tblW w:w="0" w:type="auto"/>
                          <w:tblCellSpacing w:w="15" w:type="dxa"/>
                          <w:tblCellMar>
                            <w:left w:w="0" w:type="dxa"/>
                            <w:right w:w="0" w:type="dxa"/>
                          </w:tblCellMar>
                          <w:tblLook w:val="04A0" w:firstRow="1" w:lastRow="0" w:firstColumn="1" w:lastColumn="0" w:noHBand="0" w:noVBand="1"/>
                        </w:tblPr>
                        <w:tblGrid>
                          <w:gridCol w:w="640"/>
                          <w:gridCol w:w="844"/>
                        </w:tblGrid>
                        <w:tr w:rsidR="0015746E" w:rsidRPr="00264E11" w:rsidTr="0015746E">
                          <w:trPr>
                            <w:tblCellSpacing w:w="15" w:type="dxa"/>
                          </w:trPr>
                          <w:tc>
                            <w:tcPr>
                              <w:tcW w:w="0" w:type="auto"/>
                              <w:vAlign w:val="bottom"/>
                              <w:hideMark/>
                            </w:tcPr>
                            <w:tbl>
                              <w:tblPr>
                                <w:tblpPr w:leftFromText="141" w:rightFromText="141" w:vertAnchor="text" w:horzAnchor="margin" w:tblpXSpec="center" w:tblpY="-539"/>
                                <w:tblOverlap w:val="never"/>
                                <w:tblW w:w="385" w:type="dxa"/>
                                <w:tblCellSpacing w:w="0" w:type="dxa"/>
                                <w:tblCellMar>
                                  <w:left w:w="0" w:type="dxa"/>
                                  <w:right w:w="0" w:type="dxa"/>
                                </w:tblCellMar>
                                <w:tblLook w:val="04A0" w:firstRow="1" w:lastRow="0" w:firstColumn="1" w:lastColumn="0" w:noHBand="0" w:noVBand="1"/>
                              </w:tblPr>
                              <w:tblGrid>
                                <w:gridCol w:w="385"/>
                              </w:tblGrid>
                              <w:tr w:rsidR="0015746E" w:rsidRPr="00264E11" w:rsidTr="0015746E">
                                <w:trPr>
                                  <w:tblCellSpacing w:w="0" w:type="dxa"/>
                                </w:trPr>
                                <w:tc>
                                  <w:tcPr>
                                    <w:tcW w:w="0" w:type="auto"/>
                                    <w:vAlign w:val="bottom"/>
                                    <w:hideMark/>
                                  </w:tcPr>
                                  <w:p w:rsidR="0015746E" w:rsidRPr="00264E11" w:rsidRDefault="0015746E" w:rsidP="0015746E">
                                    <w:pPr>
                                      <w:widowControl/>
                                      <w:suppressAutoHyphens w:val="0"/>
                                      <w:jc w:val="center"/>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lastRenderedPageBreak/>
                                      <w:t>28</w:t>
                                    </w:r>
                                    <w:r w:rsidRPr="00264E11">
                                      <w:rPr>
                                        <w:rFonts w:ascii="Times New Roman" w:eastAsia="Times New Roman" w:hAnsi="Times New Roman"/>
                                        <w:kern w:val="0"/>
                                        <w:sz w:val="21"/>
                                        <w:szCs w:val="21"/>
                                        <w:lang w:eastAsia="it-IT"/>
                                      </w:rPr>
                                      <w:t>%</w:t>
                                    </w:r>
                                  </w:p>
                                </w:tc>
                              </w:tr>
                              <w:tr w:rsidR="0015746E" w:rsidRPr="00264E11" w:rsidTr="0015746E">
                                <w:trPr>
                                  <w:trHeight w:val="300"/>
                                  <w:tblCellSpacing w:w="0" w:type="dxa"/>
                                </w:trPr>
                                <w:tc>
                                  <w:tcPr>
                                    <w:tcW w:w="0" w:type="auto"/>
                                    <w:shd w:val="clear" w:color="auto" w:fill="C0D0C0"/>
                                    <w:vAlign w:val="bottom"/>
                                    <w:hideMark/>
                                  </w:tcPr>
                                  <w:p w:rsidR="0015746E" w:rsidRPr="00264E11" w:rsidRDefault="0015746E" w:rsidP="0015746E">
                                    <w:pPr>
                                      <w:widowControl/>
                                      <w:suppressAutoHyphens w:val="0"/>
                                      <w:jc w:val="center"/>
                                      <w:rPr>
                                        <w:rFonts w:ascii="Times New Roman" w:eastAsia="Times New Roman" w:hAnsi="Times New Roman"/>
                                        <w:kern w:val="0"/>
                                        <w:sz w:val="21"/>
                                        <w:szCs w:val="21"/>
                                        <w:lang w:eastAsia="it-IT"/>
                                      </w:rPr>
                                    </w:pPr>
                                  </w:p>
                                </w:tc>
                              </w:tr>
                            </w:tbl>
                            <w:p w:rsidR="0015746E" w:rsidRPr="00264E11" w:rsidRDefault="0015746E" w:rsidP="0015746E">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15746E" w:rsidRPr="00264E11" w:rsidTr="0015746E">
                                <w:trPr>
                                  <w:tblCellSpacing w:w="0" w:type="dxa"/>
                                  <w:jc w:val="center"/>
                                </w:trPr>
                                <w:tc>
                                  <w:tcPr>
                                    <w:tcW w:w="0" w:type="auto"/>
                                    <w:vAlign w:val="bottom"/>
                                    <w:hideMark/>
                                  </w:tcPr>
                                  <w:p w:rsidR="0015746E" w:rsidRPr="00264E11" w:rsidRDefault="0015746E" w:rsidP="0015746E">
                                    <w:pPr>
                                      <w:widowControl/>
                                      <w:suppressAutoHyphens w:val="0"/>
                                      <w:jc w:val="center"/>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44</w:t>
                                    </w:r>
                                    <w:r w:rsidRPr="00264E11">
                                      <w:rPr>
                                        <w:rFonts w:ascii="Times New Roman" w:eastAsia="Times New Roman" w:hAnsi="Times New Roman"/>
                                        <w:kern w:val="0"/>
                                        <w:sz w:val="21"/>
                                        <w:szCs w:val="21"/>
                                        <w:lang w:eastAsia="it-IT"/>
                                      </w:rPr>
                                      <w:t>%</w:t>
                                    </w:r>
                                  </w:p>
                                </w:tc>
                              </w:tr>
                              <w:tr w:rsidR="0015746E" w:rsidRPr="00264E11" w:rsidTr="0015746E">
                                <w:trPr>
                                  <w:trHeight w:val="720"/>
                                  <w:tblCellSpacing w:w="0" w:type="dxa"/>
                                  <w:jc w:val="center"/>
                                </w:trPr>
                                <w:tc>
                                  <w:tcPr>
                                    <w:tcW w:w="0" w:type="auto"/>
                                    <w:shd w:val="clear" w:color="auto" w:fill="C0D0C0"/>
                                    <w:vAlign w:val="bottom"/>
                                    <w:hideMark/>
                                  </w:tcPr>
                                  <w:p w:rsidR="0015746E" w:rsidRPr="00264E11" w:rsidRDefault="0015746E" w:rsidP="0015746E">
                                    <w:pPr>
                                      <w:widowControl/>
                                      <w:suppressAutoHyphens w:val="0"/>
                                      <w:jc w:val="center"/>
                                      <w:rPr>
                                        <w:rFonts w:ascii="Times New Roman" w:eastAsia="Times New Roman" w:hAnsi="Times New Roman"/>
                                        <w:kern w:val="0"/>
                                        <w:sz w:val="21"/>
                                        <w:szCs w:val="21"/>
                                        <w:lang w:eastAsia="it-IT"/>
                                      </w:rPr>
                                    </w:pPr>
                                  </w:p>
                                </w:tc>
                              </w:tr>
                            </w:tbl>
                            <w:p w:rsidR="0015746E" w:rsidRPr="00264E11" w:rsidRDefault="0015746E" w:rsidP="0015746E">
                              <w:pPr>
                                <w:widowControl/>
                                <w:suppressAutoHyphens w:val="0"/>
                                <w:jc w:val="center"/>
                                <w:rPr>
                                  <w:rFonts w:ascii="Times New Roman" w:eastAsia="Times New Roman" w:hAnsi="Times New Roman"/>
                                  <w:kern w:val="0"/>
                                  <w:sz w:val="21"/>
                                  <w:szCs w:val="21"/>
                                  <w:lang w:eastAsia="it-IT"/>
                                </w:rPr>
                              </w:pPr>
                            </w:p>
                          </w:tc>
                        </w:tr>
                        <w:tr w:rsidR="0015746E" w:rsidRPr="00264E11" w:rsidTr="0015746E">
                          <w:trPr>
                            <w:tblCellSpacing w:w="15" w:type="dxa"/>
                          </w:trPr>
                          <w:tc>
                            <w:tcPr>
                              <w:tcW w:w="0" w:type="auto"/>
                              <w:shd w:val="clear" w:color="auto" w:fill="E0E0E0"/>
                              <w:vAlign w:val="center"/>
                              <w:hideMark/>
                            </w:tcPr>
                            <w:p w:rsidR="0015746E" w:rsidRPr="00264E11" w:rsidRDefault="0015746E" w:rsidP="0015746E">
                              <w:pPr>
                                <w:widowControl/>
                                <w:suppressAutoHyphens w:val="0"/>
                                <w:jc w:val="center"/>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11</w:t>
                              </w:r>
                            </w:p>
                          </w:tc>
                          <w:tc>
                            <w:tcPr>
                              <w:tcW w:w="0" w:type="auto"/>
                              <w:shd w:val="clear" w:color="auto" w:fill="E0E0E0"/>
                              <w:vAlign w:val="center"/>
                              <w:hideMark/>
                            </w:tcPr>
                            <w:p w:rsidR="0015746E" w:rsidRPr="00264E11" w:rsidRDefault="0015746E" w:rsidP="0015746E">
                              <w:pPr>
                                <w:widowControl/>
                                <w:suppressAutoHyphens w:val="0"/>
                                <w:jc w:val="center"/>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14</w:t>
                              </w:r>
                            </w:p>
                          </w:tc>
                        </w:tr>
                        <w:tr w:rsidR="0015746E" w:rsidRPr="00264E11" w:rsidTr="0015746E">
                          <w:trPr>
                            <w:tblCellSpacing w:w="15" w:type="dxa"/>
                          </w:trPr>
                          <w:tc>
                            <w:tcPr>
                              <w:tcW w:w="0" w:type="auto"/>
                              <w:shd w:val="clear" w:color="auto" w:fill="E0E0E0"/>
                              <w:vAlign w:val="center"/>
                              <w:hideMark/>
                            </w:tcPr>
                            <w:p w:rsidR="0015746E" w:rsidRPr="00264E11" w:rsidRDefault="0015746E" w:rsidP="0015746E">
                              <w:pPr>
                                <w:widowControl/>
                                <w:suppressAutoHyphens w:val="0"/>
                                <w:jc w:val="center"/>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maschi</w:t>
                              </w:r>
                            </w:p>
                          </w:tc>
                          <w:tc>
                            <w:tcPr>
                              <w:tcW w:w="0" w:type="auto"/>
                              <w:shd w:val="clear" w:color="auto" w:fill="E0E0E0"/>
                              <w:vAlign w:val="center"/>
                              <w:hideMark/>
                            </w:tcPr>
                            <w:p w:rsidR="0015746E" w:rsidRPr="00264E11" w:rsidRDefault="0015746E" w:rsidP="0015746E">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 xml:space="preserve"> femmine</w:t>
                              </w:r>
                            </w:p>
                          </w:tc>
                        </w:tr>
                      </w:tbl>
                      <w:p w:rsidR="00D71B2D" w:rsidRPr="00701D05" w:rsidRDefault="00D71B2D" w:rsidP="0059321A">
                        <w:pPr>
                          <w:widowControl/>
                          <w:suppressAutoHyphens w:val="0"/>
                          <w:rPr>
                            <w:rFonts w:ascii="Times New Roman" w:eastAsia="Times New Roman" w:hAnsi="Times New Roman"/>
                            <w:b/>
                            <w:bCs/>
                            <w:kern w:val="0"/>
                            <w:sz w:val="21"/>
                            <w:szCs w:val="21"/>
                            <w:lang w:eastAsia="it-IT"/>
                          </w:rPr>
                        </w:pPr>
                      </w:p>
                      <w:tbl>
                        <w:tblPr>
                          <w:tblpPr w:leftFromText="141" w:rightFromText="141" w:vertAnchor="text" w:horzAnchor="margin" w:tblpY="911"/>
                          <w:tblOverlap w:val="never"/>
                          <w:tblW w:w="4478"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87"/>
                          <w:gridCol w:w="715"/>
                          <w:gridCol w:w="624"/>
                          <w:gridCol w:w="715"/>
                          <w:gridCol w:w="640"/>
                          <w:gridCol w:w="897"/>
                        </w:tblGrid>
                        <w:tr w:rsidR="0015746E" w:rsidRPr="00701D05" w:rsidTr="00023465">
                          <w:trPr>
                            <w:trHeight w:val="1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746E" w:rsidRDefault="0015746E" w:rsidP="0015746E">
                              <w:pPr>
                                <w:widowControl/>
                                <w:suppressAutoHyphens w:val="0"/>
                                <w:rPr>
                                  <w:rFonts w:ascii="Times New Roman" w:eastAsia="Times New Roman" w:hAnsi="Times New Roman"/>
                                  <w:kern w:val="0"/>
                                  <w:sz w:val="15"/>
                                  <w:szCs w:val="15"/>
                                  <w:lang w:eastAsia="it-IT"/>
                                </w:rPr>
                              </w:pPr>
                              <w:r w:rsidRPr="00701D05">
                                <w:rPr>
                                  <w:rFonts w:ascii="Times New Roman" w:eastAsia="Times New Roman" w:hAnsi="Times New Roman"/>
                                  <w:kern w:val="0"/>
                                  <w:sz w:val="15"/>
                                  <w:szCs w:val="15"/>
                                  <w:lang w:eastAsia="it-IT"/>
                                </w:rPr>
                                <w:t>Modalità</w:t>
                              </w:r>
                            </w:p>
                            <w:p w:rsidR="0015746E" w:rsidRPr="00701D05" w:rsidRDefault="0015746E" w:rsidP="0015746E">
                              <w:pPr>
                                <w:widowControl/>
                                <w:suppressAutoHyphens w:val="0"/>
                                <w:rPr>
                                  <w:rFonts w:ascii="Times New Roman" w:eastAsia="Times New Roman" w:hAnsi="Times New Roman"/>
                                  <w:kern w:val="0"/>
                                  <w:sz w:val="21"/>
                                  <w:szCs w:val="21"/>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15746E" w:rsidRPr="00701D05" w:rsidRDefault="0015746E" w:rsidP="0015746E">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15"/>
                                  <w:szCs w:val="15"/>
                                  <w:lang w:eastAsia="it-IT"/>
                                </w:rPr>
                                <w:t>Frequenza</w:t>
                              </w:r>
                              <w:r w:rsidRPr="00701D05">
                                <w:rPr>
                                  <w:rFonts w:ascii="Times New Roman" w:eastAsia="Times New Roman" w:hAnsi="Times New Roman"/>
                                  <w:kern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5746E" w:rsidRPr="00701D05" w:rsidRDefault="0015746E" w:rsidP="0015746E">
                              <w:pPr>
                                <w:widowControl/>
                                <w:suppressAutoHyphens w:val="0"/>
                                <w:rPr>
                                  <w:rFonts w:ascii="Times New Roman" w:eastAsia="Times New Roman" w:hAnsi="Times New Roman"/>
                                  <w:kern w:val="0"/>
                                  <w:sz w:val="21"/>
                                  <w:szCs w:val="21"/>
                                  <w:lang w:eastAsia="it-IT"/>
                                </w:rPr>
                              </w:pPr>
                              <w:proofErr w:type="spellStart"/>
                              <w:r w:rsidRPr="00701D05">
                                <w:rPr>
                                  <w:rFonts w:ascii="Times New Roman" w:eastAsia="Times New Roman" w:hAnsi="Times New Roman"/>
                                  <w:kern w:val="0"/>
                                  <w:sz w:val="15"/>
                                  <w:szCs w:val="15"/>
                                  <w:lang w:eastAsia="it-IT"/>
                                </w:rPr>
                                <w:t>Percent</w:t>
                              </w:r>
                              <w:proofErr w:type="spellEnd"/>
                              <w:r w:rsidRPr="00701D05">
                                <w:rPr>
                                  <w:rFonts w:ascii="Times New Roman" w:eastAsia="Times New Roman" w:hAnsi="Times New Roman"/>
                                  <w:kern w:val="0"/>
                                  <w:sz w:val="15"/>
                                  <w:szCs w:val="15"/>
                                  <w:lang w:eastAsia="it-IT"/>
                                </w:rPr>
                                <w:t>.</w:t>
                              </w:r>
                              <w:r w:rsidRPr="00701D05">
                                <w:rPr>
                                  <w:rFonts w:ascii="Times New Roman" w:eastAsia="Times New Roman" w:hAnsi="Times New Roman"/>
                                  <w:kern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5746E" w:rsidRPr="00701D05" w:rsidRDefault="0015746E" w:rsidP="0015746E">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15"/>
                                  <w:szCs w:val="15"/>
                                  <w:lang w:eastAsia="it-IT"/>
                                </w:rPr>
                                <w:t>Frequenza</w:t>
                              </w:r>
                              <w:r w:rsidRPr="00701D05">
                                <w:rPr>
                                  <w:rFonts w:ascii="Times New Roman" w:eastAsia="Times New Roman" w:hAnsi="Times New Roman"/>
                                  <w:kern w:val="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5746E" w:rsidRPr="00701D05" w:rsidRDefault="0015746E" w:rsidP="0015746E">
                              <w:pPr>
                                <w:widowControl/>
                                <w:suppressAutoHyphens w:val="0"/>
                                <w:rPr>
                                  <w:rFonts w:ascii="Times New Roman" w:eastAsia="Times New Roman" w:hAnsi="Times New Roman"/>
                                  <w:kern w:val="0"/>
                                  <w:sz w:val="21"/>
                                  <w:szCs w:val="21"/>
                                  <w:lang w:eastAsia="it-IT"/>
                                </w:rPr>
                              </w:pPr>
                              <w:proofErr w:type="spellStart"/>
                              <w:r w:rsidRPr="00701D05">
                                <w:rPr>
                                  <w:rFonts w:ascii="Times New Roman" w:eastAsia="Times New Roman" w:hAnsi="Times New Roman"/>
                                  <w:kern w:val="0"/>
                                  <w:sz w:val="15"/>
                                  <w:szCs w:val="15"/>
                                  <w:lang w:eastAsia="it-IT"/>
                                </w:rPr>
                                <w:t>Percent</w:t>
                              </w:r>
                              <w:proofErr w:type="spellEnd"/>
                              <w:r w:rsidRPr="00701D05">
                                <w:rPr>
                                  <w:rFonts w:ascii="Times New Roman" w:eastAsia="Times New Roman" w:hAnsi="Times New Roman"/>
                                  <w:kern w:val="0"/>
                                  <w:sz w:val="15"/>
                                  <w:szCs w:val="15"/>
                                  <w:lang w:eastAsia="it-IT"/>
                                </w:rPr>
                                <w:t>.</w:t>
                              </w:r>
                              <w:r w:rsidRPr="00701D05">
                                <w:rPr>
                                  <w:rFonts w:ascii="Times New Roman" w:eastAsia="Times New Roman" w:hAnsi="Times New Roman"/>
                                  <w:kern w:val="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5746E" w:rsidRPr="00701D05" w:rsidRDefault="0015746E" w:rsidP="0015746E">
                              <w:pPr>
                                <w:widowControl/>
                                <w:suppressAutoHyphens w:val="0"/>
                                <w:rPr>
                                  <w:rFonts w:ascii="Times New Roman" w:eastAsia="Times New Roman" w:hAnsi="Times New Roman"/>
                                  <w:kern w:val="0"/>
                                  <w:sz w:val="21"/>
                                  <w:szCs w:val="21"/>
                                  <w:lang w:eastAsia="it-IT"/>
                                </w:rPr>
                              </w:pPr>
                              <w:proofErr w:type="spellStart"/>
                              <w:r w:rsidRPr="00701D05">
                                <w:rPr>
                                  <w:rFonts w:ascii="Times New Roman" w:eastAsia="Times New Roman" w:hAnsi="Times New Roman"/>
                                  <w:kern w:val="0"/>
                                  <w:sz w:val="15"/>
                                  <w:szCs w:val="15"/>
                                  <w:lang w:eastAsia="it-IT"/>
                                </w:rPr>
                                <w:t>Int</w:t>
                              </w:r>
                              <w:proofErr w:type="spellEnd"/>
                              <w:r w:rsidRPr="00701D05">
                                <w:rPr>
                                  <w:rFonts w:ascii="Times New Roman" w:eastAsia="Times New Roman" w:hAnsi="Times New Roman"/>
                                  <w:kern w:val="0"/>
                                  <w:sz w:val="15"/>
                                  <w:szCs w:val="15"/>
                                  <w:lang w:eastAsia="it-IT"/>
                                </w:rPr>
                                <w:t xml:space="preserve">. </w:t>
                              </w:r>
                              <w:proofErr w:type="spellStart"/>
                              <w:r w:rsidRPr="00701D05">
                                <w:rPr>
                                  <w:rFonts w:ascii="Times New Roman" w:eastAsia="Times New Roman" w:hAnsi="Times New Roman"/>
                                  <w:kern w:val="0"/>
                                  <w:sz w:val="15"/>
                                  <w:szCs w:val="15"/>
                                  <w:lang w:eastAsia="it-IT"/>
                                </w:rPr>
                                <w:t>Fid</w:t>
                              </w:r>
                              <w:proofErr w:type="spellEnd"/>
                              <w:r w:rsidRPr="00701D05">
                                <w:rPr>
                                  <w:rFonts w:ascii="Times New Roman" w:eastAsia="Times New Roman" w:hAnsi="Times New Roman"/>
                                  <w:kern w:val="0"/>
                                  <w:sz w:val="15"/>
                                  <w:szCs w:val="15"/>
                                  <w:lang w:eastAsia="it-IT"/>
                                </w:rPr>
                                <w:t>. 95%</w:t>
                              </w:r>
                            </w:p>
                          </w:tc>
                        </w:tr>
                        <w:tr w:rsidR="0015746E" w:rsidRPr="00701D05" w:rsidTr="0002346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746E" w:rsidRPr="00701D05" w:rsidRDefault="0015746E" w:rsidP="0015746E">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b/>
                                  <w:bCs/>
                                  <w:kern w:val="0"/>
                                  <w:sz w:val="21"/>
                                  <w:szCs w:val="21"/>
                                  <w:lang w:eastAsia="it-IT"/>
                                </w:rPr>
                                <w:t>maschi</w:t>
                              </w:r>
                            </w:p>
                          </w:tc>
                          <w:tc>
                            <w:tcPr>
                              <w:tcW w:w="0" w:type="auto"/>
                              <w:tcBorders>
                                <w:top w:val="outset" w:sz="6" w:space="0" w:color="auto"/>
                                <w:left w:val="outset" w:sz="6" w:space="0" w:color="auto"/>
                                <w:bottom w:val="outset" w:sz="6" w:space="0" w:color="auto"/>
                                <w:right w:val="outset" w:sz="6" w:space="0" w:color="auto"/>
                              </w:tcBorders>
                              <w:vAlign w:val="center"/>
                              <w:hideMark/>
                            </w:tcPr>
                            <w:p w:rsidR="0015746E" w:rsidRPr="00701D05" w:rsidRDefault="0015746E" w:rsidP="0015746E">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5746E" w:rsidRPr="00701D05" w:rsidRDefault="0015746E" w:rsidP="0015746E">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15746E" w:rsidRPr="00701D05" w:rsidRDefault="0015746E" w:rsidP="0015746E">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5746E" w:rsidRPr="00701D05" w:rsidRDefault="0015746E" w:rsidP="0015746E">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15746E" w:rsidRPr="00701D05" w:rsidRDefault="0015746E" w:rsidP="0015746E">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15"/>
                                  <w:szCs w:val="15"/>
                                  <w:lang w:eastAsia="it-IT"/>
                                </w:rPr>
                                <w:t>24%:64%</w:t>
                              </w:r>
                            </w:p>
                          </w:tc>
                        </w:tr>
                        <w:tr w:rsidR="0015746E" w:rsidRPr="00701D05" w:rsidTr="00023465">
                          <w:trPr>
                            <w:trHeight w:val="2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5746E" w:rsidRPr="00701D05" w:rsidRDefault="0015746E" w:rsidP="0015746E">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b/>
                                  <w:bCs/>
                                  <w:kern w:val="0"/>
                                  <w:sz w:val="21"/>
                                  <w:szCs w:val="21"/>
                                  <w:lang w:eastAsia="it-IT"/>
                                </w:rPr>
                                <w:t>femmine</w:t>
                              </w:r>
                            </w:p>
                          </w:tc>
                          <w:tc>
                            <w:tcPr>
                              <w:tcW w:w="0" w:type="auto"/>
                              <w:tcBorders>
                                <w:top w:val="outset" w:sz="6" w:space="0" w:color="auto"/>
                                <w:left w:val="outset" w:sz="6" w:space="0" w:color="auto"/>
                                <w:bottom w:val="outset" w:sz="6" w:space="0" w:color="auto"/>
                                <w:right w:val="outset" w:sz="6" w:space="0" w:color="auto"/>
                              </w:tcBorders>
                              <w:vAlign w:val="center"/>
                              <w:hideMark/>
                            </w:tcPr>
                            <w:p w:rsidR="0015746E" w:rsidRPr="00701D05" w:rsidRDefault="0015746E" w:rsidP="0015746E">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5746E" w:rsidRPr="00701D05" w:rsidRDefault="0015746E" w:rsidP="0015746E">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15746E" w:rsidRPr="00701D05" w:rsidRDefault="0015746E" w:rsidP="0015746E">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5746E" w:rsidRPr="00701D05" w:rsidRDefault="0015746E" w:rsidP="0015746E">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28</w:t>
                              </w:r>
                              <w:r w:rsidRPr="00701D05">
                                <w:rPr>
                                  <w:rFonts w:ascii="Times New Roman" w:eastAsia="Times New Roman" w:hAnsi="Times New Roman"/>
                                  <w:kern w:val="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5746E" w:rsidRPr="00701D05" w:rsidRDefault="0015746E" w:rsidP="0015746E">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15"/>
                                  <w:szCs w:val="15"/>
                                  <w:lang w:eastAsia="it-IT"/>
                                </w:rPr>
                                <w:t>8%:48%</w:t>
                              </w:r>
                            </w:p>
                          </w:tc>
                        </w:tr>
                      </w:tbl>
                      <w:p w:rsidR="004E1729" w:rsidRPr="00701D05" w:rsidRDefault="004E1729" w:rsidP="0059321A">
                        <w:pPr>
                          <w:widowControl/>
                          <w:suppressAutoHyphens w:val="0"/>
                          <w:rPr>
                            <w:rFonts w:ascii="Times New Roman" w:eastAsia="Times New Roman" w:hAnsi="Times New Roman"/>
                            <w:b/>
                            <w:bCs/>
                            <w:kern w:val="0"/>
                            <w:sz w:val="21"/>
                            <w:szCs w:val="21"/>
                            <w:lang w:eastAsia="it-IT"/>
                          </w:rPr>
                        </w:pPr>
                      </w:p>
                      <w:tbl>
                        <w:tblPr>
                          <w:tblpPr w:leftFromText="141" w:rightFromText="141" w:vertAnchor="text" w:horzAnchor="page" w:tblpXSpec="center" w:tblpY="-6684"/>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4584"/>
                        </w:tblGrid>
                        <w:tr w:rsidR="001C088B" w:rsidRPr="00701D05" w:rsidTr="00245718">
                          <w:trPr>
                            <w:tblCellSpacing w:w="15" w:type="dxa"/>
                          </w:trPr>
                          <w:tc>
                            <w:tcPr>
                              <w:tcW w:w="4524" w:type="dxa"/>
                              <w:hideMark/>
                            </w:tcPr>
                            <w:p w:rsidR="001C088B" w:rsidRPr="00701D05" w:rsidRDefault="001C088B" w:rsidP="001C088B">
                              <w:pPr>
                                <w:widowControl/>
                                <w:suppressAutoHyphens w:val="0"/>
                                <w:rPr>
                                  <w:rFonts w:ascii="Times New Roman" w:eastAsia="Times New Roman" w:hAnsi="Times New Roman"/>
                                  <w:kern w:val="0"/>
                                  <w:sz w:val="21"/>
                                  <w:szCs w:val="21"/>
                                  <w:lang w:eastAsia="it-IT"/>
                                </w:rPr>
                              </w:pPr>
                            </w:p>
                          </w:tc>
                        </w:tr>
                      </w:tbl>
                      <w:p w:rsidR="0015746E" w:rsidRDefault="0015746E" w:rsidP="00245718">
                        <w:pPr>
                          <w:widowControl/>
                          <w:suppressAutoHyphens w:val="0"/>
                          <w:jc w:val="both"/>
                          <w:rPr>
                            <w:rFonts w:ascii="Times New Roman" w:eastAsia="Times New Roman" w:hAnsi="Times New Roman"/>
                            <w:b/>
                            <w:bCs/>
                            <w:kern w:val="0"/>
                            <w:sz w:val="21"/>
                            <w:szCs w:val="21"/>
                            <w:lang w:eastAsia="it-IT"/>
                          </w:rPr>
                        </w:pPr>
                      </w:p>
                      <w:p w:rsidR="0015746E" w:rsidRDefault="0015746E" w:rsidP="00245718">
                        <w:pPr>
                          <w:widowControl/>
                          <w:suppressAutoHyphens w:val="0"/>
                          <w:jc w:val="both"/>
                          <w:rPr>
                            <w:rFonts w:ascii="Times New Roman" w:eastAsia="Times New Roman" w:hAnsi="Times New Roman"/>
                            <w:b/>
                            <w:bCs/>
                            <w:kern w:val="0"/>
                            <w:sz w:val="21"/>
                            <w:szCs w:val="21"/>
                            <w:lang w:eastAsia="it-IT"/>
                          </w:rPr>
                        </w:pPr>
                      </w:p>
                      <w:p w:rsidR="0015746E" w:rsidRDefault="0015746E" w:rsidP="00245718">
                        <w:pPr>
                          <w:widowControl/>
                          <w:suppressAutoHyphens w:val="0"/>
                          <w:jc w:val="both"/>
                          <w:rPr>
                            <w:rFonts w:ascii="Times New Roman" w:eastAsia="Times New Roman" w:hAnsi="Times New Roman"/>
                            <w:b/>
                            <w:bCs/>
                            <w:kern w:val="0"/>
                            <w:sz w:val="21"/>
                            <w:szCs w:val="21"/>
                            <w:lang w:eastAsia="it-IT"/>
                          </w:rPr>
                        </w:pPr>
                      </w:p>
                      <w:p w:rsidR="0015746E" w:rsidRDefault="0015746E" w:rsidP="00245718">
                        <w:pPr>
                          <w:widowControl/>
                          <w:suppressAutoHyphens w:val="0"/>
                          <w:jc w:val="both"/>
                          <w:rPr>
                            <w:rFonts w:ascii="Times New Roman" w:eastAsia="Times New Roman" w:hAnsi="Times New Roman"/>
                            <w:b/>
                            <w:bCs/>
                            <w:kern w:val="0"/>
                            <w:sz w:val="21"/>
                            <w:szCs w:val="21"/>
                            <w:lang w:eastAsia="it-IT"/>
                          </w:rPr>
                        </w:pPr>
                      </w:p>
                      <w:p w:rsidR="0015746E" w:rsidRDefault="0015746E" w:rsidP="00245718">
                        <w:pPr>
                          <w:widowControl/>
                          <w:suppressAutoHyphens w:val="0"/>
                          <w:jc w:val="both"/>
                          <w:rPr>
                            <w:rFonts w:ascii="Times New Roman" w:eastAsia="Times New Roman" w:hAnsi="Times New Roman"/>
                            <w:b/>
                            <w:bCs/>
                            <w:kern w:val="0"/>
                            <w:sz w:val="21"/>
                            <w:szCs w:val="21"/>
                            <w:lang w:eastAsia="it-IT"/>
                          </w:rPr>
                        </w:pPr>
                      </w:p>
                      <w:p w:rsidR="0015746E" w:rsidRDefault="0015746E" w:rsidP="00245718">
                        <w:pPr>
                          <w:widowControl/>
                          <w:suppressAutoHyphens w:val="0"/>
                          <w:jc w:val="both"/>
                          <w:rPr>
                            <w:rFonts w:ascii="Times New Roman" w:eastAsia="Times New Roman" w:hAnsi="Times New Roman"/>
                            <w:b/>
                            <w:bCs/>
                            <w:kern w:val="0"/>
                            <w:sz w:val="21"/>
                            <w:szCs w:val="21"/>
                            <w:lang w:eastAsia="it-IT"/>
                          </w:rPr>
                        </w:pPr>
                      </w:p>
                      <w:p w:rsidR="0015746E" w:rsidRDefault="0015746E" w:rsidP="00245718">
                        <w:pPr>
                          <w:widowControl/>
                          <w:suppressAutoHyphens w:val="0"/>
                          <w:jc w:val="both"/>
                          <w:rPr>
                            <w:rFonts w:ascii="Times New Roman" w:eastAsia="Times New Roman" w:hAnsi="Times New Roman"/>
                            <w:b/>
                            <w:bCs/>
                            <w:kern w:val="0"/>
                            <w:sz w:val="21"/>
                            <w:szCs w:val="21"/>
                            <w:lang w:eastAsia="it-IT"/>
                          </w:rPr>
                        </w:pPr>
                      </w:p>
                      <w:p w:rsidR="0015746E" w:rsidRDefault="0015746E" w:rsidP="00245718">
                        <w:pPr>
                          <w:widowControl/>
                          <w:suppressAutoHyphens w:val="0"/>
                          <w:jc w:val="both"/>
                          <w:rPr>
                            <w:rFonts w:ascii="Times New Roman" w:eastAsia="Times New Roman" w:hAnsi="Times New Roman"/>
                            <w:b/>
                            <w:bCs/>
                            <w:kern w:val="0"/>
                            <w:sz w:val="21"/>
                            <w:szCs w:val="21"/>
                            <w:lang w:eastAsia="it-IT"/>
                          </w:rPr>
                        </w:pPr>
                      </w:p>
                      <w:p w:rsidR="00023465" w:rsidRDefault="00023465" w:rsidP="00245718">
                        <w:pPr>
                          <w:widowControl/>
                          <w:suppressAutoHyphens w:val="0"/>
                          <w:jc w:val="both"/>
                          <w:rPr>
                            <w:rFonts w:ascii="Times New Roman" w:eastAsia="Times New Roman" w:hAnsi="Times New Roman"/>
                            <w:b/>
                            <w:bCs/>
                            <w:kern w:val="0"/>
                            <w:sz w:val="21"/>
                            <w:szCs w:val="21"/>
                            <w:lang w:eastAsia="it-IT"/>
                          </w:rPr>
                        </w:pPr>
                      </w:p>
                      <w:p w:rsidR="0015746E" w:rsidRDefault="0015746E" w:rsidP="00245718">
                        <w:pPr>
                          <w:widowControl/>
                          <w:suppressAutoHyphens w:val="0"/>
                          <w:jc w:val="both"/>
                          <w:rPr>
                            <w:rFonts w:ascii="Times New Roman" w:eastAsia="Times New Roman" w:hAnsi="Times New Roman"/>
                            <w:b/>
                            <w:bCs/>
                            <w:kern w:val="0"/>
                            <w:sz w:val="21"/>
                            <w:szCs w:val="21"/>
                            <w:lang w:eastAsia="it-IT"/>
                          </w:rPr>
                        </w:pPr>
                        <w:r>
                          <w:rPr>
                            <w:rFonts w:ascii="Times New Roman" w:eastAsia="Times New Roman" w:hAnsi="Times New Roman"/>
                            <w:b/>
                            <w:bCs/>
                            <w:kern w:val="0"/>
                            <w:sz w:val="21"/>
                            <w:szCs w:val="21"/>
                            <w:lang w:eastAsia="it-IT"/>
                          </w:rPr>
                          <w:t>Campione:</w:t>
                        </w:r>
                      </w:p>
                      <w:p w:rsidR="0015746E" w:rsidRPr="0015746E" w:rsidRDefault="0015746E" w:rsidP="00245718">
                        <w:pPr>
                          <w:widowControl/>
                          <w:suppressAutoHyphens w:val="0"/>
                          <w:jc w:val="both"/>
                          <w:rPr>
                            <w:rFonts w:ascii="Times New Roman" w:eastAsia="Times New Roman" w:hAnsi="Times New Roman"/>
                            <w:bCs/>
                            <w:kern w:val="0"/>
                            <w:sz w:val="21"/>
                            <w:szCs w:val="21"/>
                            <w:lang w:eastAsia="it-IT"/>
                          </w:rPr>
                        </w:pPr>
                        <w:r>
                          <w:rPr>
                            <w:rFonts w:ascii="Times New Roman" w:eastAsia="Times New Roman" w:hAnsi="Times New Roman"/>
                            <w:bCs/>
                            <w:kern w:val="0"/>
                            <w:sz w:val="21"/>
                            <w:szCs w:val="21"/>
                            <w:lang w:eastAsia="it-IT"/>
                          </w:rPr>
                          <w:t>Numero di casi=25</w:t>
                        </w:r>
                      </w:p>
                      <w:p w:rsidR="0015746E" w:rsidRPr="0015746E" w:rsidRDefault="0015746E" w:rsidP="00245718">
                        <w:pPr>
                          <w:widowControl/>
                          <w:suppressAutoHyphens w:val="0"/>
                          <w:jc w:val="both"/>
                          <w:rPr>
                            <w:rFonts w:ascii="Times New Roman" w:eastAsia="Times New Roman" w:hAnsi="Times New Roman"/>
                            <w:bCs/>
                            <w:kern w:val="0"/>
                            <w:sz w:val="21"/>
                            <w:szCs w:val="21"/>
                            <w:lang w:eastAsia="it-IT"/>
                          </w:rPr>
                        </w:pPr>
                        <w:r w:rsidRPr="0015746E">
                          <w:rPr>
                            <w:rFonts w:ascii="Times New Roman" w:eastAsia="Times New Roman" w:hAnsi="Times New Roman"/>
                            <w:bCs/>
                            <w:kern w:val="0"/>
                            <w:sz w:val="21"/>
                            <w:szCs w:val="21"/>
                            <w:lang w:eastAsia="it-IT"/>
                          </w:rPr>
                          <w:t>Indici di tendenza centrale</w:t>
                        </w:r>
                      </w:p>
                      <w:p w:rsidR="0015746E" w:rsidRPr="0015746E" w:rsidRDefault="0015746E" w:rsidP="00245718">
                        <w:pPr>
                          <w:widowControl/>
                          <w:suppressAutoHyphens w:val="0"/>
                          <w:jc w:val="both"/>
                          <w:rPr>
                            <w:rFonts w:ascii="Times New Roman" w:eastAsia="Times New Roman" w:hAnsi="Times New Roman"/>
                            <w:bCs/>
                            <w:kern w:val="0"/>
                            <w:sz w:val="21"/>
                            <w:szCs w:val="21"/>
                            <w:lang w:eastAsia="it-IT"/>
                          </w:rPr>
                        </w:pPr>
                        <w:r w:rsidRPr="0015746E">
                          <w:rPr>
                            <w:rFonts w:ascii="Times New Roman" w:eastAsia="Times New Roman" w:hAnsi="Times New Roman"/>
                            <w:bCs/>
                            <w:kern w:val="0"/>
                            <w:sz w:val="21"/>
                            <w:szCs w:val="21"/>
                            <w:lang w:eastAsia="it-IT"/>
                          </w:rPr>
                          <w:t>Moda=F</w:t>
                        </w:r>
                      </w:p>
                      <w:p w:rsidR="0015746E" w:rsidRPr="0015746E" w:rsidRDefault="0015746E" w:rsidP="00245718">
                        <w:pPr>
                          <w:widowControl/>
                          <w:suppressAutoHyphens w:val="0"/>
                          <w:jc w:val="both"/>
                          <w:rPr>
                            <w:rFonts w:ascii="Times New Roman" w:eastAsia="Times New Roman" w:hAnsi="Times New Roman"/>
                            <w:bCs/>
                            <w:kern w:val="0"/>
                            <w:sz w:val="21"/>
                            <w:szCs w:val="21"/>
                            <w:lang w:eastAsia="it-IT"/>
                          </w:rPr>
                        </w:pPr>
                        <w:r w:rsidRPr="0015746E">
                          <w:rPr>
                            <w:rFonts w:ascii="Times New Roman" w:eastAsia="Times New Roman" w:hAnsi="Times New Roman"/>
                            <w:bCs/>
                            <w:kern w:val="0"/>
                            <w:sz w:val="21"/>
                            <w:szCs w:val="21"/>
                            <w:lang w:eastAsia="it-IT"/>
                          </w:rPr>
                          <w:t>Mediana=M</w:t>
                        </w:r>
                      </w:p>
                      <w:p w:rsidR="0015746E" w:rsidRDefault="0015746E" w:rsidP="00245718">
                        <w:pPr>
                          <w:widowControl/>
                          <w:suppressAutoHyphens w:val="0"/>
                          <w:jc w:val="both"/>
                          <w:rPr>
                            <w:rFonts w:ascii="Times New Roman" w:eastAsia="Times New Roman" w:hAnsi="Times New Roman"/>
                            <w:b/>
                            <w:bCs/>
                            <w:kern w:val="0"/>
                            <w:sz w:val="21"/>
                            <w:szCs w:val="21"/>
                            <w:lang w:eastAsia="it-IT"/>
                          </w:rPr>
                        </w:pPr>
                      </w:p>
                      <w:p w:rsidR="0015746E" w:rsidRDefault="0015746E" w:rsidP="00245718">
                        <w:pPr>
                          <w:widowControl/>
                          <w:suppressAutoHyphens w:val="0"/>
                          <w:jc w:val="both"/>
                          <w:rPr>
                            <w:rFonts w:ascii="Times New Roman" w:eastAsia="Times New Roman" w:hAnsi="Times New Roman"/>
                            <w:b/>
                            <w:bCs/>
                            <w:kern w:val="0"/>
                            <w:sz w:val="21"/>
                            <w:szCs w:val="21"/>
                            <w:lang w:eastAsia="it-IT"/>
                          </w:rPr>
                        </w:pPr>
                      </w:p>
                      <w:p w:rsidR="0015746E" w:rsidRPr="00AF45C8" w:rsidRDefault="00AF45C8" w:rsidP="00245718">
                        <w:pPr>
                          <w:widowControl/>
                          <w:suppressAutoHyphens w:val="0"/>
                          <w:jc w:val="both"/>
                          <w:rPr>
                            <w:rFonts w:ascii="Times New Roman" w:eastAsia="Times New Roman" w:hAnsi="Times New Roman"/>
                            <w:bCs/>
                            <w:kern w:val="0"/>
                            <w:sz w:val="21"/>
                            <w:szCs w:val="21"/>
                            <w:lang w:eastAsia="it-IT"/>
                          </w:rPr>
                        </w:pPr>
                        <w:r>
                          <w:rPr>
                            <w:rFonts w:ascii="Times New Roman" w:eastAsia="Times New Roman" w:hAnsi="Times New Roman"/>
                            <w:b/>
                            <w:bCs/>
                            <w:kern w:val="0"/>
                            <w:sz w:val="21"/>
                            <w:szCs w:val="21"/>
                            <w:lang w:eastAsia="it-IT"/>
                          </w:rPr>
                          <w:t xml:space="preserve">                                                                                                                             </w:t>
                        </w:r>
                        <w:r w:rsidRPr="00AF45C8">
                          <w:rPr>
                            <w:rFonts w:ascii="Times New Roman" w:eastAsia="Times New Roman" w:hAnsi="Times New Roman"/>
                            <w:bCs/>
                            <w:kern w:val="0"/>
                            <w:sz w:val="21"/>
                            <w:szCs w:val="21"/>
                            <w:lang w:eastAsia="it-IT"/>
                          </w:rPr>
                          <w:t>78%</w:t>
                        </w:r>
                      </w:p>
                      <w:tbl>
                        <w:tblPr>
                          <w:tblpPr w:leftFromText="141" w:rightFromText="141" w:vertAnchor="text" w:horzAnchor="margin" w:tblpXSpec="right" w:tblpY="150"/>
                          <w:tblOverlap w:val="never"/>
                          <w:tblW w:w="1245" w:type="dxa"/>
                          <w:tblCellSpacing w:w="15" w:type="dxa"/>
                          <w:tblCellMar>
                            <w:left w:w="0" w:type="dxa"/>
                            <w:right w:w="0" w:type="dxa"/>
                          </w:tblCellMar>
                          <w:tblLook w:val="04A0" w:firstRow="1" w:lastRow="0" w:firstColumn="1" w:lastColumn="0" w:noHBand="0" w:noVBand="1"/>
                        </w:tblPr>
                        <w:tblGrid>
                          <w:gridCol w:w="655"/>
                          <w:gridCol w:w="590"/>
                        </w:tblGrid>
                        <w:tr w:rsidR="00AF45C8" w:rsidRPr="00701D05" w:rsidTr="00023465">
                          <w:trPr>
                            <w:trHeight w:val="1417"/>
                            <w:tblCellSpacing w:w="15" w:type="dxa"/>
                          </w:trPr>
                          <w:tc>
                            <w:tcPr>
                              <w:tcW w:w="0" w:type="auto"/>
                              <w:vAlign w:val="bottom"/>
                              <w:hideMark/>
                            </w:tcPr>
                            <w:tbl>
                              <w:tblPr>
                                <w:tblW w:w="609" w:type="dxa"/>
                                <w:tblCellSpacing w:w="0" w:type="dxa"/>
                                <w:tblCellMar>
                                  <w:left w:w="0" w:type="dxa"/>
                                  <w:right w:w="0" w:type="dxa"/>
                                </w:tblCellMar>
                                <w:tblLook w:val="04A0" w:firstRow="1" w:lastRow="0" w:firstColumn="1" w:lastColumn="0" w:noHBand="0" w:noVBand="1"/>
                              </w:tblPr>
                              <w:tblGrid>
                                <w:gridCol w:w="609"/>
                              </w:tblGrid>
                              <w:tr w:rsidR="00AF45C8" w:rsidRPr="00701D05" w:rsidTr="00023465">
                                <w:trPr>
                                  <w:trHeight w:val="2447"/>
                                  <w:tblCellSpacing w:w="0" w:type="dxa"/>
                                </w:trPr>
                                <w:tc>
                                  <w:tcPr>
                                    <w:tcW w:w="0" w:type="auto"/>
                                    <w:shd w:val="clear" w:color="auto" w:fill="C0D0C0"/>
                                    <w:vAlign w:val="bottom"/>
                                    <w:hideMark/>
                                  </w:tcPr>
                                  <w:p w:rsidR="00AF45C8" w:rsidRPr="00701D05" w:rsidRDefault="00AF45C8" w:rsidP="00BB110E">
                                    <w:pPr>
                                      <w:widowControl/>
                                      <w:suppressAutoHyphens w:val="0"/>
                                      <w:rPr>
                                        <w:rFonts w:ascii="Times New Roman" w:eastAsia="Times New Roman" w:hAnsi="Times New Roman"/>
                                        <w:kern w:val="0"/>
                                        <w:sz w:val="21"/>
                                        <w:szCs w:val="21"/>
                                        <w:lang w:eastAsia="it-IT"/>
                                      </w:rPr>
                                    </w:pPr>
                                  </w:p>
                                </w:tc>
                              </w:tr>
                            </w:tbl>
                            <w:p w:rsidR="00AF45C8" w:rsidRPr="00701D05" w:rsidRDefault="00AF45C8" w:rsidP="005F0F5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tbl>
                              <w:tblPr>
                                <w:tblW w:w="544" w:type="dxa"/>
                                <w:jc w:val="center"/>
                                <w:tblCellSpacing w:w="0" w:type="dxa"/>
                                <w:tblCellMar>
                                  <w:left w:w="0" w:type="dxa"/>
                                  <w:right w:w="0" w:type="dxa"/>
                                </w:tblCellMar>
                                <w:tblLook w:val="04A0" w:firstRow="1" w:lastRow="0" w:firstColumn="1" w:lastColumn="0" w:noHBand="0" w:noVBand="1"/>
                              </w:tblPr>
                              <w:tblGrid>
                                <w:gridCol w:w="544"/>
                              </w:tblGrid>
                              <w:tr w:rsidR="00AF45C8" w:rsidRPr="00701D05" w:rsidTr="00023465">
                                <w:trPr>
                                  <w:trHeight w:val="521"/>
                                  <w:tblCellSpacing w:w="0" w:type="dxa"/>
                                  <w:jc w:val="center"/>
                                </w:trPr>
                                <w:tc>
                                  <w:tcPr>
                                    <w:tcW w:w="0" w:type="auto"/>
                                    <w:vAlign w:val="bottom"/>
                                    <w:hideMark/>
                                  </w:tcPr>
                                  <w:p w:rsidR="00AF45C8" w:rsidRPr="00701D05" w:rsidRDefault="00AF45C8" w:rsidP="005F0F58">
                                    <w:pPr>
                                      <w:widowControl/>
                                      <w:suppressAutoHyphens w:val="0"/>
                                      <w:jc w:val="center"/>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2</w:t>
                                    </w:r>
                                    <w:r w:rsidRPr="00701D05">
                                      <w:rPr>
                                        <w:rFonts w:ascii="Times New Roman" w:eastAsia="Times New Roman" w:hAnsi="Times New Roman"/>
                                        <w:kern w:val="0"/>
                                        <w:sz w:val="21"/>
                                        <w:szCs w:val="21"/>
                                        <w:lang w:eastAsia="it-IT"/>
                                      </w:rPr>
                                      <w:t>2%</w:t>
                                    </w:r>
                                  </w:p>
                                </w:tc>
                              </w:tr>
                              <w:tr w:rsidR="00AF45C8" w:rsidRPr="00701D05" w:rsidTr="00023465">
                                <w:trPr>
                                  <w:trHeight w:val="1037"/>
                                  <w:tblCellSpacing w:w="0" w:type="dxa"/>
                                  <w:jc w:val="center"/>
                                </w:trPr>
                                <w:tc>
                                  <w:tcPr>
                                    <w:tcW w:w="0" w:type="auto"/>
                                    <w:shd w:val="clear" w:color="auto" w:fill="C0D0C0"/>
                                    <w:vAlign w:val="bottom"/>
                                    <w:hideMark/>
                                  </w:tcPr>
                                  <w:p w:rsidR="00AF45C8" w:rsidRPr="00701D05" w:rsidRDefault="00AF45C8" w:rsidP="005F0F58">
                                    <w:pPr>
                                      <w:widowControl/>
                                      <w:suppressAutoHyphens w:val="0"/>
                                      <w:jc w:val="center"/>
                                      <w:rPr>
                                        <w:rFonts w:ascii="Times New Roman" w:eastAsia="Times New Roman" w:hAnsi="Times New Roman"/>
                                        <w:kern w:val="0"/>
                                        <w:sz w:val="21"/>
                                        <w:szCs w:val="21"/>
                                        <w:lang w:eastAsia="it-IT"/>
                                      </w:rPr>
                                    </w:pPr>
                                  </w:p>
                                </w:tc>
                              </w:tr>
                            </w:tbl>
                            <w:p w:rsidR="00AF45C8" w:rsidRPr="00701D05" w:rsidRDefault="00AF45C8" w:rsidP="005F0F58">
                              <w:pPr>
                                <w:widowControl/>
                                <w:suppressAutoHyphens w:val="0"/>
                                <w:jc w:val="center"/>
                                <w:rPr>
                                  <w:rFonts w:ascii="Times New Roman" w:eastAsia="Times New Roman" w:hAnsi="Times New Roman"/>
                                  <w:kern w:val="0"/>
                                  <w:sz w:val="21"/>
                                  <w:szCs w:val="21"/>
                                  <w:lang w:eastAsia="it-IT"/>
                                </w:rPr>
                              </w:pPr>
                            </w:p>
                          </w:tc>
                        </w:tr>
                        <w:tr w:rsidR="00AF45C8" w:rsidRPr="00701D05" w:rsidTr="00023465">
                          <w:trPr>
                            <w:trHeight w:val="429"/>
                            <w:tblCellSpacing w:w="15" w:type="dxa"/>
                          </w:trPr>
                          <w:tc>
                            <w:tcPr>
                              <w:tcW w:w="0" w:type="auto"/>
                              <w:shd w:val="clear" w:color="auto" w:fill="E0E0E0"/>
                              <w:vAlign w:val="center"/>
                              <w:hideMark/>
                            </w:tcPr>
                            <w:p w:rsidR="00AF45C8" w:rsidRPr="00701D05" w:rsidRDefault="00AF45C8" w:rsidP="005F0F58">
                              <w:pPr>
                                <w:widowControl/>
                                <w:suppressAutoHyphens w:val="0"/>
                                <w:jc w:val="center"/>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21</w:t>
                              </w:r>
                            </w:p>
                          </w:tc>
                          <w:tc>
                            <w:tcPr>
                              <w:tcW w:w="0" w:type="auto"/>
                              <w:shd w:val="clear" w:color="auto" w:fill="E0E0E0"/>
                              <w:vAlign w:val="center"/>
                              <w:hideMark/>
                            </w:tcPr>
                            <w:p w:rsidR="00AF45C8" w:rsidRPr="00701D05" w:rsidRDefault="00AF45C8" w:rsidP="005F0F58">
                              <w:pPr>
                                <w:widowControl/>
                                <w:suppressAutoHyphens w:val="0"/>
                                <w:jc w:val="center"/>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4</w:t>
                              </w:r>
                            </w:p>
                          </w:tc>
                        </w:tr>
                        <w:tr w:rsidR="00AF45C8" w:rsidRPr="00701D05" w:rsidTr="00023465">
                          <w:trPr>
                            <w:trHeight w:val="449"/>
                            <w:tblCellSpacing w:w="15" w:type="dxa"/>
                          </w:trPr>
                          <w:tc>
                            <w:tcPr>
                              <w:tcW w:w="0" w:type="auto"/>
                              <w:shd w:val="clear" w:color="auto" w:fill="E0E0E0"/>
                              <w:vAlign w:val="center"/>
                              <w:hideMark/>
                            </w:tcPr>
                            <w:p w:rsidR="00AF45C8" w:rsidRPr="00701D05" w:rsidRDefault="00AF45C8" w:rsidP="00AF45C8">
                              <w:pPr>
                                <w:widowControl/>
                                <w:suppressAutoHyphens w:val="0"/>
                                <w:jc w:val="center"/>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Sì</w:t>
                              </w:r>
                            </w:p>
                          </w:tc>
                          <w:tc>
                            <w:tcPr>
                              <w:tcW w:w="0" w:type="auto"/>
                              <w:shd w:val="clear" w:color="auto" w:fill="E0E0E0"/>
                              <w:vAlign w:val="center"/>
                              <w:hideMark/>
                            </w:tcPr>
                            <w:p w:rsidR="00AF45C8" w:rsidRPr="00701D05" w:rsidRDefault="00AF45C8" w:rsidP="005F0F58">
                              <w:pPr>
                                <w:widowControl/>
                                <w:suppressAutoHyphens w:val="0"/>
                                <w:jc w:val="center"/>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No</w:t>
                              </w:r>
                            </w:p>
                          </w:tc>
                        </w:tr>
                      </w:tbl>
                      <w:p w:rsidR="004C3536" w:rsidRPr="00701D05" w:rsidRDefault="004C3536" w:rsidP="00245718">
                        <w:pPr>
                          <w:widowControl/>
                          <w:suppressAutoHyphens w:val="0"/>
                          <w:jc w:val="both"/>
                          <w:rPr>
                            <w:rFonts w:ascii="Times New Roman" w:eastAsia="Times New Roman" w:hAnsi="Times New Roman"/>
                            <w:kern w:val="0"/>
                            <w:sz w:val="21"/>
                            <w:szCs w:val="21"/>
                            <w:lang w:eastAsia="it-IT"/>
                          </w:rPr>
                        </w:pPr>
                        <w:r w:rsidRPr="00701D05">
                          <w:rPr>
                            <w:rFonts w:ascii="Times New Roman" w:eastAsia="Times New Roman" w:hAnsi="Times New Roman"/>
                            <w:b/>
                            <w:bCs/>
                            <w:kern w:val="0"/>
                            <w:sz w:val="21"/>
                            <w:szCs w:val="21"/>
                            <w:lang w:eastAsia="it-IT"/>
                          </w:rPr>
                          <w:t>d10</w:t>
                        </w:r>
                        <w:r w:rsidR="00AF45C8">
                          <w:rPr>
                            <w:rFonts w:ascii="Times New Roman" w:eastAsia="Times New Roman" w:hAnsi="Times New Roman"/>
                            <w:b/>
                            <w:bCs/>
                            <w:kern w:val="0"/>
                            <w:sz w:val="21"/>
                            <w:szCs w:val="21"/>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897"/>
                        </w:tblGrid>
                        <w:tr w:rsidR="005E29A7" w:rsidRPr="00701D05" w:rsidTr="00281A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C3536" w:rsidRPr="00701D05" w:rsidRDefault="004C3536" w:rsidP="00281AB2">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C3536" w:rsidRPr="00701D05" w:rsidRDefault="004C3536" w:rsidP="00281AB2">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15"/>
                                  <w:szCs w:val="15"/>
                                  <w:lang w:eastAsia="it-IT"/>
                                </w:rPr>
                                <w:t>Frequenza</w:t>
                              </w:r>
                              <w:r w:rsidRPr="00701D05">
                                <w:rPr>
                                  <w:rFonts w:ascii="Times New Roman" w:eastAsia="Times New Roman" w:hAnsi="Times New Roman"/>
                                  <w:kern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C3536" w:rsidRPr="00701D05" w:rsidRDefault="004C3536" w:rsidP="00281AB2">
                              <w:pPr>
                                <w:widowControl/>
                                <w:suppressAutoHyphens w:val="0"/>
                                <w:rPr>
                                  <w:rFonts w:ascii="Times New Roman" w:eastAsia="Times New Roman" w:hAnsi="Times New Roman"/>
                                  <w:kern w:val="0"/>
                                  <w:sz w:val="21"/>
                                  <w:szCs w:val="21"/>
                                  <w:lang w:eastAsia="it-IT"/>
                                </w:rPr>
                              </w:pPr>
                              <w:proofErr w:type="spellStart"/>
                              <w:r w:rsidRPr="00701D05">
                                <w:rPr>
                                  <w:rFonts w:ascii="Times New Roman" w:eastAsia="Times New Roman" w:hAnsi="Times New Roman"/>
                                  <w:kern w:val="0"/>
                                  <w:sz w:val="15"/>
                                  <w:szCs w:val="15"/>
                                  <w:lang w:eastAsia="it-IT"/>
                                </w:rPr>
                                <w:t>Percent</w:t>
                              </w:r>
                              <w:proofErr w:type="spellEnd"/>
                              <w:r w:rsidRPr="00701D05">
                                <w:rPr>
                                  <w:rFonts w:ascii="Times New Roman" w:eastAsia="Times New Roman" w:hAnsi="Times New Roman"/>
                                  <w:kern w:val="0"/>
                                  <w:sz w:val="15"/>
                                  <w:szCs w:val="15"/>
                                  <w:lang w:eastAsia="it-IT"/>
                                </w:rPr>
                                <w:t>.</w:t>
                              </w:r>
                              <w:r w:rsidRPr="00701D05">
                                <w:rPr>
                                  <w:rFonts w:ascii="Times New Roman" w:eastAsia="Times New Roman" w:hAnsi="Times New Roman"/>
                                  <w:kern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C3536" w:rsidRPr="00701D05" w:rsidRDefault="004C3536" w:rsidP="00281AB2">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15"/>
                                  <w:szCs w:val="15"/>
                                  <w:lang w:eastAsia="it-IT"/>
                                </w:rPr>
                                <w:t>Frequenza</w:t>
                              </w:r>
                              <w:r w:rsidRPr="00701D05">
                                <w:rPr>
                                  <w:rFonts w:ascii="Times New Roman" w:eastAsia="Times New Roman" w:hAnsi="Times New Roman"/>
                                  <w:kern w:val="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C3536" w:rsidRPr="00701D05" w:rsidRDefault="004C3536" w:rsidP="00281AB2">
                              <w:pPr>
                                <w:widowControl/>
                                <w:suppressAutoHyphens w:val="0"/>
                                <w:rPr>
                                  <w:rFonts w:ascii="Times New Roman" w:eastAsia="Times New Roman" w:hAnsi="Times New Roman"/>
                                  <w:kern w:val="0"/>
                                  <w:sz w:val="21"/>
                                  <w:szCs w:val="21"/>
                                  <w:lang w:eastAsia="it-IT"/>
                                </w:rPr>
                              </w:pPr>
                              <w:proofErr w:type="spellStart"/>
                              <w:r w:rsidRPr="00701D05">
                                <w:rPr>
                                  <w:rFonts w:ascii="Times New Roman" w:eastAsia="Times New Roman" w:hAnsi="Times New Roman"/>
                                  <w:kern w:val="0"/>
                                  <w:sz w:val="15"/>
                                  <w:szCs w:val="15"/>
                                  <w:lang w:eastAsia="it-IT"/>
                                </w:rPr>
                                <w:t>Percent</w:t>
                              </w:r>
                              <w:proofErr w:type="spellEnd"/>
                              <w:r w:rsidRPr="00701D05">
                                <w:rPr>
                                  <w:rFonts w:ascii="Times New Roman" w:eastAsia="Times New Roman" w:hAnsi="Times New Roman"/>
                                  <w:kern w:val="0"/>
                                  <w:sz w:val="15"/>
                                  <w:szCs w:val="15"/>
                                  <w:lang w:eastAsia="it-IT"/>
                                </w:rPr>
                                <w:t>.</w:t>
                              </w:r>
                              <w:r w:rsidRPr="00701D05">
                                <w:rPr>
                                  <w:rFonts w:ascii="Times New Roman" w:eastAsia="Times New Roman" w:hAnsi="Times New Roman"/>
                                  <w:kern w:val="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C3536" w:rsidRPr="00701D05" w:rsidRDefault="004C3536" w:rsidP="00281AB2">
                              <w:pPr>
                                <w:widowControl/>
                                <w:suppressAutoHyphens w:val="0"/>
                                <w:rPr>
                                  <w:rFonts w:ascii="Times New Roman" w:eastAsia="Times New Roman" w:hAnsi="Times New Roman"/>
                                  <w:kern w:val="0"/>
                                  <w:sz w:val="21"/>
                                  <w:szCs w:val="21"/>
                                  <w:lang w:eastAsia="it-IT"/>
                                </w:rPr>
                              </w:pPr>
                              <w:proofErr w:type="spellStart"/>
                              <w:r w:rsidRPr="00701D05">
                                <w:rPr>
                                  <w:rFonts w:ascii="Times New Roman" w:eastAsia="Times New Roman" w:hAnsi="Times New Roman"/>
                                  <w:kern w:val="0"/>
                                  <w:sz w:val="15"/>
                                  <w:szCs w:val="15"/>
                                  <w:lang w:eastAsia="it-IT"/>
                                </w:rPr>
                                <w:t>Int</w:t>
                              </w:r>
                              <w:proofErr w:type="spellEnd"/>
                              <w:r w:rsidRPr="00701D05">
                                <w:rPr>
                                  <w:rFonts w:ascii="Times New Roman" w:eastAsia="Times New Roman" w:hAnsi="Times New Roman"/>
                                  <w:kern w:val="0"/>
                                  <w:sz w:val="15"/>
                                  <w:szCs w:val="15"/>
                                  <w:lang w:eastAsia="it-IT"/>
                                </w:rPr>
                                <w:t xml:space="preserve">. </w:t>
                              </w:r>
                              <w:proofErr w:type="spellStart"/>
                              <w:r w:rsidRPr="00701D05">
                                <w:rPr>
                                  <w:rFonts w:ascii="Times New Roman" w:eastAsia="Times New Roman" w:hAnsi="Times New Roman"/>
                                  <w:kern w:val="0"/>
                                  <w:sz w:val="15"/>
                                  <w:szCs w:val="15"/>
                                  <w:lang w:eastAsia="it-IT"/>
                                </w:rPr>
                                <w:t>Fid</w:t>
                              </w:r>
                              <w:proofErr w:type="spellEnd"/>
                              <w:r w:rsidRPr="00701D05">
                                <w:rPr>
                                  <w:rFonts w:ascii="Times New Roman" w:eastAsia="Times New Roman" w:hAnsi="Times New Roman"/>
                                  <w:kern w:val="0"/>
                                  <w:sz w:val="15"/>
                                  <w:szCs w:val="15"/>
                                  <w:lang w:eastAsia="it-IT"/>
                                </w:rPr>
                                <w:t>. 95%</w:t>
                              </w:r>
                            </w:p>
                          </w:tc>
                        </w:tr>
                        <w:tr w:rsidR="005E29A7" w:rsidRPr="00701D05" w:rsidTr="00281A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C3536" w:rsidRPr="00701D05" w:rsidRDefault="004C3536" w:rsidP="00281AB2">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b/>
                                  <w:bCs/>
                                  <w:kern w:val="0"/>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4C3536" w:rsidRPr="00701D05" w:rsidRDefault="00CC23BE" w:rsidP="00281AB2">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C3536" w:rsidRPr="00701D05" w:rsidRDefault="00CC23BE" w:rsidP="00281AB2">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2</w:t>
                              </w:r>
                              <w:r w:rsidR="004C3536" w:rsidRPr="00701D05">
                                <w:rPr>
                                  <w:rFonts w:ascii="Times New Roman" w:eastAsia="Times New Roman" w:hAnsi="Times New Roman"/>
                                  <w:kern w:val="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C3536" w:rsidRPr="00701D05" w:rsidRDefault="00CC23BE" w:rsidP="00281AB2">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C3536" w:rsidRPr="00701D05" w:rsidRDefault="00CC23BE" w:rsidP="00281AB2">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2</w:t>
                              </w:r>
                              <w:r w:rsidR="004C3536" w:rsidRPr="00701D05">
                                <w:rPr>
                                  <w:rFonts w:ascii="Times New Roman" w:eastAsia="Times New Roman" w:hAnsi="Times New Roman"/>
                                  <w:kern w:val="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C3536" w:rsidRPr="00701D05" w:rsidRDefault="004C3536" w:rsidP="00281AB2">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15"/>
                                  <w:szCs w:val="15"/>
                                  <w:lang w:eastAsia="it-IT"/>
                                </w:rPr>
                                <w:t>12%:52%</w:t>
                              </w:r>
                            </w:p>
                          </w:tc>
                        </w:tr>
                        <w:tr w:rsidR="005E29A7" w:rsidRPr="00701D05" w:rsidTr="00281A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C3536" w:rsidRPr="00701D05" w:rsidRDefault="00684AAA" w:rsidP="00281AB2">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b/>
                                  <w:bCs/>
                                  <w:kern w:val="0"/>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4C3536" w:rsidRPr="00701D05" w:rsidRDefault="00CC23BE" w:rsidP="00281AB2">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4C3536" w:rsidRPr="00701D05" w:rsidRDefault="00CC23BE" w:rsidP="00281AB2">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7</w:t>
                              </w:r>
                              <w:r w:rsidR="004C3536" w:rsidRPr="00701D05">
                                <w:rPr>
                                  <w:rFonts w:ascii="Times New Roman" w:eastAsia="Times New Roman" w:hAnsi="Times New Roman"/>
                                  <w:kern w:val="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C3536" w:rsidRPr="00701D05" w:rsidRDefault="00CC23BE" w:rsidP="00281AB2">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4C3536" w:rsidRPr="00701D05" w:rsidRDefault="00CC23BE" w:rsidP="00281AB2">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78</w:t>
                              </w:r>
                              <w:r w:rsidR="004C3536" w:rsidRPr="00701D05">
                                <w:rPr>
                                  <w:rFonts w:ascii="Times New Roman" w:eastAsia="Times New Roman" w:hAnsi="Times New Roman"/>
                                  <w:kern w:val="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C3536" w:rsidRPr="00701D05" w:rsidRDefault="004C3536" w:rsidP="00281AB2">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15"/>
                                  <w:szCs w:val="15"/>
                                  <w:lang w:eastAsia="it-IT"/>
                                </w:rPr>
                                <w:t>48%:88%</w:t>
                              </w:r>
                            </w:p>
                          </w:tc>
                        </w:tr>
                      </w:tbl>
                      <w:p w:rsidR="00A7745C" w:rsidRDefault="00A7745C" w:rsidP="004C3536">
                        <w:pPr>
                          <w:widowControl/>
                          <w:suppressAutoHyphens w:val="0"/>
                          <w:rPr>
                            <w:rFonts w:ascii="Times New Roman" w:eastAsia="Times New Roman" w:hAnsi="Times New Roman"/>
                            <w:kern w:val="0"/>
                            <w:sz w:val="21"/>
                            <w:szCs w:val="21"/>
                            <w:lang w:eastAsia="it-IT"/>
                          </w:rPr>
                        </w:pPr>
                      </w:p>
                      <w:p w:rsidR="00AF45C8" w:rsidRPr="00AF45C8" w:rsidRDefault="00AF45C8" w:rsidP="004C3536">
                        <w:pPr>
                          <w:widowControl/>
                          <w:suppressAutoHyphens w:val="0"/>
                          <w:rPr>
                            <w:rFonts w:ascii="Times New Roman" w:eastAsia="Times New Roman" w:hAnsi="Times New Roman"/>
                            <w:b/>
                            <w:kern w:val="0"/>
                            <w:sz w:val="21"/>
                            <w:szCs w:val="21"/>
                            <w:lang w:eastAsia="it-IT"/>
                          </w:rPr>
                        </w:pPr>
                        <w:r w:rsidRPr="00AF45C8">
                          <w:rPr>
                            <w:rFonts w:ascii="Times New Roman" w:eastAsia="Times New Roman" w:hAnsi="Times New Roman"/>
                            <w:b/>
                            <w:kern w:val="0"/>
                            <w:sz w:val="21"/>
                            <w:szCs w:val="21"/>
                            <w:lang w:eastAsia="it-IT"/>
                          </w:rPr>
                          <w:t>Campione</w:t>
                        </w:r>
                      </w:p>
                      <w:p w:rsidR="004C3536" w:rsidRPr="00701D05" w:rsidRDefault="004C3536" w:rsidP="004C3536">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Numero di casi= 25</w:t>
                        </w:r>
                        <w:r w:rsidR="00A7745C">
                          <w:rPr>
                            <w:rFonts w:ascii="Times New Roman" w:eastAsia="Times New Roman" w:hAnsi="Times New Roman"/>
                            <w:kern w:val="0"/>
                            <w:sz w:val="21"/>
                            <w:szCs w:val="21"/>
                            <w:lang w:eastAsia="it-IT"/>
                          </w:rPr>
                          <w:t xml:space="preserve">     </w:t>
                        </w:r>
                        <w:r w:rsidRPr="00701D05">
                          <w:rPr>
                            <w:rFonts w:ascii="Times New Roman" w:eastAsia="Times New Roman" w:hAnsi="Times New Roman"/>
                            <w:kern w:val="0"/>
                            <w:sz w:val="21"/>
                            <w:szCs w:val="21"/>
                            <w:lang w:eastAsia="it-IT"/>
                          </w:rPr>
                          <w:br/>
                          <w:t>Indici di tendenza centrale:</w:t>
                        </w:r>
                        <w:r w:rsidR="00A7745C">
                          <w:rPr>
                            <w:rFonts w:ascii="Times New Roman" w:eastAsia="Times New Roman" w:hAnsi="Times New Roman"/>
                            <w:kern w:val="0"/>
                            <w:sz w:val="21"/>
                            <w:szCs w:val="21"/>
                            <w:lang w:eastAsia="it-IT"/>
                          </w:rPr>
                          <w:t xml:space="preserve">                                                    </w:t>
                        </w:r>
                        <w:r w:rsidRPr="00701D05">
                          <w:rPr>
                            <w:rFonts w:ascii="Times New Roman" w:eastAsia="Times New Roman" w:hAnsi="Times New Roman"/>
                            <w:kern w:val="0"/>
                            <w:sz w:val="21"/>
                            <w:szCs w:val="21"/>
                            <w:lang w:eastAsia="it-IT"/>
                          </w:rPr>
                          <w:br/>
                          <w:t>Moda = si</w:t>
                        </w:r>
                        <w:r w:rsidRPr="00701D05">
                          <w:rPr>
                            <w:rFonts w:ascii="Times New Roman" w:eastAsia="Times New Roman" w:hAnsi="Times New Roman"/>
                            <w:kern w:val="0"/>
                            <w:sz w:val="21"/>
                            <w:szCs w:val="21"/>
                            <w:lang w:eastAsia="it-IT"/>
                          </w:rPr>
                          <w:br/>
                          <w:t>Mediana = si</w:t>
                        </w:r>
                        <w:r w:rsidRPr="00701D05">
                          <w:rPr>
                            <w:rFonts w:ascii="Times New Roman" w:eastAsia="Times New Roman" w:hAnsi="Times New Roman"/>
                            <w:kern w:val="0"/>
                            <w:sz w:val="21"/>
                            <w:szCs w:val="21"/>
                            <w:lang w:eastAsia="it-IT"/>
                          </w:rPr>
                          <w:br/>
                          <w:t>Indici di dispersione:</w:t>
                        </w:r>
                        <w:r w:rsidRPr="00701D05">
                          <w:rPr>
                            <w:rFonts w:ascii="Times New Roman" w:eastAsia="Times New Roman" w:hAnsi="Times New Roman"/>
                            <w:kern w:val="0"/>
                            <w:sz w:val="21"/>
                            <w:szCs w:val="21"/>
                            <w:lang w:eastAsia="it-IT"/>
                          </w:rPr>
                          <w:br/>
                          <w:t xml:space="preserve">Squilibrio = 0.56 </w:t>
                        </w:r>
                      </w:p>
                      <w:p w:rsidR="004E1729" w:rsidRPr="00701D05" w:rsidRDefault="004E1729" w:rsidP="0059321A">
                        <w:pPr>
                          <w:widowControl/>
                          <w:suppressAutoHyphens w:val="0"/>
                          <w:rPr>
                            <w:rFonts w:ascii="Times New Roman" w:eastAsia="Times New Roman" w:hAnsi="Times New Roman"/>
                            <w:b/>
                            <w:bCs/>
                            <w:kern w:val="0"/>
                            <w:sz w:val="21"/>
                            <w:szCs w:val="21"/>
                            <w:lang w:eastAsia="it-IT"/>
                          </w:rPr>
                        </w:pPr>
                      </w:p>
                      <w:p w:rsidR="004E1729" w:rsidRPr="00701D05" w:rsidRDefault="004E1729" w:rsidP="0059321A">
                        <w:pPr>
                          <w:widowControl/>
                          <w:suppressAutoHyphens w:val="0"/>
                          <w:rPr>
                            <w:rFonts w:ascii="Times New Roman" w:eastAsia="Times New Roman" w:hAnsi="Times New Roman"/>
                            <w:b/>
                            <w:bCs/>
                            <w:kern w:val="0"/>
                            <w:sz w:val="21"/>
                            <w:szCs w:val="21"/>
                            <w:lang w:eastAsia="it-IT"/>
                          </w:rPr>
                        </w:pPr>
                      </w:p>
                      <w:p w:rsidR="004E1729" w:rsidRPr="00701D05" w:rsidRDefault="00BF381B" w:rsidP="00BF381B">
                        <w:pPr>
                          <w:widowControl/>
                          <w:tabs>
                            <w:tab w:val="left" w:pos="6668"/>
                          </w:tabs>
                          <w:suppressAutoHyphens w:val="0"/>
                          <w:rPr>
                            <w:rFonts w:ascii="Times New Roman" w:eastAsia="Times New Roman" w:hAnsi="Times New Roman"/>
                            <w:b/>
                            <w:bCs/>
                            <w:kern w:val="0"/>
                            <w:sz w:val="21"/>
                            <w:szCs w:val="21"/>
                            <w:lang w:eastAsia="it-IT"/>
                          </w:rPr>
                        </w:pPr>
                        <w:r>
                          <w:rPr>
                            <w:rFonts w:ascii="Times New Roman" w:eastAsia="Times New Roman" w:hAnsi="Times New Roman"/>
                            <w:b/>
                            <w:bCs/>
                            <w:kern w:val="0"/>
                            <w:sz w:val="21"/>
                            <w:szCs w:val="21"/>
                            <w:lang w:eastAsia="it-IT"/>
                          </w:rPr>
                          <w:tab/>
                        </w:r>
                      </w:p>
                    </w:tc>
                    <w:tc>
                      <w:tcPr>
                        <w:tcW w:w="2636" w:type="dxa"/>
                        <w:hideMark/>
                      </w:tcPr>
                      <w:tbl>
                        <w:tblPr>
                          <w:tblW w:w="0" w:type="auto"/>
                          <w:jc w:val="right"/>
                          <w:tblCellSpacing w:w="15" w:type="dxa"/>
                          <w:tblCellMar>
                            <w:left w:w="0" w:type="dxa"/>
                            <w:right w:w="0" w:type="dxa"/>
                          </w:tblCellMar>
                          <w:tblLook w:val="04A0" w:firstRow="1" w:lastRow="0" w:firstColumn="1" w:lastColumn="0" w:noHBand="0" w:noVBand="1"/>
                        </w:tblPr>
                        <w:tblGrid>
                          <w:gridCol w:w="652"/>
                          <w:gridCol w:w="730"/>
                          <w:gridCol w:w="1224"/>
                        </w:tblGrid>
                        <w:tr w:rsidR="005E29A7" w:rsidRPr="00701D05" w:rsidTr="0059321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4E1729" w:rsidRPr="00701D05" w:rsidTr="0059321A">
                                <w:trPr>
                                  <w:tblCellSpacing w:w="0" w:type="dxa"/>
                                  <w:jc w:val="center"/>
                                </w:trPr>
                                <w:tc>
                                  <w:tcPr>
                                    <w:tcW w:w="0" w:type="auto"/>
                                    <w:vAlign w:val="bottom"/>
                                    <w:hideMark/>
                                  </w:tcPr>
                                  <w:p w:rsidR="004E1729" w:rsidRPr="00701D05" w:rsidRDefault="004E1729" w:rsidP="0059321A">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lastRenderedPageBreak/>
                                      <w:t>32%</w:t>
                                    </w:r>
                                  </w:p>
                                </w:tc>
                              </w:tr>
                              <w:tr w:rsidR="004E1729" w:rsidRPr="00701D05" w:rsidTr="0059321A">
                                <w:trPr>
                                  <w:trHeight w:val="480"/>
                                  <w:tblCellSpacing w:w="0" w:type="dxa"/>
                                  <w:jc w:val="center"/>
                                </w:trPr>
                                <w:tc>
                                  <w:tcPr>
                                    <w:tcW w:w="0" w:type="auto"/>
                                    <w:shd w:val="clear" w:color="auto" w:fill="C0D0C0"/>
                                    <w:vAlign w:val="bottom"/>
                                    <w:hideMark/>
                                  </w:tcPr>
                                  <w:p w:rsidR="004E1729" w:rsidRPr="00701D05" w:rsidRDefault="004E1729" w:rsidP="0059321A">
                                    <w:pPr>
                                      <w:widowControl/>
                                      <w:suppressAutoHyphens w:val="0"/>
                                      <w:jc w:val="center"/>
                                      <w:rPr>
                                        <w:rFonts w:ascii="Times New Roman" w:eastAsia="Times New Roman" w:hAnsi="Times New Roman"/>
                                        <w:kern w:val="0"/>
                                        <w:sz w:val="21"/>
                                        <w:szCs w:val="21"/>
                                        <w:lang w:eastAsia="it-IT"/>
                                      </w:rPr>
                                    </w:pPr>
                                  </w:p>
                                </w:tc>
                              </w:tr>
                            </w:tbl>
                            <w:p w:rsidR="004E1729" w:rsidRPr="00701D05" w:rsidRDefault="004E1729" w:rsidP="0059321A">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E1729" w:rsidRPr="00701D05" w:rsidTr="0059321A">
                                <w:trPr>
                                  <w:tblCellSpacing w:w="0" w:type="dxa"/>
                                  <w:jc w:val="center"/>
                                </w:trPr>
                                <w:tc>
                                  <w:tcPr>
                                    <w:tcW w:w="0" w:type="auto"/>
                                    <w:vAlign w:val="bottom"/>
                                    <w:hideMark/>
                                  </w:tcPr>
                                  <w:p w:rsidR="004E1729" w:rsidRPr="00701D05" w:rsidRDefault="004E1729" w:rsidP="0059321A">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lastRenderedPageBreak/>
                                      <w:t>8%</w:t>
                                    </w:r>
                                  </w:p>
                                </w:tc>
                              </w:tr>
                              <w:tr w:rsidR="004E1729" w:rsidRPr="00701D05" w:rsidTr="0059321A">
                                <w:trPr>
                                  <w:trHeight w:val="120"/>
                                  <w:tblCellSpacing w:w="0" w:type="dxa"/>
                                  <w:jc w:val="center"/>
                                </w:trPr>
                                <w:tc>
                                  <w:tcPr>
                                    <w:tcW w:w="0" w:type="auto"/>
                                    <w:shd w:val="clear" w:color="auto" w:fill="C0D0C0"/>
                                    <w:vAlign w:val="bottom"/>
                                    <w:hideMark/>
                                  </w:tcPr>
                                  <w:p w:rsidR="004E1729" w:rsidRPr="00701D05" w:rsidRDefault="004E1729" w:rsidP="0059321A">
                                    <w:pPr>
                                      <w:widowControl/>
                                      <w:suppressAutoHyphens w:val="0"/>
                                      <w:jc w:val="center"/>
                                      <w:rPr>
                                        <w:rFonts w:ascii="Times New Roman" w:eastAsia="Times New Roman" w:hAnsi="Times New Roman"/>
                                        <w:kern w:val="0"/>
                                        <w:sz w:val="12"/>
                                        <w:szCs w:val="21"/>
                                        <w:lang w:eastAsia="it-IT"/>
                                      </w:rPr>
                                    </w:pPr>
                                  </w:p>
                                </w:tc>
                              </w:tr>
                            </w:tbl>
                            <w:p w:rsidR="004E1729" w:rsidRPr="00701D05" w:rsidRDefault="004E1729" w:rsidP="0059321A">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4E1729" w:rsidRPr="00701D05" w:rsidTr="0059321A">
                                <w:trPr>
                                  <w:tblCellSpacing w:w="0" w:type="dxa"/>
                                  <w:jc w:val="center"/>
                                </w:trPr>
                                <w:tc>
                                  <w:tcPr>
                                    <w:tcW w:w="0" w:type="auto"/>
                                    <w:vAlign w:val="bottom"/>
                                    <w:hideMark/>
                                  </w:tcPr>
                                  <w:p w:rsidR="004E1729" w:rsidRPr="00701D05" w:rsidRDefault="004E1729" w:rsidP="0059321A">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60%</w:t>
                                    </w:r>
                                  </w:p>
                                </w:tc>
                              </w:tr>
                              <w:tr w:rsidR="004E1729" w:rsidRPr="00701D05" w:rsidTr="0059321A">
                                <w:trPr>
                                  <w:trHeight w:val="900"/>
                                  <w:tblCellSpacing w:w="0" w:type="dxa"/>
                                  <w:jc w:val="center"/>
                                </w:trPr>
                                <w:tc>
                                  <w:tcPr>
                                    <w:tcW w:w="0" w:type="auto"/>
                                    <w:shd w:val="clear" w:color="auto" w:fill="C0D0C0"/>
                                    <w:vAlign w:val="bottom"/>
                                    <w:hideMark/>
                                  </w:tcPr>
                                  <w:p w:rsidR="004E1729" w:rsidRPr="00701D05" w:rsidRDefault="004E1729" w:rsidP="0059321A">
                                    <w:pPr>
                                      <w:widowControl/>
                                      <w:suppressAutoHyphens w:val="0"/>
                                      <w:jc w:val="center"/>
                                      <w:rPr>
                                        <w:rFonts w:ascii="Times New Roman" w:eastAsia="Times New Roman" w:hAnsi="Times New Roman"/>
                                        <w:kern w:val="0"/>
                                        <w:sz w:val="21"/>
                                        <w:szCs w:val="21"/>
                                        <w:lang w:eastAsia="it-IT"/>
                                      </w:rPr>
                                    </w:pPr>
                                  </w:p>
                                </w:tc>
                              </w:tr>
                            </w:tbl>
                            <w:p w:rsidR="004E1729" w:rsidRPr="00701D05" w:rsidRDefault="004E1729" w:rsidP="0059321A">
                              <w:pPr>
                                <w:widowControl/>
                                <w:suppressAutoHyphens w:val="0"/>
                                <w:jc w:val="center"/>
                                <w:rPr>
                                  <w:rFonts w:ascii="Times New Roman" w:eastAsia="Times New Roman" w:hAnsi="Times New Roman"/>
                                  <w:kern w:val="0"/>
                                  <w:sz w:val="21"/>
                                  <w:szCs w:val="21"/>
                                  <w:lang w:eastAsia="it-IT"/>
                                </w:rPr>
                              </w:pPr>
                            </w:p>
                          </w:tc>
                        </w:tr>
                        <w:tr w:rsidR="005E29A7" w:rsidRPr="00701D05" w:rsidTr="0059321A">
                          <w:trPr>
                            <w:tblCellSpacing w:w="15" w:type="dxa"/>
                            <w:jc w:val="right"/>
                          </w:trPr>
                          <w:tc>
                            <w:tcPr>
                              <w:tcW w:w="0" w:type="auto"/>
                              <w:shd w:val="clear" w:color="auto" w:fill="E0E0E0"/>
                              <w:vAlign w:val="center"/>
                              <w:hideMark/>
                            </w:tcPr>
                            <w:p w:rsidR="004E1729" w:rsidRPr="00701D05" w:rsidRDefault="004E1729" w:rsidP="0059321A">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lastRenderedPageBreak/>
                                <w:t>8</w:t>
                              </w:r>
                            </w:p>
                          </w:tc>
                          <w:tc>
                            <w:tcPr>
                              <w:tcW w:w="0" w:type="auto"/>
                              <w:shd w:val="clear" w:color="auto" w:fill="E0E0E0"/>
                              <w:vAlign w:val="center"/>
                              <w:hideMark/>
                            </w:tcPr>
                            <w:p w:rsidR="004E1729" w:rsidRPr="00701D05" w:rsidRDefault="004E1729" w:rsidP="0059321A">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2</w:t>
                              </w:r>
                            </w:p>
                          </w:tc>
                          <w:tc>
                            <w:tcPr>
                              <w:tcW w:w="0" w:type="auto"/>
                              <w:shd w:val="clear" w:color="auto" w:fill="E0E0E0"/>
                              <w:vAlign w:val="center"/>
                              <w:hideMark/>
                            </w:tcPr>
                            <w:p w:rsidR="004E1729" w:rsidRPr="00701D05" w:rsidRDefault="004E1729" w:rsidP="0059321A">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15</w:t>
                              </w:r>
                            </w:p>
                          </w:tc>
                        </w:tr>
                        <w:tr w:rsidR="005E29A7" w:rsidRPr="00701D05" w:rsidTr="0059321A">
                          <w:trPr>
                            <w:tblCellSpacing w:w="15" w:type="dxa"/>
                            <w:jc w:val="right"/>
                          </w:trPr>
                          <w:tc>
                            <w:tcPr>
                              <w:tcW w:w="0" w:type="auto"/>
                              <w:shd w:val="clear" w:color="auto" w:fill="E0E0E0"/>
                              <w:vAlign w:val="center"/>
                              <w:hideMark/>
                            </w:tcPr>
                            <w:p w:rsidR="004E1729" w:rsidRPr="00701D05" w:rsidRDefault="000C357C" w:rsidP="0059321A">
                              <w:pPr>
                                <w:widowControl/>
                                <w:suppressAutoHyphens w:val="0"/>
                                <w:jc w:val="center"/>
                                <w:rPr>
                                  <w:rFonts w:ascii="Times New Roman" w:eastAsia="Times New Roman" w:hAnsi="Times New Roman"/>
                                  <w:kern w:val="0"/>
                                  <w:sz w:val="21"/>
                                  <w:szCs w:val="21"/>
                                  <w:lang w:eastAsia="it-IT"/>
                                </w:rPr>
                              </w:pPr>
                              <w:proofErr w:type="spellStart"/>
                              <w:r>
                                <w:rPr>
                                  <w:rFonts w:ascii="Times New Roman" w:eastAsia="Times New Roman" w:hAnsi="Times New Roman"/>
                                  <w:kern w:val="0"/>
                                  <w:sz w:val="21"/>
                                  <w:szCs w:val="21"/>
                                  <w:lang w:eastAsia="it-IT"/>
                                </w:rPr>
                                <w:t>Nessu</w:t>
                              </w:r>
                              <w:proofErr w:type="spellEnd"/>
                              <w:r>
                                <w:rPr>
                                  <w:rFonts w:ascii="Times New Roman" w:eastAsia="Times New Roman" w:hAnsi="Times New Roman"/>
                                  <w:kern w:val="0"/>
                                  <w:sz w:val="21"/>
                                  <w:szCs w:val="21"/>
                                  <w:lang w:eastAsia="it-IT"/>
                                </w:rPr>
                                <w:t xml:space="preserve"> criterio</w:t>
                              </w:r>
                              <w:r w:rsidR="00B54C7C">
                                <w:rPr>
                                  <w:rFonts w:ascii="Times New Roman" w:eastAsia="Times New Roman" w:hAnsi="Times New Roman"/>
                                  <w:kern w:val="0"/>
                                  <w:sz w:val="21"/>
                                  <w:szCs w:val="21"/>
                                  <w:lang w:eastAsia="it-IT"/>
                                </w:rPr>
                                <w:t xml:space="preserve"> </w:t>
                              </w:r>
                            </w:p>
                          </w:tc>
                          <w:tc>
                            <w:tcPr>
                              <w:tcW w:w="0" w:type="auto"/>
                              <w:shd w:val="clear" w:color="auto" w:fill="E0E0E0"/>
                              <w:vAlign w:val="center"/>
                              <w:hideMark/>
                            </w:tcPr>
                            <w:p w:rsidR="004E1729" w:rsidRPr="00701D05" w:rsidRDefault="000C357C" w:rsidP="000C357C">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In base ai miei interessi</w:t>
                              </w:r>
                            </w:p>
                          </w:tc>
                          <w:tc>
                            <w:tcPr>
                              <w:tcW w:w="0" w:type="auto"/>
                              <w:shd w:val="clear" w:color="auto" w:fill="E0E0E0"/>
                              <w:vAlign w:val="center"/>
                              <w:hideMark/>
                            </w:tcPr>
                            <w:p w:rsidR="004E1729" w:rsidRPr="00701D05" w:rsidRDefault="000C357C" w:rsidP="0059321A">
                              <w:pPr>
                                <w:widowControl/>
                                <w:suppressAutoHyphens w:val="0"/>
                                <w:jc w:val="center"/>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Suggerimento di amici</w:t>
                              </w:r>
                            </w:p>
                          </w:tc>
                        </w:tr>
                      </w:tbl>
                      <w:p w:rsidR="005F53FF" w:rsidRPr="00701D05" w:rsidRDefault="005F53FF" w:rsidP="0059321A">
                        <w:pPr>
                          <w:widowControl/>
                          <w:suppressAutoHyphens w:val="0"/>
                          <w:rPr>
                            <w:rFonts w:ascii="Times New Roman" w:eastAsia="Times New Roman" w:hAnsi="Times New Roman"/>
                            <w:kern w:val="0"/>
                            <w:sz w:val="21"/>
                            <w:szCs w:val="21"/>
                            <w:lang w:eastAsia="it-IT"/>
                          </w:rPr>
                        </w:pPr>
                      </w:p>
                      <w:p w:rsidR="005F53FF" w:rsidRPr="00701D05" w:rsidRDefault="005F53FF" w:rsidP="005F53FF">
                        <w:pPr>
                          <w:rPr>
                            <w:rFonts w:ascii="Times New Roman" w:eastAsia="Times New Roman" w:hAnsi="Times New Roman"/>
                            <w:sz w:val="21"/>
                            <w:szCs w:val="21"/>
                            <w:lang w:eastAsia="it-IT"/>
                          </w:rPr>
                        </w:pPr>
                      </w:p>
                      <w:p w:rsidR="005F53FF" w:rsidRPr="00701D05" w:rsidRDefault="005F53FF" w:rsidP="005F53FF">
                        <w:pPr>
                          <w:rPr>
                            <w:rFonts w:ascii="Times New Roman" w:eastAsia="Times New Roman" w:hAnsi="Times New Roman"/>
                            <w:sz w:val="21"/>
                            <w:szCs w:val="21"/>
                            <w:lang w:eastAsia="it-IT"/>
                          </w:rPr>
                        </w:pPr>
                      </w:p>
                      <w:p w:rsidR="005F53FF" w:rsidRPr="00701D05" w:rsidRDefault="005F53FF" w:rsidP="005F53FF">
                        <w:pPr>
                          <w:rPr>
                            <w:rFonts w:ascii="Times New Roman" w:eastAsia="Times New Roman" w:hAnsi="Times New Roman"/>
                            <w:sz w:val="21"/>
                            <w:szCs w:val="21"/>
                            <w:lang w:eastAsia="it-IT"/>
                          </w:rPr>
                        </w:pPr>
                      </w:p>
                      <w:p w:rsidR="005F53FF" w:rsidRPr="00701D05" w:rsidRDefault="005F53FF" w:rsidP="005F53FF">
                        <w:pPr>
                          <w:rPr>
                            <w:rFonts w:ascii="Times New Roman" w:eastAsia="Times New Roman" w:hAnsi="Times New Roman"/>
                            <w:sz w:val="21"/>
                            <w:szCs w:val="21"/>
                            <w:lang w:eastAsia="it-IT"/>
                          </w:rPr>
                        </w:pPr>
                      </w:p>
                      <w:p w:rsidR="005F53FF" w:rsidRPr="00701D05" w:rsidRDefault="005F53FF" w:rsidP="005F53FF">
                        <w:pPr>
                          <w:rPr>
                            <w:rFonts w:ascii="Times New Roman" w:eastAsia="Times New Roman" w:hAnsi="Times New Roman"/>
                            <w:sz w:val="21"/>
                            <w:szCs w:val="21"/>
                            <w:lang w:eastAsia="it-IT"/>
                          </w:rPr>
                        </w:pPr>
                      </w:p>
                      <w:p w:rsidR="005F53FF" w:rsidRPr="00701D05" w:rsidRDefault="005F53FF" w:rsidP="005F53FF">
                        <w:pPr>
                          <w:rPr>
                            <w:rFonts w:ascii="Times New Roman" w:eastAsia="Times New Roman" w:hAnsi="Times New Roman"/>
                            <w:sz w:val="21"/>
                            <w:szCs w:val="21"/>
                            <w:lang w:eastAsia="it-IT"/>
                          </w:rPr>
                        </w:pPr>
                      </w:p>
                      <w:p w:rsidR="005F53FF" w:rsidRPr="00701D05" w:rsidRDefault="005F53FF" w:rsidP="005F53FF">
                        <w:pPr>
                          <w:rPr>
                            <w:rFonts w:ascii="Times New Roman" w:eastAsia="Times New Roman" w:hAnsi="Times New Roman"/>
                            <w:sz w:val="21"/>
                            <w:szCs w:val="21"/>
                            <w:lang w:eastAsia="it-IT"/>
                          </w:rPr>
                        </w:pPr>
                      </w:p>
                      <w:p w:rsidR="005F53FF" w:rsidRPr="00701D05" w:rsidRDefault="005F53FF" w:rsidP="005F53FF">
                        <w:pPr>
                          <w:rPr>
                            <w:rFonts w:ascii="Times New Roman" w:eastAsia="Times New Roman" w:hAnsi="Times New Roman"/>
                            <w:sz w:val="21"/>
                            <w:szCs w:val="21"/>
                            <w:lang w:eastAsia="it-IT"/>
                          </w:rPr>
                        </w:pPr>
                      </w:p>
                      <w:p w:rsidR="005F53FF" w:rsidRPr="00701D05" w:rsidRDefault="005F53FF" w:rsidP="005F53FF">
                        <w:pPr>
                          <w:rPr>
                            <w:rFonts w:ascii="Times New Roman" w:eastAsia="Times New Roman" w:hAnsi="Times New Roman"/>
                            <w:sz w:val="21"/>
                            <w:szCs w:val="21"/>
                            <w:lang w:eastAsia="it-IT"/>
                          </w:rPr>
                        </w:pPr>
                      </w:p>
                      <w:p w:rsidR="005F53FF" w:rsidRPr="00701D05" w:rsidRDefault="005F53FF" w:rsidP="005F53FF">
                        <w:pPr>
                          <w:rPr>
                            <w:rFonts w:ascii="Times New Roman" w:eastAsia="Times New Roman" w:hAnsi="Times New Roman"/>
                            <w:sz w:val="21"/>
                            <w:szCs w:val="21"/>
                            <w:lang w:eastAsia="it-IT"/>
                          </w:rPr>
                        </w:pPr>
                      </w:p>
                      <w:p w:rsidR="005F53FF" w:rsidRPr="00701D05" w:rsidRDefault="005F53FF" w:rsidP="005F53FF">
                        <w:pPr>
                          <w:rPr>
                            <w:rFonts w:ascii="Times New Roman" w:eastAsia="Times New Roman" w:hAnsi="Times New Roman"/>
                            <w:sz w:val="21"/>
                            <w:szCs w:val="21"/>
                            <w:lang w:eastAsia="it-IT"/>
                          </w:rPr>
                        </w:pPr>
                      </w:p>
                      <w:p w:rsidR="005F53FF" w:rsidRPr="00701D05" w:rsidRDefault="005F53FF" w:rsidP="005F53FF">
                        <w:pPr>
                          <w:rPr>
                            <w:rFonts w:ascii="Times New Roman" w:eastAsia="Times New Roman" w:hAnsi="Times New Roman"/>
                            <w:sz w:val="21"/>
                            <w:szCs w:val="21"/>
                            <w:lang w:eastAsia="it-IT"/>
                          </w:rPr>
                        </w:pPr>
                      </w:p>
                      <w:p w:rsidR="005F53FF" w:rsidRPr="00701D05" w:rsidRDefault="005F53FF" w:rsidP="005F53FF">
                        <w:pPr>
                          <w:rPr>
                            <w:rFonts w:ascii="Times New Roman" w:eastAsia="Times New Roman" w:hAnsi="Times New Roman"/>
                            <w:sz w:val="21"/>
                            <w:szCs w:val="21"/>
                            <w:lang w:eastAsia="it-IT"/>
                          </w:rPr>
                        </w:pPr>
                      </w:p>
                      <w:p w:rsidR="005F53FF" w:rsidRPr="00701D05" w:rsidRDefault="005F53FF" w:rsidP="005F53FF">
                        <w:pPr>
                          <w:rPr>
                            <w:rFonts w:ascii="Times New Roman" w:eastAsia="Times New Roman" w:hAnsi="Times New Roman"/>
                            <w:sz w:val="21"/>
                            <w:szCs w:val="21"/>
                            <w:lang w:eastAsia="it-IT"/>
                          </w:rPr>
                        </w:pPr>
                      </w:p>
                      <w:p w:rsidR="004E1729" w:rsidRPr="00701D05" w:rsidRDefault="004E1729" w:rsidP="005F53FF">
                        <w:pPr>
                          <w:rPr>
                            <w:rFonts w:ascii="Times New Roman" w:eastAsia="Times New Roman" w:hAnsi="Times New Roman"/>
                            <w:sz w:val="21"/>
                            <w:szCs w:val="21"/>
                            <w:lang w:eastAsia="it-IT"/>
                          </w:rPr>
                        </w:pPr>
                      </w:p>
                    </w:tc>
                    <w:tc>
                      <w:tcPr>
                        <w:tcW w:w="36" w:type="dxa"/>
                        <w:vAlign w:val="center"/>
                        <w:hideMark/>
                      </w:tcPr>
                      <w:p w:rsidR="004E1729" w:rsidRPr="00701D05" w:rsidRDefault="004E1729" w:rsidP="0059321A">
                        <w:pPr>
                          <w:widowControl/>
                          <w:suppressAutoHyphens w:val="0"/>
                          <w:rPr>
                            <w:rFonts w:ascii="Times New Roman" w:eastAsia="Times New Roman" w:hAnsi="Times New Roman"/>
                            <w:kern w:val="0"/>
                            <w:sz w:val="21"/>
                            <w:szCs w:val="21"/>
                            <w:lang w:eastAsia="it-IT"/>
                          </w:rPr>
                        </w:pPr>
                      </w:p>
                    </w:tc>
                    <w:tc>
                      <w:tcPr>
                        <w:tcW w:w="456" w:type="dxa"/>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26"/>
                        </w:tblGrid>
                        <w:tr w:rsidR="004E1729" w:rsidRPr="00701D05" w:rsidTr="0059321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96"/>
                              </w:tblGrid>
                              <w:tr w:rsidR="004E1729" w:rsidRPr="00701D05" w:rsidTr="0059321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300"/>
                                    </w:tblGrid>
                                    <w:tr w:rsidR="004E1729" w:rsidRPr="00701D05" w:rsidTr="0059321A">
                                      <w:trPr>
                                        <w:tblCellSpacing w:w="30" w:type="dxa"/>
                                      </w:trPr>
                                      <w:tc>
                                        <w:tcPr>
                                          <w:tcW w:w="0" w:type="auto"/>
                                          <w:shd w:val="clear" w:color="auto" w:fill="C0D0C0"/>
                                          <w:noWrap/>
                                          <w:vAlign w:val="center"/>
                                          <w:hideMark/>
                                        </w:tcPr>
                                        <w:p w:rsidR="004E1729" w:rsidRPr="00701D05" w:rsidRDefault="004E1729" w:rsidP="0059321A">
                                          <w:pPr>
                                            <w:widowControl/>
                                            <w:suppressAutoHyphens w:val="0"/>
                                            <w:rPr>
                                              <w:rFonts w:ascii="Times New Roman" w:eastAsia="Times New Roman" w:hAnsi="Times New Roman"/>
                                              <w:kern w:val="0"/>
                                              <w:sz w:val="21"/>
                                              <w:szCs w:val="21"/>
                                              <w:lang w:eastAsia="it-IT"/>
                                            </w:rPr>
                                          </w:pPr>
                                        </w:p>
                                      </w:tc>
                                      <w:tc>
                                        <w:tcPr>
                                          <w:tcW w:w="0" w:type="auto"/>
                                          <w:noWrap/>
                                          <w:vAlign w:val="center"/>
                                          <w:hideMark/>
                                        </w:tcPr>
                                        <w:p w:rsidR="004E1729" w:rsidRPr="00701D05" w:rsidRDefault="004E1729" w:rsidP="0059321A">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d4</w:t>
                                          </w:r>
                                        </w:p>
                                      </w:tc>
                                    </w:tr>
                                  </w:tbl>
                                  <w:p w:rsidR="004E1729" w:rsidRPr="00701D05" w:rsidRDefault="004E1729" w:rsidP="0059321A">
                                    <w:pPr>
                                      <w:widowControl/>
                                      <w:suppressAutoHyphens w:val="0"/>
                                      <w:rPr>
                                        <w:rFonts w:ascii="Times New Roman" w:eastAsia="Times New Roman" w:hAnsi="Times New Roman"/>
                                        <w:kern w:val="0"/>
                                        <w:sz w:val="21"/>
                                        <w:szCs w:val="21"/>
                                        <w:lang w:eastAsia="it-IT"/>
                                      </w:rPr>
                                    </w:pPr>
                                  </w:p>
                                </w:tc>
                              </w:tr>
                            </w:tbl>
                            <w:p w:rsidR="004E1729" w:rsidRPr="00701D05" w:rsidRDefault="004E1729" w:rsidP="0059321A">
                              <w:pPr>
                                <w:widowControl/>
                                <w:suppressAutoHyphens w:val="0"/>
                                <w:rPr>
                                  <w:rFonts w:ascii="Times New Roman" w:eastAsia="Times New Roman" w:hAnsi="Times New Roman"/>
                                  <w:kern w:val="0"/>
                                  <w:sz w:val="21"/>
                                  <w:szCs w:val="21"/>
                                  <w:lang w:eastAsia="it-IT"/>
                                </w:rPr>
                              </w:pPr>
                            </w:p>
                          </w:tc>
                        </w:tr>
                      </w:tbl>
                      <w:p w:rsidR="004E1729" w:rsidRPr="00701D05" w:rsidRDefault="004E1729" w:rsidP="0059321A">
                        <w:pPr>
                          <w:widowControl/>
                          <w:suppressAutoHyphens w:val="0"/>
                          <w:rPr>
                            <w:rFonts w:ascii="Times New Roman" w:eastAsia="Times New Roman" w:hAnsi="Times New Roman"/>
                            <w:kern w:val="0"/>
                            <w:sz w:val="21"/>
                            <w:szCs w:val="21"/>
                            <w:lang w:eastAsia="it-IT"/>
                          </w:rPr>
                        </w:pPr>
                      </w:p>
                    </w:tc>
                  </w:tr>
                </w:tbl>
                <w:tbl>
                  <w:tblPr>
                    <w:tblpPr w:leftFromText="141" w:rightFromText="141" w:vertAnchor="text" w:horzAnchor="page" w:tblpX="1" w:tblpY="1"/>
                    <w:tblOverlap w:val="never"/>
                    <w:tblW w:w="7697" w:type="dxa"/>
                    <w:tblCellSpacing w:w="15" w:type="dxa"/>
                    <w:tblCellMar>
                      <w:top w:w="15" w:type="dxa"/>
                      <w:left w:w="15" w:type="dxa"/>
                      <w:bottom w:w="15" w:type="dxa"/>
                      <w:right w:w="15" w:type="dxa"/>
                    </w:tblCellMar>
                    <w:tblLook w:val="04A0" w:firstRow="1" w:lastRow="0" w:firstColumn="1" w:lastColumn="0" w:noHBand="0" w:noVBand="1"/>
                  </w:tblPr>
                  <w:tblGrid>
                    <w:gridCol w:w="4698"/>
                    <w:gridCol w:w="2462"/>
                    <w:gridCol w:w="66"/>
                    <w:gridCol w:w="471"/>
                  </w:tblGrid>
                  <w:tr w:rsidR="00BC65A1" w:rsidRPr="00701D05" w:rsidTr="00BB110E">
                    <w:trPr>
                      <w:tblCellSpacing w:w="15" w:type="dxa"/>
                    </w:trPr>
                    <w:tc>
                      <w:tcPr>
                        <w:tcW w:w="4653" w:type="dxa"/>
                        <w:hideMark/>
                      </w:tcPr>
                      <w:p w:rsidR="00BC65A1" w:rsidRPr="00245718" w:rsidRDefault="00BB110E" w:rsidP="0015746E">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b/>
                            <w:bCs/>
                            <w:kern w:val="0"/>
                            <w:sz w:val="21"/>
                            <w:szCs w:val="21"/>
                            <w:lang w:eastAsia="it-IT"/>
                          </w:rPr>
                          <w:lastRenderedPageBreak/>
                          <w:t>d11</w:t>
                        </w:r>
                      </w:p>
                      <w:p w:rsidR="00BC65A1" w:rsidRPr="00245718" w:rsidRDefault="00BC65A1" w:rsidP="0015746E">
                        <w:pPr>
                          <w:widowControl/>
                          <w:suppressAutoHyphens w:val="0"/>
                          <w:rPr>
                            <w:rFonts w:ascii="Times New Roman" w:eastAsia="Times New Roman" w:hAnsi="Times New Roman"/>
                            <w:b/>
                            <w:bCs/>
                            <w:kern w:val="0"/>
                            <w:sz w:val="21"/>
                            <w:szCs w:val="21"/>
                            <w:lang w:eastAsia="it-IT"/>
                          </w:rPr>
                        </w:pPr>
                      </w:p>
                      <w:p w:rsidR="00BC65A1" w:rsidRPr="00245718" w:rsidRDefault="00BC65A1" w:rsidP="0015746E">
                        <w:pPr>
                          <w:widowControl/>
                          <w:suppressAutoHyphens w:val="0"/>
                          <w:rPr>
                            <w:rFonts w:ascii="Times New Roman" w:eastAsia="Times New Roman" w:hAnsi="Times New Roman"/>
                            <w:kern w:val="0"/>
                            <w:sz w:val="21"/>
                            <w:szCs w:val="21"/>
                            <w:lang w:eastAsia="it-IT"/>
                          </w:rPr>
                        </w:pPr>
                        <w:r w:rsidRPr="00245718">
                          <w:rPr>
                            <w:rFonts w:ascii="Times New Roman" w:eastAsia="Times New Roman" w:hAnsi="Times New Roman"/>
                            <w:kern w:val="0"/>
                            <w:sz w:val="21"/>
                            <w:szCs w:val="21"/>
                            <w:lang w:eastAsia="it-IT"/>
                          </w:rPr>
                          <w:br/>
                        </w:r>
                      </w:p>
                      <w:tbl>
                        <w:tblPr>
                          <w:tblpPr w:leftFromText="141" w:rightFromText="141" w:vertAnchor="text" w:horzAnchor="margin" w:tblpY="-162"/>
                          <w:tblOverlap w:val="never"/>
                          <w:tblW w:w="4607"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16"/>
                          <w:gridCol w:w="715"/>
                          <w:gridCol w:w="624"/>
                          <w:gridCol w:w="715"/>
                          <w:gridCol w:w="640"/>
                          <w:gridCol w:w="897"/>
                        </w:tblGrid>
                        <w:tr w:rsidR="00BB110E" w:rsidRPr="00701D05" w:rsidTr="00BB11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110E" w:rsidRPr="00701D05" w:rsidRDefault="00BB110E" w:rsidP="00BB110E">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B110E" w:rsidRPr="00701D05" w:rsidRDefault="00BB110E" w:rsidP="00BB110E">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15"/>
                                  <w:szCs w:val="15"/>
                                  <w:lang w:eastAsia="it-IT"/>
                                </w:rPr>
                                <w:t>Frequenza</w:t>
                              </w:r>
                              <w:r w:rsidRPr="00701D05">
                                <w:rPr>
                                  <w:rFonts w:ascii="Times New Roman" w:eastAsia="Times New Roman" w:hAnsi="Times New Roman"/>
                                  <w:kern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B110E" w:rsidRPr="00701D05" w:rsidRDefault="00BB110E" w:rsidP="00BB110E">
                              <w:pPr>
                                <w:widowControl/>
                                <w:suppressAutoHyphens w:val="0"/>
                                <w:rPr>
                                  <w:rFonts w:ascii="Times New Roman" w:eastAsia="Times New Roman" w:hAnsi="Times New Roman"/>
                                  <w:kern w:val="0"/>
                                  <w:sz w:val="21"/>
                                  <w:szCs w:val="21"/>
                                  <w:lang w:eastAsia="it-IT"/>
                                </w:rPr>
                              </w:pPr>
                              <w:proofErr w:type="spellStart"/>
                              <w:r w:rsidRPr="00701D05">
                                <w:rPr>
                                  <w:rFonts w:ascii="Times New Roman" w:eastAsia="Times New Roman" w:hAnsi="Times New Roman"/>
                                  <w:kern w:val="0"/>
                                  <w:sz w:val="15"/>
                                  <w:szCs w:val="15"/>
                                  <w:lang w:eastAsia="it-IT"/>
                                </w:rPr>
                                <w:t>Percent</w:t>
                              </w:r>
                              <w:proofErr w:type="spellEnd"/>
                              <w:r w:rsidRPr="00701D05">
                                <w:rPr>
                                  <w:rFonts w:ascii="Times New Roman" w:eastAsia="Times New Roman" w:hAnsi="Times New Roman"/>
                                  <w:kern w:val="0"/>
                                  <w:sz w:val="15"/>
                                  <w:szCs w:val="15"/>
                                  <w:lang w:eastAsia="it-IT"/>
                                </w:rPr>
                                <w:t>.</w:t>
                              </w:r>
                              <w:r w:rsidRPr="00701D05">
                                <w:rPr>
                                  <w:rFonts w:ascii="Times New Roman" w:eastAsia="Times New Roman" w:hAnsi="Times New Roman"/>
                                  <w:kern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B110E" w:rsidRPr="00701D05" w:rsidRDefault="00BB110E" w:rsidP="00BB110E">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15"/>
                                  <w:szCs w:val="15"/>
                                  <w:lang w:eastAsia="it-IT"/>
                                </w:rPr>
                                <w:t>Frequenza</w:t>
                              </w:r>
                              <w:r w:rsidRPr="00701D05">
                                <w:rPr>
                                  <w:rFonts w:ascii="Times New Roman" w:eastAsia="Times New Roman" w:hAnsi="Times New Roman"/>
                                  <w:kern w:val="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B110E" w:rsidRPr="00701D05" w:rsidRDefault="00BB110E" w:rsidP="00BB110E">
                              <w:pPr>
                                <w:widowControl/>
                                <w:suppressAutoHyphens w:val="0"/>
                                <w:rPr>
                                  <w:rFonts w:ascii="Times New Roman" w:eastAsia="Times New Roman" w:hAnsi="Times New Roman"/>
                                  <w:kern w:val="0"/>
                                  <w:sz w:val="21"/>
                                  <w:szCs w:val="21"/>
                                  <w:lang w:eastAsia="it-IT"/>
                                </w:rPr>
                              </w:pPr>
                              <w:proofErr w:type="spellStart"/>
                              <w:r w:rsidRPr="00701D05">
                                <w:rPr>
                                  <w:rFonts w:ascii="Times New Roman" w:eastAsia="Times New Roman" w:hAnsi="Times New Roman"/>
                                  <w:kern w:val="0"/>
                                  <w:sz w:val="15"/>
                                  <w:szCs w:val="15"/>
                                  <w:lang w:eastAsia="it-IT"/>
                                </w:rPr>
                                <w:t>Percent</w:t>
                              </w:r>
                              <w:proofErr w:type="spellEnd"/>
                              <w:r w:rsidRPr="00701D05">
                                <w:rPr>
                                  <w:rFonts w:ascii="Times New Roman" w:eastAsia="Times New Roman" w:hAnsi="Times New Roman"/>
                                  <w:kern w:val="0"/>
                                  <w:sz w:val="15"/>
                                  <w:szCs w:val="15"/>
                                  <w:lang w:eastAsia="it-IT"/>
                                </w:rPr>
                                <w:t>.</w:t>
                              </w:r>
                              <w:r w:rsidRPr="00701D05">
                                <w:rPr>
                                  <w:rFonts w:ascii="Times New Roman" w:eastAsia="Times New Roman" w:hAnsi="Times New Roman"/>
                                  <w:kern w:val="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B110E" w:rsidRPr="00701D05" w:rsidRDefault="00BB110E" w:rsidP="00BB110E">
                              <w:pPr>
                                <w:widowControl/>
                                <w:suppressAutoHyphens w:val="0"/>
                                <w:rPr>
                                  <w:rFonts w:ascii="Times New Roman" w:eastAsia="Times New Roman" w:hAnsi="Times New Roman"/>
                                  <w:kern w:val="0"/>
                                  <w:sz w:val="21"/>
                                  <w:szCs w:val="21"/>
                                  <w:lang w:eastAsia="it-IT"/>
                                </w:rPr>
                              </w:pPr>
                              <w:proofErr w:type="spellStart"/>
                              <w:r w:rsidRPr="00701D05">
                                <w:rPr>
                                  <w:rFonts w:ascii="Times New Roman" w:eastAsia="Times New Roman" w:hAnsi="Times New Roman"/>
                                  <w:kern w:val="0"/>
                                  <w:sz w:val="15"/>
                                  <w:szCs w:val="15"/>
                                  <w:lang w:eastAsia="it-IT"/>
                                </w:rPr>
                                <w:t>Int</w:t>
                              </w:r>
                              <w:proofErr w:type="spellEnd"/>
                              <w:r w:rsidRPr="00701D05">
                                <w:rPr>
                                  <w:rFonts w:ascii="Times New Roman" w:eastAsia="Times New Roman" w:hAnsi="Times New Roman"/>
                                  <w:kern w:val="0"/>
                                  <w:sz w:val="15"/>
                                  <w:szCs w:val="15"/>
                                  <w:lang w:eastAsia="it-IT"/>
                                </w:rPr>
                                <w:t xml:space="preserve">. </w:t>
                              </w:r>
                              <w:proofErr w:type="spellStart"/>
                              <w:r w:rsidRPr="00701D05">
                                <w:rPr>
                                  <w:rFonts w:ascii="Times New Roman" w:eastAsia="Times New Roman" w:hAnsi="Times New Roman"/>
                                  <w:kern w:val="0"/>
                                  <w:sz w:val="15"/>
                                  <w:szCs w:val="15"/>
                                  <w:lang w:eastAsia="it-IT"/>
                                </w:rPr>
                                <w:t>Fid</w:t>
                              </w:r>
                              <w:proofErr w:type="spellEnd"/>
                              <w:r w:rsidRPr="00701D05">
                                <w:rPr>
                                  <w:rFonts w:ascii="Times New Roman" w:eastAsia="Times New Roman" w:hAnsi="Times New Roman"/>
                                  <w:kern w:val="0"/>
                                  <w:sz w:val="15"/>
                                  <w:szCs w:val="15"/>
                                  <w:lang w:eastAsia="it-IT"/>
                                </w:rPr>
                                <w:t>. 95%</w:t>
                              </w:r>
                            </w:p>
                          </w:tc>
                        </w:tr>
                        <w:tr w:rsidR="00BB110E" w:rsidRPr="00701D05" w:rsidTr="00BB11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110E" w:rsidRPr="00701D05" w:rsidRDefault="00BB110E" w:rsidP="00BB110E">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b/>
                                  <w:bCs/>
                                  <w:kern w:val="0"/>
                                  <w:sz w:val="21"/>
                                  <w:szCs w:val="21"/>
                                  <w:lang w:eastAsia="it-IT"/>
                                </w:rPr>
                                <w:t>Una</w:t>
                              </w:r>
                            </w:p>
                          </w:tc>
                          <w:tc>
                            <w:tcPr>
                              <w:tcW w:w="0" w:type="auto"/>
                              <w:tcBorders>
                                <w:top w:val="outset" w:sz="6" w:space="0" w:color="auto"/>
                                <w:left w:val="outset" w:sz="6" w:space="0" w:color="auto"/>
                                <w:bottom w:val="outset" w:sz="6" w:space="0" w:color="auto"/>
                                <w:right w:val="outset" w:sz="6" w:space="0" w:color="auto"/>
                              </w:tcBorders>
                              <w:vAlign w:val="center"/>
                              <w:hideMark/>
                            </w:tcPr>
                            <w:p w:rsidR="00BB110E" w:rsidRPr="00701D05" w:rsidRDefault="00BB110E" w:rsidP="00BB110E">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B110E" w:rsidRPr="00701D05" w:rsidRDefault="00BB110E" w:rsidP="00BB110E">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28</w:t>
                              </w:r>
                              <w:r w:rsidRPr="00701D05">
                                <w:rPr>
                                  <w:rFonts w:ascii="Times New Roman" w:eastAsia="Times New Roman" w:hAnsi="Times New Roman"/>
                                  <w:kern w:val="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B110E" w:rsidRPr="00701D05" w:rsidRDefault="00BB110E" w:rsidP="00BB110E">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B110E" w:rsidRPr="00701D05" w:rsidRDefault="00BB110E" w:rsidP="00BB110E">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28</w:t>
                              </w:r>
                              <w:r w:rsidRPr="00701D05">
                                <w:rPr>
                                  <w:rFonts w:ascii="Times New Roman" w:eastAsia="Times New Roman" w:hAnsi="Times New Roman"/>
                                  <w:kern w:val="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B110E" w:rsidRPr="00701D05" w:rsidRDefault="00BB110E" w:rsidP="00BB110E">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15"/>
                                  <w:szCs w:val="15"/>
                                  <w:lang w:eastAsia="it-IT"/>
                                </w:rPr>
                                <w:t>16%:56%</w:t>
                              </w:r>
                            </w:p>
                          </w:tc>
                        </w:tr>
                        <w:tr w:rsidR="00BB110E" w:rsidRPr="00701D05" w:rsidTr="00BB11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110E" w:rsidRPr="00701D05" w:rsidRDefault="00BB110E" w:rsidP="00BB110E">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b/>
                                  <w:bCs/>
                                  <w:kern w:val="0"/>
                                  <w:sz w:val="21"/>
                                  <w:szCs w:val="21"/>
                                  <w:lang w:eastAsia="it-IT"/>
                                </w:rPr>
                                <w:t>Due</w:t>
                              </w:r>
                            </w:p>
                          </w:tc>
                          <w:tc>
                            <w:tcPr>
                              <w:tcW w:w="0" w:type="auto"/>
                              <w:tcBorders>
                                <w:top w:val="outset" w:sz="6" w:space="0" w:color="auto"/>
                                <w:left w:val="outset" w:sz="6" w:space="0" w:color="auto"/>
                                <w:bottom w:val="outset" w:sz="6" w:space="0" w:color="auto"/>
                                <w:right w:val="outset" w:sz="6" w:space="0" w:color="auto"/>
                              </w:tcBorders>
                              <w:vAlign w:val="center"/>
                              <w:hideMark/>
                            </w:tcPr>
                            <w:p w:rsidR="00BB110E" w:rsidRPr="00701D05" w:rsidRDefault="00BB110E" w:rsidP="00BB110E">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B110E" w:rsidRPr="00701D05" w:rsidRDefault="00BB110E" w:rsidP="00BB110E">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34</w:t>
                              </w:r>
                              <w:r w:rsidRPr="00701D05">
                                <w:rPr>
                                  <w:rFonts w:ascii="Times New Roman" w:eastAsia="Times New Roman" w:hAnsi="Times New Roman"/>
                                  <w:kern w:val="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B110E" w:rsidRPr="00701D05" w:rsidRDefault="00BB110E" w:rsidP="00BB110E">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B110E" w:rsidRPr="00701D05" w:rsidRDefault="00BB110E" w:rsidP="00BB110E">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34</w:t>
                              </w:r>
                              <w:r w:rsidRPr="00701D05">
                                <w:rPr>
                                  <w:rFonts w:ascii="Times New Roman" w:eastAsia="Times New Roman" w:hAnsi="Times New Roman"/>
                                  <w:kern w:val="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B110E" w:rsidRPr="00701D05" w:rsidRDefault="00BB110E" w:rsidP="00BB110E">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15"/>
                                  <w:szCs w:val="15"/>
                                  <w:lang w:eastAsia="it-IT"/>
                                </w:rPr>
                                <w:t>12%:52%</w:t>
                              </w:r>
                            </w:p>
                          </w:tc>
                        </w:tr>
                        <w:tr w:rsidR="00BB110E" w:rsidRPr="00701D05" w:rsidTr="00BB110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B110E" w:rsidRPr="00701D05" w:rsidRDefault="00BB110E" w:rsidP="00BB110E">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b/>
                                  <w:bCs/>
                                  <w:kern w:val="0"/>
                                  <w:sz w:val="21"/>
                                  <w:szCs w:val="21"/>
                                  <w:lang w:eastAsia="it-IT"/>
                                </w:rPr>
                                <w:t>Più di due</w:t>
                              </w:r>
                            </w:p>
                          </w:tc>
                          <w:tc>
                            <w:tcPr>
                              <w:tcW w:w="0" w:type="auto"/>
                              <w:tcBorders>
                                <w:top w:val="outset" w:sz="6" w:space="0" w:color="auto"/>
                                <w:left w:val="outset" w:sz="6" w:space="0" w:color="auto"/>
                                <w:bottom w:val="outset" w:sz="6" w:space="0" w:color="auto"/>
                                <w:right w:val="outset" w:sz="6" w:space="0" w:color="auto"/>
                              </w:tcBorders>
                              <w:vAlign w:val="center"/>
                              <w:hideMark/>
                            </w:tcPr>
                            <w:p w:rsidR="00BB110E" w:rsidRPr="00701D05" w:rsidRDefault="00BB110E" w:rsidP="00BB110E">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B110E" w:rsidRPr="00701D05" w:rsidRDefault="00BB110E" w:rsidP="00BB110E">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38</w:t>
                              </w:r>
                              <w:r w:rsidRPr="00701D05">
                                <w:rPr>
                                  <w:rFonts w:ascii="Times New Roman" w:eastAsia="Times New Roman" w:hAnsi="Times New Roman"/>
                                  <w:kern w:val="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B110E" w:rsidRPr="00701D05" w:rsidRDefault="00BB110E" w:rsidP="00BB110E">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B110E" w:rsidRPr="00701D05" w:rsidRDefault="00BB110E" w:rsidP="00BB110E">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38</w:t>
                              </w:r>
                              <w:r w:rsidRPr="00701D05">
                                <w:rPr>
                                  <w:rFonts w:ascii="Times New Roman" w:eastAsia="Times New Roman" w:hAnsi="Times New Roman"/>
                                  <w:kern w:val="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B110E" w:rsidRPr="00701D05" w:rsidRDefault="00BB110E" w:rsidP="00BB110E">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15"/>
                                  <w:szCs w:val="15"/>
                                  <w:lang w:eastAsia="it-IT"/>
                                </w:rPr>
                                <w:t>12%:52%</w:t>
                              </w:r>
                            </w:p>
                          </w:tc>
                        </w:tr>
                      </w:tbl>
                      <w:p w:rsidR="00BC65A1" w:rsidRPr="00245718" w:rsidRDefault="00BC65A1" w:rsidP="0015746E">
                        <w:pPr>
                          <w:widowControl/>
                          <w:suppressAutoHyphens w:val="0"/>
                          <w:spacing w:before="100" w:beforeAutospacing="1" w:after="100" w:afterAutospacing="1"/>
                          <w:rPr>
                            <w:rFonts w:ascii="Times New Roman" w:eastAsia="Times New Roman" w:hAnsi="Times New Roman"/>
                            <w:b/>
                            <w:kern w:val="0"/>
                            <w:sz w:val="21"/>
                            <w:szCs w:val="21"/>
                            <w:lang w:eastAsia="it-IT"/>
                          </w:rPr>
                        </w:pPr>
                      </w:p>
                    </w:tc>
                    <w:tc>
                      <w:tcPr>
                        <w:tcW w:w="2432" w:type="dxa"/>
                        <w:hideMark/>
                      </w:tcPr>
                      <w:tbl>
                        <w:tblPr>
                          <w:tblpPr w:leftFromText="141" w:rightFromText="141" w:vertAnchor="page" w:horzAnchor="page" w:tblpX="1697" w:tblpY="481"/>
                          <w:tblOverlap w:val="never"/>
                          <w:tblW w:w="0" w:type="auto"/>
                          <w:tblCellSpacing w:w="15" w:type="dxa"/>
                          <w:tblCellMar>
                            <w:left w:w="0" w:type="dxa"/>
                            <w:right w:w="0" w:type="dxa"/>
                          </w:tblCellMar>
                          <w:tblLook w:val="04A0" w:firstRow="1" w:lastRow="0" w:firstColumn="1" w:lastColumn="0" w:noHBand="0" w:noVBand="1"/>
                        </w:tblPr>
                        <w:tblGrid>
                          <w:gridCol w:w="395"/>
                          <w:gridCol w:w="415"/>
                          <w:gridCol w:w="897"/>
                        </w:tblGrid>
                        <w:tr w:rsidR="00BB110E" w:rsidRPr="00701D05" w:rsidTr="00BB110E">
                          <w:trPr>
                            <w:tblCellSpacing w:w="15" w:type="dxa"/>
                          </w:trPr>
                          <w:tc>
                            <w:tcPr>
                              <w:tcW w:w="0" w:type="auto"/>
                              <w:vAlign w:val="bottom"/>
                              <w:hideMark/>
                            </w:tcPr>
                            <w:p w:rsidR="00BB110E" w:rsidRPr="00701D05" w:rsidRDefault="00BB110E" w:rsidP="00BB110E">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BB110E" w:rsidRPr="00701D05" w:rsidTr="005F0F58">
                                <w:trPr>
                                  <w:tblCellSpacing w:w="0" w:type="dxa"/>
                                  <w:jc w:val="center"/>
                                </w:trPr>
                                <w:tc>
                                  <w:tcPr>
                                    <w:tcW w:w="0" w:type="auto"/>
                                    <w:vAlign w:val="bottom"/>
                                    <w:hideMark/>
                                  </w:tcPr>
                                  <w:p w:rsidR="00BB110E" w:rsidRPr="00701D05" w:rsidRDefault="00BB110E" w:rsidP="00BB110E">
                                    <w:pPr>
                                      <w:widowControl/>
                                      <w:suppressAutoHyphens w:val="0"/>
                                      <w:jc w:val="center"/>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34</w:t>
                                    </w:r>
                                    <w:r w:rsidRPr="00701D05">
                                      <w:rPr>
                                        <w:rFonts w:ascii="Times New Roman" w:eastAsia="Times New Roman" w:hAnsi="Times New Roman"/>
                                        <w:kern w:val="0"/>
                                        <w:sz w:val="21"/>
                                        <w:szCs w:val="21"/>
                                        <w:lang w:eastAsia="it-IT"/>
                                      </w:rPr>
                                      <w:t>%</w:t>
                                    </w:r>
                                  </w:p>
                                </w:tc>
                              </w:tr>
                              <w:tr w:rsidR="00BB110E" w:rsidRPr="00701D05" w:rsidTr="005F0F58">
                                <w:trPr>
                                  <w:trHeight w:val="480"/>
                                  <w:tblCellSpacing w:w="0" w:type="dxa"/>
                                  <w:jc w:val="center"/>
                                </w:trPr>
                                <w:tc>
                                  <w:tcPr>
                                    <w:tcW w:w="0" w:type="auto"/>
                                    <w:shd w:val="clear" w:color="auto" w:fill="C0D0C0"/>
                                    <w:vAlign w:val="bottom"/>
                                    <w:hideMark/>
                                  </w:tcPr>
                                  <w:p w:rsidR="00BB110E" w:rsidRPr="00701D05" w:rsidRDefault="00BB110E" w:rsidP="00BB110E">
                                    <w:pPr>
                                      <w:widowControl/>
                                      <w:suppressAutoHyphens w:val="0"/>
                                      <w:jc w:val="center"/>
                                      <w:rPr>
                                        <w:rFonts w:ascii="Times New Roman" w:eastAsia="Times New Roman" w:hAnsi="Times New Roman"/>
                                        <w:kern w:val="0"/>
                                        <w:sz w:val="21"/>
                                        <w:szCs w:val="21"/>
                                        <w:lang w:eastAsia="it-IT"/>
                                      </w:rPr>
                                    </w:pPr>
                                  </w:p>
                                </w:tc>
                              </w:tr>
                            </w:tbl>
                            <w:p w:rsidR="00BB110E" w:rsidRPr="00701D05" w:rsidRDefault="00BB110E" w:rsidP="00BB110E">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BB110E" w:rsidRPr="00701D05" w:rsidTr="005F0F58">
                                <w:trPr>
                                  <w:tblCellSpacing w:w="0" w:type="dxa"/>
                                  <w:jc w:val="center"/>
                                </w:trPr>
                                <w:tc>
                                  <w:tcPr>
                                    <w:tcW w:w="0" w:type="auto"/>
                                    <w:vAlign w:val="bottom"/>
                                    <w:hideMark/>
                                  </w:tcPr>
                                  <w:p w:rsidR="00BB110E" w:rsidRPr="00701D05" w:rsidRDefault="00BB110E" w:rsidP="00BB110E">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48%</w:t>
                                    </w:r>
                                  </w:p>
                                </w:tc>
                              </w:tr>
                              <w:tr w:rsidR="00BB110E" w:rsidRPr="00701D05" w:rsidTr="005F0F58">
                                <w:trPr>
                                  <w:trHeight w:val="720"/>
                                  <w:tblCellSpacing w:w="0" w:type="dxa"/>
                                  <w:jc w:val="center"/>
                                </w:trPr>
                                <w:tc>
                                  <w:tcPr>
                                    <w:tcW w:w="0" w:type="auto"/>
                                    <w:shd w:val="clear" w:color="auto" w:fill="C0D0C0"/>
                                    <w:vAlign w:val="bottom"/>
                                    <w:hideMark/>
                                  </w:tcPr>
                                  <w:p w:rsidR="00BB110E" w:rsidRPr="00701D05" w:rsidRDefault="00BB110E" w:rsidP="00BB110E">
                                    <w:pPr>
                                      <w:widowControl/>
                                      <w:suppressAutoHyphens w:val="0"/>
                                      <w:jc w:val="center"/>
                                      <w:rPr>
                                        <w:rFonts w:ascii="Times New Roman" w:eastAsia="Times New Roman" w:hAnsi="Times New Roman"/>
                                        <w:kern w:val="0"/>
                                        <w:sz w:val="21"/>
                                        <w:szCs w:val="21"/>
                                        <w:lang w:eastAsia="it-IT"/>
                                      </w:rPr>
                                    </w:pPr>
                                  </w:p>
                                </w:tc>
                              </w:tr>
                            </w:tbl>
                            <w:p w:rsidR="00BB110E" w:rsidRPr="00701D05" w:rsidRDefault="00BB110E" w:rsidP="00BB110E">
                              <w:pPr>
                                <w:widowControl/>
                                <w:suppressAutoHyphens w:val="0"/>
                                <w:jc w:val="center"/>
                                <w:rPr>
                                  <w:rFonts w:ascii="Times New Roman" w:eastAsia="Times New Roman" w:hAnsi="Times New Roman"/>
                                  <w:kern w:val="0"/>
                                  <w:sz w:val="21"/>
                                  <w:szCs w:val="21"/>
                                  <w:lang w:eastAsia="it-IT"/>
                                </w:rPr>
                              </w:pPr>
                            </w:p>
                          </w:tc>
                        </w:tr>
                        <w:tr w:rsidR="00BB110E" w:rsidRPr="00701D05" w:rsidTr="00BB110E">
                          <w:trPr>
                            <w:tblCellSpacing w:w="15" w:type="dxa"/>
                          </w:trPr>
                          <w:tc>
                            <w:tcPr>
                              <w:tcW w:w="0" w:type="auto"/>
                              <w:shd w:val="clear" w:color="auto" w:fill="E0E0E0"/>
                              <w:vAlign w:val="center"/>
                              <w:hideMark/>
                            </w:tcPr>
                            <w:p w:rsidR="00BB110E" w:rsidRPr="00701D05" w:rsidRDefault="00BB110E" w:rsidP="00BB110E">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5</w:t>
                              </w:r>
                            </w:p>
                          </w:tc>
                          <w:tc>
                            <w:tcPr>
                              <w:tcW w:w="0" w:type="auto"/>
                              <w:shd w:val="clear" w:color="auto" w:fill="E0E0E0"/>
                              <w:vAlign w:val="center"/>
                              <w:hideMark/>
                            </w:tcPr>
                            <w:p w:rsidR="00BB110E" w:rsidRPr="00701D05" w:rsidRDefault="00BB110E" w:rsidP="00BB110E">
                              <w:pPr>
                                <w:widowControl/>
                                <w:suppressAutoHyphens w:val="0"/>
                                <w:jc w:val="center"/>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9</w:t>
                              </w:r>
                            </w:p>
                          </w:tc>
                          <w:tc>
                            <w:tcPr>
                              <w:tcW w:w="0" w:type="auto"/>
                              <w:shd w:val="clear" w:color="auto" w:fill="E0E0E0"/>
                              <w:vAlign w:val="center"/>
                              <w:hideMark/>
                            </w:tcPr>
                            <w:p w:rsidR="00BB110E" w:rsidRPr="00701D05" w:rsidRDefault="00BB110E" w:rsidP="00BB110E">
                              <w:pPr>
                                <w:widowControl/>
                                <w:suppressAutoHyphens w:val="0"/>
                                <w:jc w:val="center"/>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11</w:t>
                              </w:r>
                            </w:p>
                          </w:tc>
                        </w:tr>
                        <w:tr w:rsidR="00BB110E" w:rsidRPr="00701D05" w:rsidTr="00BB110E">
                          <w:trPr>
                            <w:tblCellSpacing w:w="15" w:type="dxa"/>
                          </w:trPr>
                          <w:tc>
                            <w:tcPr>
                              <w:tcW w:w="0" w:type="auto"/>
                              <w:shd w:val="clear" w:color="auto" w:fill="E0E0E0"/>
                              <w:vAlign w:val="center"/>
                              <w:hideMark/>
                            </w:tcPr>
                            <w:p w:rsidR="00BB110E" w:rsidRPr="00701D05" w:rsidRDefault="00BB110E" w:rsidP="00BB110E">
                              <w:pPr>
                                <w:widowControl/>
                                <w:suppressAutoHyphens w:val="0"/>
                                <w:jc w:val="center"/>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 xml:space="preserve">Una </w:t>
                              </w:r>
                            </w:p>
                          </w:tc>
                          <w:tc>
                            <w:tcPr>
                              <w:tcW w:w="0" w:type="auto"/>
                              <w:shd w:val="clear" w:color="auto" w:fill="E0E0E0"/>
                              <w:vAlign w:val="center"/>
                              <w:hideMark/>
                            </w:tcPr>
                            <w:p w:rsidR="00BB110E" w:rsidRPr="00701D05" w:rsidRDefault="00BB110E" w:rsidP="00BB110E">
                              <w:pPr>
                                <w:widowControl/>
                                <w:suppressAutoHyphens w:val="0"/>
                                <w:jc w:val="center"/>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 xml:space="preserve">Due </w:t>
                              </w:r>
                            </w:p>
                          </w:tc>
                          <w:tc>
                            <w:tcPr>
                              <w:tcW w:w="0" w:type="auto"/>
                              <w:shd w:val="clear" w:color="auto" w:fill="E0E0E0"/>
                              <w:vAlign w:val="center"/>
                              <w:hideMark/>
                            </w:tcPr>
                            <w:p w:rsidR="00BB110E" w:rsidRDefault="00BB110E" w:rsidP="00BB110E">
                              <w:pPr>
                                <w:widowControl/>
                                <w:suppressAutoHyphens w:val="0"/>
                                <w:rPr>
                                  <w:rFonts w:ascii="Times New Roman" w:eastAsia="Times New Roman" w:hAnsi="Times New Roman"/>
                                  <w:kern w:val="0"/>
                                  <w:sz w:val="21"/>
                                  <w:szCs w:val="21"/>
                                  <w:lang w:eastAsia="it-IT"/>
                                </w:rPr>
                              </w:pPr>
                            </w:p>
                            <w:p w:rsidR="00BB110E" w:rsidRDefault="00BB110E" w:rsidP="00BB110E">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Più di due</w:t>
                              </w:r>
                            </w:p>
                            <w:p w:rsidR="00BB110E" w:rsidRPr="00701D05" w:rsidRDefault="00BB110E" w:rsidP="00BB110E">
                              <w:pPr>
                                <w:widowControl/>
                                <w:suppressAutoHyphens w:val="0"/>
                                <w:rPr>
                                  <w:rFonts w:ascii="Times New Roman" w:eastAsia="Times New Roman" w:hAnsi="Times New Roman"/>
                                  <w:kern w:val="0"/>
                                  <w:sz w:val="21"/>
                                  <w:szCs w:val="21"/>
                                  <w:lang w:eastAsia="it-IT"/>
                                </w:rPr>
                              </w:pPr>
                            </w:p>
                          </w:tc>
                        </w:tr>
                      </w:tbl>
                      <w:p w:rsidR="00BC65A1" w:rsidRPr="00701D05" w:rsidRDefault="00BC65A1" w:rsidP="0015746E">
                        <w:pPr>
                          <w:widowControl/>
                          <w:suppressAutoHyphens w:val="0"/>
                          <w:rPr>
                            <w:rFonts w:ascii="Times New Roman" w:eastAsia="Times New Roman" w:hAnsi="Times New Roman"/>
                            <w:kern w:val="0"/>
                            <w:sz w:val="21"/>
                            <w:szCs w:val="21"/>
                            <w:lang w:eastAsia="it-IT"/>
                          </w:rPr>
                        </w:pPr>
                      </w:p>
                    </w:tc>
                    <w:tc>
                      <w:tcPr>
                        <w:tcW w:w="36" w:type="dxa"/>
                        <w:vAlign w:val="center"/>
                        <w:hideMark/>
                      </w:tcPr>
                      <w:p w:rsidR="00BC65A1" w:rsidRPr="00701D05" w:rsidRDefault="00BC65A1" w:rsidP="0015746E">
                        <w:pPr>
                          <w:widowControl/>
                          <w:suppressAutoHyphens w:val="0"/>
                          <w:rPr>
                            <w:rFonts w:ascii="Times New Roman" w:eastAsia="Times New Roman" w:hAnsi="Times New Roman"/>
                            <w:kern w:val="0"/>
                            <w:sz w:val="21"/>
                            <w:szCs w:val="21"/>
                            <w:lang w:eastAsia="it-IT"/>
                          </w:rPr>
                        </w:pPr>
                      </w:p>
                    </w:tc>
                    <w:tc>
                      <w:tcPr>
                        <w:tcW w:w="426" w:type="dxa"/>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BC65A1" w:rsidRPr="00701D05" w:rsidTr="0015746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BC65A1" w:rsidRPr="00701D05" w:rsidTr="0015746E">
                                <w:trPr>
                                  <w:tblCellSpacing w:w="0" w:type="dxa"/>
                                </w:trPr>
                                <w:tc>
                                  <w:tcPr>
                                    <w:tcW w:w="0" w:type="auto"/>
                                    <w:shd w:val="clear" w:color="auto" w:fill="F8F0F8"/>
                                    <w:vAlign w:val="center"/>
                                    <w:hideMark/>
                                  </w:tcPr>
                                  <w:p w:rsidR="00BC65A1" w:rsidRPr="00701D05" w:rsidRDefault="00BC65A1" w:rsidP="0015746E">
                                    <w:pPr>
                                      <w:widowControl/>
                                      <w:suppressAutoHyphens w:val="0"/>
                                      <w:rPr>
                                        <w:rFonts w:ascii="Times New Roman" w:eastAsia="Times New Roman" w:hAnsi="Times New Roman"/>
                                        <w:kern w:val="0"/>
                                        <w:sz w:val="21"/>
                                        <w:szCs w:val="21"/>
                                        <w:lang w:eastAsia="it-IT"/>
                                      </w:rPr>
                                    </w:pPr>
                                  </w:p>
                                </w:tc>
                              </w:tr>
                            </w:tbl>
                            <w:p w:rsidR="00BC65A1" w:rsidRPr="00701D05" w:rsidRDefault="00BC65A1" w:rsidP="0015746E">
                              <w:pPr>
                                <w:widowControl/>
                                <w:suppressAutoHyphens w:val="0"/>
                                <w:rPr>
                                  <w:rFonts w:ascii="Times New Roman" w:eastAsia="Times New Roman" w:hAnsi="Times New Roman"/>
                                  <w:kern w:val="0"/>
                                  <w:sz w:val="21"/>
                                  <w:szCs w:val="21"/>
                                  <w:lang w:eastAsia="it-IT"/>
                                </w:rPr>
                              </w:pPr>
                            </w:p>
                          </w:tc>
                        </w:tr>
                      </w:tbl>
                      <w:p w:rsidR="00BC65A1" w:rsidRPr="00701D05" w:rsidRDefault="00BC65A1" w:rsidP="0015746E">
                        <w:pPr>
                          <w:widowControl/>
                          <w:suppressAutoHyphens w:val="0"/>
                          <w:rPr>
                            <w:rFonts w:ascii="Times New Roman" w:eastAsia="Times New Roman" w:hAnsi="Times New Roman"/>
                            <w:kern w:val="0"/>
                            <w:sz w:val="21"/>
                            <w:szCs w:val="21"/>
                            <w:lang w:eastAsia="it-IT"/>
                          </w:rPr>
                        </w:pPr>
                      </w:p>
                    </w:tc>
                  </w:tr>
                </w:tbl>
                <w:p w:rsidR="004C3536" w:rsidRDefault="004C3536" w:rsidP="0059321A">
                  <w:pPr>
                    <w:widowControl/>
                    <w:suppressAutoHyphens w:val="0"/>
                    <w:spacing w:before="100" w:beforeAutospacing="1" w:after="100" w:afterAutospacing="1"/>
                    <w:rPr>
                      <w:rFonts w:ascii="Times New Roman" w:eastAsia="Times New Roman" w:hAnsi="Times New Roman"/>
                      <w:b/>
                      <w:kern w:val="0"/>
                      <w:sz w:val="21"/>
                      <w:szCs w:val="21"/>
                      <w:lang w:eastAsia="it-IT"/>
                    </w:rPr>
                  </w:pPr>
                  <w:r>
                    <w:rPr>
                      <w:rFonts w:ascii="Times New Roman" w:eastAsia="Times New Roman" w:hAnsi="Times New Roman"/>
                      <w:b/>
                      <w:kern w:val="0"/>
                      <w:sz w:val="21"/>
                      <w:szCs w:val="21"/>
                      <w:lang w:eastAsia="it-IT"/>
                    </w:rPr>
                    <w:t xml:space="preserve"> </w:t>
                  </w:r>
                </w:p>
                <w:p w:rsidR="00684AAA" w:rsidRDefault="00684AAA" w:rsidP="00684AAA">
                  <w:pPr>
                    <w:widowControl/>
                    <w:tabs>
                      <w:tab w:val="left" w:pos="1876"/>
                    </w:tabs>
                    <w:suppressAutoHyphens w:val="0"/>
                    <w:spacing w:before="100" w:beforeAutospacing="1" w:after="100" w:afterAutospacing="1"/>
                    <w:rPr>
                      <w:rFonts w:ascii="Times New Roman" w:eastAsia="Times New Roman" w:hAnsi="Times New Roman"/>
                      <w:b/>
                      <w:kern w:val="0"/>
                      <w:sz w:val="21"/>
                      <w:szCs w:val="21"/>
                      <w:lang w:eastAsia="it-IT"/>
                    </w:rPr>
                  </w:pPr>
                </w:p>
                <w:p w:rsidR="00CC23BE" w:rsidRPr="00CC23BE" w:rsidRDefault="00CC23BE" w:rsidP="00CC23BE">
                  <w:pPr>
                    <w:rPr>
                      <w:rFonts w:ascii="Times New Roman" w:eastAsia="Times New Roman" w:hAnsi="Times New Roman"/>
                      <w:sz w:val="21"/>
                      <w:szCs w:val="21"/>
                      <w:lang w:eastAsia="it-IT"/>
                    </w:rPr>
                  </w:pPr>
                </w:p>
                <w:p w:rsidR="00CC23BE" w:rsidRDefault="00CC23BE" w:rsidP="00CC23BE">
                  <w:pPr>
                    <w:rPr>
                      <w:rFonts w:ascii="Times New Roman" w:eastAsia="Times New Roman" w:hAnsi="Times New Roman"/>
                      <w:sz w:val="21"/>
                      <w:szCs w:val="21"/>
                      <w:lang w:eastAsia="it-IT"/>
                    </w:rPr>
                  </w:pPr>
                </w:p>
                <w:p w:rsidR="00BF381B" w:rsidRDefault="00CC23BE" w:rsidP="00CC23BE">
                  <w:pPr>
                    <w:widowControl/>
                    <w:suppressAutoHyphens w:val="0"/>
                    <w:rPr>
                      <w:rFonts w:ascii="Times New Roman" w:eastAsia="Times New Roman" w:hAnsi="Times New Roman"/>
                      <w:b/>
                      <w:kern w:val="0"/>
                      <w:sz w:val="21"/>
                      <w:szCs w:val="21"/>
                      <w:lang w:eastAsia="it-IT"/>
                    </w:rPr>
                  </w:pPr>
                  <w:r>
                    <w:rPr>
                      <w:rFonts w:ascii="Times New Roman" w:eastAsia="Times New Roman" w:hAnsi="Times New Roman"/>
                      <w:kern w:val="0"/>
                      <w:sz w:val="21"/>
                      <w:szCs w:val="21"/>
                      <w:lang w:eastAsia="it-IT"/>
                    </w:rPr>
                    <w:t xml:space="preserve">                                                                                                             </w:t>
                  </w:r>
                  <w:r w:rsidRPr="00701D05">
                    <w:rPr>
                      <w:rFonts w:ascii="Times New Roman" w:eastAsia="Times New Roman" w:hAnsi="Times New Roman"/>
                      <w:kern w:val="0"/>
                      <w:sz w:val="21"/>
                      <w:szCs w:val="21"/>
                      <w:lang w:eastAsia="it-IT"/>
                    </w:rPr>
                    <w:br/>
                  </w:r>
                </w:p>
                <w:p w:rsidR="00BF381B" w:rsidRDefault="00BF381B" w:rsidP="00CC23BE">
                  <w:pPr>
                    <w:widowControl/>
                    <w:suppressAutoHyphens w:val="0"/>
                    <w:rPr>
                      <w:rFonts w:ascii="Times New Roman" w:eastAsia="Times New Roman" w:hAnsi="Times New Roman"/>
                      <w:b/>
                      <w:kern w:val="0"/>
                      <w:sz w:val="21"/>
                      <w:szCs w:val="21"/>
                      <w:lang w:eastAsia="it-IT"/>
                    </w:rPr>
                  </w:pPr>
                </w:p>
                <w:p w:rsidR="00E66E5F" w:rsidRDefault="00E66E5F" w:rsidP="00BF381B">
                  <w:pPr>
                    <w:widowControl/>
                    <w:suppressAutoHyphens w:val="0"/>
                    <w:rPr>
                      <w:rFonts w:ascii="Times New Roman" w:eastAsia="Times New Roman" w:hAnsi="Times New Roman"/>
                      <w:b/>
                      <w:kern w:val="0"/>
                      <w:sz w:val="21"/>
                      <w:szCs w:val="21"/>
                      <w:lang w:eastAsia="it-IT"/>
                    </w:rPr>
                  </w:pPr>
                </w:p>
                <w:p w:rsidR="007C6C52" w:rsidRPr="00701D05" w:rsidRDefault="00BF381B" w:rsidP="00E66E5F">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b/>
                      <w:bCs/>
                      <w:kern w:val="0"/>
                      <w:sz w:val="21"/>
                      <w:szCs w:val="21"/>
                      <w:lang w:eastAsia="it-IT"/>
                    </w:rPr>
                    <w:t xml:space="preserve"> </w:t>
                  </w:r>
                </w:p>
              </w:tc>
              <w:tc>
                <w:tcPr>
                  <w:tcW w:w="1989" w:type="dxa"/>
                  <w:hideMark/>
                </w:tcPr>
                <w:tbl>
                  <w:tblPr>
                    <w:tblW w:w="0" w:type="auto"/>
                    <w:jc w:val="right"/>
                    <w:tblCellSpacing w:w="15" w:type="dxa"/>
                    <w:tblCellMar>
                      <w:left w:w="0" w:type="dxa"/>
                      <w:right w:w="0" w:type="dxa"/>
                    </w:tblCellMar>
                    <w:tblLook w:val="04A0" w:firstRow="1" w:lastRow="0" w:firstColumn="1" w:lastColumn="0" w:noHBand="0" w:noVBand="1"/>
                  </w:tblPr>
                  <w:tblGrid>
                    <w:gridCol w:w="430"/>
                    <w:gridCol w:w="415"/>
                    <w:gridCol w:w="415"/>
                    <w:gridCol w:w="420"/>
                  </w:tblGrid>
                  <w:tr w:rsidR="004E1729" w:rsidRPr="00701D05" w:rsidTr="0059321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4E1729" w:rsidRPr="00701D05" w:rsidTr="0059321A">
                          <w:trPr>
                            <w:tblCellSpacing w:w="0" w:type="dxa"/>
                            <w:jc w:val="center"/>
                          </w:trPr>
                          <w:tc>
                            <w:tcPr>
                              <w:tcW w:w="0" w:type="auto"/>
                              <w:vAlign w:val="bottom"/>
                              <w:hideMark/>
                            </w:tcPr>
                            <w:p w:rsidR="004E1729" w:rsidRPr="00701D05" w:rsidRDefault="004E1729" w:rsidP="0059321A">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lastRenderedPageBreak/>
                                <w:t>48%</w:t>
                              </w:r>
                            </w:p>
                          </w:tc>
                        </w:tr>
                        <w:tr w:rsidR="004E1729" w:rsidRPr="00701D05" w:rsidTr="0059321A">
                          <w:trPr>
                            <w:trHeight w:val="720"/>
                            <w:tblCellSpacing w:w="0" w:type="dxa"/>
                            <w:jc w:val="center"/>
                          </w:trPr>
                          <w:tc>
                            <w:tcPr>
                              <w:tcW w:w="0" w:type="auto"/>
                              <w:shd w:val="clear" w:color="auto" w:fill="C0D0C0"/>
                              <w:vAlign w:val="bottom"/>
                              <w:hideMark/>
                            </w:tcPr>
                            <w:p w:rsidR="004E1729" w:rsidRPr="00701D05" w:rsidRDefault="004E1729" w:rsidP="0059321A">
                              <w:pPr>
                                <w:widowControl/>
                                <w:suppressAutoHyphens w:val="0"/>
                                <w:jc w:val="center"/>
                                <w:rPr>
                                  <w:rFonts w:ascii="Times New Roman" w:eastAsia="Times New Roman" w:hAnsi="Times New Roman"/>
                                  <w:kern w:val="0"/>
                                  <w:sz w:val="21"/>
                                  <w:szCs w:val="21"/>
                                  <w:lang w:eastAsia="it-IT"/>
                                </w:rPr>
                              </w:pPr>
                            </w:p>
                          </w:tc>
                        </w:tr>
                      </w:tbl>
                      <w:p w:rsidR="004E1729" w:rsidRPr="00701D05" w:rsidRDefault="004E1729" w:rsidP="0059321A">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4E1729" w:rsidRPr="00701D05" w:rsidTr="0059321A">
                          <w:trPr>
                            <w:tblCellSpacing w:w="0" w:type="dxa"/>
                            <w:jc w:val="center"/>
                          </w:trPr>
                          <w:tc>
                            <w:tcPr>
                              <w:tcW w:w="0" w:type="auto"/>
                              <w:vAlign w:val="bottom"/>
                              <w:hideMark/>
                            </w:tcPr>
                            <w:p w:rsidR="004E1729" w:rsidRPr="00701D05" w:rsidRDefault="004E1729" w:rsidP="0059321A">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32%</w:t>
                              </w:r>
                            </w:p>
                          </w:tc>
                        </w:tr>
                        <w:tr w:rsidR="004E1729" w:rsidRPr="00701D05" w:rsidTr="0059321A">
                          <w:trPr>
                            <w:trHeight w:val="480"/>
                            <w:tblCellSpacing w:w="0" w:type="dxa"/>
                            <w:jc w:val="center"/>
                          </w:trPr>
                          <w:tc>
                            <w:tcPr>
                              <w:tcW w:w="0" w:type="auto"/>
                              <w:shd w:val="clear" w:color="auto" w:fill="C0D0C0"/>
                              <w:vAlign w:val="bottom"/>
                              <w:hideMark/>
                            </w:tcPr>
                            <w:p w:rsidR="004E1729" w:rsidRPr="00701D05" w:rsidRDefault="004E1729" w:rsidP="0059321A">
                              <w:pPr>
                                <w:widowControl/>
                                <w:suppressAutoHyphens w:val="0"/>
                                <w:jc w:val="center"/>
                                <w:rPr>
                                  <w:rFonts w:ascii="Times New Roman" w:eastAsia="Times New Roman" w:hAnsi="Times New Roman"/>
                                  <w:kern w:val="0"/>
                                  <w:sz w:val="21"/>
                                  <w:szCs w:val="21"/>
                                  <w:lang w:eastAsia="it-IT"/>
                                </w:rPr>
                              </w:pPr>
                            </w:p>
                          </w:tc>
                        </w:tr>
                      </w:tbl>
                      <w:p w:rsidR="004E1729" w:rsidRPr="00701D05" w:rsidRDefault="004E1729" w:rsidP="0059321A">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4E1729" w:rsidRPr="00701D05" w:rsidTr="0059321A">
                          <w:trPr>
                            <w:tblCellSpacing w:w="0" w:type="dxa"/>
                            <w:jc w:val="center"/>
                          </w:trPr>
                          <w:tc>
                            <w:tcPr>
                              <w:tcW w:w="0" w:type="auto"/>
                              <w:vAlign w:val="bottom"/>
                              <w:hideMark/>
                            </w:tcPr>
                            <w:p w:rsidR="004E1729" w:rsidRPr="00701D05" w:rsidRDefault="004E1729" w:rsidP="0059321A">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16%</w:t>
                              </w:r>
                            </w:p>
                          </w:tc>
                        </w:tr>
                        <w:tr w:rsidR="004E1729" w:rsidRPr="00701D05" w:rsidTr="0059321A">
                          <w:trPr>
                            <w:trHeight w:val="240"/>
                            <w:tblCellSpacing w:w="0" w:type="dxa"/>
                            <w:jc w:val="center"/>
                          </w:trPr>
                          <w:tc>
                            <w:tcPr>
                              <w:tcW w:w="0" w:type="auto"/>
                              <w:shd w:val="clear" w:color="auto" w:fill="C0D0C0"/>
                              <w:vAlign w:val="bottom"/>
                              <w:hideMark/>
                            </w:tcPr>
                            <w:p w:rsidR="004E1729" w:rsidRPr="00701D05" w:rsidRDefault="004E1729" w:rsidP="0059321A">
                              <w:pPr>
                                <w:widowControl/>
                                <w:suppressAutoHyphens w:val="0"/>
                                <w:jc w:val="center"/>
                                <w:rPr>
                                  <w:rFonts w:ascii="Times New Roman" w:eastAsia="Times New Roman" w:hAnsi="Times New Roman"/>
                                  <w:kern w:val="0"/>
                                  <w:sz w:val="21"/>
                                  <w:szCs w:val="21"/>
                                  <w:lang w:eastAsia="it-IT"/>
                                </w:rPr>
                              </w:pPr>
                            </w:p>
                          </w:tc>
                        </w:tr>
                      </w:tbl>
                      <w:p w:rsidR="004E1729" w:rsidRPr="00701D05" w:rsidRDefault="004E1729" w:rsidP="0059321A">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E1729" w:rsidRPr="00701D05" w:rsidTr="0059321A">
                          <w:trPr>
                            <w:tblCellSpacing w:w="0" w:type="dxa"/>
                            <w:jc w:val="center"/>
                          </w:trPr>
                          <w:tc>
                            <w:tcPr>
                              <w:tcW w:w="0" w:type="auto"/>
                              <w:vAlign w:val="bottom"/>
                              <w:hideMark/>
                            </w:tcPr>
                            <w:p w:rsidR="004E1729" w:rsidRPr="00701D05" w:rsidRDefault="004E1729" w:rsidP="0059321A">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4%</w:t>
                              </w:r>
                            </w:p>
                          </w:tc>
                        </w:tr>
                        <w:tr w:rsidR="004E1729" w:rsidRPr="00701D05" w:rsidTr="0059321A">
                          <w:trPr>
                            <w:trHeight w:val="60"/>
                            <w:tblCellSpacing w:w="0" w:type="dxa"/>
                            <w:jc w:val="center"/>
                          </w:trPr>
                          <w:tc>
                            <w:tcPr>
                              <w:tcW w:w="0" w:type="auto"/>
                              <w:shd w:val="clear" w:color="auto" w:fill="C0D0C0"/>
                              <w:vAlign w:val="bottom"/>
                              <w:hideMark/>
                            </w:tcPr>
                            <w:p w:rsidR="004E1729" w:rsidRPr="00701D05" w:rsidRDefault="004E1729" w:rsidP="0059321A">
                              <w:pPr>
                                <w:widowControl/>
                                <w:suppressAutoHyphens w:val="0"/>
                                <w:jc w:val="center"/>
                                <w:rPr>
                                  <w:rFonts w:ascii="Times New Roman" w:eastAsia="Times New Roman" w:hAnsi="Times New Roman"/>
                                  <w:kern w:val="0"/>
                                  <w:sz w:val="6"/>
                                  <w:szCs w:val="21"/>
                                  <w:lang w:eastAsia="it-IT"/>
                                </w:rPr>
                              </w:pPr>
                            </w:p>
                          </w:tc>
                        </w:tr>
                      </w:tbl>
                      <w:p w:rsidR="004E1729" w:rsidRPr="00701D05" w:rsidRDefault="004E1729" w:rsidP="0059321A">
                        <w:pPr>
                          <w:widowControl/>
                          <w:suppressAutoHyphens w:val="0"/>
                          <w:jc w:val="center"/>
                          <w:rPr>
                            <w:rFonts w:ascii="Times New Roman" w:eastAsia="Times New Roman" w:hAnsi="Times New Roman"/>
                            <w:kern w:val="0"/>
                            <w:sz w:val="21"/>
                            <w:szCs w:val="21"/>
                            <w:lang w:eastAsia="it-IT"/>
                          </w:rPr>
                        </w:pPr>
                      </w:p>
                    </w:tc>
                  </w:tr>
                  <w:tr w:rsidR="004E1729" w:rsidRPr="00701D05" w:rsidTr="0059321A">
                    <w:trPr>
                      <w:tblCellSpacing w:w="15" w:type="dxa"/>
                      <w:jc w:val="right"/>
                    </w:trPr>
                    <w:tc>
                      <w:tcPr>
                        <w:tcW w:w="0" w:type="auto"/>
                        <w:shd w:val="clear" w:color="auto" w:fill="E0E0E0"/>
                        <w:vAlign w:val="center"/>
                        <w:hideMark/>
                      </w:tcPr>
                      <w:p w:rsidR="004E1729" w:rsidRPr="00701D05" w:rsidRDefault="004E1729" w:rsidP="0059321A">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12</w:t>
                        </w:r>
                      </w:p>
                    </w:tc>
                    <w:tc>
                      <w:tcPr>
                        <w:tcW w:w="0" w:type="auto"/>
                        <w:shd w:val="clear" w:color="auto" w:fill="E0E0E0"/>
                        <w:vAlign w:val="center"/>
                        <w:hideMark/>
                      </w:tcPr>
                      <w:p w:rsidR="004E1729" w:rsidRPr="00701D05" w:rsidRDefault="004E1729" w:rsidP="0059321A">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8</w:t>
                        </w:r>
                      </w:p>
                    </w:tc>
                    <w:tc>
                      <w:tcPr>
                        <w:tcW w:w="0" w:type="auto"/>
                        <w:shd w:val="clear" w:color="auto" w:fill="E0E0E0"/>
                        <w:vAlign w:val="center"/>
                        <w:hideMark/>
                      </w:tcPr>
                      <w:p w:rsidR="004E1729" w:rsidRPr="00701D05" w:rsidRDefault="004E1729" w:rsidP="0059321A">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4</w:t>
                        </w:r>
                      </w:p>
                    </w:tc>
                    <w:tc>
                      <w:tcPr>
                        <w:tcW w:w="0" w:type="auto"/>
                        <w:shd w:val="clear" w:color="auto" w:fill="E0E0E0"/>
                        <w:vAlign w:val="center"/>
                        <w:hideMark/>
                      </w:tcPr>
                      <w:p w:rsidR="004E1729" w:rsidRPr="00701D05" w:rsidRDefault="004E1729" w:rsidP="0059321A">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w:t>
                        </w:r>
                      </w:p>
                    </w:tc>
                  </w:tr>
                </w:tbl>
                <w:p w:rsidR="004E1729" w:rsidRPr="00701D05" w:rsidRDefault="004E1729" w:rsidP="0059321A">
                  <w:pPr>
                    <w:widowControl/>
                    <w:suppressAutoHyphens w:val="0"/>
                    <w:rPr>
                      <w:rFonts w:ascii="Times New Roman" w:eastAsia="Times New Roman" w:hAnsi="Times New Roman"/>
                      <w:kern w:val="0"/>
                      <w:sz w:val="21"/>
                      <w:szCs w:val="21"/>
                      <w:lang w:eastAsia="it-IT"/>
                    </w:rPr>
                  </w:pPr>
                </w:p>
              </w:tc>
            </w:tr>
          </w:tbl>
          <w:tbl>
            <w:tblPr>
              <w:tblpPr w:leftFromText="141" w:rightFromText="141" w:vertAnchor="text" w:horzAnchor="margin" w:tblpY="-2521"/>
              <w:tblW w:w="0" w:type="auto"/>
              <w:tblCellSpacing w:w="15" w:type="dxa"/>
              <w:tblCellMar>
                <w:top w:w="15" w:type="dxa"/>
                <w:left w:w="15" w:type="dxa"/>
                <w:bottom w:w="15" w:type="dxa"/>
                <w:right w:w="15" w:type="dxa"/>
              </w:tblCellMar>
              <w:tblLook w:val="04A0" w:firstRow="1" w:lastRow="0" w:firstColumn="1" w:lastColumn="0" w:noHBand="0" w:noVBand="1"/>
            </w:tblPr>
            <w:tblGrid>
              <w:gridCol w:w="4329"/>
              <w:gridCol w:w="574"/>
              <w:gridCol w:w="578"/>
              <w:gridCol w:w="578"/>
              <w:gridCol w:w="30"/>
              <w:gridCol w:w="994"/>
              <w:gridCol w:w="3610"/>
              <w:gridCol w:w="127"/>
              <w:gridCol w:w="81"/>
            </w:tblGrid>
            <w:tr w:rsidR="004C3536" w:rsidRPr="00701D05" w:rsidTr="004C3536">
              <w:trPr>
                <w:tblCellSpacing w:w="15" w:type="dxa"/>
              </w:trPr>
              <w:tc>
                <w:tcPr>
                  <w:tcW w:w="0" w:type="auto"/>
                  <w:hideMark/>
                </w:tcPr>
                <w:p w:rsidR="004C3536" w:rsidRPr="00701D05" w:rsidRDefault="004C3536" w:rsidP="004C3536">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b/>
                      <w:bCs/>
                      <w:kern w:val="0"/>
                      <w:sz w:val="21"/>
                      <w:szCs w:val="21"/>
                      <w:lang w:eastAsia="it-IT"/>
                    </w:rPr>
                    <w:lastRenderedPageBreak/>
                    <w:t>d12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897"/>
                  </w:tblGrid>
                  <w:tr w:rsidR="004C3536" w:rsidRPr="00701D05" w:rsidTr="00281A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C3536" w:rsidRPr="00701D05" w:rsidRDefault="004C3536" w:rsidP="004C3536">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C3536" w:rsidRPr="00701D05" w:rsidRDefault="004C3536" w:rsidP="004C3536">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15"/>
                            <w:szCs w:val="15"/>
                            <w:lang w:eastAsia="it-IT"/>
                          </w:rPr>
                          <w:t>Frequenza</w:t>
                        </w:r>
                        <w:r w:rsidRPr="00701D05">
                          <w:rPr>
                            <w:rFonts w:ascii="Times New Roman" w:eastAsia="Times New Roman" w:hAnsi="Times New Roman"/>
                            <w:kern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C3536" w:rsidRPr="00701D05" w:rsidRDefault="004C3536" w:rsidP="004C3536">
                        <w:pPr>
                          <w:widowControl/>
                          <w:suppressAutoHyphens w:val="0"/>
                          <w:rPr>
                            <w:rFonts w:ascii="Times New Roman" w:eastAsia="Times New Roman" w:hAnsi="Times New Roman"/>
                            <w:kern w:val="0"/>
                            <w:sz w:val="21"/>
                            <w:szCs w:val="21"/>
                            <w:lang w:eastAsia="it-IT"/>
                          </w:rPr>
                        </w:pPr>
                        <w:proofErr w:type="spellStart"/>
                        <w:r w:rsidRPr="00701D05">
                          <w:rPr>
                            <w:rFonts w:ascii="Times New Roman" w:eastAsia="Times New Roman" w:hAnsi="Times New Roman"/>
                            <w:kern w:val="0"/>
                            <w:sz w:val="15"/>
                            <w:szCs w:val="15"/>
                            <w:lang w:eastAsia="it-IT"/>
                          </w:rPr>
                          <w:t>Percent</w:t>
                        </w:r>
                        <w:proofErr w:type="spellEnd"/>
                        <w:r w:rsidRPr="00701D05">
                          <w:rPr>
                            <w:rFonts w:ascii="Times New Roman" w:eastAsia="Times New Roman" w:hAnsi="Times New Roman"/>
                            <w:kern w:val="0"/>
                            <w:sz w:val="15"/>
                            <w:szCs w:val="15"/>
                            <w:lang w:eastAsia="it-IT"/>
                          </w:rPr>
                          <w:t>.</w:t>
                        </w:r>
                        <w:r w:rsidRPr="00701D05">
                          <w:rPr>
                            <w:rFonts w:ascii="Times New Roman" w:eastAsia="Times New Roman" w:hAnsi="Times New Roman"/>
                            <w:kern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C3536" w:rsidRPr="00701D05" w:rsidRDefault="004C3536" w:rsidP="004C3536">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15"/>
                            <w:szCs w:val="15"/>
                            <w:lang w:eastAsia="it-IT"/>
                          </w:rPr>
                          <w:t>Frequenza</w:t>
                        </w:r>
                        <w:r w:rsidRPr="00701D05">
                          <w:rPr>
                            <w:rFonts w:ascii="Times New Roman" w:eastAsia="Times New Roman" w:hAnsi="Times New Roman"/>
                            <w:kern w:val="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C3536" w:rsidRPr="00701D05" w:rsidRDefault="004C3536" w:rsidP="004C3536">
                        <w:pPr>
                          <w:widowControl/>
                          <w:suppressAutoHyphens w:val="0"/>
                          <w:rPr>
                            <w:rFonts w:ascii="Times New Roman" w:eastAsia="Times New Roman" w:hAnsi="Times New Roman"/>
                            <w:kern w:val="0"/>
                            <w:sz w:val="21"/>
                            <w:szCs w:val="21"/>
                            <w:lang w:eastAsia="it-IT"/>
                          </w:rPr>
                        </w:pPr>
                        <w:proofErr w:type="spellStart"/>
                        <w:r w:rsidRPr="00701D05">
                          <w:rPr>
                            <w:rFonts w:ascii="Times New Roman" w:eastAsia="Times New Roman" w:hAnsi="Times New Roman"/>
                            <w:kern w:val="0"/>
                            <w:sz w:val="15"/>
                            <w:szCs w:val="15"/>
                            <w:lang w:eastAsia="it-IT"/>
                          </w:rPr>
                          <w:t>Percent</w:t>
                        </w:r>
                        <w:proofErr w:type="spellEnd"/>
                        <w:r w:rsidRPr="00701D05">
                          <w:rPr>
                            <w:rFonts w:ascii="Times New Roman" w:eastAsia="Times New Roman" w:hAnsi="Times New Roman"/>
                            <w:kern w:val="0"/>
                            <w:sz w:val="15"/>
                            <w:szCs w:val="15"/>
                            <w:lang w:eastAsia="it-IT"/>
                          </w:rPr>
                          <w:t>.</w:t>
                        </w:r>
                        <w:r w:rsidRPr="00701D05">
                          <w:rPr>
                            <w:rFonts w:ascii="Times New Roman" w:eastAsia="Times New Roman" w:hAnsi="Times New Roman"/>
                            <w:kern w:val="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C3536" w:rsidRPr="00701D05" w:rsidRDefault="004C3536" w:rsidP="004C3536">
                        <w:pPr>
                          <w:widowControl/>
                          <w:suppressAutoHyphens w:val="0"/>
                          <w:rPr>
                            <w:rFonts w:ascii="Times New Roman" w:eastAsia="Times New Roman" w:hAnsi="Times New Roman"/>
                            <w:kern w:val="0"/>
                            <w:sz w:val="21"/>
                            <w:szCs w:val="21"/>
                            <w:lang w:eastAsia="it-IT"/>
                          </w:rPr>
                        </w:pPr>
                        <w:proofErr w:type="spellStart"/>
                        <w:r w:rsidRPr="00701D05">
                          <w:rPr>
                            <w:rFonts w:ascii="Times New Roman" w:eastAsia="Times New Roman" w:hAnsi="Times New Roman"/>
                            <w:kern w:val="0"/>
                            <w:sz w:val="15"/>
                            <w:szCs w:val="15"/>
                            <w:lang w:eastAsia="it-IT"/>
                          </w:rPr>
                          <w:t>Int</w:t>
                        </w:r>
                        <w:proofErr w:type="spellEnd"/>
                        <w:r w:rsidRPr="00701D05">
                          <w:rPr>
                            <w:rFonts w:ascii="Times New Roman" w:eastAsia="Times New Roman" w:hAnsi="Times New Roman"/>
                            <w:kern w:val="0"/>
                            <w:sz w:val="15"/>
                            <w:szCs w:val="15"/>
                            <w:lang w:eastAsia="it-IT"/>
                          </w:rPr>
                          <w:t xml:space="preserve">. </w:t>
                        </w:r>
                        <w:proofErr w:type="spellStart"/>
                        <w:r w:rsidRPr="00701D05">
                          <w:rPr>
                            <w:rFonts w:ascii="Times New Roman" w:eastAsia="Times New Roman" w:hAnsi="Times New Roman"/>
                            <w:kern w:val="0"/>
                            <w:sz w:val="15"/>
                            <w:szCs w:val="15"/>
                            <w:lang w:eastAsia="it-IT"/>
                          </w:rPr>
                          <w:t>Fid</w:t>
                        </w:r>
                        <w:proofErr w:type="spellEnd"/>
                        <w:r w:rsidRPr="00701D05">
                          <w:rPr>
                            <w:rFonts w:ascii="Times New Roman" w:eastAsia="Times New Roman" w:hAnsi="Times New Roman"/>
                            <w:kern w:val="0"/>
                            <w:sz w:val="15"/>
                            <w:szCs w:val="15"/>
                            <w:lang w:eastAsia="it-IT"/>
                          </w:rPr>
                          <w:t>. 95%</w:t>
                        </w:r>
                      </w:p>
                    </w:tc>
                  </w:tr>
                  <w:tr w:rsidR="004C3536" w:rsidRPr="00701D05" w:rsidTr="00281A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C3536" w:rsidRPr="00701D05" w:rsidRDefault="00E66E5F" w:rsidP="004C3536">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b/>
                            <w:bCs/>
                            <w:kern w:val="0"/>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4C3536" w:rsidRPr="00701D05" w:rsidRDefault="00E66E5F" w:rsidP="004C3536">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4C3536" w:rsidRPr="00701D05" w:rsidRDefault="00E66E5F" w:rsidP="004C3536">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70</w:t>
                        </w:r>
                        <w:r w:rsidR="004C3536" w:rsidRPr="00701D05">
                          <w:rPr>
                            <w:rFonts w:ascii="Times New Roman" w:eastAsia="Times New Roman" w:hAnsi="Times New Roman"/>
                            <w:kern w:val="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C3536" w:rsidRPr="00701D05" w:rsidRDefault="00E66E5F" w:rsidP="004C3536">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1</w:t>
                        </w:r>
                        <w:r w:rsidR="004C3536" w:rsidRPr="00701D05">
                          <w:rPr>
                            <w:rFonts w:ascii="Times New Roman" w:eastAsia="Times New Roman" w:hAnsi="Times New Roman"/>
                            <w:kern w:val="0"/>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4C3536" w:rsidRPr="00701D05" w:rsidRDefault="004C3536" w:rsidP="004C3536">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4C3536" w:rsidRPr="00701D05" w:rsidRDefault="00E66E5F" w:rsidP="004C3536">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kern w:val="0"/>
                            <w:sz w:val="15"/>
                            <w:szCs w:val="15"/>
                            <w:lang w:eastAsia="it-IT"/>
                          </w:rPr>
                          <w:t>16%:80</w:t>
                        </w:r>
                        <w:r w:rsidR="004C3536" w:rsidRPr="00701D05">
                          <w:rPr>
                            <w:rFonts w:ascii="Times New Roman" w:eastAsia="Times New Roman" w:hAnsi="Times New Roman"/>
                            <w:kern w:val="0"/>
                            <w:sz w:val="15"/>
                            <w:szCs w:val="15"/>
                            <w:lang w:eastAsia="it-IT"/>
                          </w:rPr>
                          <w:t>%</w:t>
                        </w:r>
                      </w:p>
                    </w:tc>
                  </w:tr>
                  <w:tr w:rsidR="004C3536" w:rsidRPr="00701D05" w:rsidTr="00281A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C3536" w:rsidRPr="00701D05" w:rsidRDefault="00E66E5F" w:rsidP="004C3536">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b/>
                            <w:bCs/>
                            <w:kern w:val="0"/>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4C3536" w:rsidRPr="00701D05" w:rsidRDefault="00E66E5F" w:rsidP="004C3536">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4C3536" w:rsidRPr="00701D05" w:rsidRDefault="00E66E5F" w:rsidP="004C3536">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30</w:t>
                        </w:r>
                        <w:r w:rsidR="004C3536" w:rsidRPr="00701D05">
                          <w:rPr>
                            <w:rFonts w:ascii="Times New Roman" w:eastAsia="Times New Roman" w:hAnsi="Times New Roman"/>
                            <w:kern w:val="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C3536" w:rsidRPr="00701D05" w:rsidRDefault="00E66E5F" w:rsidP="004C3536">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4C3536" w:rsidRPr="00701D05" w:rsidRDefault="004C3536" w:rsidP="004C3536">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32</w:t>
                        </w:r>
                        <w:r w:rsidRPr="00701D05">
                          <w:rPr>
                            <w:rFonts w:ascii="Times New Roman" w:eastAsia="Times New Roman" w:hAnsi="Times New Roman"/>
                            <w:kern w:val="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C3536" w:rsidRPr="00701D05" w:rsidRDefault="004C3536" w:rsidP="004C3536">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15"/>
                            <w:szCs w:val="15"/>
                            <w:lang w:eastAsia="it-IT"/>
                          </w:rPr>
                          <w:t>12%:52%</w:t>
                        </w:r>
                      </w:p>
                    </w:tc>
                  </w:tr>
                </w:tbl>
                <w:p w:rsidR="004C3536" w:rsidRPr="00701D05" w:rsidRDefault="004C3536" w:rsidP="004C3536">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br/>
                  </w:r>
                  <w:r w:rsidRPr="00701D05">
                    <w:rPr>
                      <w:rFonts w:ascii="Times New Roman" w:eastAsia="Times New Roman" w:hAnsi="Times New Roman"/>
                      <w:b/>
                      <w:bCs/>
                      <w:kern w:val="0"/>
                      <w:sz w:val="21"/>
                      <w:szCs w:val="21"/>
                      <w:lang w:eastAsia="it-IT"/>
                    </w:rPr>
                    <w:t>Campione</w:t>
                  </w:r>
                  <w:r w:rsidRPr="00701D05">
                    <w:rPr>
                      <w:rFonts w:ascii="Times New Roman" w:eastAsia="Times New Roman" w:hAnsi="Times New Roman"/>
                      <w:kern w:val="0"/>
                      <w:sz w:val="21"/>
                      <w:szCs w:val="21"/>
                      <w:lang w:eastAsia="it-IT"/>
                    </w:rPr>
                    <w:t>:</w:t>
                  </w:r>
                  <w:r w:rsidRPr="00701D05">
                    <w:rPr>
                      <w:rFonts w:ascii="Times New Roman" w:eastAsia="Times New Roman" w:hAnsi="Times New Roman"/>
                      <w:kern w:val="0"/>
                      <w:sz w:val="21"/>
                      <w:szCs w:val="21"/>
                      <w:lang w:eastAsia="it-IT"/>
                    </w:rPr>
                    <w:br/>
                    <w:t>Numero di casi= 25</w:t>
                  </w:r>
                  <w:r w:rsidRPr="00701D05">
                    <w:rPr>
                      <w:rFonts w:ascii="Times New Roman" w:eastAsia="Times New Roman" w:hAnsi="Times New Roman"/>
                      <w:kern w:val="0"/>
                      <w:sz w:val="21"/>
                      <w:szCs w:val="21"/>
                      <w:lang w:eastAsia="it-IT"/>
                    </w:rPr>
                    <w:br/>
                    <w:t>Indici d</w:t>
                  </w:r>
                  <w:r w:rsidR="00E66E5F">
                    <w:rPr>
                      <w:rFonts w:ascii="Times New Roman" w:eastAsia="Times New Roman" w:hAnsi="Times New Roman"/>
                      <w:kern w:val="0"/>
                      <w:sz w:val="21"/>
                      <w:szCs w:val="21"/>
                      <w:lang w:eastAsia="it-IT"/>
                    </w:rPr>
                    <w:t>i tendenza centrale:</w:t>
                  </w:r>
                  <w:r w:rsidR="00E66E5F">
                    <w:rPr>
                      <w:rFonts w:ascii="Times New Roman" w:eastAsia="Times New Roman" w:hAnsi="Times New Roman"/>
                      <w:kern w:val="0"/>
                      <w:sz w:val="21"/>
                      <w:szCs w:val="21"/>
                      <w:lang w:eastAsia="it-IT"/>
                    </w:rPr>
                    <w:br/>
                    <w:t>Moda = sì</w:t>
                  </w:r>
                  <w:r w:rsidR="00E66E5F">
                    <w:rPr>
                      <w:rFonts w:ascii="Times New Roman" w:eastAsia="Times New Roman" w:hAnsi="Times New Roman"/>
                      <w:kern w:val="0"/>
                      <w:sz w:val="21"/>
                      <w:szCs w:val="21"/>
                      <w:lang w:eastAsia="it-IT"/>
                    </w:rPr>
                    <w:br/>
                    <w:t>Mediana = no</w:t>
                  </w:r>
                  <w:r w:rsidRPr="00701D05">
                    <w:rPr>
                      <w:rFonts w:ascii="Times New Roman" w:eastAsia="Times New Roman" w:hAnsi="Times New Roman"/>
                      <w:kern w:val="0"/>
                      <w:sz w:val="21"/>
                      <w:szCs w:val="21"/>
                      <w:lang w:eastAsia="it-IT"/>
                    </w:rPr>
                    <w:br/>
                    <w:t>Indici di dispersione:</w:t>
                  </w:r>
                  <w:r w:rsidRPr="00701D05">
                    <w:rPr>
                      <w:rFonts w:ascii="Times New Roman" w:eastAsia="Times New Roman" w:hAnsi="Times New Roman"/>
                      <w:kern w:val="0"/>
                      <w:sz w:val="21"/>
                      <w:szCs w:val="21"/>
                      <w:lang w:eastAsia="it-IT"/>
                    </w:rPr>
                    <w:br/>
                    <w:t xml:space="preserve">Squilibrio = 0.33 </w:t>
                  </w:r>
                </w:p>
                <w:p w:rsidR="004C3536" w:rsidRPr="00701D05" w:rsidRDefault="004C3536" w:rsidP="004C3536">
                  <w:pPr>
                    <w:widowControl/>
                    <w:suppressAutoHyphens w:val="0"/>
                    <w:spacing w:before="100" w:beforeAutospacing="1" w:after="100" w:afterAutospacing="1"/>
                    <w:rPr>
                      <w:rFonts w:ascii="Times New Roman" w:eastAsia="Times New Roman" w:hAnsi="Times New Roman"/>
                      <w:kern w:val="0"/>
                      <w:sz w:val="21"/>
                      <w:szCs w:val="21"/>
                      <w:lang w:eastAsia="it-IT"/>
                    </w:rPr>
                  </w:pPr>
                </w:p>
              </w:tc>
              <w:tc>
                <w:tcPr>
                  <w:tcW w:w="1691" w:type="dxa"/>
                  <w:gridSpan w:val="3"/>
                  <w:hideMark/>
                </w:tcPr>
                <w:tbl>
                  <w:tblPr>
                    <w:tblW w:w="0" w:type="auto"/>
                    <w:jc w:val="right"/>
                    <w:tblCellSpacing w:w="15" w:type="dxa"/>
                    <w:tblCellMar>
                      <w:left w:w="0" w:type="dxa"/>
                      <w:right w:w="0" w:type="dxa"/>
                    </w:tblCellMar>
                    <w:tblLook w:val="04A0" w:firstRow="1" w:lastRow="0" w:firstColumn="1" w:lastColumn="0" w:noHBand="0" w:noVBand="1"/>
                  </w:tblPr>
                  <w:tblGrid>
                    <w:gridCol w:w="442"/>
                    <w:gridCol w:w="430"/>
                  </w:tblGrid>
                  <w:tr w:rsidR="00E66E5F" w:rsidRPr="00701D05" w:rsidTr="00281AB2">
                    <w:trPr>
                      <w:tblCellSpacing w:w="15" w:type="dxa"/>
                      <w:jc w:val="right"/>
                    </w:trPr>
                    <w:tc>
                      <w:tcPr>
                        <w:tcW w:w="0" w:type="auto"/>
                        <w:vAlign w:val="bottom"/>
                        <w:hideMark/>
                      </w:tcPr>
                      <w:tbl>
                        <w:tblPr>
                          <w:tblW w:w="397" w:type="dxa"/>
                          <w:tblCellSpacing w:w="0" w:type="dxa"/>
                          <w:tblCellMar>
                            <w:left w:w="0" w:type="dxa"/>
                            <w:right w:w="0" w:type="dxa"/>
                          </w:tblCellMar>
                          <w:tblLook w:val="04A0" w:firstRow="1" w:lastRow="0" w:firstColumn="1" w:lastColumn="0" w:noHBand="0" w:noVBand="1"/>
                        </w:tblPr>
                        <w:tblGrid>
                          <w:gridCol w:w="397"/>
                        </w:tblGrid>
                        <w:tr w:rsidR="00E66E5F" w:rsidRPr="00701D05" w:rsidTr="00E66E5F">
                          <w:trPr>
                            <w:trHeight w:val="401"/>
                            <w:tblCellSpacing w:w="0" w:type="dxa"/>
                          </w:trPr>
                          <w:tc>
                            <w:tcPr>
                              <w:tcW w:w="0" w:type="auto"/>
                              <w:vAlign w:val="bottom"/>
                              <w:hideMark/>
                            </w:tcPr>
                            <w:p w:rsidR="00E66E5F" w:rsidRPr="00701D05" w:rsidRDefault="00E66E5F" w:rsidP="004C3536">
                              <w:pPr>
                                <w:widowControl/>
                                <w:suppressAutoHyphens w:val="0"/>
                                <w:jc w:val="center"/>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70</w:t>
                              </w:r>
                              <w:r w:rsidRPr="00701D05">
                                <w:rPr>
                                  <w:rFonts w:ascii="Times New Roman" w:eastAsia="Times New Roman" w:hAnsi="Times New Roman"/>
                                  <w:kern w:val="0"/>
                                  <w:sz w:val="21"/>
                                  <w:szCs w:val="21"/>
                                  <w:lang w:eastAsia="it-IT"/>
                                </w:rPr>
                                <w:t>%</w:t>
                              </w:r>
                            </w:p>
                          </w:tc>
                        </w:tr>
                        <w:tr w:rsidR="00E66E5F" w:rsidRPr="00701D05" w:rsidTr="00E66E5F">
                          <w:trPr>
                            <w:trHeight w:val="894"/>
                            <w:tblCellSpacing w:w="0" w:type="dxa"/>
                          </w:trPr>
                          <w:tc>
                            <w:tcPr>
                              <w:tcW w:w="0" w:type="auto"/>
                              <w:shd w:val="clear" w:color="auto" w:fill="C0D0C0"/>
                              <w:vAlign w:val="bottom"/>
                              <w:hideMark/>
                            </w:tcPr>
                            <w:p w:rsidR="00E66E5F" w:rsidRPr="00701D05" w:rsidRDefault="00E66E5F" w:rsidP="004C3536">
                              <w:pPr>
                                <w:widowControl/>
                                <w:suppressAutoHyphens w:val="0"/>
                                <w:jc w:val="center"/>
                                <w:rPr>
                                  <w:rFonts w:ascii="Times New Roman" w:eastAsia="Times New Roman" w:hAnsi="Times New Roman"/>
                                  <w:kern w:val="0"/>
                                  <w:sz w:val="21"/>
                                  <w:szCs w:val="21"/>
                                  <w:lang w:eastAsia="it-IT"/>
                                </w:rPr>
                              </w:pPr>
                            </w:p>
                          </w:tc>
                        </w:tr>
                      </w:tbl>
                      <w:p w:rsidR="00E66E5F" w:rsidRPr="00701D05" w:rsidRDefault="00E66E5F" w:rsidP="004C3536">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tbl>
                        <w:tblPr>
                          <w:tblW w:w="336" w:type="dxa"/>
                          <w:jc w:val="center"/>
                          <w:tblCellSpacing w:w="0" w:type="dxa"/>
                          <w:tblCellMar>
                            <w:left w:w="0" w:type="dxa"/>
                            <w:right w:w="0" w:type="dxa"/>
                          </w:tblCellMar>
                          <w:tblLook w:val="04A0" w:firstRow="1" w:lastRow="0" w:firstColumn="1" w:lastColumn="0" w:noHBand="0" w:noVBand="1"/>
                        </w:tblPr>
                        <w:tblGrid>
                          <w:gridCol w:w="385"/>
                        </w:tblGrid>
                        <w:tr w:rsidR="00E66E5F" w:rsidRPr="00701D05" w:rsidTr="00E66E5F">
                          <w:trPr>
                            <w:trHeight w:val="179"/>
                            <w:tblCellSpacing w:w="0" w:type="dxa"/>
                            <w:jc w:val="center"/>
                          </w:trPr>
                          <w:tc>
                            <w:tcPr>
                              <w:tcW w:w="0" w:type="auto"/>
                              <w:vAlign w:val="bottom"/>
                              <w:hideMark/>
                            </w:tcPr>
                            <w:p w:rsidR="00E66E5F" w:rsidRPr="00701D05" w:rsidRDefault="00E66E5F" w:rsidP="004C3536">
                              <w:pPr>
                                <w:widowControl/>
                                <w:suppressAutoHyphens w:val="0"/>
                                <w:jc w:val="center"/>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30</w:t>
                              </w:r>
                              <w:r w:rsidRPr="00701D05">
                                <w:rPr>
                                  <w:rFonts w:ascii="Times New Roman" w:eastAsia="Times New Roman" w:hAnsi="Times New Roman"/>
                                  <w:kern w:val="0"/>
                                  <w:sz w:val="21"/>
                                  <w:szCs w:val="21"/>
                                  <w:lang w:eastAsia="it-IT"/>
                                </w:rPr>
                                <w:t>%</w:t>
                              </w:r>
                            </w:p>
                          </w:tc>
                        </w:tr>
                        <w:tr w:rsidR="00E66E5F" w:rsidRPr="00701D05" w:rsidTr="00E66E5F">
                          <w:trPr>
                            <w:trHeight w:val="354"/>
                            <w:tblCellSpacing w:w="0" w:type="dxa"/>
                            <w:jc w:val="center"/>
                          </w:trPr>
                          <w:tc>
                            <w:tcPr>
                              <w:tcW w:w="0" w:type="auto"/>
                              <w:shd w:val="clear" w:color="auto" w:fill="C0D0C0"/>
                              <w:vAlign w:val="bottom"/>
                              <w:hideMark/>
                            </w:tcPr>
                            <w:p w:rsidR="00E66E5F" w:rsidRPr="00701D05" w:rsidRDefault="00E66E5F" w:rsidP="004C3536">
                              <w:pPr>
                                <w:widowControl/>
                                <w:suppressAutoHyphens w:val="0"/>
                                <w:jc w:val="center"/>
                                <w:rPr>
                                  <w:rFonts w:ascii="Times New Roman" w:eastAsia="Times New Roman" w:hAnsi="Times New Roman"/>
                                  <w:kern w:val="0"/>
                                  <w:sz w:val="21"/>
                                  <w:szCs w:val="21"/>
                                  <w:lang w:eastAsia="it-IT"/>
                                </w:rPr>
                              </w:pPr>
                            </w:p>
                          </w:tc>
                        </w:tr>
                      </w:tbl>
                      <w:p w:rsidR="00E66E5F" w:rsidRPr="00701D05" w:rsidRDefault="00E66E5F" w:rsidP="004C3536">
                        <w:pPr>
                          <w:widowControl/>
                          <w:suppressAutoHyphens w:val="0"/>
                          <w:jc w:val="center"/>
                          <w:rPr>
                            <w:rFonts w:ascii="Times New Roman" w:eastAsia="Times New Roman" w:hAnsi="Times New Roman"/>
                            <w:kern w:val="0"/>
                            <w:sz w:val="21"/>
                            <w:szCs w:val="21"/>
                            <w:lang w:eastAsia="it-IT"/>
                          </w:rPr>
                        </w:pPr>
                      </w:p>
                    </w:tc>
                  </w:tr>
                  <w:tr w:rsidR="00E66E5F" w:rsidRPr="00701D05" w:rsidTr="00281AB2">
                    <w:trPr>
                      <w:tblCellSpacing w:w="15" w:type="dxa"/>
                      <w:jc w:val="right"/>
                    </w:trPr>
                    <w:tc>
                      <w:tcPr>
                        <w:tcW w:w="0" w:type="auto"/>
                        <w:shd w:val="clear" w:color="auto" w:fill="E0E0E0"/>
                        <w:vAlign w:val="center"/>
                        <w:hideMark/>
                      </w:tcPr>
                      <w:p w:rsidR="00E66E5F" w:rsidRPr="00701D05" w:rsidRDefault="00E66E5F" w:rsidP="004C3536">
                        <w:pPr>
                          <w:widowControl/>
                          <w:suppressAutoHyphens w:val="0"/>
                          <w:jc w:val="center"/>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1</w:t>
                        </w:r>
                        <w:r w:rsidRPr="00701D05">
                          <w:rPr>
                            <w:rFonts w:ascii="Times New Roman" w:eastAsia="Times New Roman" w:hAnsi="Times New Roman"/>
                            <w:kern w:val="0"/>
                            <w:sz w:val="21"/>
                            <w:szCs w:val="21"/>
                            <w:lang w:eastAsia="it-IT"/>
                          </w:rPr>
                          <w:t>9</w:t>
                        </w:r>
                      </w:p>
                    </w:tc>
                    <w:tc>
                      <w:tcPr>
                        <w:tcW w:w="0" w:type="auto"/>
                        <w:shd w:val="clear" w:color="auto" w:fill="E0E0E0"/>
                        <w:vAlign w:val="center"/>
                        <w:hideMark/>
                      </w:tcPr>
                      <w:p w:rsidR="00E66E5F" w:rsidRPr="00701D05" w:rsidRDefault="00E66E5F" w:rsidP="004C3536">
                        <w:pPr>
                          <w:widowControl/>
                          <w:suppressAutoHyphens w:val="0"/>
                          <w:jc w:val="center"/>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6</w:t>
                        </w:r>
                      </w:p>
                    </w:tc>
                  </w:tr>
                  <w:tr w:rsidR="00E66E5F" w:rsidRPr="00701D05" w:rsidTr="00281AB2">
                    <w:trPr>
                      <w:tblCellSpacing w:w="15" w:type="dxa"/>
                      <w:jc w:val="right"/>
                    </w:trPr>
                    <w:tc>
                      <w:tcPr>
                        <w:tcW w:w="0" w:type="auto"/>
                        <w:shd w:val="clear" w:color="auto" w:fill="E0E0E0"/>
                        <w:vAlign w:val="center"/>
                        <w:hideMark/>
                      </w:tcPr>
                      <w:p w:rsidR="00E66E5F" w:rsidRPr="00701D05" w:rsidRDefault="00E66E5F" w:rsidP="004C3536">
                        <w:pPr>
                          <w:widowControl/>
                          <w:suppressAutoHyphens w:val="0"/>
                          <w:jc w:val="center"/>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sì</w:t>
                        </w:r>
                      </w:p>
                    </w:tc>
                    <w:tc>
                      <w:tcPr>
                        <w:tcW w:w="0" w:type="auto"/>
                        <w:shd w:val="clear" w:color="auto" w:fill="E0E0E0"/>
                        <w:vAlign w:val="center"/>
                        <w:hideMark/>
                      </w:tcPr>
                      <w:p w:rsidR="00E66E5F" w:rsidRPr="00701D05" w:rsidRDefault="00E66E5F" w:rsidP="004C3536">
                        <w:pPr>
                          <w:widowControl/>
                          <w:suppressAutoHyphens w:val="0"/>
                          <w:jc w:val="center"/>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no</w:t>
                        </w:r>
                      </w:p>
                    </w:tc>
                  </w:tr>
                </w:tbl>
                <w:p w:rsidR="004C3536" w:rsidRPr="00701D05" w:rsidRDefault="004C3536" w:rsidP="004C3536">
                  <w:pPr>
                    <w:widowControl/>
                    <w:suppressAutoHyphens w:val="0"/>
                    <w:rPr>
                      <w:rFonts w:ascii="Times New Roman" w:eastAsia="Times New Roman" w:hAnsi="Times New Roman"/>
                      <w:kern w:val="0"/>
                      <w:sz w:val="21"/>
                      <w:szCs w:val="21"/>
                      <w:lang w:eastAsia="it-IT"/>
                    </w:rPr>
                  </w:pPr>
                </w:p>
              </w:tc>
              <w:tc>
                <w:tcPr>
                  <w:tcW w:w="994" w:type="dxa"/>
                  <w:gridSpan w:val="2"/>
                  <w:vAlign w:val="center"/>
                  <w:hideMark/>
                </w:tcPr>
                <w:p w:rsidR="004C3536" w:rsidRPr="00701D05" w:rsidRDefault="004C3536" w:rsidP="004C3536">
                  <w:pPr>
                    <w:widowControl/>
                    <w:suppressAutoHyphens w:val="0"/>
                    <w:rPr>
                      <w:rFonts w:ascii="Times New Roman" w:eastAsia="Times New Roman" w:hAnsi="Times New Roman"/>
                      <w:kern w:val="0"/>
                      <w:sz w:val="21"/>
                      <w:szCs w:val="21"/>
                      <w:lang w:eastAsia="it-IT"/>
                    </w:rPr>
                  </w:pPr>
                </w:p>
              </w:tc>
              <w:tc>
                <w:tcPr>
                  <w:tcW w:w="0" w:type="auto"/>
                  <w:gridSpan w:val="3"/>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31"/>
                  </w:tblGrid>
                  <w:tr w:rsidR="004C3536" w:rsidRPr="00701D05" w:rsidTr="00281AB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01"/>
                        </w:tblGrid>
                        <w:tr w:rsidR="004C3536" w:rsidRPr="00701D05" w:rsidTr="00281AB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405"/>
                              </w:tblGrid>
                              <w:tr w:rsidR="004C3536" w:rsidRPr="00701D05" w:rsidTr="00281AB2">
                                <w:trPr>
                                  <w:tblCellSpacing w:w="30" w:type="dxa"/>
                                </w:trPr>
                                <w:tc>
                                  <w:tcPr>
                                    <w:tcW w:w="0" w:type="auto"/>
                                    <w:shd w:val="clear" w:color="auto" w:fill="C0D0C0"/>
                                    <w:noWrap/>
                                    <w:vAlign w:val="center"/>
                                    <w:hideMark/>
                                  </w:tcPr>
                                  <w:p w:rsidR="004C3536" w:rsidRPr="00701D05" w:rsidRDefault="004C3536" w:rsidP="004C3536">
                                    <w:pPr>
                                      <w:widowControl/>
                                      <w:suppressAutoHyphens w:val="0"/>
                                      <w:rPr>
                                        <w:rFonts w:ascii="Times New Roman" w:eastAsia="Times New Roman" w:hAnsi="Times New Roman"/>
                                        <w:kern w:val="0"/>
                                        <w:sz w:val="21"/>
                                        <w:szCs w:val="21"/>
                                        <w:lang w:eastAsia="it-IT"/>
                                      </w:rPr>
                                    </w:pPr>
                                  </w:p>
                                </w:tc>
                                <w:tc>
                                  <w:tcPr>
                                    <w:tcW w:w="0" w:type="auto"/>
                                    <w:noWrap/>
                                    <w:vAlign w:val="center"/>
                                    <w:hideMark/>
                                  </w:tcPr>
                                  <w:p w:rsidR="004C3536" w:rsidRPr="00701D05" w:rsidRDefault="00E66E5F" w:rsidP="004C3536">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d12</w:t>
                                    </w:r>
                                  </w:p>
                                </w:tc>
                              </w:tr>
                            </w:tbl>
                            <w:p w:rsidR="004C3536" w:rsidRPr="00701D05" w:rsidRDefault="004C3536" w:rsidP="004C3536">
                              <w:pPr>
                                <w:widowControl/>
                                <w:suppressAutoHyphens w:val="0"/>
                                <w:rPr>
                                  <w:rFonts w:ascii="Times New Roman" w:eastAsia="Times New Roman" w:hAnsi="Times New Roman"/>
                                  <w:kern w:val="0"/>
                                  <w:sz w:val="21"/>
                                  <w:szCs w:val="21"/>
                                  <w:lang w:eastAsia="it-IT"/>
                                </w:rPr>
                              </w:pPr>
                            </w:p>
                          </w:tc>
                        </w:tr>
                      </w:tbl>
                      <w:p w:rsidR="004C3536" w:rsidRPr="00701D05" w:rsidRDefault="004C3536" w:rsidP="004C3536">
                        <w:pPr>
                          <w:widowControl/>
                          <w:suppressAutoHyphens w:val="0"/>
                          <w:rPr>
                            <w:rFonts w:ascii="Times New Roman" w:eastAsia="Times New Roman" w:hAnsi="Times New Roman"/>
                            <w:kern w:val="0"/>
                            <w:sz w:val="21"/>
                            <w:szCs w:val="21"/>
                            <w:lang w:eastAsia="it-IT"/>
                          </w:rPr>
                        </w:pPr>
                      </w:p>
                    </w:tc>
                  </w:tr>
                </w:tbl>
                <w:p w:rsidR="004C3536" w:rsidRPr="00701D05" w:rsidRDefault="004C3536" w:rsidP="004C3536">
                  <w:pPr>
                    <w:widowControl/>
                    <w:suppressAutoHyphens w:val="0"/>
                    <w:rPr>
                      <w:rFonts w:ascii="Times New Roman" w:eastAsia="Times New Roman" w:hAnsi="Times New Roman"/>
                      <w:kern w:val="0"/>
                      <w:sz w:val="21"/>
                      <w:szCs w:val="21"/>
                      <w:lang w:eastAsia="it-IT"/>
                    </w:rPr>
                  </w:pPr>
                </w:p>
              </w:tc>
            </w:tr>
            <w:tr w:rsidR="004C3536" w:rsidRPr="00701D05" w:rsidTr="004C3536">
              <w:trPr>
                <w:trHeight w:val="533"/>
                <w:tblCellSpacing w:w="15" w:type="dxa"/>
              </w:trPr>
              <w:tc>
                <w:tcPr>
                  <w:tcW w:w="0" w:type="auto"/>
                  <w:gridSpan w:val="2"/>
                </w:tcPr>
                <w:p w:rsidR="004C3536" w:rsidRPr="00701D05" w:rsidRDefault="004C3536" w:rsidP="004C3536">
                  <w:pPr>
                    <w:widowControl/>
                    <w:suppressAutoHyphens w:val="0"/>
                    <w:spacing w:before="100" w:beforeAutospacing="1" w:after="100" w:afterAutospacing="1"/>
                    <w:rPr>
                      <w:rFonts w:ascii="Times New Roman" w:eastAsia="Times New Roman" w:hAnsi="Times New Roman"/>
                      <w:kern w:val="0"/>
                      <w:sz w:val="21"/>
                      <w:szCs w:val="21"/>
                      <w:lang w:eastAsia="it-IT"/>
                    </w:rPr>
                  </w:pPr>
                </w:p>
              </w:tc>
              <w:tc>
                <w:tcPr>
                  <w:tcW w:w="1156" w:type="dxa"/>
                  <w:gridSpan w:val="3"/>
                </w:tcPr>
                <w:p w:rsidR="004C3536" w:rsidRPr="00701D05" w:rsidRDefault="004C3536" w:rsidP="004C3536">
                  <w:pPr>
                    <w:widowControl/>
                    <w:suppressAutoHyphens w:val="0"/>
                    <w:rPr>
                      <w:rFonts w:ascii="Times New Roman" w:eastAsia="Times New Roman" w:hAnsi="Times New Roman"/>
                      <w:kern w:val="0"/>
                      <w:sz w:val="21"/>
                      <w:szCs w:val="21"/>
                      <w:lang w:eastAsia="it-IT"/>
                    </w:rPr>
                  </w:pPr>
                </w:p>
              </w:tc>
              <w:tc>
                <w:tcPr>
                  <w:tcW w:w="4153" w:type="dxa"/>
                  <w:gridSpan w:val="3"/>
                  <w:vAlign w:val="center"/>
                </w:tcPr>
                <w:p w:rsidR="004C3536" w:rsidRPr="00701D05" w:rsidRDefault="004C3536" w:rsidP="004C3536">
                  <w:pPr>
                    <w:widowControl/>
                    <w:suppressAutoHyphens w:val="0"/>
                    <w:rPr>
                      <w:rFonts w:ascii="Times New Roman" w:eastAsia="Times New Roman" w:hAnsi="Times New Roman"/>
                      <w:kern w:val="0"/>
                      <w:sz w:val="21"/>
                      <w:szCs w:val="21"/>
                      <w:lang w:eastAsia="it-IT"/>
                    </w:rPr>
                  </w:pPr>
                </w:p>
              </w:tc>
              <w:tc>
                <w:tcPr>
                  <w:tcW w:w="0" w:type="auto"/>
                  <w:hideMark/>
                </w:tcPr>
                <w:p w:rsidR="004C3536" w:rsidRPr="00701D05" w:rsidRDefault="004C3536" w:rsidP="004C3536">
                  <w:pPr>
                    <w:widowControl/>
                    <w:suppressAutoHyphens w:val="0"/>
                    <w:rPr>
                      <w:rFonts w:ascii="Times New Roman" w:eastAsia="Times New Roman" w:hAnsi="Times New Roman"/>
                      <w:kern w:val="0"/>
                      <w:sz w:val="21"/>
                      <w:szCs w:val="21"/>
                      <w:lang w:eastAsia="it-IT"/>
                    </w:rPr>
                  </w:pPr>
                </w:p>
              </w:tc>
            </w:tr>
            <w:tr w:rsidR="004C3536" w:rsidRPr="00701D05" w:rsidTr="004C3536">
              <w:trPr>
                <w:tblCellSpacing w:w="15" w:type="dxa"/>
              </w:trPr>
              <w:tc>
                <w:tcPr>
                  <w:tcW w:w="0" w:type="auto"/>
                  <w:gridSpan w:val="3"/>
                </w:tcPr>
                <w:p w:rsidR="004C3536" w:rsidRPr="00701D05" w:rsidRDefault="004C3536" w:rsidP="004C3536">
                  <w:pPr>
                    <w:widowControl/>
                    <w:suppressAutoHyphens w:val="0"/>
                    <w:spacing w:before="100" w:beforeAutospacing="1" w:after="100" w:afterAutospacing="1"/>
                    <w:rPr>
                      <w:rFonts w:ascii="Times New Roman" w:eastAsia="Times New Roman" w:hAnsi="Times New Roman"/>
                      <w:kern w:val="0"/>
                      <w:sz w:val="21"/>
                      <w:szCs w:val="21"/>
                      <w:lang w:eastAsia="it-IT"/>
                    </w:rPr>
                  </w:pPr>
                </w:p>
              </w:tc>
              <w:tc>
                <w:tcPr>
                  <w:tcW w:w="4634" w:type="dxa"/>
                  <w:gridSpan w:val="4"/>
                </w:tcPr>
                <w:p w:rsidR="004C3536" w:rsidRPr="00701D05" w:rsidRDefault="004C3536" w:rsidP="004C3536">
                  <w:pPr>
                    <w:widowControl/>
                    <w:suppressAutoHyphens w:val="0"/>
                    <w:rPr>
                      <w:rFonts w:ascii="Times New Roman" w:eastAsia="Times New Roman" w:hAnsi="Times New Roman"/>
                      <w:kern w:val="0"/>
                      <w:sz w:val="21"/>
                      <w:szCs w:val="21"/>
                      <w:lang w:eastAsia="it-IT"/>
                    </w:rPr>
                  </w:pPr>
                </w:p>
              </w:tc>
              <w:tc>
                <w:tcPr>
                  <w:tcW w:w="97" w:type="dxa"/>
                  <w:vAlign w:val="center"/>
                </w:tcPr>
                <w:p w:rsidR="004C3536" w:rsidRPr="00701D05" w:rsidRDefault="004C3536" w:rsidP="004C3536">
                  <w:pPr>
                    <w:widowControl/>
                    <w:suppressAutoHyphens w:val="0"/>
                    <w:rPr>
                      <w:rFonts w:ascii="Times New Roman" w:eastAsia="Times New Roman" w:hAnsi="Times New Roman"/>
                      <w:kern w:val="0"/>
                      <w:sz w:val="21"/>
                      <w:szCs w:val="21"/>
                      <w:lang w:eastAsia="it-IT"/>
                    </w:rPr>
                  </w:pPr>
                </w:p>
              </w:tc>
              <w:tc>
                <w:tcPr>
                  <w:tcW w:w="0" w:type="auto"/>
                </w:tcPr>
                <w:p w:rsidR="004C3536" w:rsidRPr="00701D05" w:rsidRDefault="004C3536" w:rsidP="004C3536">
                  <w:pPr>
                    <w:widowControl/>
                    <w:suppressAutoHyphens w:val="0"/>
                    <w:rPr>
                      <w:rFonts w:ascii="Times New Roman" w:eastAsia="Times New Roman" w:hAnsi="Times New Roman"/>
                      <w:kern w:val="0"/>
                      <w:sz w:val="21"/>
                      <w:szCs w:val="21"/>
                      <w:lang w:eastAsia="it-IT"/>
                    </w:rPr>
                  </w:pPr>
                </w:p>
              </w:tc>
            </w:tr>
            <w:tr w:rsidR="00A42AFB" w:rsidRPr="00701D05" w:rsidTr="004C3536">
              <w:trPr>
                <w:tblCellSpacing w:w="15" w:type="dxa"/>
              </w:trPr>
              <w:tc>
                <w:tcPr>
                  <w:tcW w:w="0" w:type="auto"/>
                  <w:hideMark/>
                </w:tcPr>
                <w:p w:rsidR="00A42AFB" w:rsidRPr="00701D05" w:rsidRDefault="00A42AFB" w:rsidP="00A42AFB">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b/>
                      <w:bCs/>
                      <w:kern w:val="0"/>
                      <w:sz w:val="21"/>
                      <w:szCs w:val="21"/>
                      <w:lang w:eastAsia="it-IT"/>
                    </w:rPr>
                    <w:t>d13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7"/>
                    <w:gridCol w:w="715"/>
                    <w:gridCol w:w="624"/>
                    <w:gridCol w:w="715"/>
                    <w:gridCol w:w="640"/>
                    <w:gridCol w:w="897"/>
                  </w:tblGrid>
                  <w:tr w:rsidR="00A42AFB" w:rsidRPr="00701D05" w:rsidTr="00A42AF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42AFB" w:rsidRPr="00701D05" w:rsidRDefault="00A42AFB" w:rsidP="00A42AFB">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42AFB" w:rsidRPr="00701D05" w:rsidRDefault="00A42AFB" w:rsidP="00A42AFB">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15"/>
                            <w:szCs w:val="15"/>
                            <w:lang w:eastAsia="it-IT"/>
                          </w:rPr>
                          <w:t>Frequenza</w:t>
                        </w:r>
                        <w:r w:rsidRPr="00701D05">
                          <w:rPr>
                            <w:rFonts w:ascii="Times New Roman" w:eastAsia="Times New Roman" w:hAnsi="Times New Roman"/>
                            <w:kern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42AFB" w:rsidRPr="00701D05" w:rsidRDefault="00A42AFB" w:rsidP="00A42AFB">
                        <w:pPr>
                          <w:widowControl/>
                          <w:suppressAutoHyphens w:val="0"/>
                          <w:rPr>
                            <w:rFonts w:ascii="Times New Roman" w:eastAsia="Times New Roman" w:hAnsi="Times New Roman"/>
                            <w:kern w:val="0"/>
                            <w:sz w:val="21"/>
                            <w:szCs w:val="21"/>
                            <w:lang w:eastAsia="it-IT"/>
                          </w:rPr>
                        </w:pPr>
                        <w:proofErr w:type="spellStart"/>
                        <w:r w:rsidRPr="00701D05">
                          <w:rPr>
                            <w:rFonts w:ascii="Times New Roman" w:eastAsia="Times New Roman" w:hAnsi="Times New Roman"/>
                            <w:kern w:val="0"/>
                            <w:sz w:val="15"/>
                            <w:szCs w:val="15"/>
                            <w:lang w:eastAsia="it-IT"/>
                          </w:rPr>
                          <w:t>Percent</w:t>
                        </w:r>
                        <w:proofErr w:type="spellEnd"/>
                        <w:r w:rsidRPr="00701D05">
                          <w:rPr>
                            <w:rFonts w:ascii="Times New Roman" w:eastAsia="Times New Roman" w:hAnsi="Times New Roman"/>
                            <w:kern w:val="0"/>
                            <w:sz w:val="15"/>
                            <w:szCs w:val="15"/>
                            <w:lang w:eastAsia="it-IT"/>
                          </w:rPr>
                          <w:t>.</w:t>
                        </w:r>
                        <w:r w:rsidRPr="00701D05">
                          <w:rPr>
                            <w:rFonts w:ascii="Times New Roman" w:eastAsia="Times New Roman" w:hAnsi="Times New Roman"/>
                            <w:kern w:val="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42AFB" w:rsidRPr="00701D05" w:rsidRDefault="00A42AFB" w:rsidP="00A42AFB">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15"/>
                            <w:szCs w:val="15"/>
                            <w:lang w:eastAsia="it-IT"/>
                          </w:rPr>
                          <w:t>Frequenza</w:t>
                        </w:r>
                        <w:r w:rsidRPr="00701D05">
                          <w:rPr>
                            <w:rFonts w:ascii="Times New Roman" w:eastAsia="Times New Roman" w:hAnsi="Times New Roman"/>
                            <w:kern w:val="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42AFB" w:rsidRPr="00701D05" w:rsidRDefault="00A42AFB" w:rsidP="00A42AFB">
                        <w:pPr>
                          <w:widowControl/>
                          <w:suppressAutoHyphens w:val="0"/>
                          <w:rPr>
                            <w:rFonts w:ascii="Times New Roman" w:eastAsia="Times New Roman" w:hAnsi="Times New Roman"/>
                            <w:kern w:val="0"/>
                            <w:sz w:val="21"/>
                            <w:szCs w:val="21"/>
                            <w:lang w:eastAsia="it-IT"/>
                          </w:rPr>
                        </w:pPr>
                        <w:proofErr w:type="spellStart"/>
                        <w:r w:rsidRPr="00701D05">
                          <w:rPr>
                            <w:rFonts w:ascii="Times New Roman" w:eastAsia="Times New Roman" w:hAnsi="Times New Roman"/>
                            <w:kern w:val="0"/>
                            <w:sz w:val="15"/>
                            <w:szCs w:val="15"/>
                            <w:lang w:eastAsia="it-IT"/>
                          </w:rPr>
                          <w:t>Percent</w:t>
                        </w:r>
                        <w:proofErr w:type="spellEnd"/>
                        <w:r w:rsidRPr="00701D05">
                          <w:rPr>
                            <w:rFonts w:ascii="Times New Roman" w:eastAsia="Times New Roman" w:hAnsi="Times New Roman"/>
                            <w:kern w:val="0"/>
                            <w:sz w:val="15"/>
                            <w:szCs w:val="15"/>
                            <w:lang w:eastAsia="it-IT"/>
                          </w:rPr>
                          <w:t>.</w:t>
                        </w:r>
                        <w:r w:rsidRPr="00701D05">
                          <w:rPr>
                            <w:rFonts w:ascii="Times New Roman" w:eastAsia="Times New Roman" w:hAnsi="Times New Roman"/>
                            <w:kern w:val="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42AFB" w:rsidRPr="00701D05" w:rsidRDefault="00A42AFB" w:rsidP="00A42AFB">
                        <w:pPr>
                          <w:widowControl/>
                          <w:suppressAutoHyphens w:val="0"/>
                          <w:rPr>
                            <w:rFonts w:ascii="Times New Roman" w:eastAsia="Times New Roman" w:hAnsi="Times New Roman"/>
                            <w:kern w:val="0"/>
                            <w:sz w:val="21"/>
                            <w:szCs w:val="21"/>
                            <w:lang w:eastAsia="it-IT"/>
                          </w:rPr>
                        </w:pPr>
                        <w:proofErr w:type="spellStart"/>
                        <w:r w:rsidRPr="00701D05">
                          <w:rPr>
                            <w:rFonts w:ascii="Times New Roman" w:eastAsia="Times New Roman" w:hAnsi="Times New Roman"/>
                            <w:kern w:val="0"/>
                            <w:sz w:val="15"/>
                            <w:szCs w:val="15"/>
                            <w:lang w:eastAsia="it-IT"/>
                          </w:rPr>
                          <w:t>Int</w:t>
                        </w:r>
                        <w:proofErr w:type="spellEnd"/>
                        <w:r w:rsidRPr="00701D05">
                          <w:rPr>
                            <w:rFonts w:ascii="Times New Roman" w:eastAsia="Times New Roman" w:hAnsi="Times New Roman"/>
                            <w:kern w:val="0"/>
                            <w:sz w:val="15"/>
                            <w:szCs w:val="15"/>
                            <w:lang w:eastAsia="it-IT"/>
                          </w:rPr>
                          <w:t xml:space="preserve">. </w:t>
                        </w:r>
                        <w:proofErr w:type="spellStart"/>
                        <w:r w:rsidRPr="00701D05">
                          <w:rPr>
                            <w:rFonts w:ascii="Times New Roman" w:eastAsia="Times New Roman" w:hAnsi="Times New Roman"/>
                            <w:kern w:val="0"/>
                            <w:sz w:val="15"/>
                            <w:szCs w:val="15"/>
                            <w:lang w:eastAsia="it-IT"/>
                          </w:rPr>
                          <w:t>Fid</w:t>
                        </w:r>
                        <w:proofErr w:type="spellEnd"/>
                        <w:r w:rsidRPr="00701D05">
                          <w:rPr>
                            <w:rFonts w:ascii="Times New Roman" w:eastAsia="Times New Roman" w:hAnsi="Times New Roman"/>
                            <w:kern w:val="0"/>
                            <w:sz w:val="15"/>
                            <w:szCs w:val="15"/>
                            <w:lang w:eastAsia="it-IT"/>
                          </w:rPr>
                          <w:t>. 95%</w:t>
                        </w:r>
                      </w:p>
                    </w:tc>
                  </w:tr>
                  <w:tr w:rsidR="00A42AFB" w:rsidRPr="00701D05" w:rsidTr="00A42AF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42AFB" w:rsidRPr="00701D05" w:rsidRDefault="00A42AFB" w:rsidP="00A42AFB">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b/>
                            <w:bCs/>
                            <w:kern w:val="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42AFB" w:rsidRPr="00701D05" w:rsidRDefault="00A42AFB" w:rsidP="00A42AFB">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A42AFB" w:rsidRPr="00701D05" w:rsidRDefault="00A42AFB" w:rsidP="00A42AFB">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A42AFB" w:rsidRPr="00701D05" w:rsidRDefault="00A42AFB" w:rsidP="00A42AFB">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A42AFB" w:rsidRPr="00701D05" w:rsidRDefault="00A42AFB" w:rsidP="00A42AFB">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A42AFB" w:rsidRPr="00701D05" w:rsidRDefault="00A42AFB" w:rsidP="00A42AFB">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15"/>
                            <w:szCs w:val="15"/>
                            <w:lang w:eastAsia="it-IT"/>
                          </w:rPr>
                          <w:t>16%:56%</w:t>
                        </w:r>
                      </w:p>
                    </w:tc>
                  </w:tr>
                  <w:tr w:rsidR="00A42AFB" w:rsidRPr="00701D05" w:rsidTr="00A42AF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42AFB" w:rsidRPr="00701D05" w:rsidRDefault="00A42AFB" w:rsidP="00A42AFB">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b/>
                            <w:bCs/>
                            <w:kern w:val="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42AFB" w:rsidRPr="00701D05" w:rsidRDefault="00A42AFB" w:rsidP="00A42AFB">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42AFB" w:rsidRPr="00701D05" w:rsidRDefault="00A42AFB" w:rsidP="00A42AFB">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A42AFB" w:rsidRPr="00701D05" w:rsidRDefault="00A42AFB" w:rsidP="00A42AFB">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A42AFB" w:rsidRPr="00701D05" w:rsidRDefault="002E754B" w:rsidP="00A42AFB">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32</w:t>
                        </w:r>
                        <w:r w:rsidR="00A42AFB" w:rsidRPr="00701D05">
                          <w:rPr>
                            <w:rFonts w:ascii="Times New Roman" w:eastAsia="Times New Roman" w:hAnsi="Times New Roman"/>
                            <w:kern w:val="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42AFB" w:rsidRPr="00701D05" w:rsidRDefault="00A42AFB" w:rsidP="00A42AFB">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15"/>
                            <w:szCs w:val="15"/>
                            <w:lang w:eastAsia="it-IT"/>
                          </w:rPr>
                          <w:t>12%:52%</w:t>
                        </w:r>
                      </w:p>
                    </w:tc>
                  </w:tr>
                  <w:tr w:rsidR="00A42AFB" w:rsidRPr="00701D05" w:rsidTr="00A42AF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42AFB" w:rsidRPr="00701D05" w:rsidRDefault="00A42AFB" w:rsidP="00A42AFB">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b/>
                            <w:bCs/>
                            <w:kern w:val="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42AFB" w:rsidRPr="00701D05" w:rsidRDefault="00A42AFB" w:rsidP="00A42AFB">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42AFB" w:rsidRPr="00701D05" w:rsidRDefault="00A42AFB" w:rsidP="00A42AFB">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A42AFB" w:rsidRPr="00701D05" w:rsidRDefault="00A42AFB" w:rsidP="00A42AFB">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A42AFB" w:rsidRPr="00701D05" w:rsidRDefault="002E754B" w:rsidP="00A42AFB">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32</w:t>
                        </w:r>
                        <w:r w:rsidR="00A42AFB" w:rsidRPr="00701D05">
                          <w:rPr>
                            <w:rFonts w:ascii="Times New Roman" w:eastAsia="Times New Roman" w:hAnsi="Times New Roman"/>
                            <w:kern w:val="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42AFB" w:rsidRPr="00701D05" w:rsidRDefault="00A42AFB" w:rsidP="00A42AFB">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15"/>
                            <w:szCs w:val="15"/>
                            <w:lang w:eastAsia="it-IT"/>
                          </w:rPr>
                          <w:t>12%:52%</w:t>
                        </w:r>
                      </w:p>
                    </w:tc>
                  </w:tr>
                </w:tbl>
                <w:p w:rsidR="00A42AFB" w:rsidRPr="00701D05" w:rsidRDefault="00A42AFB" w:rsidP="00A42AFB">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br/>
                  </w:r>
                  <w:r w:rsidRPr="00701D05">
                    <w:rPr>
                      <w:rFonts w:ascii="Times New Roman" w:eastAsia="Times New Roman" w:hAnsi="Times New Roman"/>
                      <w:b/>
                      <w:bCs/>
                      <w:kern w:val="0"/>
                      <w:sz w:val="21"/>
                      <w:szCs w:val="21"/>
                      <w:lang w:eastAsia="it-IT"/>
                    </w:rPr>
                    <w:t>Campione</w:t>
                  </w:r>
                  <w:r w:rsidRPr="00701D05">
                    <w:rPr>
                      <w:rFonts w:ascii="Times New Roman" w:eastAsia="Times New Roman" w:hAnsi="Times New Roman"/>
                      <w:kern w:val="0"/>
                      <w:sz w:val="21"/>
                      <w:szCs w:val="21"/>
                      <w:lang w:eastAsia="it-IT"/>
                    </w:rPr>
                    <w:t>:</w:t>
                  </w:r>
                  <w:r w:rsidRPr="00701D05">
                    <w:rPr>
                      <w:rFonts w:ascii="Times New Roman" w:eastAsia="Times New Roman" w:hAnsi="Times New Roman"/>
                      <w:kern w:val="0"/>
                      <w:sz w:val="21"/>
                      <w:szCs w:val="21"/>
                      <w:lang w:eastAsia="it-IT"/>
                    </w:rPr>
                    <w:br/>
                    <w:t>Numero di casi= 25</w:t>
                  </w:r>
                  <w:r w:rsidRPr="00701D05">
                    <w:rPr>
                      <w:rFonts w:ascii="Times New Roman" w:eastAsia="Times New Roman" w:hAnsi="Times New Roman"/>
                      <w:kern w:val="0"/>
                      <w:sz w:val="21"/>
                      <w:szCs w:val="21"/>
                      <w:lang w:eastAsia="it-IT"/>
                    </w:rPr>
                    <w:br/>
                    <w:t>Indici di tendenza centrale:</w:t>
                  </w:r>
                  <w:r w:rsidRPr="00701D05">
                    <w:rPr>
                      <w:rFonts w:ascii="Times New Roman" w:eastAsia="Times New Roman" w:hAnsi="Times New Roman"/>
                      <w:kern w:val="0"/>
                      <w:sz w:val="21"/>
                      <w:szCs w:val="21"/>
                      <w:lang w:eastAsia="it-IT"/>
                    </w:rPr>
                    <w:br/>
                    <w:t>Moda = 1/2^</w:t>
                  </w:r>
                  <w:r w:rsidRPr="00701D05">
                    <w:rPr>
                      <w:rFonts w:ascii="Times New Roman" w:eastAsia="Times New Roman" w:hAnsi="Times New Roman"/>
                      <w:kern w:val="0"/>
                      <w:sz w:val="21"/>
                      <w:szCs w:val="21"/>
                      <w:lang w:eastAsia="it-IT"/>
                    </w:rPr>
                    <w:br/>
                    <w:t>Mediana = 3^</w:t>
                  </w:r>
                  <w:r w:rsidRPr="00701D05">
                    <w:rPr>
                      <w:rFonts w:ascii="Times New Roman" w:eastAsia="Times New Roman" w:hAnsi="Times New Roman"/>
                      <w:kern w:val="0"/>
                      <w:sz w:val="21"/>
                      <w:szCs w:val="21"/>
                      <w:lang w:eastAsia="it-IT"/>
                    </w:rPr>
                    <w:br/>
                    <w:t>Indici di dispersione:</w:t>
                  </w:r>
                  <w:r w:rsidRPr="00701D05">
                    <w:rPr>
                      <w:rFonts w:ascii="Times New Roman" w:eastAsia="Times New Roman" w:hAnsi="Times New Roman"/>
                      <w:kern w:val="0"/>
                      <w:sz w:val="21"/>
                      <w:szCs w:val="21"/>
                      <w:lang w:eastAsia="it-IT"/>
                    </w:rPr>
                    <w:br/>
                    <w:t xml:space="preserve">Squilibrio = 0.33 </w:t>
                  </w:r>
                </w:p>
                <w:p w:rsidR="00A42AFB" w:rsidRPr="00701D05" w:rsidRDefault="00A42AFB" w:rsidP="00A42AFB">
                  <w:pPr>
                    <w:widowControl/>
                    <w:suppressAutoHyphens w:val="0"/>
                    <w:spacing w:before="100" w:beforeAutospacing="1" w:after="100" w:afterAutospacing="1"/>
                    <w:rPr>
                      <w:rFonts w:ascii="Times New Roman" w:eastAsia="Times New Roman" w:hAnsi="Times New Roman"/>
                      <w:kern w:val="0"/>
                      <w:sz w:val="21"/>
                      <w:szCs w:val="21"/>
                      <w:lang w:eastAsia="it-IT"/>
                    </w:rPr>
                  </w:pPr>
                </w:p>
              </w:tc>
              <w:tc>
                <w:tcPr>
                  <w:tcW w:w="1691" w:type="dxa"/>
                  <w:gridSpan w:val="3"/>
                  <w:hideMark/>
                </w:tcPr>
                <w:tbl>
                  <w:tblPr>
                    <w:tblW w:w="0" w:type="auto"/>
                    <w:jc w:val="right"/>
                    <w:tblCellSpacing w:w="15" w:type="dxa"/>
                    <w:tblCellMar>
                      <w:left w:w="0" w:type="dxa"/>
                      <w:right w:w="0" w:type="dxa"/>
                    </w:tblCellMar>
                    <w:tblLook w:val="04A0" w:firstRow="1" w:lastRow="0" w:firstColumn="1" w:lastColumn="0" w:noHBand="0" w:noVBand="1"/>
                  </w:tblPr>
                  <w:tblGrid>
                    <w:gridCol w:w="430"/>
                    <w:gridCol w:w="415"/>
                    <w:gridCol w:w="430"/>
                  </w:tblGrid>
                  <w:tr w:rsidR="00A42AFB" w:rsidRPr="00701D05" w:rsidTr="00A42AF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A42AFB" w:rsidRPr="00701D05" w:rsidTr="00A42AFB">
                          <w:trPr>
                            <w:tblCellSpacing w:w="0" w:type="dxa"/>
                            <w:jc w:val="center"/>
                          </w:trPr>
                          <w:tc>
                            <w:tcPr>
                              <w:tcW w:w="0" w:type="auto"/>
                              <w:vAlign w:val="bottom"/>
                              <w:hideMark/>
                            </w:tcPr>
                            <w:p w:rsidR="00A42AFB" w:rsidRPr="00701D05" w:rsidRDefault="00A42AFB" w:rsidP="00A42AFB">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36%</w:t>
                              </w:r>
                            </w:p>
                          </w:tc>
                        </w:tr>
                        <w:tr w:rsidR="00A42AFB" w:rsidRPr="00701D05" w:rsidTr="00A42AFB">
                          <w:trPr>
                            <w:trHeight w:val="540"/>
                            <w:tblCellSpacing w:w="0" w:type="dxa"/>
                            <w:jc w:val="center"/>
                          </w:trPr>
                          <w:tc>
                            <w:tcPr>
                              <w:tcW w:w="0" w:type="auto"/>
                              <w:shd w:val="clear" w:color="auto" w:fill="C0D0C0"/>
                              <w:vAlign w:val="bottom"/>
                              <w:hideMark/>
                            </w:tcPr>
                            <w:p w:rsidR="00A42AFB" w:rsidRPr="00701D05" w:rsidRDefault="00A42AFB" w:rsidP="00A42AFB">
                              <w:pPr>
                                <w:widowControl/>
                                <w:suppressAutoHyphens w:val="0"/>
                                <w:jc w:val="center"/>
                                <w:rPr>
                                  <w:rFonts w:ascii="Times New Roman" w:eastAsia="Times New Roman" w:hAnsi="Times New Roman"/>
                                  <w:kern w:val="0"/>
                                  <w:sz w:val="21"/>
                                  <w:szCs w:val="21"/>
                                  <w:lang w:eastAsia="it-IT"/>
                                </w:rPr>
                              </w:pPr>
                            </w:p>
                          </w:tc>
                        </w:tr>
                      </w:tbl>
                      <w:p w:rsidR="00A42AFB" w:rsidRPr="00701D05" w:rsidRDefault="00A42AFB" w:rsidP="00A42AFB">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A42AFB" w:rsidRPr="00701D05" w:rsidTr="00A42AFB">
                          <w:trPr>
                            <w:tblCellSpacing w:w="0" w:type="dxa"/>
                            <w:jc w:val="center"/>
                          </w:trPr>
                          <w:tc>
                            <w:tcPr>
                              <w:tcW w:w="0" w:type="auto"/>
                              <w:vAlign w:val="bottom"/>
                              <w:hideMark/>
                            </w:tcPr>
                            <w:p w:rsidR="00A42AFB" w:rsidRPr="00701D05" w:rsidRDefault="00A42AFB" w:rsidP="00A42AFB">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32%</w:t>
                              </w:r>
                            </w:p>
                          </w:tc>
                        </w:tr>
                        <w:tr w:rsidR="00A42AFB" w:rsidRPr="00701D05" w:rsidTr="00A42AFB">
                          <w:trPr>
                            <w:trHeight w:val="480"/>
                            <w:tblCellSpacing w:w="0" w:type="dxa"/>
                            <w:jc w:val="center"/>
                          </w:trPr>
                          <w:tc>
                            <w:tcPr>
                              <w:tcW w:w="0" w:type="auto"/>
                              <w:shd w:val="clear" w:color="auto" w:fill="C0D0C0"/>
                              <w:vAlign w:val="bottom"/>
                              <w:hideMark/>
                            </w:tcPr>
                            <w:p w:rsidR="00A42AFB" w:rsidRPr="00701D05" w:rsidRDefault="00A42AFB" w:rsidP="00A42AFB">
                              <w:pPr>
                                <w:widowControl/>
                                <w:suppressAutoHyphens w:val="0"/>
                                <w:jc w:val="center"/>
                                <w:rPr>
                                  <w:rFonts w:ascii="Times New Roman" w:eastAsia="Times New Roman" w:hAnsi="Times New Roman"/>
                                  <w:kern w:val="0"/>
                                  <w:sz w:val="21"/>
                                  <w:szCs w:val="21"/>
                                  <w:lang w:eastAsia="it-IT"/>
                                </w:rPr>
                              </w:pPr>
                            </w:p>
                          </w:tc>
                        </w:tr>
                      </w:tbl>
                      <w:p w:rsidR="00A42AFB" w:rsidRPr="00701D05" w:rsidRDefault="00A42AFB" w:rsidP="00A42AFB">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A42AFB" w:rsidRPr="00701D05" w:rsidTr="00A42AFB">
                          <w:trPr>
                            <w:tblCellSpacing w:w="0" w:type="dxa"/>
                            <w:jc w:val="center"/>
                          </w:trPr>
                          <w:tc>
                            <w:tcPr>
                              <w:tcW w:w="0" w:type="auto"/>
                              <w:vAlign w:val="bottom"/>
                              <w:hideMark/>
                            </w:tcPr>
                            <w:p w:rsidR="00A42AFB" w:rsidRPr="00701D05" w:rsidRDefault="00A42AFB" w:rsidP="00A42AFB">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32%</w:t>
                              </w:r>
                            </w:p>
                          </w:tc>
                        </w:tr>
                        <w:tr w:rsidR="00A42AFB" w:rsidRPr="00701D05" w:rsidTr="00A42AFB">
                          <w:trPr>
                            <w:trHeight w:val="480"/>
                            <w:tblCellSpacing w:w="0" w:type="dxa"/>
                            <w:jc w:val="center"/>
                          </w:trPr>
                          <w:tc>
                            <w:tcPr>
                              <w:tcW w:w="0" w:type="auto"/>
                              <w:shd w:val="clear" w:color="auto" w:fill="C0D0C0"/>
                              <w:vAlign w:val="bottom"/>
                              <w:hideMark/>
                            </w:tcPr>
                            <w:p w:rsidR="00A42AFB" w:rsidRPr="00701D05" w:rsidRDefault="00A42AFB" w:rsidP="00A42AFB">
                              <w:pPr>
                                <w:widowControl/>
                                <w:suppressAutoHyphens w:val="0"/>
                                <w:jc w:val="center"/>
                                <w:rPr>
                                  <w:rFonts w:ascii="Times New Roman" w:eastAsia="Times New Roman" w:hAnsi="Times New Roman"/>
                                  <w:kern w:val="0"/>
                                  <w:sz w:val="21"/>
                                  <w:szCs w:val="21"/>
                                  <w:lang w:eastAsia="it-IT"/>
                                </w:rPr>
                              </w:pPr>
                            </w:p>
                          </w:tc>
                        </w:tr>
                      </w:tbl>
                      <w:p w:rsidR="00A42AFB" w:rsidRPr="00701D05" w:rsidRDefault="00A42AFB" w:rsidP="00A42AFB">
                        <w:pPr>
                          <w:widowControl/>
                          <w:suppressAutoHyphens w:val="0"/>
                          <w:jc w:val="center"/>
                          <w:rPr>
                            <w:rFonts w:ascii="Times New Roman" w:eastAsia="Times New Roman" w:hAnsi="Times New Roman"/>
                            <w:kern w:val="0"/>
                            <w:sz w:val="21"/>
                            <w:szCs w:val="21"/>
                            <w:lang w:eastAsia="it-IT"/>
                          </w:rPr>
                        </w:pPr>
                      </w:p>
                    </w:tc>
                  </w:tr>
                  <w:tr w:rsidR="00A42AFB" w:rsidRPr="00701D05" w:rsidTr="00A42AFB">
                    <w:trPr>
                      <w:tblCellSpacing w:w="15" w:type="dxa"/>
                      <w:jc w:val="right"/>
                    </w:trPr>
                    <w:tc>
                      <w:tcPr>
                        <w:tcW w:w="0" w:type="auto"/>
                        <w:shd w:val="clear" w:color="auto" w:fill="E0E0E0"/>
                        <w:vAlign w:val="center"/>
                        <w:hideMark/>
                      </w:tcPr>
                      <w:p w:rsidR="00A42AFB" w:rsidRPr="00701D05" w:rsidRDefault="00A42AFB" w:rsidP="00A42AFB">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9</w:t>
                        </w:r>
                      </w:p>
                    </w:tc>
                    <w:tc>
                      <w:tcPr>
                        <w:tcW w:w="0" w:type="auto"/>
                        <w:shd w:val="clear" w:color="auto" w:fill="E0E0E0"/>
                        <w:vAlign w:val="center"/>
                        <w:hideMark/>
                      </w:tcPr>
                      <w:p w:rsidR="00A42AFB" w:rsidRPr="00701D05" w:rsidRDefault="00A42AFB" w:rsidP="00A42AFB">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8</w:t>
                        </w:r>
                      </w:p>
                    </w:tc>
                    <w:tc>
                      <w:tcPr>
                        <w:tcW w:w="0" w:type="auto"/>
                        <w:shd w:val="clear" w:color="auto" w:fill="E0E0E0"/>
                        <w:vAlign w:val="center"/>
                        <w:hideMark/>
                      </w:tcPr>
                      <w:p w:rsidR="00A42AFB" w:rsidRPr="00701D05" w:rsidRDefault="00A42AFB" w:rsidP="00A42AFB">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8</w:t>
                        </w:r>
                      </w:p>
                    </w:tc>
                  </w:tr>
                  <w:tr w:rsidR="00A42AFB" w:rsidRPr="00701D05" w:rsidTr="00A42AFB">
                    <w:trPr>
                      <w:tblCellSpacing w:w="15" w:type="dxa"/>
                      <w:jc w:val="right"/>
                    </w:trPr>
                    <w:tc>
                      <w:tcPr>
                        <w:tcW w:w="0" w:type="auto"/>
                        <w:shd w:val="clear" w:color="auto" w:fill="E0E0E0"/>
                        <w:vAlign w:val="center"/>
                        <w:hideMark/>
                      </w:tcPr>
                      <w:p w:rsidR="00A42AFB" w:rsidRPr="00701D05" w:rsidRDefault="00A42AFB" w:rsidP="00A42AFB">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1/2^</w:t>
                        </w:r>
                      </w:p>
                    </w:tc>
                    <w:tc>
                      <w:tcPr>
                        <w:tcW w:w="0" w:type="auto"/>
                        <w:shd w:val="clear" w:color="auto" w:fill="E0E0E0"/>
                        <w:vAlign w:val="center"/>
                        <w:hideMark/>
                      </w:tcPr>
                      <w:p w:rsidR="00A42AFB" w:rsidRPr="00701D05" w:rsidRDefault="00A42AFB" w:rsidP="00A42AFB">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3^</w:t>
                        </w:r>
                      </w:p>
                    </w:tc>
                    <w:tc>
                      <w:tcPr>
                        <w:tcW w:w="0" w:type="auto"/>
                        <w:shd w:val="clear" w:color="auto" w:fill="E0E0E0"/>
                        <w:vAlign w:val="center"/>
                        <w:hideMark/>
                      </w:tcPr>
                      <w:p w:rsidR="00A42AFB" w:rsidRPr="00701D05" w:rsidRDefault="00A42AFB" w:rsidP="00A42AFB">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4^</w:t>
                        </w:r>
                      </w:p>
                    </w:tc>
                  </w:tr>
                </w:tbl>
                <w:p w:rsidR="00A42AFB" w:rsidRPr="00701D05" w:rsidRDefault="00A42AFB" w:rsidP="00A42AFB">
                  <w:pPr>
                    <w:widowControl/>
                    <w:suppressAutoHyphens w:val="0"/>
                    <w:rPr>
                      <w:rFonts w:ascii="Times New Roman" w:eastAsia="Times New Roman" w:hAnsi="Times New Roman"/>
                      <w:kern w:val="0"/>
                      <w:sz w:val="21"/>
                      <w:szCs w:val="21"/>
                      <w:lang w:eastAsia="it-IT"/>
                    </w:rPr>
                  </w:pPr>
                </w:p>
              </w:tc>
              <w:tc>
                <w:tcPr>
                  <w:tcW w:w="994" w:type="dxa"/>
                  <w:gridSpan w:val="2"/>
                  <w:vAlign w:val="center"/>
                  <w:hideMark/>
                </w:tcPr>
                <w:p w:rsidR="00A42AFB" w:rsidRPr="00701D05" w:rsidRDefault="00A42AFB" w:rsidP="00A42AFB">
                  <w:pPr>
                    <w:widowControl/>
                    <w:suppressAutoHyphens w:val="0"/>
                    <w:rPr>
                      <w:rFonts w:ascii="Times New Roman" w:eastAsia="Times New Roman" w:hAnsi="Times New Roman"/>
                      <w:kern w:val="0"/>
                      <w:sz w:val="21"/>
                      <w:szCs w:val="21"/>
                      <w:lang w:eastAsia="it-IT"/>
                    </w:rPr>
                  </w:pPr>
                </w:p>
              </w:tc>
              <w:tc>
                <w:tcPr>
                  <w:tcW w:w="0" w:type="auto"/>
                  <w:gridSpan w:val="3"/>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31"/>
                  </w:tblGrid>
                  <w:tr w:rsidR="00A42AFB" w:rsidRPr="00701D05" w:rsidTr="00A42AF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01"/>
                        </w:tblGrid>
                        <w:tr w:rsidR="00A42AFB" w:rsidRPr="00701D05" w:rsidTr="00A42AF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405"/>
                              </w:tblGrid>
                              <w:tr w:rsidR="00A42AFB" w:rsidRPr="00701D05" w:rsidTr="00A42AFB">
                                <w:trPr>
                                  <w:tblCellSpacing w:w="30" w:type="dxa"/>
                                </w:trPr>
                                <w:tc>
                                  <w:tcPr>
                                    <w:tcW w:w="0" w:type="auto"/>
                                    <w:shd w:val="clear" w:color="auto" w:fill="C0D0C0"/>
                                    <w:noWrap/>
                                    <w:vAlign w:val="center"/>
                                    <w:hideMark/>
                                  </w:tcPr>
                                  <w:p w:rsidR="00A42AFB" w:rsidRPr="00701D05" w:rsidRDefault="00A42AFB" w:rsidP="00A42AFB">
                                    <w:pPr>
                                      <w:widowControl/>
                                      <w:suppressAutoHyphens w:val="0"/>
                                      <w:rPr>
                                        <w:rFonts w:ascii="Times New Roman" w:eastAsia="Times New Roman" w:hAnsi="Times New Roman"/>
                                        <w:kern w:val="0"/>
                                        <w:sz w:val="21"/>
                                        <w:szCs w:val="21"/>
                                        <w:lang w:eastAsia="it-IT"/>
                                      </w:rPr>
                                    </w:pPr>
                                  </w:p>
                                </w:tc>
                                <w:tc>
                                  <w:tcPr>
                                    <w:tcW w:w="0" w:type="auto"/>
                                    <w:noWrap/>
                                    <w:vAlign w:val="center"/>
                                    <w:hideMark/>
                                  </w:tcPr>
                                  <w:p w:rsidR="00A42AFB" w:rsidRPr="00701D05" w:rsidRDefault="00F75943" w:rsidP="00A42AFB">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d13</w:t>
                                    </w:r>
                                  </w:p>
                                </w:tc>
                              </w:tr>
                            </w:tbl>
                            <w:p w:rsidR="00A42AFB" w:rsidRPr="00701D05" w:rsidRDefault="00A42AFB" w:rsidP="00A42AFB">
                              <w:pPr>
                                <w:widowControl/>
                                <w:suppressAutoHyphens w:val="0"/>
                                <w:rPr>
                                  <w:rFonts w:ascii="Times New Roman" w:eastAsia="Times New Roman" w:hAnsi="Times New Roman"/>
                                  <w:kern w:val="0"/>
                                  <w:sz w:val="21"/>
                                  <w:szCs w:val="21"/>
                                  <w:lang w:eastAsia="it-IT"/>
                                </w:rPr>
                              </w:pPr>
                            </w:p>
                          </w:tc>
                        </w:tr>
                      </w:tbl>
                      <w:p w:rsidR="00A42AFB" w:rsidRPr="00701D05" w:rsidRDefault="00A42AFB" w:rsidP="00A42AFB">
                        <w:pPr>
                          <w:widowControl/>
                          <w:suppressAutoHyphens w:val="0"/>
                          <w:rPr>
                            <w:rFonts w:ascii="Times New Roman" w:eastAsia="Times New Roman" w:hAnsi="Times New Roman"/>
                            <w:kern w:val="0"/>
                            <w:sz w:val="21"/>
                            <w:szCs w:val="21"/>
                            <w:lang w:eastAsia="it-IT"/>
                          </w:rPr>
                        </w:pPr>
                      </w:p>
                    </w:tc>
                  </w:tr>
                </w:tbl>
                <w:p w:rsidR="00A42AFB" w:rsidRPr="00701D05" w:rsidRDefault="00A42AFB" w:rsidP="00A42AFB">
                  <w:pPr>
                    <w:widowControl/>
                    <w:suppressAutoHyphens w:val="0"/>
                    <w:rPr>
                      <w:rFonts w:ascii="Times New Roman" w:eastAsia="Times New Roman" w:hAnsi="Times New Roman"/>
                      <w:kern w:val="0"/>
                      <w:sz w:val="21"/>
                      <w:szCs w:val="21"/>
                      <w:lang w:eastAsia="it-IT"/>
                    </w:rPr>
                  </w:pPr>
                </w:p>
              </w:tc>
            </w:tr>
            <w:tr w:rsidR="00A42AFB" w:rsidRPr="00701D05" w:rsidTr="004C3536">
              <w:trPr>
                <w:trHeight w:val="533"/>
                <w:tblCellSpacing w:w="15" w:type="dxa"/>
              </w:trPr>
              <w:tc>
                <w:tcPr>
                  <w:tcW w:w="0" w:type="auto"/>
                  <w:gridSpan w:val="2"/>
                </w:tcPr>
                <w:p w:rsidR="00A42AFB" w:rsidRPr="00701D05" w:rsidRDefault="00A42AFB" w:rsidP="00A42AFB">
                  <w:pPr>
                    <w:widowControl/>
                    <w:suppressAutoHyphens w:val="0"/>
                    <w:spacing w:before="100" w:beforeAutospacing="1" w:after="100" w:afterAutospacing="1"/>
                    <w:rPr>
                      <w:rFonts w:ascii="Times New Roman" w:eastAsia="Times New Roman" w:hAnsi="Times New Roman"/>
                      <w:kern w:val="0"/>
                      <w:sz w:val="21"/>
                      <w:szCs w:val="21"/>
                      <w:lang w:eastAsia="it-IT"/>
                    </w:rPr>
                  </w:pPr>
                </w:p>
              </w:tc>
              <w:tc>
                <w:tcPr>
                  <w:tcW w:w="1156" w:type="dxa"/>
                  <w:gridSpan w:val="3"/>
                </w:tcPr>
                <w:p w:rsidR="00A42AFB" w:rsidRPr="00701D05" w:rsidRDefault="00A42AFB" w:rsidP="00A42AFB">
                  <w:pPr>
                    <w:widowControl/>
                    <w:suppressAutoHyphens w:val="0"/>
                    <w:rPr>
                      <w:rFonts w:ascii="Times New Roman" w:eastAsia="Times New Roman" w:hAnsi="Times New Roman"/>
                      <w:kern w:val="0"/>
                      <w:sz w:val="21"/>
                      <w:szCs w:val="21"/>
                      <w:lang w:eastAsia="it-IT"/>
                    </w:rPr>
                  </w:pPr>
                </w:p>
              </w:tc>
              <w:tc>
                <w:tcPr>
                  <w:tcW w:w="4153" w:type="dxa"/>
                  <w:gridSpan w:val="3"/>
                  <w:vAlign w:val="center"/>
                </w:tcPr>
                <w:p w:rsidR="00A42AFB" w:rsidRPr="00701D05" w:rsidRDefault="00A42AFB" w:rsidP="00A42AFB">
                  <w:pPr>
                    <w:widowControl/>
                    <w:suppressAutoHyphens w:val="0"/>
                    <w:rPr>
                      <w:rFonts w:ascii="Times New Roman" w:eastAsia="Times New Roman" w:hAnsi="Times New Roman"/>
                      <w:kern w:val="0"/>
                      <w:sz w:val="21"/>
                      <w:szCs w:val="21"/>
                      <w:lang w:eastAsia="it-IT"/>
                    </w:rPr>
                  </w:pPr>
                </w:p>
              </w:tc>
              <w:tc>
                <w:tcPr>
                  <w:tcW w:w="0" w:type="auto"/>
                  <w:hideMark/>
                </w:tcPr>
                <w:p w:rsidR="00A42AFB" w:rsidRPr="00701D05" w:rsidRDefault="00A42AFB" w:rsidP="00A42AFB">
                  <w:pPr>
                    <w:widowControl/>
                    <w:suppressAutoHyphens w:val="0"/>
                    <w:rPr>
                      <w:rFonts w:ascii="Times New Roman" w:eastAsia="Times New Roman" w:hAnsi="Times New Roman"/>
                      <w:kern w:val="0"/>
                      <w:sz w:val="21"/>
                      <w:szCs w:val="21"/>
                      <w:lang w:eastAsia="it-IT"/>
                    </w:rPr>
                  </w:pPr>
                </w:p>
              </w:tc>
            </w:tr>
            <w:tr w:rsidR="00A42AFB" w:rsidRPr="00701D05" w:rsidTr="004C3536">
              <w:trPr>
                <w:tblCellSpacing w:w="15" w:type="dxa"/>
              </w:trPr>
              <w:tc>
                <w:tcPr>
                  <w:tcW w:w="0" w:type="auto"/>
                  <w:gridSpan w:val="3"/>
                </w:tcPr>
                <w:p w:rsidR="00A42AFB" w:rsidRPr="00701D05" w:rsidRDefault="00A42AFB" w:rsidP="00A42AFB">
                  <w:pPr>
                    <w:widowControl/>
                    <w:suppressAutoHyphens w:val="0"/>
                    <w:spacing w:before="100" w:beforeAutospacing="1" w:after="100" w:afterAutospacing="1"/>
                    <w:rPr>
                      <w:rFonts w:ascii="Times New Roman" w:eastAsia="Times New Roman" w:hAnsi="Times New Roman"/>
                      <w:kern w:val="0"/>
                      <w:sz w:val="21"/>
                      <w:szCs w:val="21"/>
                      <w:lang w:eastAsia="it-IT"/>
                    </w:rPr>
                  </w:pPr>
                </w:p>
              </w:tc>
              <w:tc>
                <w:tcPr>
                  <w:tcW w:w="4634" w:type="dxa"/>
                  <w:gridSpan w:val="4"/>
                </w:tcPr>
                <w:p w:rsidR="00A42AFB" w:rsidRPr="00701D05" w:rsidRDefault="00A42AFB" w:rsidP="00A42AFB">
                  <w:pPr>
                    <w:widowControl/>
                    <w:suppressAutoHyphens w:val="0"/>
                    <w:rPr>
                      <w:rFonts w:ascii="Times New Roman" w:eastAsia="Times New Roman" w:hAnsi="Times New Roman"/>
                      <w:kern w:val="0"/>
                      <w:sz w:val="21"/>
                      <w:szCs w:val="21"/>
                      <w:lang w:eastAsia="it-IT"/>
                    </w:rPr>
                  </w:pPr>
                </w:p>
              </w:tc>
              <w:tc>
                <w:tcPr>
                  <w:tcW w:w="97" w:type="dxa"/>
                  <w:vAlign w:val="center"/>
                </w:tcPr>
                <w:p w:rsidR="00A42AFB" w:rsidRPr="00701D05" w:rsidRDefault="00A42AFB" w:rsidP="00A42AFB">
                  <w:pPr>
                    <w:widowControl/>
                    <w:suppressAutoHyphens w:val="0"/>
                    <w:rPr>
                      <w:rFonts w:ascii="Times New Roman" w:eastAsia="Times New Roman" w:hAnsi="Times New Roman"/>
                      <w:kern w:val="0"/>
                      <w:sz w:val="21"/>
                      <w:szCs w:val="21"/>
                      <w:lang w:eastAsia="it-IT"/>
                    </w:rPr>
                  </w:pPr>
                </w:p>
              </w:tc>
              <w:tc>
                <w:tcPr>
                  <w:tcW w:w="0" w:type="auto"/>
                </w:tcPr>
                <w:p w:rsidR="00A42AFB" w:rsidRPr="00701D05" w:rsidRDefault="00A42AFB" w:rsidP="00A42AFB">
                  <w:pPr>
                    <w:widowControl/>
                    <w:suppressAutoHyphens w:val="0"/>
                    <w:rPr>
                      <w:rFonts w:ascii="Times New Roman" w:eastAsia="Times New Roman" w:hAnsi="Times New Roman"/>
                      <w:kern w:val="0"/>
                      <w:sz w:val="21"/>
                      <w:szCs w:val="21"/>
                      <w:lang w:eastAsia="it-IT"/>
                    </w:rPr>
                  </w:pPr>
                </w:p>
              </w:tc>
            </w:tr>
          </w:tbl>
          <w:p w:rsidR="004E1729" w:rsidRPr="00701D05" w:rsidRDefault="004E1729" w:rsidP="0059321A">
            <w:pPr>
              <w:widowControl/>
              <w:suppressAutoHyphens w:val="0"/>
              <w:spacing w:before="100" w:beforeAutospacing="1" w:after="100" w:afterAutospacing="1"/>
              <w:rPr>
                <w:rFonts w:ascii="Times New Roman" w:eastAsia="Times New Roman" w:hAnsi="Times New Roman"/>
                <w:kern w:val="0"/>
                <w:sz w:val="21"/>
                <w:szCs w:val="21"/>
                <w:lang w:eastAsia="it-IT"/>
              </w:rPr>
            </w:pPr>
          </w:p>
        </w:tc>
        <w:tc>
          <w:tcPr>
            <w:tcW w:w="1460" w:type="dxa"/>
            <w:gridSpan w:val="2"/>
            <w:hideMark/>
          </w:tcPr>
          <w:tbl>
            <w:tblPr>
              <w:tblW w:w="0" w:type="auto"/>
              <w:jc w:val="right"/>
              <w:tblCellSpacing w:w="15" w:type="dxa"/>
              <w:tblCellMar>
                <w:left w:w="0" w:type="dxa"/>
                <w:right w:w="0" w:type="dxa"/>
              </w:tblCellMar>
              <w:tblLook w:val="04A0" w:firstRow="1" w:lastRow="0" w:firstColumn="1" w:lastColumn="0" w:noHBand="0" w:noVBand="1"/>
            </w:tblPr>
            <w:tblGrid>
              <w:gridCol w:w="492"/>
              <w:gridCol w:w="420"/>
              <w:gridCol w:w="435"/>
            </w:tblGrid>
            <w:tr w:rsidR="004E1729" w:rsidRPr="00701D05" w:rsidTr="0059321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4E1729" w:rsidRPr="00701D05" w:rsidTr="0059321A">
                    <w:trPr>
                      <w:tblCellSpacing w:w="0" w:type="dxa"/>
                      <w:jc w:val="center"/>
                    </w:trPr>
                    <w:tc>
                      <w:tcPr>
                        <w:tcW w:w="0" w:type="auto"/>
                        <w:vAlign w:val="bottom"/>
                        <w:hideMark/>
                      </w:tcPr>
                      <w:p w:rsidR="004E1729" w:rsidRPr="00701D05" w:rsidRDefault="004E1729" w:rsidP="0059321A">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lastRenderedPageBreak/>
                          <w:t>48%</w:t>
                        </w:r>
                      </w:p>
                    </w:tc>
                  </w:tr>
                  <w:tr w:rsidR="004E1729" w:rsidRPr="00701D05" w:rsidTr="0059321A">
                    <w:trPr>
                      <w:trHeight w:val="720"/>
                      <w:tblCellSpacing w:w="0" w:type="dxa"/>
                      <w:jc w:val="center"/>
                    </w:trPr>
                    <w:tc>
                      <w:tcPr>
                        <w:tcW w:w="0" w:type="auto"/>
                        <w:shd w:val="clear" w:color="auto" w:fill="C0D0C0"/>
                        <w:vAlign w:val="bottom"/>
                        <w:hideMark/>
                      </w:tcPr>
                      <w:p w:rsidR="004E1729" w:rsidRPr="00701D05" w:rsidRDefault="004E1729" w:rsidP="0059321A">
                        <w:pPr>
                          <w:widowControl/>
                          <w:suppressAutoHyphens w:val="0"/>
                          <w:jc w:val="center"/>
                          <w:rPr>
                            <w:rFonts w:ascii="Times New Roman" w:eastAsia="Times New Roman" w:hAnsi="Times New Roman"/>
                            <w:kern w:val="0"/>
                            <w:sz w:val="21"/>
                            <w:szCs w:val="21"/>
                            <w:lang w:eastAsia="it-IT"/>
                          </w:rPr>
                        </w:pPr>
                      </w:p>
                    </w:tc>
                  </w:tr>
                </w:tbl>
                <w:p w:rsidR="004E1729" w:rsidRPr="00701D05" w:rsidRDefault="004E1729" w:rsidP="0059321A">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4E1729" w:rsidRPr="00701D05" w:rsidTr="0059321A">
                    <w:trPr>
                      <w:tblCellSpacing w:w="0" w:type="dxa"/>
                      <w:jc w:val="center"/>
                    </w:trPr>
                    <w:tc>
                      <w:tcPr>
                        <w:tcW w:w="0" w:type="auto"/>
                        <w:vAlign w:val="bottom"/>
                        <w:hideMark/>
                      </w:tcPr>
                      <w:p w:rsidR="004E1729" w:rsidRPr="00701D05" w:rsidRDefault="004E1729" w:rsidP="0059321A">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36%</w:t>
                        </w:r>
                      </w:p>
                    </w:tc>
                  </w:tr>
                  <w:tr w:rsidR="004E1729" w:rsidRPr="00701D05" w:rsidTr="0059321A">
                    <w:trPr>
                      <w:trHeight w:val="540"/>
                      <w:tblCellSpacing w:w="0" w:type="dxa"/>
                      <w:jc w:val="center"/>
                    </w:trPr>
                    <w:tc>
                      <w:tcPr>
                        <w:tcW w:w="0" w:type="auto"/>
                        <w:shd w:val="clear" w:color="auto" w:fill="C0D0C0"/>
                        <w:vAlign w:val="bottom"/>
                        <w:hideMark/>
                      </w:tcPr>
                      <w:p w:rsidR="004E1729" w:rsidRPr="00701D05" w:rsidRDefault="004E1729" w:rsidP="0059321A">
                        <w:pPr>
                          <w:widowControl/>
                          <w:suppressAutoHyphens w:val="0"/>
                          <w:jc w:val="center"/>
                          <w:rPr>
                            <w:rFonts w:ascii="Times New Roman" w:eastAsia="Times New Roman" w:hAnsi="Times New Roman"/>
                            <w:kern w:val="0"/>
                            <w:sz w:val="21"/>
                            <w:szCs w:val="21"/>
                            <w:lang w:eastAsia="it-IT"/>
                          </w:rPr>
                        </w:pPr>
                      </w:p>
                    </w:tc>
                  </w:tr>
                </w:tbl>
                <w:p w:rsidR="004E1729" w:rsidRPr="00701D05" w:rsidRDefault="004E1729" w:rsidP="0059321A">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4E1729" w:rsidRPr="00701D05" w:rsidTr="0059321A">
                    <w:trPr>
                      <w:tblCellSpacing w:w="0" w:type="dxa"/>
                      <w:jc w:val="center"/>
                    </w:trPr>
                    <w:tc>
                      <w:tcPr>
                        <w:tcW w:w="0" w:type="auto"/>
                        <w:vAlign w:val="bottom"/>
                        <w:hideMark/>
                      </w:tcPr>
                      <w:p w:rsidR="004E1729" w:rsidRPr="00701D05" w:rsidRDefault="004E1729" w:rsidP="0059321A">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16%</w:t>
                        </w:r>
                      </w:p>
                    </w:tc>
                  </w:tr>
                  <w:tr w:rsidR="004E1729" w:rsidRPr="00701D05" w:rsidTr="0059321A">
                    <w:trPr>
                      <w:trHeight w:val="240"/>
                      <w:tblCellSpacing w:w="0" w:type="dxa"/>
                      <w:jc w:val="center"/>
                    </w:trPr>
                    <w:tc>
                      <w:tcPr>
                        <w:tcW w:w="0" w:type="auto"/>
                        <w:shd w:val="clear" w:color="auto" w:fill="C0D0C0"/>
                        <w:vAlign w:val="bottom"/>
                        <w:hideMark/>
                      </w:tcPr>
                      <w:p w:rsidR="004E1729" w:rsidRPr="00701D05" w:rsidRDefault="004E1729" w:rsidP="0059321A">
                        <w:pPr>
                          <w:widowControl/>
                          <w:suppressAutoHyphens w:val="0"/>
                          <w:jc w:val="center"/>
                          <w:rPr>
                            <w:rFonts w:ascii="Times New Roman" w:eastAsia="Times New Roman" w:hAnsi="Times New Roman"/>
                            <w:kern w:val="0"/>
                            <w:sz w:val="21"/>
                            <w:szCs w:val="21"/>
                            <w:lang w:eastAsia="it-IT"/>
                          </w:rPr>
                        </w:pPr>
                      </w:p>
                    </w:tc>
                  </w:tr>
                </w:tbl>
                <w:p w:rsidR="004E1729" w:rsidRPr="00701D05" w:rsidRDefault="004E1729" w:rsidP="0059321A">
                  <w:pPr>
                    <w:widowControl/>
                    <w:suppressAutoHyphens w:val="0"/>
                    <w:jc w:val="center"/>
                    <w:rPr>
                      <w:rFonts w:ascii="Times New Roman" w:eastAsia="Times New Roman" w:hAnsi="Times New Roman"/>
                      <w:kern w:val="0"/>
                      <w:sz w:val="21"/>
                      <w:szCs w:val="21"/>
                      <w:lang w:eastAsia="it-IT"/>
                    </w:rPr>
                  </w:pPr>
                </w:p>
              </w:tc>
            </w:tr>
            <w:tr w:rsidR="004E1729" w:rsidRPr="00701D05" w:rsidTr="0059321A">
              <w:trPr>
                <w:tblCellSpacing w:w="15" w:type="dxa"/>
                <w:jc w:val="right"/>
              </w:trPr>
              <w:tc>
                <w:tcPr>
                  <w:tcW w:w="0" w:type="auto"/>
                  <w:shd w:val="clear" w:color="auto" w:fill="E0E0E0"/>
                  <w:vAlign w:val="center"/>
                  <w:hideMark/>
                </w:tcPr>
                <w:p w:rsidR="004E1729" w:rsidRPr="00701D05" w:rsidRDefault="004E1729" w:rsidP="0059321A">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12</w:t>
                  </w:r>
                </w:p>
              </w:tc>
              <w:tc>
                <w:tcPr>
                  <w:tcW w:w="0" w:type="auto"/>
                  <w:shd w:val="clear" w:color="auto" w:fill="E0E0E0"/>
                  <w:vAlign w:val="center"/>
                  <w:hideMark/>
                </w:tcPr>
                <w:p w:rsidR="004E1729" w:rsidRPr="00701D05" w:rsidRDefault="004E1729" w:rsidP="0059321A">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9</w:t>
                  </w:r>
                </w:p>
              </w:tc>
              <w:tc>
                <w:tcPr>
                  <w:tcW w:w="0" w:type="auto"/>
                  <w:shd w:val="clear" w:color="auto" w:fill="E0E0E0"/>
                  <w:vAlign w:val="center"/>
                  <w:hideMark/>
                </w:tcPr>
                <w:p w:rsidR="004E1729" w:rsidRPr="00701D05" w:rsidRDefault="004E1729" w:rsidP="0059321A">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4</w:t>
                  </w:r>
                </w:p>
              </w:tc>
            </w:tr>
            <w:tr w:rsidR="004E1729" w:rsidRPr="00701D05" w:rsidTr="0059321A">
              <w:trPr>
                <w:tblCellSpacing w:w="15" w:type="dxa"/>
                <w:jc w:val="right"/>
              </w:trPr>
              <w:tc>
                <w:tcPr>
                  <w:tcW w:w="0" w:type="auto"/>
                  <w:shd w:val="clear" w:color="auto" w:fill="E0E0E0"/>
                  <w:vAlign w:val="center"/>
                  <w:hideMark/>
                </w:tcPr>
                <w:p w:rsidR="004E1729" w:rsidRPr="00701D05" w:rsidRDefault="004E1729" w:rsidP="0059321A">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Non fumo</w:t>
                  </w:r>
                </w:p>
              </w:tc>
              <w:tc>
                <w:tcPr>
                  <w:tcW w:w="0" w:type="auto"/>
                  <w:shd w:val="clear" w:color="auto" w:fill="E0E0E0"/>
                  <w:vAlign w:val="center"/>
                  <w:hideMark/>
                </w:tcPr>
                <w:p w:rsidR="004E1729" w:rsidRPr="00701D05" w:rsidRDefault="004E1729" w:rsidP="0059321A">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dai 12 ai 15</w:t>
                  </w:r>
                </w:p>
              </w:tc>
              <w:tc>
                <w:tcPr>
                  <w:tcW w:w="0" w:type="auto"/>
                  <w:shd w:val="clear" w:color="auto" w:fill="E0E0E0"/>
                  <w:vAlign w:val="center"/>
                  <w:hideMark/>
                </w:tcPr>
                <w:p w:rsidR="004E1729" w:rsidRPr="00701D05" w:rsidRDefault="004E1729" w:rsidP="0059321A">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dai 16 ai 18</w:t>
                  </w:r>
                </w:p>
              </w:tc>
            </w:tr>
          </w:tbl>
          <w:p w:rsidR="004E1729" w:rsidRPr="00701D05" w:rsidRDefault="004E1729" w:rsidP="0059321A">
            <w:pPr>
              <w:widowControl/>
              <w:suppressAutoHyphens w:val="0"/>
              <w:rPr>
                <w:rFonts w:ascii="Times New Roman" w:eastAsia="Times New Roman" w:hAnsi="Times New Roman"/>
                <w:kern w:val="0"/>
                <w:sz w:val="21"/>
                <w:szCs w:val="21"/>
                <w:lang w:eastAsia="it-IT"/>
              </w:rPr>
            </w:pPr>
          </w:p>
        </w:tc>
      </w:tr>
    </w:tbl>
    <w:p w:rsidR="00D71B2D" w:rsidRPr="00701D05" w:rsidRDefault="00777AB8" w:rsidP="00777AB8">
      <w:pPr>
        <w:widowControl/>
        <w:spacing w:line="360" w:lineRule="auto"/>
        <w:jc w:val="both"/>
        <w:rPr>
          <w:rFonts w:ascii="Times New Roman" w:eastAsia="Times New Roman" w:hAnsi="Times New Roman"/>
          <w:i/>
          <w:kern w:val="0"/>
          <w:lang w:eastAsia="it-IT"/>
        </w:rPr>
      </w:pPr>
      <w:r w:rsidRPr="00701D05">
        <w:rPr>
          <w:rFonts w:ascii="Times New Roman" w:eastAsia="Times New Roman" w:hAnsi="Times New Roman"/>
          <w:i/>
          <w:kern w:val="0"/>
          <w:lang w:eastAsia="it-IT"/>
        </w:rPr>
        <w:lastRenderedPageBreak/>
        <w:t xml:space="preserve"> </w:t>
      </w:r>
    </w:p>
    <w:p w:rsidR="00D71B2D" w:rsidRPr="00701D05" w:rsidRDefault="00D71B2D" w:rsidP="00777AB8">
      <w:pPr>
        <w:widowControl/>
        <w:spacing w:line="360" w:lineRule="auto"/>
        <w:jc w:val="both"/>
        <w:rPr>
          <w:rFonts w:ascii="Times New Roman" w:eastAsia="Times New Roman" w:hAnsi="Times New Roman"/>
          <w:kern w:val="0"/>
          <w:lang w:eastAsia="it-IT"/>
        </w:rPr>
      </w:pPr>
    </w:p>
    <w:p w:rsidR="00777AB8" w:rsidRPr="00701D05" w:rsidRDefault="00777AB8" w:rsidP="00777AB8">
      <w:pPr>
        <w:widowControl/>
        <w:suppressAutoHyphens w:val="0"/>
        <w:spacing w:before="100" w:beforeAutospacing="1" w:after="100" w:afterAutospacing="1"/>
        <w:rPr>
          <w:rFonts w:ascii="Times New Roman" w:eastAsia="Times New Roman" w:hAnsi="Times New Roman"/>
          <w:color w:val="000000"/>
          <w:kern w:val="0"/>
          <w:lang w:eastAsia="it-IT"/>
        </w:rPr>
      </w:pPr>
      <w:r w:rsidRPr="00701D05">
        <w:rPr>
          <w:rFonts w:ascii="Times New Roman" w:eastAsia="Times New Roman" w:hAnsi="Times New Roman"/>
          <w:color w:val="000000"/>
          <w:kern w:val="0"/>
          <w:lang w:eastAsia="it-IT"/>
        </w:rPr>
        <w:t xml:space="preserve">L’analisi </w:t>
      </w:r>
      <w:proofErr w:type="spellStart"/>
      <w:r w:rsidRPr="00701D05">
        <w:rPr>
          <w:rFonts w:ascii="Times New Roman" w:eastAsia="Times New Roman" w:hAnsi="Times New Roman"/>
          <w:b/>
          <w:color w:val="000000"/>
          <w:kern w:val="0"/>
          <w:lang w:eastAsia="it-IT"/>
        </w:rPr>
        <w:t>bivariata</w:t>
      </w:r>
      <w:proofErr w:type="spellEnd"/>
      <w:r w:rsidRPr="00701D05">
        <w:rPr>
          <w:rFonts w:ascii="Times New Roman" w:eastAsia="Times New Roman" w:hAnsi="Times New Roman"/>
          <w:color w:val="000000"/>
          <w:kern w:val="0"/>
          <w:lang w:eastAsia="it-IT"/>
        </w:rPr>
        <w:t xml:space="preserve"> implica la distribuzione delle modalità di una variabile in corrispondenza delle modalità dell’altra variabile e si illustra utilizzando la </w:t>
      </w:r>
      <w:r w:rsidRPr="00701D05">
        <w:rPr>
          <w:rFonts w:ascii="Times New Roman" w:eastAsia="Times New Roman" w:hAnsi="Times New Roman"/>
          <w:i/>
          <w:color w:val="000000"/>
          <w:kern w:val="0"/>
          <w:lang w:eastAsia="it-IT"/>
        </w:rPr>
        <w:t>tabella a doppia entrata</w:t>
      </w:r>
      <w:r w:rsidRPr="00701D05">
        <w:rPr>
          <w:rFonts w:ascii="Times New Roman" w:eastAsia="Times New Roman" w:hAnsi="Times New Roman"/>
          <w:color w:val="000000"/>
          <w:kern w:val="0"/>
          <w:lang w:eastAsia="it-IT"/>
        </w:rPr>
        <w:t>.</w:t>
      </w:r>
    </w:p>
    <w:p w:rsidR="00777AB8" w:rsidRPr="00701D05" w:rsidRDefault="00777AB8" w:rsidP="00777AB8">
      <w:pPr>
        <w:widowControl/>
        <w:suppressAutoHyphens w:val="0"/>
        <w:spacing w:before="100" w:beforeAutospacing="1" w:after="100" w:afterAutospacing="1"/>
        <w:rPr>
          <w:rFonts w:ascii="Times New Roman" w:eastAsia="Times New Roman" w:hAnsi="Times New Roman"/>
          <w:color w:val="000000"/>
          <w:kern w:val="0"/>
          <w:lang w:eastAsia="it-IT"/>
        </w:rPr>
      </w:pPr>
      <w:r w:rsidRPr="00701D05">
        <w:rPr>
          <w:rFonts w:ascii="Times New Roman" w:eastAsia="Times New Roman" w:hAnsi="Times New Roman"/>
          <w:color w:val="000000"/>
          <w:kern w:val="0"/>
          <w:lang w:eastAsia="it-IT"/>
        </w:rPr>
        <w:t>Inoltre i dati del campione ci danno, per ogni cella:</w:t>
      </w:r>
    </w:p>
    <w:p w:rsidR="00777AB8" w:rsidRPr="00701D05" w:rsidRDefault="00777AB8" w:rsidP="00777AB8">
      <w:pPr>
        <w:widowControl/>
        <w:numPr>
          <w:ilvl w:val="0"/>
          <w:numId w:val="19"/>
        </w:numPr>
        <w:suppressAutoHyphens w:val="0"/>
        <w:spacing w:before="100" w:beforeAutospacing="1" w:after="100" w:afterAutospacing="1"/>
        <w:rPr>
          <w:rFonts w:ascii="Times New Roman" w:eastAsia="Times New Roman" w:hAnsi="Times New Roman"/>
          <w:color w:val="000000"/>
          <w:kern w:val="0"/>
          <w:lang w:eastAsia="it-IT"/>
        </w:rPr>
      </w:pPr>
      <w:r w:rsidRPr="00701D05">
        <w:rPr>
          <w:rFonts w:ascii="Times New Roman" w:eastAsia="Times New Roman" w:hAnsi="Times New Roman"/>
          <w:color w:val="000000"/>
          <w:kern w:val="0"/>
          <w:lang w:eastAsia="it-IT"/>
        </w:rPr>
        <w:t xml:space="preserve">La </w:t>
      </w:r>
      <w:r w:rsidRPr="00701D05">
        <w:rPr>
          <w:rFonts w:ascii="Times New Roman" w:eastAsia="Times New Roman" w:hAnsi="Times New Roman"/>
          <w:b/>
          <w:color w:val="000000"/>
          <w:kern w:val="0"/>
          <w:lang w:eastAsia="it-IT"/>
        </w:rPr>
        <w:t>frequenza osservata O</w:t>
      </w:r>
      <w:r w:rsidRPr="00701D05">
        <w:rPr>
          <w:rFonts w:ascii="Times New Roman" w:eastAsia="Times New Roman" w:hAnsi="Times New Roman"/>
          <w:b/>
          <w:color w:val="000000"/>
          <w:kern w:val="0"/>
          <w:vertAlign w:val="subscript"/>
          <w:lang w:eastAsia="it-IT"/>
        </w:rPr>
        <w:t>i,</w:t>
      </w:r>
      <w:r w:rsidRPr="00701D05">
        <w:rPr>
          <w:rFonts w:ascii="Times New Roman" w:eastAsia="Times New Roman" w:hAnsi="Times New Roman"/>
          <w:color w:val="000000"/>
          <w:kern w:val="0"/>
          <w:lang w:eastAsia="it-IT"/>
        </w:rPr>
        <w:t xml:space="preserve"> ossia il numero di casi che hanno quei dati valori sulle variabili considerate. </w:t>
      </w:r>
    </w:p>
    <w:p w:rsidR="00777AB8" w:rsidRPr="00701D05" w:rsidRDefault="00777AB8" w:rsidP="00777AB8">
      <w:pPr>
        <w:widowControl/>
        <w:numPr>
          <w:ilvl w:val="0"/>
          <w:numId w:val="19"/>
        </w:numPr>
        <w:suppressAutoHyphens w:val="0"/>
        <w:spacing w:before="100" w:beforeAutospacing="1" w:after="100" w:afterAutospacing="1"/>
        <w:rPr>
          <w:rFonts w:ascii="Times New Roman" w:eastAsia="Times New Roman" w:hAnsi="Times New Roman"/>
          <w:color w:val="000000"/>
          <w:kern w:val="0"/>
          <w:lang w:eastAsia="it-IT"/>
        </w:rPr>
      </w:pPr>
      <w:r w:rsidRPr="00701D05">
        <w:rPr>
          <w:rFonts w:ascii="Times New Roman" w:eastAsia="Times New Roman" w:hAnsi="Times New Roman"/>
          <w:color w:val="000000"/>
          <w:kern w:val="0"/>
          <w:lang w:eastAsia="it-IT"/>
        </w:rPr>
        <w:t xml:space="preserve">La </w:t>
      </w:r>
      <w:r w:rsidRPr="00701D05">
        <w:rPr>
          <w:rFonts w:ascii="Times New Roman" w:eastAsia="Times New Roman" w:hAnsi="Times New Roman"/>
          <w:b/>
          <w:color w:val="000000"/>
          <w:kern w:val="0"/>
          <w:lang w:eastAsia="it-IT"/>
        </w:rPr>
        <w:t>frequenza attesa A</w:t>
      </w:r>
      <w:r w:rsidRPr="00701D05">
        <w:rPr>
          <w:rFonts w:ascii="Times New Roman" w:eastAsia="Times New Roman" w:hAnsi="Times New Roman"/>
          <w:b/>
          <w:color w:val="000000"/>
          <w:kern w:val="0"/>
          <w:vertAlign w:val="subscript"/>
          <w:lang w:eastAsia="it-IT"/>
        </w:rPr>
        <w:t>i</w:t>
      </w:r>
      <w:r w:rsidRPr="00701D05">
        <w:rPr>
          <w:rFonts w:ascii="Times New Roman" w:eastAsia="Times New Roman" w:hAnsi="Times New Roman"/>
          <w:color w:val="000000"/>
          <w:kern w:val="0"/>
          <w:lang w:eastAsia="it-IT"/>
        </w:rPr>
        <w:t xml:space="preserve">, ossia la frequenza che avremmo osservato nella cella se non vi fosse relazione tra le due variabili. In caso contrario potrebbero essere presenti 'addensamenti' di casi in alcune celle della tabella, dovuti ad 'attrazione' tra determinate modalità delle due variabili. La frequenza attesa deriva da una semplice proporzione: se non </w:t>
      </w:r>
      <w:r w:rsidRPr="00701D05">
        <w:rPr>
          <w:rFonts w:ascii="Times New Roman" w:eastAsia="Times New Roman" w:hAnsi="Times New Roman"/>
          <w:color w:val="000000"/>
          <w:kern w:val="0"/>
          <w:lang w:eastAsia="it-IT"/>
        </w:rPr>
        <w:lastRenderedPageBreak/>
        <w:t xml:space="preserve">vi è attrazione tra le modalità delle due variabili, il numero di casi in una cella dovrebbe avere la stessa proporzione rispetto al suo marginale di riga che ha il suo marginale di colonna rispetto al totale dei casi, ossia </w:t>
      </w:r>
      <w:r w:rsidRPr="00701D05">
        <w:rPr>
          <w:rFonts w:ascii="Times New Roman" w:eastAsia="Times New Roman" w:hAnsi="Times New Roman"/>
          <w:color w:val="000000"/>
          <w:kern w:val="0"/>
          <w:lang w:eastAsia="it-IT"/>
        </w:rPr>
        <w:br/>
        <w:t>A</w:t>
      </w:r>
      <w:r w:rsidRPr="00701D05">
        <w:rPr>
          <w:rFonts w:ascii="Times New Roman" w:eastAsia="Times New Roman" w:hAnsi="Times New Roman"/>
          <w:color w:val="000000"/>
          <w:kern w:val="0"/>
          <w:vertAlign w:val="subscript"/>
          <w:lang w:eastAsia="it-IT"/>
        </w:rPr>
        <w:t>i</w:t>
      </w:r>
      <w:r w:rsidRPr="00701D05">
        <w:rPr>
          <w:rFonts w:ascii="Times New Roman" w:eastAsia="Times New Roman" w:hAnsi="Times New Roman"/>
          <w:color w:val="000000"/>
          <w:kern w:val="0"/>
          <w:lang w:eastAsia="it-IT"/>
        </w:rPr>
        <w:t xml:space="preserve"> : marginale di riga = marginale di colonna : totale dei casi</w:t>
      </w:r>
      <w:r w:rsidRPr="00701D05">
        <w:rPr>
          <w:rFonts w:ascii="Times New Roman" w:eastAsia="Times New Roman" w:hAnsi="Times New Roman"/>
          <w:color w:val="000000"/>
          <w:kern w:val="0"/>
          <w:lang w:eastAsia="it-IT"/>
        </w:rPr>
        <w:br/>
        <w:t xml:space="preserve">da cui deriva che </w:t>
      </w:r>
      <w:r w:rsidRPr="00701D05">
        <w:rPr>
          <w:rFonts w:ascii="Times New Roman" w:eastAsia="Times New Roman" w:hAnsi="Times New Roman"/>
          <w:color w:val="000000"/>
          <w:kern w:val="0"/>
          <w:lang w:eastAsia="it-IT"/>
        </w:rPr>
        <w:br/>
        <w:t>A</w:t>
      </w:r>
      <w:r w:rsidRPr="00701D05">
        <w:rPr>
          <w:rFonts w:ascii="Times New Roman" w:eastAsia="Times New Roman" w:hAnsi="Times New Roman"/>
          <w:color w:val="000000"/>
          <w:kern w:val="0"/>
          <w:vertAlign w:val="subscript"/>
          <w:lang w:eastAsia="it-IT"/>
        </w:rPr>
        <w:t>i</w:t>
      </w:r>
      <w:r w:rsidRPr="00701D05">
        <w:rPr>
          <w:rFonts w:ascii="Times New Roman" w:eastAsia="Times New Roman" w:hAnsi="Times New Roman"/>
          <w:color w:val="000000"/>
          <w:kern w:val="0"/>
          <w:lang w:eastAsia="it-IT"/>
        </w:rPr>
        <w:t>=(marginale di riga * marginale di colonna)/numero di casi</w:t>
      </w:r>
      <w:r w:rsidRPr="00701D05">
        <w:rPr>
          <w:rFonts w:ascii="Times New Roman" w:eastAsia="Times New Roman" w:hAnsi="Times New Roman"/>
          <w:color w:val="000000"/>
          <w:kern w:val="0"/>
          <w:lang w:eastAsia="it-IT"/>
        </w:rPr>
        <w:br/>
        <w:t>Ovviamente quanto più le frequenze osservate si discostano dalle frequenze attese tanto più è probabile che vi sia attrazione tra le singole modalità delle due variabili e quindi vi sia una relazione tra le variabili stesse.</w:t>
      </w:r>
    </w:p>
    <w:p w:rsidR="00777AB8" w:rsidRPr="00701D05" w:rsidRDefault="00777AB8" w:rsidP="00777AB8">
      <w:pPr>
        <w:widowControl/>
        <w:suppressAutoHyphens w:val="0"/>
        <w:spacing w:before="100" w:beforeAutospacing="1" w:after="100" w:afterAutospacing="1"/>
        <w:rPr>
          <w:rFonts w:ascii="Times New Roman" w:eastAsia="Times New Roman" w:hAnsi="Times New Roman"/>
          <w:b/>
          <w:kern w:val="0"/>
          <w:sz w:val="32"/>
          <w:szCs w:val="32"/>
          <w:lang w:eastAsia="it-IT"/>
        </w:rPr>
      </w:pPr>
    </w:p>
    <w:tbl>
      <w:tblPr>
        <w:tblW w:w="10062" w:type="dxa"/>
        <w:tblCellSpacing w:w="15" w:type="dxa"/>
        <w:tblCellMar>
          <w:top w:w="15" w:type="dxa"/>
          <w:left w:w="15" w:type="dxa"/>
          <w:bottom w:w="15" w:type="dxa"/>
          <w:right w:w="15" w:type="dxa"/>
        </w:tblCellMar>
        <w:tblLook w:val="04A0" w:firstRow="1" w:lastRow="0" w:firstColumn="1" w:lastColumn="0" w:noHBand="0" w:noVBand="1"/>
      </w:tblPr>
      <w:tblGrid>
        <w:gridCol w:w="4170"/>
        <w:gridCol w:w="30"/>
        <w:gridCol w:w="4906"/>
        <w:gridCol w:w="159"/>
        <w:gridCol w:w="30"/>
        <w:gridCol w:w="1383"/>
        <w:gridCol w:w="48"/>
        <w:gridCol w:w="63"/>
      </w:tblGrid>
      <w:tr w:rsidR="00777AB8" w:rsidRPr="00701D05" w:rsidTr="00777AB8">
        <w:trPr>
          <w:gridAfter w:val="1"/>
          <w:tblCellSpacing w:w="15" w:type="dxa"/>
        </w:trPr>
        <w:tc>
          <w:tcPr>
            <w:tcW w:w="0" w:type="auto"/>
            <w:gridSpan w:val="2"/>
            <w:hideMark/>
          </w:tcPr>
          <w:p w:rsidR="00777AB8" w:rsidRPr="00701D05" w:rsidRDefault="00777AB8" w:rsidP="00777AB8">
            <w:pPr>
              <w:widowControl/>
              <w:suppressAutoHyphens w:val="0"/>
              <w:spacing w:before="100" w:beforeAutospacing="1" w:after="100" w:afterAutospacing="1"/>
              <w:rPr>
                <w:rFonts w:ascii="Times New Roman" w:eastAsia="Times New Roman" w:hAnsi="Times New Roman"/>
                <w:kern w:val="0"/>
                <w:sz w:val="21"/>
                <w:szCs w:val="21"/>
                <w:lang w:eastAsia="it-IT"/>
              </w:rPr>
            </w:pPr>
            <w:r w:rsidRPr="00701D05">
              <w:rPr>
                <w:rFonts w:ascii="Times New Roman" w:eastAsia="Times New Roman" w:hAnsi="Times New Roman"/>
                <w:b/>
                <w:bCs/>
                <w:kern w:val="0"/>
                <w:sz w:val="21"/>
                <w:szCs w:val="21"/>
                <w:lang w:eastAsia="it-IT"/>
              </w:rPr>
              <w:t>Tabella a doppia entrata:</w:t>
            </w:r>
            <w:r w:rsidRPr="00701D05">
              <w:rPr>
                <w:rFonts w:ascii="Times New Roman" w:eastAsia="Times New Roman" w:hAnsi="Times New Roman"/>
                <w:b/>
                <w:bCs/>
                <w:kern w:val="0"/>
                <w:sz w:val="21"/>
                <w:szCs w:val="21"/>
                <w:lang w:eastAsia="it-IT"/>
              </w:rPr>
              <w:br/>
              <w:t>d1 x d2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55"/>
              <w:gridCol w:w="1031"/>
              <w:gridCol w:w="689"/>
              <w:gridCol w:w="689"/>
              <w:gridCol w:w="845"/>
            </w:tblGrid>
            <w:tr w:rsidR="005F4021" w:rsidRPr="00701D05" w:rsidTr="00777AB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d2-&gt;</w:t>
                  </w:r>
                  <w:r w:rsidRPr="00701D05">
                    <w:rPr>
                      <w:rFonts w:ascii="Times New Roman" w:eastAsia="Times New Roman" w:hAnsi="Times New Roman"/>
                      <w:kern w:val="0"/>
                      <w:sz w:val="21"/>
                      <w:szCs w:val="21"/>
                      <w:lang w:eastAsia="it-IT"/>
                    </w:rPr>
                    <w:br/>
                    <w:t>d1</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E66E5F" w:rsidP="00777AB8">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b/>
                      <w:bCs/>
                      <w:kern w:val="0"/>
                      <w:sz w:val="21"/>
                      <w:szCs w:val="21"/>
                      <w:lang w:eastAsia="it-IT"/>
                    </w:rPr>
                    <w:t>Guardo la TV</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b/>
                      <w:bCs/>
                      <w:kern w:val="0"/>
                      <w:sz w:val="21"/>
                      <w:szCs w:val="21"/>
                      <w:lang w:eastAsia="it-IT"/>
                    </w:rPr>
                    <w:t>dai 12 ai 15</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b/>
                      <w:bCs/>
                      <w:kern w:val="0"/>
                      <w:sz w:val="21"/>
                      <w:szCs w:val="21"/>
                      <w:lang w:eastAsia="it-IT"/>
                    </w:rPr>
                    <w:t>dai 16 ai 18</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18"/>
                      <w:szCs w:val="18"/>
                      <w:lang w:eastAsia="it-IT"/>
                    </w:rPr>
                  </w:pPr>
                  <w:r w:rsidRPr="00701D05">
                    <w:rPr>
                      <w:rFonts w:ascii="Times New Roman" w:eastAsia="Times New Roman" w:hAnsi="Times New Roman"/>
                      <w:kern w:val="0"/>
                      <w:sz w:val="18"/>
                      <w:szCs w:val="18"/>
                      <w:lang w:eastAsia="it-IT"/>
                    </w:rPr>
                    <w:t xml:space="preserve">Marginale </w:t>
                  </w:r>
                  <w:r w:rsidRPr="00701D05">
                    <w:rPr>
                      <w:rFonts w:ascii="Times New Roman" w:eastAsia="Times New Roman" w:hAnsi="Times New Roman"/>
                      <w:kern w:val="0"/>
                      <w:sz w:val="18"/>
                      <w:szCs w:val="18"/>
                      <w:lang w:eastAsia="it-IT"/>
                    </w:rPr>
                    <w:br/>
                    <w:t>di riga</w:t>
                  </w:r>
                </w:p>
              </w:tc>
            </w:tr>
            <w:tr w:rsidR="005F4021" w:rsidRPr="00701D05" w:rsidTr="00777AB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b/>
                      <w:bCs/>
                      <w:kern w:val="0"/>
                      <w:sz w:val="21"/>
                      <w:szCs w:val="21"/>
                      <w:lang w:eastAsia="it-IT"/>
                    </w:rPr>
                    <w:t>1/2 volte</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0</w:t>
                  </w:r>
                  <w:r w:rsidRPr="00701D05">
                    <w:rPr>
                      <w:rFonts w:ascii="Times New Roman" w:eastAsia="Times New Roman" w:hAnsi="Times New Roman"/>
                      <w:kern w:val="0"/>
                      <w:sz w:val="21"/>
                      <w:szCs w:val="21"/>
                      <w:lang w:eastAsia="it-IT"/>
                    </w:rPr>
                    <w:br/>
                  </w:r>
                  <w:r w:rsidRPr="00701D05">
                    <w:rPr>
                      <w:rFonts w:ascii="Times New Roman" w:eastAsia="Times New Roman" w:hAnsi="Times New Roman"/>
                      <w:i/>
                      <w:iCs/>
                      <w:kern w:val="0"/>
                      <w:sz w:val="21"/>
                      <w:szCs w:val="21"/>
                      <w:lang w:eastAsia="it-IT"/>
                    </w:rPr>
                    <w:t>2.9</w:t>
                  </w:r>
                  <w:r w:rsidRPr="00701D05">
                    <w:rPr>
                      <w:rFonts w:ascii="Times New Roman" w:eastAsia="Times New Roman" w:hAnsi="Times New Roman"/>
                      <w:kern w:val="0"/>
                      <w:sz w:val="21"/>
                      <w:szCs w:val="21"/>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3</w:t>
                  </w:r>
                  <w:r w:rsidRPr="00701D05">
                    <w:rPr>
                      <w:rFonts w:ascii="Times New Roman" w:eastAsia="Times New Roman" w:hAnsi="Times New Roman"/>
                      <w:kern w:val="0"/>
                      <w:sz w:val="21"/>
                      <w:szCs w:val="21"/>
                      <w:lang w:eastAsia="it-IT"/>
                    </w:rPr>
                    <w:br/>
                  </w:r>
                  <w:r w:rsidRPr="00701D05">
                    <w:rPr>
                      <w:rFonts w:ascii="Times New Roman" w:eastAsia="Times New Roman" w:hAnsi="Times New Roman"/>
                      <w:i/>
                      <w:iCs/>
                      <w:kern w:val="0"/>
                      <w:sz w:val="21"/>
                      <w:szCs w:val="21"/>
                      <w:lang w:eastAsia="it-IT"/>
                    </w:rPr>
                    <w:t>2.2</w:t>
                  </w:r>
                  <w:r w:rsidRPr="00701D05">
                    <w:rPr>
                      <w:rFonts w:ascii="Times New Roman" w:eastAsia="Times New Roman" w:hAnsi="Times New Roman"/>
                      <w:kern w:val="0"/>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3</w:t>
                  </w:r>
                  <w:r w:rsidRPr="00701D05">
                    <w:rPr>
                      <w:rFonts w:ascii="Times New Roman" w:eastAsia="Times New Roman" w:hAnsi="Times New Roman"/>
                      <w:kern w:val="0"/>
                      <w:sz w:val="21"/>
                      <w:szCs w:val="21"/>
                      <w:lang w:eastAsia="it-IT"/>
                    </w:rPr>
                    <w:br/>
                  </w:r>
                  <w:r w:rsidRPr="00701D05">
                    <w:rPr>
                      <w:rFonts w:ascii="Times New Roman" w:eastAsia="Times New Roman" w:hAnsi="Times New Roman"/>
                      <w:i/>
                      <w:iCs/>
                      <w:color w:val="FF0000"/>
                      <w:kern w:val="0"/>
                      <w:sz w:val="21"/>
                      <w:szCs w:val="21"/>
                      <w:lang w:eastAsia="it-IT"/>
                    </w:rPr>
                    <w:t>1</w:t>
                  </w:r>
                  <w:r w:rsidRPr="00701D05">
                    <w:rPr>
                      <w:rFonts w:ascii="Times New Roman" w:eastAsia="Times New Roman" w:hAnsi="Times New Roman"/>
                      <w:kern w:val="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6</w:t>
                  </w:r>
                </w:p>
              </w:tc>
            </w:tr>
            <w:tr w:rsidR="005F4021" w:rsidRPr="00701D05" w:rsidTr="00777AB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b/>
                      <w:bCs/>
                      <w:kern w:val="0"/>
                      <w:sz w:val="21"/>
                      <w:szCs w:val="21"/>
                      <w:lang w:eastAsia="it-IT"/>
                    </w:rPr>
                    <w:t>Nessuna</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12</w:t>
                  </w:r>
                  <w:r w:rsidRPr="00701D05">
                    <w:rPr>
                      <w:rFonts w:ascii="Times New Roman" w:eastAsia="Times New Roman" w:hAnsi="Times New Roman"/>
                      <w:kern w:val="0"/>
                      <w:sz w:val="21"/>
                      <w:szCs w:val="21"/>
                      <w:lang w:eastAsia="it-IT"/>
                    </w:rPr>
                    <w:br/>
                  </w:r>
                  <w:r w:rsidRPr="00701D05">
                    <w:rPr>
                      <w:rFonts w:ascii="Times New Roman" w:eastAsia="Times New Roman" w:hAnsi="Times New Roman"/>
                      <w:i/>
                      <w:iCs/>
                      <w:kern w:val="0"/>
                      <w:sz w:val="21"/>
                      <w:szCs w:val="21"/>
                      <w:lang w:eastAsia="it-IT"/>
                    </w:rPr>
                    <w:t>9.1</w:t>
                  </w:r>
                  <w:r w:rsidRPr="00701D05">
                    <w:rPr>
                      <w:rFonts w:ascii="Times New Roman" w:eastAsia="Times New Roman" w:hAnsi="Times New Roman"/>
                      <w:kern w:val="0"/>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6</w:t>
                  </w:r>
                  <w:r w:rsidRPr="00701D05">
                    <w:rPr>
                      <w:rFonts w:ascii="Times New Roman" w:eastAsia="Times New Roman" w:hAnsi="Times New Roman"/>
                      <w:kern w:val="0"/>
                      <w:sz w:val="21"/>
                      <w:szCs w:val="21"/>
                      <w:lang w:eastAsia="it-IT"/>
                    </w:rPr>
                    <w:br/>
                  </w:r>
                  <w:r w:rsidRPr="00701D05">
                    <w:rPr>
                      <w:rFonts w:ascii="Times New Roman" w:eastAsia="Times New Roman" w:hAnsi="Times New Roman"/>
                      <w:i/>
                      <w:iCs/>
                      <w:kern w:val="0"/>
                      <w:sz w:val="21"/>
                      <w:szCs w:val="21"/>
                      <w:lang w:eastAsia="it-IT"/>
                    </w:rPr>
                    <w:t>6.8</w:t>
                  </w:r>
                  <w:r w:rsidRPr="00701D05">
                    <w:rPr>
                      <w:rFonts w:ascii="Times New Roman" w:eastAsia="Times New Roman" w:hAnsi="Times New Roman"/>
                      <w:kern w:val="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w:t>
                  </w:r>
                  <w:r w:rsidRPr="00701D05">
                    <w:rPr>
                      <w:rFonts w:ascii="Times New Roman" w:eastAsia="Times New Roman" w:hAnsi="Times New Roman"/>
                      <w:kern w:val="0"/>
                      <w:sz w:val="21"/>
                      <w:szCs w:val="21"/>
                      <w:lang w:eastAsia="it-IT"/>
                    </w:rPr>
                    <w:br/>
                  </w:r>
                  <w:r w:rsidRPr="00701D05">
                    <w:rPr>
                      <w:rFonts w:ascii="Times New Roman" w:eastAsia="Times New Roman" w:hAnsi="Times New Roman"/>
                      <w:i/>
                      <w:iCs/>
                      <w:kern w:val="0"/>
                      <w:sz w:val="21"/>
                      <w:szCs w:val="21"/>
                      <w:lang w:eastAsia="it-IT"/>
                    </w:rPr>
                    <w:t>3</w:t>
                  </w:r>
                  <w:r w:rsidRPr="00701D05">
                    <w:rPr>
                      <w:rFonts w:ascii="Times New Roman" w:eastAsia="Times New Roman" w:hAnsi="Times New Roman"/>
                      <w:kern w:val="0"/>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19</w:t>
                  </w:r>
                </w:p>
              </w:tc>
            </w:tr>
            <w:tr w:rsidR="005F4021" w:rsidRPr="00701D05" w:rsidTr="00777AB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18"/>
                      <w:szCs w:val="18"/>
                      <w:lang w:eastAsia="it-IT"/>
                    </w:rPr>
                  </w:pPr>
                  <w:r w:rsidRPr="00701D05">
                    <w:rPr>
                      <w:rFonts w:ascii="Times New Roman" w:eastAsia="Times New Roman" w:hAnsi="Times New Roman"/>
                      <w:kern w:val="0"/>
                      <w:sz w:val="18"/>
                      <w:szCs w:val="18"/>
                      <w:lang w:eastAsia="it-IT"/>
                    </w:rPr>
                    <w:t xml:space="preserve">Marginale </w:t>
                  </w:r>
                  <w:r w:rsidRPr="00701D05">
                    <w:rPr>
                      <w:rFonts w:ascii="Times New Roman" w:eastAsia="Times New Roman" w:hAnsi="Times New Roman"/>
                      <w:kern w:val="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25</w:t>
                  </w:r>
                </w:p>
              </w:tc>
            </w:tr>
          </w:tbl>
          <w:p w:rsidR="005F4021" w:rsidRDefault="005F4021" w:rsidP="00777AB8">
            <w:pPr>
              <w:widowControl/>
              <w:suppressAutoHyphens w:val="0"/>
              <w:spacing w:before="100" w:beforeAutospacing="1" w:after="100" w:afterAutospacing="1"/>
              <w:rPr>
                <w:rFonts w:ascii="Times New Roman" w:eastAsia="Times New Roman" w:hAnsi="Times New Roman"/>
                <w:kern w:val="0"/>
                <w:sz w:val="21"/>
                <w:szCs w:val="21"/>
                <w:lang w:eastAsia="it-IT"/>
              </w:rPr>
            </w:pPr>
          </w:p>
          <w:p w:rsidR="005F4021" w:rsidRDefault="005F4021" w:rsidP="00777AB8">
            <w:pPr>
              <w:widowControl/>
              <w:suppressAutoHyphens w:val="0"/>
              <w:spacing w:before="100" w:beforeAutospacing="1" w:after="100" w:afterAutospacing="1"/>
              <w:rPr>
                <w:rFonts w:ascii="Times New Roman" w:eastAsia="Times New Roman" w:hAnsi="Times New Roman"/>
                <w:kern w:val="0"/>
                <w:sz w:val="21"/>
                <w:szCs w:val="21"/>
                <w:lang w:eastAsia="it-IT"/>
              </w:rPr>
            </w:pPr>
          </w:p>
          <w:p w:rsidR="005F4021" w:rsidRDefault="005F4021" w:rsidP="00777AB8">
            <w:pPr>
              <w:widowControl/>
              <w:suppressAutoHyphens w:val="0"/>
              <w:spacing w:before="100" w:beforeAutospacing="1" w:after="100" w:afterAutospacing="1"/>
              <w:rPr>
                <w:rFonts w:ascii="Times New Roman" w:eastAsia="Times New Roman" w:hAnsi="Times New Roman"/>
                <w:kern w:val="0"/>
                <w:sz w:val="21"/>
                <w:szCs w:val="21"/>
                <w:lang w:eastAsia="it-IT"/>
              </w:rPr>
            </w:pPr>
          </w:p>
          <w:p w:rsidR="00777AB8" w:rsidRPr="00701D05" w:rsidRDefault="00777AB8" w:rsidP="00777AB8">
            <w:pPr>
              <w:widowControl/>
              <w:suppressAutoHyphens w:val="0"/>
              <w:spacing w:before="100" w:beforeAutospacing="1" w:after="100" w:afterAutospacing="1"/>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 xml:space="preserve">Il valore di X quadro non è significativo dato che vi sono frequenze attese minori di 1. </w:t>
            </w:r>
          </w:p>
          <w:p w:rsidR="00777AB8" w:rsidRPr="00701D05" w:rsidRDefault="00777AB8" w:rsidP="00777AB8">
            <w:pPr>
              <w:widowControl/>
              <w:suppressAutoHyphens w:val="0"/>
              <w:spacing w:before="100" w:beforeAutospacing="1" w:after="100" w:afterAutospacing="1"/>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 xml:space="preserve">Nelle celle della tabella sono indicati: </w:t>
            </w:r>
          </w:p>
          <w:p w:rsidR="00777AB8" w:rsidRPr="00701D05" w:rsidRDefault="00777AB8" w:rsidP="00777AB8">
            <w:pPr>
              <w:widowControl/>
              <w:numPr>
                <w:ilvl w:val="0"/>
                <w:numId w:val="20"/>
              </w:numPr>
              <w:suppressAutoHyphens w:val="0"/>
              <w:spacing w:before="100" w:beforeAutospacing="1" w:after="100" w:afterAutospacing="1"/>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 xml:space="preserve">la frequenza osservata O </w:t>
            </w:r>
          </w:p>
          <w:p w:rsidR="00777AB8" w:rsidRPr="00701D05" w:rsidRDefault="00777AB8" w:rsidP="00777AB8">
            <w:pPr>
              <w:widowControl/>
              <w:numPr>
                <w:ilvl w:val="0"/>
                <w:numId w:val="20"/>
              </w:numPr>
              <w:suppressAutoHyphens w:val="0"/>
              <w:spacing w:before="100" w:beforeAutospacing="1" w:after="100" w:afterAutospacing="1"/>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 xml:space="preserve">la frequenza attesa A </w:t>
            </w:r>
          </w:p>
          <w:p w:rsidR="00777AB8" w:rsidRPr="00701D05" w:rsidRDefault="00777AB8" w:rsidP="00777AB8">
            <w:pPr>
              <w:widowControl/>
              <w:numPr>
                <w:ilvl w:val="0"/>
                <w:numId w:val="20"/>
              </w:numPr>
              <w:suppressAutoHyphens w:val="0"/>
              <w:spacing w:before="100" w:beforeAutospacing="1" w:after="100" w:afterAutospacing="1"/>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il residuo standardizzato di cella, ossia lo scarto tra frequenza osservata e attesa rapportato alla radice quadrata della frequenza attesa (O-A)/</w:t>
            </w:r>
            <w:proofErr w:type="spellStart"/>
            <w:r w:rsidRPr="00701D05">
              <w:rPr>
                <w:rFonts w:ascii="Times New Roman" w:eastAsia="Times New Roman" w:hAnsi="Times New Roman"/>
                <w:kern w:val="0"/>
                <w:sz w:val="21"/>
                <w:szCs w:val="21"/>
                <w:lang w:eastAsia="it-IT"/>
              </w:rPr>
              <w:t>radq</w:t>
            </w:r>
            <w:proofErr w:type="spellEnd"/>
            <w:r w:rsidRPr="00701D05">
              <w:rPr>
                <w:rFonts w:ascii="Times New Roman" w:eastAsia="Times New Roman" w:hAnsi="Times New Roman"/>
                <w:kern w:val="0"/>
                <w:sz w:val="21"/>
                <w:szCs w:val="21"/>
                <w:lang w:eastAsia="it-IT"/>
              </w:rPr>
              <w:t>(A)</w:t>
            </w:r>
          </w:p>
          <w:p w:rsidR="00777AB8" w:rsidRPr="00701D05" w:rsidRDefault="00777AB8" w:rsidP="00777AB8">
            <w:pPr>
              <w:widowControl/>
              <w:suppressAutoHyphens w:val="0"/>
              <w:spacing w:before="100" w:beforeAutospacing="1" w:after="100" w:afterAutospacing="1"/>
              <w:rPr>
                <w:rFonts w:ascii="Times New Roman" w:eastAsia="Times New Roman" w:hAnsi="Times New Roman"/>
                <w:kern w:val="0"/>
                <w:sz w:val="21"/>
                <w:szCs w:val="21"/>
                <w:lang w:eastAsia="it-IT"/>
              </w:rPr>
            </w:pP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15"/>
              <w:gridCol w:w="415"/>
              <w:gridCol w:w="415"/>
              <w:gridCol w:w="415"/>
              <w:gridCol w:w="420"/>
            </w:tblGrid>
            <w:tr w:rsidR="00777AB8" w:rsidRPr="00701D05" w:rsidTr="00777AB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7AB8" w:rsidRPr="00701D05" w:rsidTr="00777AB8">
                    <w:trPr>
                      <w:tblCellSpacing w:w="0" w:type="dxa"/>
                      <w:jc w:val="center"/>
                    </w:trPr>
                    <w:tc>
                      <w:tcPr>
                        <w:tcW w:w="0" w:type="auto"/>
                        <w:vAlign w:val="bottom"/>
                        <w:hideMark/>
                      </w:tcPr>
                      <w:p w:rsidR="00777AB8" w:rsidRPr="00701D05" w:rsidRDefault="00777AB8" w:rsidP="006E41EC">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0%</w:t>
                        </w:r>
                      </w:p>
                    </w:tc>
                  </w:tr>
                  <w:tr w:rsidR="00777AB8" w:rsidRPr="00701D05" w:rsidTr="00777AB8">
                    <w:trPr>
                      <w:tblCellSpacing w:w="0" w:type="dxa"/>
                      <w:jc w:val="center"/>
                    </w:trPr>
                    <w:tc>
                      <w:tcPr>
                        <w:tcW w:w="0" w:type="auto"/>
                        <w:shd w:val="clear" w:color="auto" w:fill="C0D0C0"/>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777AB8" w:rsidRPr="00701D05" w:rsidTr="00777AB8">
                    <w:trPr>
                      <w:tblCellSpacing w:w="0" w:type="dxa"/>
                      <w:jc w:val="center"/>
                    </w:trPr>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50%</w:t>
                        </w:r>
                      </w:p>
                    </w:tc>
                  </w:tr>
                  <w:tr w:rsidR="00777AB8" w:rsidRPr="00701D05" w:rsidTr="00777AB8">
                    <w:trPr>
                      <w:trHeight w:val="750"/>
                      <w:tblCellSpacing w:w="0" w:type="dxa"/>
                      <w:jc w:val="center"/>
                    </w:trPr>
                    <w:tc>
                      <w:tcPr>
                        <w:tcW w:w="0" w:type="auto"/>
                        <w:shd w:val="clear" w:color="auto" w:fill="80D080"/>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777AB8" w:rsidRPr="00701D05" w:rsidTr="00777AB8">
                    <w:trPr>
                      <w:tblCellSpacing w:w="0" w:type="dxa"/>
                      <w:jc w:val="center"/>
                    </w:trPr>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50%</w:t>
                        </w:r>
                      </w:p>
                    </w:tc>
                  </w:tr>
                  <w:tr w:rsidR="00777AB8" w:rsidRPr="00701D05" w:rsidTr="00777AB8">
                    <w:trPr>
                      <w:trHeight w:val="750"/>
                      <w:tblCellSpacing w:w="0" w:type="dxa"/>
                      <w:jc w:val="center"/>
                    </w:trPr>
                    <w:tc>
                      <w:tcPr>
                        <w:tcW w:w="0" w:type="auto"/>
                        <w:shd w:val="clear" w:color="auto" w:fill="404040"/>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777AB8" w:rsidRPr="00701D05" w:rsidTr="00777AB8">
                    <w:trPr>
                      <w:tblCellSpacing w:w="0" w:type="dxa"/>
                      <w:jc w:val="center"/>
                    </w:trPr>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63%</w:t>
                        </w:r>
                      </w:p>
                    </w:tc>
                  </w:tr>
                  <w:tr w:rsidR="00777AB8" w:rsidRPr="00701D05" w:rsidTr="00777AB8">
                    <w:trPr>
                      <w:trHeight w:val="945"/>
                      <w:tblCellSpacing w:w="0" w:type="dxa"/>
                      <w:jc w:val="center"/>
                    </w:trPr>
                    <w:tc>
                      <w:tcPr>
                        <w:tcW w:w="0" w:type="auto"/>
                        <w:shd w:val="clear" w:color="auto" w:fill="C0D0C0"/>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777AB8" w:rsidRPr="00701D05" w:rsidTr="00777AB8">
                    <w:trPr>
                      <w:tblCellSpacing w:w="0" w:type="dxa"/>
                      <w:jc w:val="center"/>
                    </w:trPr>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32%</w:t>
                        </w:r>
                      </w:p>
                    </w:tc>
                  </w:tr>
                  <w:tr w:rsidR="00777AB8" w:rsidRPr="00701D05" w:rsidTr="00777AB8">
                    <w:trPr>
                      <w:trHeight w:val="480"/>
                      <w:tblCellSpacing w:w="0" w:type="dxa"/>
                      <w:jc w:val="center"/>
                    </w:trPr>
                    <w:tc>
                      <w:tcPr>
                        <w:tcW w:w="0" w:type="auto"/>
                        <w:shd w:val="clear" w:color="auto" w:fill="80D080"/>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7AB8" w:rsidRPr="00701D05" w:rsidTr="00777AB8">
                    <w:trPr>
                      <w:tblCellSpacing w:w="0" w:type="dxa"/>
                      <w:jc w:val="center"/>
                    </w:trPr>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5%</w:t>
                        </w:r>
                      </w:p>
                    </w:tc>
                  </w:tr>
                  <w:tr w:rsidR="00777AB8" w:rsidRPr="00701D05" w:rsidTr="00777AB8">
                    <w:trPr>
                      <w:trHeight w:val="75"/>
                      <w:tblCellSpacing w:w="0" w:type="dxa"/>
                      <w:jc w:val="center"/>
                    </w:trPr>
                    <w:tc>
                      <w:tcPr>
                        <w:tcW w:w="0" w:type="auto"/>
                        <w:shd w:val="clear" w:color="auto" w:fill="404040"/>
                        <w:vAlign w:val="bottom"/>
                        <w:hideMark/>
                      </w:tcPr>
                      <w:p w:rsidR="00777AB8" w:rsidRPr="00701D05" w:rsidRDefault="00777AB8" w:rsidP="00777AB8">
                        <w:pPr>
                          <w:widowControl/>
                          <w:suppressAutoHyphens w:val="0"/>
                          <w:jc w:val="center"/>
                          <w:rPr>
                            <w:rFonts w:ascii="Times New Roman" w:eastAsia="Times New Roman" w:hAnsi="Times New Roman"/>
                            <w:kern w:val="0"/>
                            <w:sz w:val="8"/>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r>
            <w:tr w:rsidR="00777AB8" w:rsidRPr="00701D05" w:rsidTr="00777AB8">
              <w:trPr>
                <w:tblCellSpacing w:w="15" w:type="dxa"/>
                <w:jc w:val="right"/>
              </w:trPr>
              <w:tc>
                <w:tcPr>
                  <w:tcW w:w="0" w:type="auto"/>
                  <w:shd w:val="clear" w:color="auto" w:fill="E0E0E0"/>
                  <w:vAlign w:val="center"/>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0</w:t>
                  </w:r>
                </w:p>
              </w:tc>
              <w:tc>
                <w:tcPr>
                  <w:tcW w:w="0" w:type="auto"/>
                  <w:shd w:val="clear" w:color="auto" w:fill="E0E0E0"/>
                  <w:vAlign w:val="center"/>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3</w:t>
                  </w:r>
                </w:p>
              </w:tc>
              <w:tc>
                <w:tcPr>
                  <w:tcW w:w="0" w:type="auto"/>
                  <w:shd w:val="clear" w:color="auto" w:fill="E0E0E0"/>
                  <w:vAlign w:val="center"/>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3</w:t>
                  </w:r>
                </w:p>
              </w:tc>
              <w:tc>
                <w:tcPr>
                  <w:tcW w:w="0" w:type="auto"/>
                  <w:shd w:val="clear" w:color="auto" w:fill="E0E0E0"/>
                  <w:vAlign w:val="center"/>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12</w:t>
                  </w:r>
                </w:p>
              </w:tc>
              <w:tc>
                <w:tcPr>
                  <w:tcW w:w="0" w:type="auto"/>
                  <w:shd w:val="clear" w:color="auto" w:fill="E0E0E0"/>
                  <w:vAlign w:val="center"/>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6</w:t>
                  </w:r>
                </w:p>
              </w:tc>
              <w:tc>
                <w:tcPr>
                  <w:tcW w:w="0" w:type="auto"/>
                  <w:shd w:val="clear" w:color="auto" w:fill="E0E0E0"/>
                  <w:vAlign w:val="center"/>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w:t>
                  </w:r>
                </w:p>
              </w:tc>
            </w:tr>
            <w:tr w:rsidR="00777AB8" w:rsidRPr="00701D05" w:rsidTr="00777AB8">
              <w:trPr>
                <w:tblCellSpacing w:w="15" w:type="dxa"/>
                <w:jc w:val="right"/>
              </w:trPr>
              <w:tc>
                <w:tcPr>
                  <w:tcW w:w="0" w:type="auto"/>
                  <w:gridSpan w:val="3"/>
                  <w:shd w:val="clear" w:color="auto" w:fill="E0E0E0"/>
                  <w:vAlign w:val="center"/>
                  <w:hideMark/>
                </w:tcPr>
                <w:p w:rsidR="00777AB8" w:rsidRPr="00701D05" w:rsidRDefault="00E66E5F" w:rsidP="00777AB8">
                  <w:pPr>
                    <w:widowControl/>
                    <w:suppressAutoHyphens w:val="0"/>
                    <w:jc w:val="center"/>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1-2 ore</w:t>
                  </w:r>
                </w:p>
              </w:tc>
              <w:tc>
                <w:tcPr>
                  <w:tcW w:w="0" w:type="auto"/>
                  <w:gridSpan w:val="3"/>
                  <w:shd w:val="clear" w:color="auto" w:fill="E0E0E0"/>
                  <w:vAlign w:val="center"/>
                  <w:hideMark/>
                </w:tcPr>
                <w:p w:rsidR="00777AB8" w:rsidRPr="00701D05" w:rsidRDefault="00E66E5F" w:rsidP="00777AB8">
                  <w:pPr>
                    <w:widowControl/>
                    <w:suppressAutoHyphens w:val="0"/>
                    <w:jc w:val="center"/>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Più di 4</w:t>
                  </w:r>
                </w:p>
              </w:tc>
            </w:tr>
            <w:tr w:rsidR="00777AB8" w:rsidRPr="00701D05" w:rsidTr="00777AB8">
              <w:trPr>
                <w:trHeight w:val="450"/>
                <w:tblCellSpacing w:w="15" w:type="dxa"/>
                <w:jc w:val="right"/>
              </w:trPr>
              <w:tc>
                <w:tcPr>
                  <w:tcW w:w="0" w:type="auto"/>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p>
              </w:tc>
              <w:tc>
                <w:tcPr>
                  <w:tcW w:w="0" w:type="auto"/>
                  <w:vAlign w:val="center"/>
                  <w:hideMark/>
                </w:tcPr>
                <w:p w:rsidR="00777AB8" w:rsidRPr="00701D05" w:rsidRDefault="00777AB8" w:rsidP="00777AB8">
                  <w:pPr>
                    <w:widowControl/>
                    <w:suppressAutoHyphens w:val="0"/>
                    <w:rPr>
                      <w:rFonts w:ascii="Times New Roman" w:eastAsia="Times New Roman" w:hAnsi="Times New Roman"/>
                      <w:kern w:val="0"/>
                      <w:sz w:val="20"/>
                      <w:szCs w:val="20"/>
                      <w:lang w:eastAsia="it-IT"/>
                    </w:rPr>
                  </w:pPr>
                </w:p>
              </w:tc>
              <w:tc>
                <w:tcPr>
                  <w:tcW w:w="0" w:type="auto"/>
                  <w:vAlign w:val="center"/>
                  <w:hideMark/>
                </w:tcPr>
                <w:p w:rsidR="00777AB8" w:rsidRPr="00701D05" w:rsidRDefault="00777AB8" w:rsidP="00777AB8">
                  <w:pPr>
                    <w:widowControl/>
                    <w:suppressAutoHyphens w:val="0"/>
                    <w:rPr>
                      <w:rFonts w:ascii="Times New Roman" w:eastAsia="Times New Roman" w:hAnsi="Times New Roman"/>
                      <w:kern w:val="0"/>
                      <w:sz w:val="20"/>
                      <w:szCs w:val="20"/>
                      <w:lang w:eastAsia="it-IT"/>
                    </w:rPr>
                  </w:pPr>
                </w:p>
              </w:tc>
              <w:tc>
                <w:tcPr>
                  <w:tcW w:w="0" w:type="auto"/>
                  <w:vAlign w:val="center"/>
                  <w:hideMark/>
                </w:tcPr>
                <w:p w:rsidR="00777AB8" w:rsidRPr="00701D05" w:rsidRDefault="00777AB8" w:rsidP="00777AB8">
                  <w:pPr>
                    <w:widowControl/>
                    <w:suppressAutoHyphens w:val="0"/>
                    <w:rPr>
                      <w:rFonts w:ascii="Times New Roman" w:eastAsia="Times New Roman" w:hAnsi="Times New Roman"/>
                      <w:kern w:val="0"/>
                      <w:sz w:val="20"/>
                      <w:szCs w:val="20"/>
                      <w:lang w:eastAsia="it-IT"/>
                    </w:rPr>
                  </w:pPr>
                </w:p>
              </w:tc>
              <w:tc>
                <w:tcPr>
                  <w:tcW w:w="0" w:type="auto"/>
                  <w:vAlign w:val="center"/>
                  <w:hideMark/>
                </w:tcPr>
                <w:p w:rsidR="00777AB8" w:rsidRPr="00701D05" w:rsidRDefault="00777AB8" w:rsidP="00777AB8">
                  <w:pPr>
                    <w:widowControl/>
                    <w:suppressAutoHyphens w:val="0"/>
                    <w:rPr>
                      <w:rFonts w:ascii="Times New Roman" w:eastAsia="Times New Roman" w:hAnsi="Times New Roman"/>
                      <w:kern w:val="0"/>
                      <w:sz w:val="20"/>
                      <w:szCs w:val="20"/>
                      <w:lang w:eastAsia="it-IT"/>
                    </w:rPr>
                  </w:pPr>
                </w:p>
              </w:tc>
              <w:tc>
                <w:tcPr>
                  <w:tcW w:w="0" w:type="auto"/>
                  <w:vAlign w:val="center"/>
                  <w:hideMark/>
                </w:tcPr>
                <w:p w:rsidR="00777AB8" w:rsidRPr="00701D05" w:rsidRDefault="00777AB8" w:rsidP="00777AB8">
                  <w:pPr>
                    <w:widowControl/>
                    <w:suppressAutoHyphens w:val="0"/>
                    <w:rPr>
                      <w:rFonts w:ascii="Times New Roman" w:eastAsia="Times New Roman" w:hAnsi="Times New Roman"/>
                      <w:kern w:val="0"/>
                      <w:sz w:val="20"/>
                      <w:szCs w:val="20"/>
                      <w:lang w:eastAsia="it-IT"/>
                    </w:rPr>
                  </w:pPr>
                </w:p>
              </w:tc>
            </w:tr>
            <w:tr w:rsidR="00777AB8" w:rsidRPr="00701D05" w:rsidTr="00777AB8">
              <w:trPr>
                <w:tblCellSpacing w:w="15" w:type="dxa"/>
                <w:jc w:val="right"/>
              </w:trPr>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7AB8" w:rsidRPr="00701D05" w:rsidTr="00777AB8">
                    <w:trPr>
                      <w:trHeight w:val="270"/>
                      <w:tblCellSpacing w:w="0" w:type="dxa"/>
                      <w:jc w:val="center"/>
                    </w:trPr>
                    <w:tc>
                      <w:tcPr>
                        <w:tcW w:w="0" w:type="auto"/>
                        <w:shd w:val="clear" w:color="auto" w:fill="80D080"/>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7AB8" w:rsidRPr="00701D05" w:rsidTr="00777AB8">
                    <w:trPr>
                      <w:trHeight w:val="435"/>
                      <w:tblCellSpacing w:w="0" w:type="dxa"/>
                      <w:jc w:val="center"/>
                    </w:trPr>
                    <w:tc>
                      <w:tcPr>
                        <w:tcW w:w="0" w:type="auto"/>
                        <w:shd w:val="clear" w:color="auto" w:fill="C0D0C0"/>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r>
            <w:tr w:rsidR="00777AB8" w:rsidRPr="00701D05" w:rsidTr="00777AB8">
              <w:trPr>
                <w:tblCellSpacing w:w="15" w:type="dxa"/>
                <w:jc w:val="right"/>
              </w:trPr>
              <w:tc>
                <w:tcPr>
                  <w:tcW w:w="0" w:type="auto"/>
                  <w:gridSpan w:val="3"/>
                  <w:shd w:val="clear" w:color="auto" w:fill="E0E0E0"/>
                  <w:vAlign w:val="center"/>
                  <w:hideMark/>
                </w:tcPr>
                <w:p w:rsidR="00777AB8" w:rsidRPr="00701D05" w:rsidRDefault="00E66E5F" w:rsidP="00777AB8">
                  <w:pPr>
                    <w:widowControl/>
                    <w:suppressAutoHyphens w:val="0"/>
                    <w:jc w:val="center"/>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1-2 ore</w:t>
                  </w:r>
                </w:p>
              </w:tc>
              <w:tc>
                <w:tcPr>
                  <w:tcW w:w="0" w:type="auto"/>
                  <w:gridSpan w:val="3"/>
                  <w:shd w:val="clear" w:color="auto" w:fill="E0E0E0"/>
                  <w:vAlign w:val="center"/>
                  <w:hideMark/>
                </w:tcPr>
                <w:p w:rsidR="00777AB8" w:rsidRPr="00701D05" w:rsidRDefault="00F75943" w:rsidP="00777AB8">
                  <w:pPr>
                    <w:widowControl/>
                    <w:suppressAutoHyphens w:val="0"/>
                    <w:jc w:val="center"/>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Nessuna</w:t>
                  </w:r>
                </w:p>
              </w:tc>
            </w:tr>
            <w:tr w:rsidR="00777AB8" w:rsidRPr="00701D05" w:rsidTr="00777AB8">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7AB8" w:rsidRPr="00701D05" w:rsidTr="00777AB8">
                    <w:trPr>
                      <w:trHeight w:val="750"/>
                      <w:tblCellSpacing w:w="0" w:type="dxa"/>
                      <w:jc w:val="center"/>
                    </w:trPr>
                    <w:tc>
                      <w:tcPr>
                        <w:tcW w:w="0" w:type="auto"/>
                        <w:shd w:val="clear" w:color="auto" w:fill="C0D0C0"/>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-1.7</w:t>
                  </w:r>
                </w:p>
              </w:tc>
              <w:tc>
                <w:tcPr>
                  <w:tcW w:w="0" w:type="auto"/>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7AB8" w:rsidRPr="00701D05" w:rsidTr="00777AB8">
                    <w:trPr>
                      <w:trHeight w:val="135"/>
                      <w:tblCellSpacing w:w="0" w:type="dxa"/>
                      <w:jc w:val="center"/>
                    </w:trPr>
                    <w:tc>
                      <w:tcPr>
                        <w:tcW w:w="0" w:type="auto"/>
                        <w:shd w:val="clear" w:color="auto" w:fill="80D080"/>
                        <w:vAlign w:val="center"/>
                        <w:hideMark/>
                      </w:tcPr>
                      <w:p w:rsidR="00777AB8" w:rsidRPr="00701D05" w:rsidRDefault="00777AB8" w:rsidP="00777AB8">
                        <w:pPr>
                          <w:widowControl/>
                          <w:suppressAutoHyphens w:val="0"/>
                          <w:rPr>
                            <w:rFonts w:ascii="Times New Roman" w:eastAsia="Times New Roman" w:hAnsi="Times New Roman"/>
                            <w:kern w:val="0"/>
                            <w:sz w:val="14"/>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7AB8" w:rsidRPr="00701D05" w:rsidTr="00777AB8">
                    <w:trPr>
                      <w:trHeight w:val="525"/>
                      <w:tblCellSpacing w:w="0" w:type="dxa"/>
                      <w:jc w:val="center"/>
                    </w:trPr>
                    <w:tc>
                      <w:tcPr>
                        <w:tcW w:w="0" w:type="auto"/>
                        <w:shd w:val="clear" w:color="auto" w:fill="404040"/>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-1.2</w:t>
                  </w:r>
                </w:p>
              </w:tc>
            </w:tr>
          </w:tbl>
          <w:p w:rsidR="00777AB8" w:rsidRPr="00701D05" w:rsidRDefault="00777AB8" w:rsidP="00777AB8">
            <w:pPr>
              <w:widowControl/>
              <w:suppressAutoHyphens w:val="0"/>
              <w:rPr>
                <w:rFonts w:ascii="Times New Roman" w:eastAsia="Times New Roman" w:hAnsi="Times New Roman"/>
                <w:kern w:val="0"/>
                <w:sz w:val="21"/>
                <w:szCs w:val="21"/>
                <w:lang w:eastAsia="it-IT"/>
              </w:rPr>
            </w:pPr>
          </w:p>
        </w:tc>
        <w:tc>
          <w:tcPr>
            <w:tcW w:w="150" w:type="dxa"/>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p>
        </w:tc>
        <w:tc>
          <w:tcPr>
            <w:tcW w:w="0" w:type="auto"/>
            <w:gridSpan w:val="3"/>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383"/>
            </w:tblGrid>
            <w:tr w:rsidR="00777AB8" w:rsidRPr="00701D05" w:rsidTr="00777AB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353"/>
                  </w:tblGrid>
                  <w:tr w:rsidR="00777AB8" w:rsidRPr="00701D05" w:rsidTr="00777AB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1257"/>
                        </w:tblGrid>
                        <w:tr w:rsidR="00777AB8" w:rsidRPr="00701D05" w:rsidTr="00777AB8">
                          <w:trPr>
                            <w:tblCellSpacing w:w="30" w:type="dxa"/>
                          </w:trPr>
                          <w:tc>
                            <w:tcPr>
                              <w:tcW w:w="0" w:type="auto"/>
                              <w:shd w:val="clear" w:color="auto" w:fill="C0D0C0"/>
                              <w:noWrap/>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p>
                          </w:tc>
                          <w:tc>
                            <w:tcPr>
                              <w:tcW w:w="0" w:type="auto"/>
                              <w:noWrap/>
                              <w:vAlign w:val="center"/>
                              <w:hideMark/>
                            </w:tcPr>
                            <w:p w:rsidR="00777AB8" w:rsidRPr="00701D05" w:rsidRDefault="00E66E5F" w:rsidP="00777AB8">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Guardo la TV</w:t>
                              </w:r>
                            </w:p>
                          </w:tc>
                        </w:tr>
                        <w:tr w:rsidR="00777AB8" w:rsidRPr="00701D05" w:rsidTr="00777AB8">
                          <w:trPr>
                            <w:tblCellSpacing w:w="30" w:type="dxa"/>
                          </w:trPr>
                          <w:tc>
                            <w:tcPr>
                              <w:tcW w:w="0" w:type="auto"/>
                              <w:shd w:val="clear" w:color="auto" w:fill="80D080"/>
                              <w:noWrap/>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p>
                          </w:tc>
                          <w:tc>
                            <w:tcPr>
                              <w:tcW w:w="0" w:type="auto"/>
                              <w:noWrap/>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dai 12 ai 15</w:t>
                              </w:r>
                            </w:p>
                          </w:tc>
                        </w:tr>
                        <w:tr w:rsidR="00777AB8" w:rsidRPr="00701D05" w:rsidTr="00777AB8">
                          <w:trPr>
                            <w:tblCellSpacing w:w="30" w:type="dxa"/>
                          </w:trPr>
                          <w:tc>
                            <w:tcPr>
                              <w:tcW w:w="0" w:type="auto"/>
                              <w:shd w:val="clear" w:color="auto" w:fill="404040"/>
                              <w:noWrap/>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p>
                          </w:tc>
                          <w:tc>
                            <w:tcPr>
                              <w:tcW w:w="0" w:type="auto"/>
                              <w:noWrap/>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dai 16 ai 18</w:t>
                              </w:r>
                            </w:p>
                          </w:tc>
                        </w:tr>
                      </w:tbl>
                      <w:p w:rsidR="00777AB8" w:rsidRPr="00701D05" w:rsidRDefault="00777AB8" w:rsidP="00777AB8">
                        <w:pPr>
                          <w:widowControl/>
                          <w:suppressAutoHyphens w:val="0"/>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rPr>
                <w:rFonts w:ascii="Times New Roman" w:eastAsia="Times New Roman" w:hAnsi="Times New Roman"/>
                <w:kern w:val="0"/>
                <w:sz w:val="21"/>
                <w:szCs w:val="21"/>
                <w:lang w:eastAsia="it-IT"/>
              </w:rPr>
            </w:pPr>
          </w:p>
        </w:tc>
      </w:tr>
      <w:tr w:rsidR="00777AB8" w:rsidRPr="00701D05" w:rsidTr="00777AB8">
        <w:trPr>
          <w:tblCellSpacing w:w="15" w:type="dxa"/>
        </w:trPr>
        <w:tc>
          <w:tcPr>
            <w:tcW w:w="0" w:type="auto"/>
            <w:hideMark/>
          </w:tcPr>
          <w:p w:rsidR="00777AB8" w:rsidRPr="00701D05" w:rsidRDefault="00777AB8" w:rsidP="00777AB8">
            <w:pPr>
              <w:widowControl/>
              <w:suppressAutoHyphens w:val="0"/>
              <w:spacing w:before="100" w:beforeAutospacing="1" w:after="100" w:afterAutospacing="1"/>
              <w:rPr>
                <w:rFonts w:ascii="Times New Roman" w:eastAsia="Times New Roman" w:hAnsi="Times New Roman"/>
                <w:b/>
                <w:bCs/>
                <w:kern w:val="0"/>
                <w:sz w:val="21"/>
                <w:szCs w:val="21"/>
                <w:lang w:eastAsia="it-IT"/>
              </w:rPr>
            </w:pPr>
          </w:p>
          <w:p w:rsidR="00F75943" w:rsidRDefault="00F75943" w:rsidP="00777AB8">
            <w:pPr>
              <w:widowControl/>
              <w:suppressAutoHyphens w:val="0"/>
              <w:spacing w:before="100" w:beforeAutospacing="1" w:after="100" w:afterAutospacing="1"/>
              <w:rPr>
                <w:rFonts w:ascii="Times New Roman" w:eastAsia="Times New Roman" w:hAnsi="Times New Roman"/>
                <w:b/>
                <w:bCs/>
                <w:kern w:val="0"/>
                <w:sz w:val="21"/>
                <w:szCs w:val="21"/>
                <w:lang w:eastAsia="it-IT"/>
              </w:rPr>
            </w:pPr>
          </w:p>
          <w:p w:rsidR="00F75943" w:rsidRDefault="00F75943" w:rsidP="00777AB8">
            <w:pPr>
              <w:widowControl/>
              <w:suppressAutoHyphens w:val="0"/>
              <w:spacing w:before="100" w:beforeAutospacing="1" w:after="100" w:afterAutospacing="1"/>
              <w:rPr>
                <w:rFonts w:ascii="Times New Roman" w:eastAsia="Times New Roman" w:hAnsi="Times New Roman"/>
                <w:b/>
                <w:bCs/>
                <w:kern w:val="0"/>
                <w:sz w:val="21"/>
                <w:szCs w:val="21"/>
                <w:lang w:eastAsia="it-IT"/>
              </w:rPr>
            </w:pPr>
          </w:p>
          <w:p w:rsidR="005F0F58" w:rsidRDefault="005F0F58" w:rsidP="00777AB8">
            <w:pPr>
              <w:widowControl/>
              <w:suppressAutoHyphens w:val="0"/>
              <w:spacing w:before="100" w:beforeAutospacing="1" w:after="100" w:afterAutospacing="1"/>
              <w:rPr>
                <w:rFonts w:ascii="Times New Roman" w:eastAsia="Times New Roman" w:hAnsi="Times New Roman"/>
                <w:b/>
                <w:bCs/>
                <w:kern w:val="0"/>
                <w:sz w:val="21"/>
                <w:szCs w:val="21"/>
                <w:lang w:eastAsia="it-IT"/>
              </w:rPr>
            </w:pPr>
          </w:p>
          <w:p w:rsidR="00777AB8" w:rsidRPr="00701D05" w:rsidRDefault="00777AB8" w:rsidP="00777AB8">
            <w:pPr>
              <w:widowControl/>
              <w:suppressAutoHyphens w:val="0"/>
              <w:spacing w:before="100" w:beforeAutospacing="1" w:after="100" w:afterAutospacing="1"/>
              <w:rPr>
                <w:rFonts w:ascii="Times New Roman" w:eastAsia="Times New Roman" w:hAnsi="Times New Roman"/>
                <w:kern w:val="0"/>
                <w:sz w:val="21"/>
                <w:szCs w:val="21"/>
                <w:lang w:eastAsia="it-IT"/>
              </w:rPr>
            </w:pPr>
            <w:r w:rsidRPr="00701D05">
              <w:rPr>
                <w:rFonts w:ascii="Times New Roman" w:eastAsia="Times New Roman" w:hAnsi="Times New Roman"/>
                <w:b/>
                <w:bCs/>
                <w:kern w:val="0"/>
                <w:sz w:val="21"/>
                <w:szCs w:val="21"/>
                <w:lang w:eastAsia="it-IT"/>
              </w:rPr>
              <w:t>d3 x d4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39"/>
              <w:gridCol w:w="755"/>
              <w:gridCol w:w="860"/>
              <w:gridCol w:w="580"/>
              <w:gridCol w:w="845"/>
            </w:tblGrid>
            <w:tr w:rsidR="005F4021" w:rsidRPr="00701D05" w:rsidTr="00777AB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d4-&gt;</w:t>
                  </w:r>
                  <w:r w:rsidRPr="00701D05">
                    <w:rPr>
                      <w:rFonts w:ascii="Times New Roman" w:eastAsia="Times New Roman" w:hAnsi="Times New Roman"/>
                      <w:kern w:val="0"/>
                      <w:sz w:val="21"/>
                      <w:szCs w:val="21"/>
                      <w:lang w:eastAsia="it-IT"/>
                    </w:rPr>
                    <w:br/>
                    <w:t>d3</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Default="005F4021" w:rsidP="00777AB8">
                  <w:pPr>
                    <w:widowControl/>
                    <w:suppressAutoHyphens w:val="0"/>
                    <w:rPr>
                      <w:rFonts w:ascii="Times New Roman" w:eastAsia="Times New Roman" w:hAnsi="Times New Roman"/>
                      <w:b/>
                      <w:bCs/>
                      <w:kern w:val="0"/>
                      <w:sz w:val="21"/>
                      <w:szCs w:val="21"/>
                      <w:lang w:eastAsia="it-IT"/>
                    </w:rPr>
                  </w:pPr>
                  <w:r>
                    <w:rPr>
                      <w:rFonts w:ascii="Times New Roman" w:eastAsia="Times New Roman" w:hAnsi="Times New Roman"/>
                      <w:b/>
                      <w:bCs/>
                      <w:kern w:val="0"/>
                      <w:sz w:val="21"/>
                      <w:szCs w:val="21"/>
                      <w:lang w:eastAsia="it-IT"/>
                    </w:rPr>
                    <w:t xml:space="preserve">Nessun </w:t>
                  </w:r>
                </w:p>
                <w:p w:rsidR="005F4021" w:rsidRPr="00701D05" w:rsidRDefault="005F4021" w:rsidP="00777AB8">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b/>
                      <w:bCs/>
                      <w:kern w:val="0"/>
                      <w:sz w:val="21"/>
                      <w:szCs w:val="21"/>
                      <w:lang w:eastAsia="it-IT"/>
                    </w:rPr>
                    <w:t>criterio</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5F4021" w:rsidP="00777AB8">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b/>
                      <w:bCs/>
                      <w:kern w:val="0"/>
                      <w:sz w:val="21"/>
                      <w:szCs w:val="21"/>
                      <w:lang w:eastAsia="it-IT"/>
                    </w:rPr>
                    <w:t>Interessi</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5F4021" w:rsidP="00777AB8">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b/>
                      <w:bCs/>
                      <w:kern w:val="0"/>
                      <w:sz w:val="21"/>
                      <w:szCs w:val="21"/>
                      <w:lang w:eastAsia="it-IT"/>
                    </w:rPr>
                    <w:t>amici</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18"/>
                      <w:szCs w:val="18"/>
                      <w:lang w:eastAsia="it-IT"/>
                    </w:rPr>
                  </w:pPr>
                  <w:r w:rsidRPr="00701D05">
                    <w:rPr>
                      <w:rFonts w:ascii="Times New Roman" w:eastAsia="Times New Roman" w:hAnsi="Times New Roman"/>
                      <w:kern w:val="0"/>
                      <w:sz w:val="18"/>
                      <w:szCs w:val="18"/>
                      <w:lang w:eastAsia="it-IT"/>
                    </w:rPr>
                    <w:t xml:space="preserve">Marginale </w:t>
                  </w:r>
                  <w:r w:rsidRPr="00701D05">
                    <w:rPr>
                      <w:rFonts w:ascii="Times New Roman" w:eastAsia="Times New Roman" w:hAnsi="Times New Roman"/>
                      <w:kern w:val="0"/>
                      <w:sz w:val="18"/>
                      <w:szCs w:val="18"/>
                      <w:lang w:eastAsia="it-IT"/>
                    </w:rPr>
                    <w:br/>
                    <w:t>di riga</w:t>
                  </w:r>
                </w:p>
              </w:tc>
            </w:tr>
            <w:tr w:rsidR="005F4021" w:rsidRPr="00701D05" w:rsidTr="00777AB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C382B" w:rsidRDefault="005F4021" w:rsidP="00777AB8">
                  <w:pPr>
                    <w:widowControl/>
                    <w:suppressAutoHyphens w:val="0"/>
                    <w:rPr>
                      <w:rFonts w:ascii="Times New Roman" w:eastAsia="Times New Roman" w:hAnsi="Times New Roman"/>
                      <w:b/>
                      <w:kern w:val="0"/>
                      <w:sz w:val="21"/>
                      <w:szCs w:val="21"/>
                      <w:lang w:eastAsia="it-IT"/>
                    </w:rPr>
                  </w:pPr>
                  <w:r w:rsidRPr="007C382B">
                    <w:rPr>
                      <w:rFonts w:ascii="Times New Roman" w:eastAsia="Times New Roman" w:hAnsi="Times New Roman"/>
                      <w:b/>
                      <w:kern w:val="0"/>
                      <w:sz w:val="21"/>
                      <w:szCs w:val="21"/>
                      <w:lang w:eastAsia="it-IT"/>
                    </w:rPr>
                    <w:t>Perché mi piace</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w:t>
                  </w:r>
                  <w:r w:rsidRPr="00701D05">
                    <w:rPr>
                      <w:rFonts w:ascii="Times New Roman" w:eastAsia="Times New Roman" w:hAnsi="Times New Roman"/>
                      <w:kern w:val="0"/>
                      <w:sz w:val="21"/>
                      <w:szCs w:val="21"/>
                      <w:lang w:eastAsia="it-IT"/>
                    </w:rPr>
                    <w:br/>
                  </w:r>
                  <w:r w:rsidRPr="00701D05">
                    <w:rPr>
                      <w:rFonts w:ascii="Times New Roman" w:eastAsia="Times New Roman" w:hAnsi="Times New Roman"/>
                      <w:i/>
                      <w:iCs/>
                      <w:kern w:val="0"/>
                      <w:sz w:val="21"/>
                      <w:szCs w:val="21"/>
                      <w:lang w:eastAsia="it-IT"/>
                    </w:rPr>
                    <w:t>3.8</w:t>
                  </w:r>
                  <w:r w:rsidRPr="00701D05">
                    <w:rPr>
                      <w:rFonts w:ascii="Times New Roman" w:eastAsia="Times New Roman" w:hAnsi="Times New Roman"/>
                      <w:kern w:val="0"/>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w:t>
                  </w:r>
                  <w:r w:rsidRPr="00701D05">
                    <w:rPr>
                      <w:rFonts w:ascii="Times New Roman" w:eastAsia="Times New Roman" w:hAnsi="Times New Roman"/>
                      <w:kern w:val="0"/>
                      <w:sz w:val="21"/>
                      <w:szCs w:val="21"/>
                      <w:lang w:eastAsia="it-IT"/>
                    </w:rPr>
                    <w:br/>
                  </w:r>
                  <w:r w:rsidRPr="00701D05">
                    <w:rPr>
                      <w:rFonts w:ascii="Times New Roman" w:eastAsia="Times New Roman" w:hAnsi="Times New Roman"/>
                      <w:i/>
                      <w:iCs/>
                      <w:color w:val="FF0000"/>
                      <w:kern w:val="0"/>
                      <w:sz w:val="21"/>
                      <w:szCs w:val="21"/>
                      <w:lang w:eastAsia="it-IT"/>
                    </w:rPr>
                    <w:t>1</w:t>
                  </w:r>
                  <w:r w:rsidRPr="00701D05">
                    <w:rPr>
                      <w:rFonts w:ascii="Times New Roman" w:eastAsia="Times New Roman" w:hAnsi="Times New Roman"/>
                      <w:kern w:val="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10</w:t>
                  </w:r>
                  <w:r w:rsidRPr="00701D05">
                    <w:rPr>
                      <w:rFonts w:ascii="Times New Roman" w:eastAsia="Times New Roman" w:hAnsi="Times New Roman"/>
                      <w:kern w:val="0"/>
                      <w:sz w:val="21"/>
                      <w:szCs w:val="21"/>
                      <w:lang w:eastAsia="it-IT"/>
                    </w:rPr>
                    <w:br/>
                  </w:r>
                  <w:r w:rsidRPr="00701D05">
                    <w:rPr>
                      <w:rFonts w:ascii="Times New Roman" w:eastAsia="Times New Roman" w:hAnsi="Times New Roman"/>
                      <w:i/>
                      <w:iCs/>
                      <w:kern w:val="0"/>
                      <w:sz w:val="21"/>
                      <w:szCs w:val="21"/>
                      <w:lang w:eastAsia="it-IT"/>
                    </w:rPr>
                    <w:t>7.2</w:t>
                  </w:r>
                  <w:r w:rsidRPr="00701D05">
                    <w:rPr>
                      <w:rFonts w:ascii="Times New Roman" w:eastAsia="Times New Roman" w:hAnsi="Times New Roman"/>
                      <w:kern w:val="0"/>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12</w:t>
                  </w:r>
                </w:p>
              </w:tc>
            </w:tr>
            <w:tr w:rsidR="005F4021" w:rsidRPr="00701D05" w:rsidTr="00777AB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C382B" w:rsidRDefault="005F4021" w:rsidP="00777AB8">
                  <w:pPr>
                    <w:widowControl/>
                    <w:suppressAutoHyphens w:val="0"/>
                    <w:rPr>
                      <w:rFonts w:ascii="Times New Roman" w:eastAsia="Times New Roman" w:hAnsi="Times New Roman"/>
                      <w:b/>
                      <w:kern w:val="0"/>
                      <w:sz w:val="21"/>
                      <w:szCs w:val="21"/>
                      <w:lang w:eastAsia="it-IT"/>
                    </w:rPr>
                  </w:pPr>
                  <w:r w:rsidRPr="007C382B">
                    <w:rPr>
                      <w:rFonts w:ascii="Times New Roman" w:eastAsia="Times New Roman" w:hAnsi="Times New Roman"/>
                      <w:b/>
                      <w:kern w:val="0"/>
                      <w:sz w:val="21"/>
                      <w:szCs w:val="21"/>
                      <w:lang w:eastAsia="it-IT"/>
                    </w:rPr>
                    <w:t>Per non annoiarmi</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6</w:t>
                  </w:r>
                  <w:r w:rsidRPr="00701D05">
                    <w:rPr>
                      <w:rFonts w:ascii="Times New Roman" w:eastAsia="Times New Roman" w:hAnsi="Times New Roman"/>
                      <w:kern w:val="0"/>
                      <w:sz w:val="21"/>
                      <w:szCs w:val="21"/>
                      <w:lang w:eastAsia="it-IT"/>
                    </w:rPr>
                    <w:br/>
                  </w:r>
                  <w:r w:rsidRPr="00701D05">
                    <w:rPr>
                      <w:rFonts w:ascii="Times New Roman" w:eastAsia="Times New Roman" w:hAnsi="Times New Roman"/>
                      <w:i/>
                      <w:iCs/>
                      <w:kern w:val="0"/>
                      <w:sz w:val="21"/>
                      <w:szCs w:val="21"/>
                      <w:lang w:eastAsia="it-IT"/>
                    </w:rPr>
                    <w:t>2.6</w:t>
                  </w:r>
                  <w:r w:rsidRPr="00701D05">
                    <w:rPr>
                      <w:rFonts w:ascii="Times New Roman" w:eastAsia="Times New Roman" w:hAnsi="Times New Roman"/>
                      <w:kern w:val="0"/>
                      <w:sz w:val="21"/>
                      <w:szCs w:val="21"/>
                      <w:lang w:eastAsia="it-IT"/>
                    </w:rPr>
                    <w:br/>
                  </w:r>
                  <w:r w:rsidRPr="00701D05">
                    <w:rPr>
                      <w:rFonts w:ascii="Times New Roman" w:eastAsia="Times New Roman" w:hAnsi="Times New Roman"/>
                      <w:b/>
                      <w:bCs/>
                      <w:kern w:val="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w:t>
                  </w:r>
                  <w:r w:rsidRPr="00701D05">
                    <w:rPr>
                      <w:rFonts w:ascii="Times New Roman" w:eastAsia="Times New Roman" w:hAnsi="Times New Roman"/>
                      <w:kern w:val="0"/>
                      <w:sz w:val="21"/>
                      <w:szCs w:val="21"/>
                      <w:lang w:eastAsia="it-IT"/>
                    </w:rPr>
                    <w:br/>
                  </w:r>
                  <w:r w:rsidRPr="00701D05">
                    <w:rPr>
                      <w:rFonts w:ascii="Times New Roman" w:eastAsia="Times New Roman" w:hAnsi="Times New Roman"/>
                      <w:i/>
                      <w:iCs/>
                      <w:color w:val="FF0000"/>
                      <w:kern w:val="0"/>
                      <w:sz w:val="21"/>
                      <w:szCs w:val="21"/>
                      <w:lang w:eastAsia="it-IT"/>
                    </w:rPr>
                    <w:t>0.6</w:t>
                  </w:r>
                  <w:r w:rsidRPr="00701D05">
                    <w:rPr>
                      <w:rFonts w:ascii="Times New Roman" w:eastAsia="Times New Roman" w:hAnsi="Times New Roman"/>
                      <w:kern w:val="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w:t>
                  </w:r>
                  <w:r w:rsidRPr="00701D05">
                    <w:rPr>
                      <w:rFonts w:ascii="Times New Roman" w:eastAsia="Times New Roman" w:hAnsi="Times New Roman"/>
                      <w:kern w:val="0"/>
                      <w:sz w:val="21"/>
                      <w:szCs w:val="21"/>
                      <w:lang w:eastAsia="it-IT"/>
                    </w:rPr>
                    <w:br/>
                  </w:r>
                  <w:r w:rsidRPr="00701D05">
                    <w:rPr>
                      <w:rFonts w:ascii="Times New Roman" w:eastAsia="Times New Roman" w:hAnsi="Times New Roman"/>
                      <w:i/>
                      <w:iCs/>
                      <w:kern w:val="0"/>
                      <w:sz w:val="21"/>
                      <w:szCs w:val="21"/>
                      <w:lang w:eastAsia="it-IT"/>
                    </w:rPr>
                    <w:t>4.8</w:t>
                  </w:r>
                  <w:r w:rsidRPr="00701D05">
                    <w:rPr>
                      <w:rFonts w:ascii="Times New Roman" w:eastAsia="Times New Roman" w:hAnsi="Times New Roman"/>
                      <w:kern w:val="0"/>
                      <w:sz w:val="21"/>
                      <w:szCs w:val="21"/>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8</w:t>
                  </w:r>
                </w:p>
              </w:tc>
            </w:tr>
            <w:tr w:rsidR="005F4021" w:rsidRPr="00701D05" w:rsidTr="00777AB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C382B" w:rsidRDefault="005F4021" w:rsidP="00777AB8">
                  <w:pPr>
                    <w:widowControl/>
                    <w:suppressAutoHyphens w:val="0"/>
                    <w:rPr>
                      <w:rFonts w:ascii="Times New Roman" w:eastAsia="Times New Roman" w:hAnsi="Times New Roman"/>
                      <w:b/>
                      <w:kern w:val="0"/>
                      <w:sz w:val="21"/>
                      <w:szCs w:val="21"/>
                      <w:lang w:eastAsia="it-IT"/>
                    </w:rPr>
                  </w:pPr>
                  <w:r w:rsidRPr="007C382B">
                    <w:rPr>
                      <w:rFonts w:ascii="Times New Roman" w:eastAsia="Times New Roman" w:hAnsi="Times New Roman"/>
                      <w:b/>
                      <w:kern w:val="0"/>
                      <w:sz w:val="21"/>
                      <w:szCs w:val="21"/>
                      <w:lang w:eastAsia="it-IT"/>
                    </w:rPr>
                    <w:t>Per non pensare</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w:t>
                  </w:r>
                  <w:r w:rsidRPr="00701D05">
                    <w:rPr>
                      <w:rFonts w:ascii="Times New Roman" w:eastAsia="Times New Roman" w:hAnsi="Times New Roman"/>
                      <w:kern w:val="0"/>
                      <w:sz w:val="21"/>
                      <w:szCs w:val="21"/>
                      <w:lang w:eastAsia="it-IT"/>
                    </w:rPr>
                    <w:br/>
                  </w:r>
                  <w:r w:rsidRPr="00701D05">
                    <w:rPr>
                      <w:rFonts w:ascii="Times New Roman" w:eastAsia="Times New Roman" w:hAnsi="Times New Roman"/>
                      <w:i/>
                      <w:iCs/>
                      <w:kern w:val="0"/>
                      <w:sz w:val="21"/>
                      <w:szCs w:val="21"/>
                      <w:lang w:eastAsia="it-IT"/>
                    </w:rPr>
                    <w:t>1.3</w:t>
                  </w:r>
                  <w:r w:rsidRPr="00701D05">
                    <w:rPr>
                      <w:rFonts w:ascii="Times New Roman" w:eastAsia="Times New Roman" w:hAnsi="Times New Roman"/>
                      <w:kern w:val="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0</w:t>
                  </w:r>
                  <w:r w:rsidRPr="00701D05">
                    <w:rPr>
                      <w:rFonts w:ascii="Times New Roman" w:eastAsia="Times New Roman" w:hAnsi="Times New Roman"/>
                      <w:kern w:val="0"/>
                      <w:sz w:val="21"/>
                      <w:szCs w:val="21"/>
                      <w:lang w:eastAsia="it-IT"/>
                    </w:rPr>
                    <w:br/>
                  </w:r>
                  <w:r w:rsidRPr="00701D05">
                    <w:rPr>
                      <w:rFonts w:ascii="Times New Roman" w:eastAsia="Times New Roman" w:hAnsi="Times New Roman"/>
                      <w:i/>
                      <w:iCs/>
                      <w:color w:val="FF0000"/>
                      <w:kern w:val="0"/>
                      <w:sz w:val="21"/>
                      <w:szCs w:val="21"/>
                      <w:lang w:eastAsia="it-IT"/>
                    </w:rPr>
                    <w:t>0.3</w:t>
                  </w:r>
                  <w:r w:rsidRPr="00701D05">
                    <w:rPr>
                      <w:rFonts w:ascii="Times New Roman" w:eastAsia="Times New Roman" w:hAnsi="Times New Roman"/>
                      <w:kern w:val="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3</w:t>
                  </w:r>
                  <w:r w:rsidRPr="00701D05">
                    <w:rPr>
                      <w:rFonts w:ascii="Times New Roman" w:eastAsia="Times New Roman" w:hAnsi="Times New Roman"/>
                      <w:kern w:val="0"/>
                      <w:sz w:val="21"/>
                      <w:szCs w:val="21"/>
                      <w:lang w:eastAsia="it-IT"/>
                    </w:rPr>
                    <w:br/>
                  </w:r>
                  <w:r w:rsidRPr="00701D05">
                    <w:rPr>
                      <w:rFonts w:ascii="Times New Roman" w:eastAsia="Times New Roman" w:hAnsi="Times New Roman"/>
                      <w:i/>
                      <w:iCs/>
                      <w:kern w:val="0"/>
                      <w:sz w:val="21"/>
                      <w:szCs w:val="21"/>
                      <w:lang w:eastAsia="it-IT"/>
                    </w:rPr>
                    <w:t>2.4</w:t>
                  </w:r>
                  <w:r w:rsidRPr="00701D05">
                    <w:rPr>
                      <w:rFonts w:ascii="Times New Roman" w:eastAsia="Times New Roman" w:hAnsi="Times New Roman"/>
                      <w:kern w:val="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4</w:t>
                  </w:r>
                </w:p>
              </w:tc>
            </w:tr>
            <w:tr w:rsidR="005F4021" w:rsidRPr="00701D05" w:rsidTr="00777AB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C382B" w:rsidRDefault="005F4021" w:rsidP="00777AB8">
                  <w:pPr>
                    <w:widowControl/>
                    <w:suppressAutoHyphens w:val="0"/>
                    <w:rPr>
                      <w:rFonts w:ascii="Times New Roman" w:eastAsia="Times New Roman" w:hAnsi="Times New Roman"/>
                      <w:b/>
                      <w:kern w:val="0"/>
                      <w:sz w:val="21"/>
                      <w:szCs w:val="21"/>
                      <w:lang w:eastAsia="it-IT"/>
                    </w:rPr>
                  </w:pPr>
                  <w:r w:rsidRPr="007C382B">
                    <w:rPr>
                      <w:rFonts w:ascii="Times New Roman" w:eastAsia="Times New Roman" w:hAnsi="Times New Roman"/>
                      <w:b/>
                      <w:bCs/>
                      <w:kern w:val="0"/>
                      <w:sz w:val="21"/>
                      <w:szCs w:val="21"/>
                      <w:lang w:eastAsia="it-IT"/>
                    </w:rPr>
                    <w:t>Per sfogo</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0</w:t>
                  </w:r>
                  <w:r w:rsidRPr="00701D05">
                    <w:rPr>
                      <w:rFonts w:ascii="Times New Roman" w:eastAsia="Times New Roman" w:hAnsi="Times New Roman"/>
                      <w:kern w:val="0"/>
                      <w:sz w:val="21"/>
                      <w:szCs w:val="21"/>
                      <w:lang w:eastAsia="it-IT"/>
                    </w:rPr>
                    <w:br/>
                  </w:r>
                  <w:r w:rsidRPr="00701D05">
                    <w:rPr>
                      <w:rFonts w:ascii="Times New Roman" w:eastAsia="Times New Roman" w:hAnsi="Times New Roman"/>
                      <w:i/>
                      <w:iCs/>
                      <w:color w:val="FF0000"/>
                      <w:kern w:val="0"/>
                      <w:sz w:val="21"/>
                      <w:szCs w:val="21"/>
                      <w:lang w:eastAsia="it-IT"/>
                    </w:rPr>
                    <w:t>0.3</w:t>
                  </w:r>
                  <w:r w:rsidRPr="00701D05">
                    <w:rPr>
                      <w:rFonts w:ascii="Times New Roman" w:eastAsia="Times New Roman" w:hAnsi="Times New Roman"/>
                      <w:kern w:val="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0</w:t>
                  </w:r>
                  <w:r w:rsidRPr="00701D05">
                    <w:rPr>
                      <w:rFonts w:ascii="Times New Roman" w:eastAsia="Times New Roman" w:hAnsi="Times New Roman"/>
                      <w:kern w:val="0"/>
                      <w:sz w:val="21"/>
                      <w:szCs w:val="21"/>
                      <w:lang w:eastAsia="it-IT"/>
                    </w:rPr>
                    <w:br/>
                  </w:r>
                  <w:r w:rsidRPr="00701D05">
                    <w:rPr>
                      <w:rFonts w:ascii="Times New Roman" w:eastAsia="Times New Roman" w:hAnsi="Times New Roman"/>
                      <w:i/>
                      <w:iCs/>
                      <w:color w:val="FF0000"/>
                      <w:kern w:val="0"/>
                      <w:sz w:val="21"/>
                      <w:szCs w:val="21"/>
                      <w:lang w:eastAsia="it-IT"/>
                    </w:rPr>
                    <w:t>0.1</w:t>
                  </w:r>
                  <w:r w:rsidRPr="00701D05">
                    <w:rPr>
                      <w:rFonts w:ascii="Times New Roman" w:eastAsia="Times New Roman" w:hAnsi="Times New Roman"/>
                      <w:kern w:val="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w:t>
                  </w:r>
                  <w:r w:rsidRPr="00701D05">
                    <w:rPr>
                      <w:rFonts w:ascii="Times New Roman" w:eastAsia="Times New Roman" w:hAnsi="Times New Roman"/>
                      <w:kern w:val="0"/>
                      <w:sz w:val="21"/>
                      <w:szCs w:val="21"/>
                      <w:lang w:eastAsia="it-IT"/>
                    </w:rPr>
                    <w:br/>
                  </w:r>
                  <w:r w:rsidRPr="00701D05">
                    <w:rPr>
                      <w:rFonts w:ascii="Times New Roman" w:eastAsia="Times New Roman" w:hAnsi="Times New Roman"/>
                      <w:i/>
                      <w:iCs/>
                      <w:color w:val="FF0000"/>
                      <w:kern w:val="0"/>
                      <w:sz w:val="21"/>
                      <w:szCs w:val="21"/>
                      <w:lang w:eastAsia="it-IT"/>
                    </w:rPr>
                    <w:t>0.6</w:t>
                  </w:r>
                  <w:r w:rsidRPr="00701D05">
                    <w:rPr>
                      <w:rFonts w:ascii="Times New Roman" w:eastAsia="Times New Roman" w:hAnsi="Times New Roman"/>
                      <w:kern w:val="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w:t>
                  </w:r>
                </w:p>
              </w:tc>
            </w:tr>
            <w:tr w:rsidR="005F4021" w:rsidRPr="00701D05" w:rsidTr="00777AB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18"/>
                      <w:szCs w:val="18"/>
                      <w:lang w:eastAsia="it-IT"/>
                    </w:rPr>
                  </w:pPr>
                  <w:r w:rsidRPr="00701D05">
                    <w:rPr>
                      <w:rFonts w:ascii="Times New Roman" w:eastAsia="Times New Roman" w:hAnsi="Times New Roman"/>
                      <w:kern w:val="0"/>
                      <w:sz w:val="18"/>
                      <w:szCs w:val="18"/>
                      <w:lang w:eastAsia="it-IT"/>
                    </w:rPr>
                    <w:t xml:space="preserve">Marginale </w:t>
                  </w:r>
                  <w:r w:rsidRPr="00701D05">
                    <w:rPr>
                      <w:rFonts w:ascii="Times New Roman" w:eastAsia="Times New Roman" w:hAnsi="Times New Roman"/>
                      <w:kern w:val="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25</w:t>
                  </w:r>
                </w:p>
              </w:tc>
            </w:tr>
          </w:tbl>
          <w:p w:rsidR="00777AB8" w:rsidRPr="00701D05" w:rsidRDefault="00777AB8" w:rsidP="00777AB8">
            <w:pPr>
              <w:widowControl/>
              <w:suppressAutoHyphens w:val="0"/>
              <w:spacing w:before="100" w:beforeAutospacing="1" w:after="100" w:afterAutospacing="1"/>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 xml:space="preserve">Il valore di X quadro non è significativo dato che vi sono frequenze attese minori di 1. </w:t>
            </w:r>
          </w:p>
          <w:p w:rsidR="00777AB8" w:rsidRPr="00701D05" w:rsidRDefault="00777AB8" w:rsidP="00777AB8">
            <w:pPr>
              <w:widowControl/>
              <w:suppressAutoHyphens w:val="0"/>
              <w:spacing w:before="100" w:beforeAutospacing="1" w:after="100" w:afterAutospacing="1"/>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 xml:space="preserve">Nelle celle della tabella sono indicati: </w:t>
            </w:r>
          </w:p>
          <w:p w:rsidR="00777AB8" w:rsidRPr="00701D05" w:rsidRDefault="00777AB8" w:rsidP="00777AB8">
            <w:pPr>
              <w:widowControl/>
              <w:numPr>
                <w:ilvl w:val="0"/>
                <w:numId w:val="21"/>
              </w:numPr>
              <w:suppressAutoHyphens w:val="0"/>
              <w:spacing w:before="100" w:beforeAutospacing="1" w:after="100" w:afterAutospacing="1"/>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 xml:space="preserve">la frequenza osservata O </w:t>
            </w:r>
          </w:p>
          <w:p w:rsidR="00777AB8" w:rsidRPr="00701D05" w:rsidRDefault="00777AB8" w:rsidP="00777AB8">
            <w:pPr>
              <w:widowControl/>
              <w:numPr>
                <w:ilvl w:val="0"/>
                <w:numId w:val="21"/>
              </w:numPr>
              <w:suppressAutoHyphens w:val="0"/>
              <w:spacing w:before="100" w:beforeAutospacing="1" w:after="100" w:afterAutospacing="1"/>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 xml:space="preserve">la frequenza attesa A </w:t>
            </w:r>
          </w:p>
          <w:p w:rsidR="00777AB8" w:rsidRPr="00701D05" w:rsidRDefault="00777AB8" w:rsidP="00777AB8">
            <w:pPr>
              <w:widowControl/>
              <w:numPr>
                <w:ilvl w:val="0"/>
                <w:numId w:val="21"/>
              </w:numPr>
              <w:suppressAutoHyphens w:val="0"/>
              <w:spacing w:before="100" w:beforeAutospacing="1" w:after="100" w:afterAutospacing="1"/>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il residuo standardizzato di cella, ossia lo scarto tra frequenza osservata e attesa rapportato alla radice quadrata della frequenza attesa (0A)/</w:t>
            </w:r>
            <w:proofErr w:type="spellStart"/>
            <w:r w:rsidRPr="00701D05">
              <w:rPr>
                <w:rFonts w:ascii="Times New Roman" w:eastAsia="Times New Roman" w:hAnsi="Times New Roman"/>
                <w:kern w:val="0"/>
                <w:sz w:val="21"/>
                <w:szCs w:val="21"/>
                <w:lang w:eastAsia="it-IT"/>
              </w:rPr>
              <w:t>radq</w:t>
            </w:r>
            <w:proofErr w:type="spellEnd"/>
            <w:r w:rsidRPr="00701D05">
              <w:rPr>
                <w:rFonts w:ascii="Times New Roman" w:eastAsia="Times New Roman" w:hAnsi="Times New Roman"/>
                <w:kern w:val="0"/>
                <w:sz w:val="21"/>
                <w:szCs w:val="21"/>
                <w:lang w:eastAsia="it-IT"/>
              </w:rPr>
              <w:t>(A)</w:t>
            </w:r>
          </w:p>
        </w:tc>
        <w:tc>
          <w:tcPr>
            <w:tcW w:w="5282" w:type="dxa"/>
            <w:gridSpan w:val="4"/>
            <w:hideMark/>
          </w:tcPr>
          <w:p w:rsidR="00F75943" w:rsidRDefault="00F75943"/>
          <w:p w:rsidR="00F75943" w:rsidRDefault="00F75943"/>
          <w:p w:rsidR="00F75943" w:rsidRDefault="00F75943"/>
          <w:p w:rsidR="00F75943" w:rsidRDefault="00F75943"/>
          <w:p w:rsidR="00F75943" w:rsidRDefault="00F75943"/>
          <w:p w:rsidR="00F75943" w:rsidRDefault="00F75943"/>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15"/>
              <w:gridCol w:w="415"/>
              <w:gridCol w:w="30"/>
              <w:gridCol w:w="385"/>
              <w:gridCol w:w="415"/>
              <w:gridCol w:w="415"/>
              <w:gridCol w:w="405"/>
              <w:gridCol w:w="415"/>
              <w:gridCol w:w="405"/>
              <w:gridCol w:w="405"/>
              <w:gridCol w:w="535"/>
            </w:tblGrid>
            <w:tr w:rsidR="00777AB8" w:rsidRPr="00701D05" w:rsidTr="00777AB8">
              <w:trPr>
                <w:tblCellSpacing w:w="15" w:type="dxa"/>
                <w:jc w:val="right"/>
              </w:trPr>
              <w:tc>
                <w:tcPr>
                  <w:tcW w:w="0" w:type="auto"/>
                  <w:vAlign w:val="bottom"/>
                  <w:hideMark/>
                </w:tcPr>
                <w:p w:rsidR="00F75943" w:rsidRDefault="00F75943"/>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7AB8" w:rsidRPr="00701D05" w:rsidTr="00777AB8">
                    <w:trPr>
                      <w:tblCellSpacing w:w="0" w:type="dxa"/>
                      <w:jc w:val="center"/>
                    </w:trPr>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8%</w:t>
                        </w:r>
                      </w:p>
                    </w:tc>
                  </w:tr>
                  <w:tr w:rsidR="00777AB8" w:rsidRPr="00701D05" w:rsidTr="00777AB8">
                    <w:trPr>
                      <w:trHeight w:val="120"/>
                      <w:tblCellSpacing w:w="0" w:type="dxa"/>
                      <w:jc w:val="center"/>
                    </w:trPr>
                    <w:tc>
                      <w:tcPr>
                        <w:tcW w:w="0" w:type="auto"/>
                        <w:shd w:val="clear" w:color="auto" w:fill="C0D0C0"/>
                        <w:vAlign w:val="bottom"/>
                        <w:hideMark/>
                      </w:tcPr>
                      <w:p w:rsidR="00777AB8" w:rsidRPr="00701D05" w:rsidRDefault="00777AB8" w:rsidP="00777AB8">
                        <w:pPr>
                          <w:widowControl/>
                          <w:suppressAutoHyphens w:val="0"/>
                          <w:jc w:val="center"/>
                          <w:rPr>
                            <w:rFonts w:ascii="Times New Roman" w:eastAsia="Times New Roman" w:hAnsi="Times New Roman"/>
                            <w:kern w:val="0"/>
                            <w:sz w:val="12"/>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7AB8" w:rsidRPr="00701D05" w:rsidTr="00777AB8">
                    <w:trPr>
                      <w:tblCellSpacing w:w="0" w:type="dxa"/>
                      <w:jc w:val="center"/>
                    </w:trPr>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8%</w:t>
                        </w:r>
                      </w:p>
                    </w:tc>
                  </w:tr>
                  <w:tr w:rsidR="00777AB8" w:rsidRPr="00701D05" w:rsidTr="00777AB8">
                    <w:trPr>
                      <w:trHeight w:val="120"/>
                      <w:tblCellSpacing w:w="0" w:type="dxa"/>
                      <w:jc w:val="center"/>
                    </w:trPr>
                    <w:tc>
                      <w:tcPr>
                        <w:tcW w:w="0" w:type="auto"/>
                        <w:shd w:val="clear" w:color="auto" w:fill="80D080"/>
                        <w:vAlign w:val="bottom"/>
                        <w:hideMark/>
                      </w:tcPr>
                      <w:p w:rsidR="00777AB8" w:rsidRPr="00701D05" w:rsidRDefault="00777AB8" w:rsidP="00777AB8">
                        <w:pPr>
                          <w:widowControl/>
                          <w:suppressAutoHyphens w:val="0"/>
                          <w:jc w:val="center"/>
                          <w:rPr>
                            <w:rFonts w:ascii="Times New Roman" w:eastAsia="Times New Roman" w:hAnsi="Times New Roman"/>
                            <w:kern w:val="0"/>
                            <w:sz w:val="12"/>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777AB8" w:rsidRPr="00701D05" w:rsidTr="00777AB8">
                    <w:trPr>
                      <w:tblCellSpacing w:w="0" w:type="dxa"/>
                      <w:jc w:val="center"/>
                    </w:trPr>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83%</w:t>
                        </w:r>
                      </w:p>
                    </w:tc>
                  </w:tr>
                  <w:tr w:rsidR="00777AB8" w:rsidRPr="00701D05" w:rsidTr="00777AB8">
                    <w:trPr>
                      <w:trHeight w:val="1245"/>
                      <w:tblCellSpacing w:w="0" w:type="dxa"/>
                      <w:jc w:val="center"/>
                    </w:trPr>
                    <w:tc>
                      <w:tcPr>
                        <w:tcW w:w="0" w:type="auto"/>
                        <w:shd w:val="clear" w:color="auto" w:fill="404040"/>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777AB8" w:rsidRPr="00701D05" w:rsidTr="00777AB8">
                    <w:trPr>
                      <w:tblCellSpacing w:w="0" w:type="dxa"/>
                      <w:jc w:val="center"/>
                    </w:trPr>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75%</w:t>
                        </w:r>
                      </w:p>
                    </w:tc>
                  </w:tr>
                  <w:tr w:rsidR="00777AB8" w:rsidRPr="00701D05" w:rsidTr="00777AB8">
                    <w:trPr>
                      <w:trHeight w:val="1125"/>
                      <w:tblCellSpacing w:w="0" w:type="dxa"/>
                      <w:jc w:val="center"/>
                    </w:trPr>
                    <w:tc>
                      <w:tcPr>
                        <w:tcW w:w="0" w:type="auto"/>
                        <w:shd w:val="clear" w:color="auto" w:fill="C0D0C0"/>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gridSpan w:val="2"/>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777AB8" w:rsidRPr="00701D05" w:rsidTr="00777AB8">
                    <w:trPr>
                      <w:tblCellSpacing w:w="0" w:type="dxa"/>
                      <w:jc w:val="center"/>
                    </w:trPr>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13%</w:t>
                        </w:r>
                      </w:p>
                    </w:tc>
                  </w:tr>
                  <w:tr w:rsidR="00777AB8" w:rsidRPr="00701D05" w:rsidTr="00777AB8">
                    <w:trPr>
                      <w:trHeight w:val="195"/>
                      <w:tblCellSpacing w:w="0" w:type="dxa"/>
                      <w:jc w:val="center"/>
                    </w:trPr>
                    <w:tc>
                      <w:tcPr>
                        <w:tcW w:w="0" w:type="auto"/>
                        <w:shd w:val="clear" w:color="auto" w:fill="80D080"/>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777AB8" w:rsidRPr="00701D05" w:rsidTr="00777AB8">
                    <w:trPr>
                      <w:tblCellSpacing w:w="0" w:type="dxa"/>
                      <w:jc w:val="center"/>
                    </w:trPr>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13%</w:t>
                        </w:r>
                      </w:p>
                    </w:tc>
                  </w:tr>
                  <w:tr w:rsidR="00777AB8" w:rsidRPr="00701D05" w:rsidTr="00777AB8">
                    <w:trPr>
                      <w:trHeight w:val="195"/>
                      <w:tblCellSpacing w:w="0" w:type="dxa"/>
                      <w:jc w:val="center"/>
                    </w:trPr>
                    <w:tc>
                      <w:tcPr>
                        <w:tcW w:w="0" w:type="auto"/>
                        <w:shd w:val="clear" w:color="auto" w:fill="404040"/>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777AB8" w:rsidRPr="00701D05" w:rsidTr="00777AB8">
                    <w:trPr>
                      <w:tblCellSpacing w:w="0" w:type="dxa"/>
                      <w:jc w:val="center"/>
                    </w:trPr>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25%</w:t>
                        </w:r>
                      </w:p>
                    </w:tc>
                  </w:tr>
                  <w:tr w:rsidR="00777AB8" w:rsidRPr="00701D05" w:rsidTr="00777AB8">
                    <w:trPr>
                      <w:trHeight w:val="375"/>
                      <w:tblCellSpacing w:w="0" w:type="dxa"/>
                      <w:jc w:val="center"/>
                    </w:trPr>
                    <w:tc>
                      <w:tcPr>
                        <w:tcW w:w="0" w:type="auto"/>
                        <w:shd w:val="clear" w:color="auto" w:fill="C0D0C0"/>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7AB8" w:rsidRPr="00701D05" w:rsidTr="00777AB8">
                    <w:trPr>
                      <w:tblCellSpacing w:w="0" w:type="dxa"/>
                      <w:jc w:val="center"/>
                    </w:trPr>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0%</w:t>
                        </w:r>
                      </w:p>
                    </w:tc>
                  </w:tr>
                  <w:tr w:rsidR="00777AB8" w:rsidRPr="00701D05" w:rsidTr="00777AB8">
                    <w:trPr>
                      <w:tblCellSpacing w:w="0" w:type="dxa"/>
                      <w:jc w:val="center"/>
                    </w:trPr>
                    <w:tc>
                      <w:tcPr>
                        <w:tcW w:w="0" w:type="auto"/>
                        <w:shd w:val="clear" w:color="auto" w:fill="80D080"/>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777AB8" w:rsidRPr="00701D05" w:rsidTr="00777AB8">
                    <w:trPr>
                      <w:tblCellSpacing w:w="0" w:type="dxa"/>
                      <w:jc w:val="center"/>
                    </w:trPr>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75%</w:t>
                        </w:r>
                      </w:p>
                    </w:tc>
                  </w:tr>
                  <w:tr w:rsidR="00777AB8" w:rsidRPr="00701D05" w:rsidTr="00777AB8">
                    <w:trPr>
                      <w:trHeight w:val="1125"/>
                      <w:tblCellSpacing w:w="0" w:type="dxa"/>
                      <w:jc w:val="center"/>
                    </w:trPr>
                    <w:tc>
                      <w:tcPr>
                        <w:tcW w:w="0" w:type="auto"/>
                        <w:shd w:val="clear" w:color="auto" w:fill="404040"/>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7AB8" w:rsidRPr="00701D05" w:rsidTr="00777AB8">
                    <w:trPr>
                      <w:tblCellSpacing w:w="0" w:type="dxa"/>
                      <w:jc w:val="center"/>
                    </w:trPr>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0%</w:t>
                        </w:r>
                      </w:p>
                    </w:tc>
                  </w:tr>
                  <w:tr w:rsidR="00777AB8" w:rsidRPr="00701D05" w:rsidTr="00777AB8">
                    <w:trPr>
                      <w:tblCellSpacing w:w="0" w:type="dxa"/>
                      <w:jc w:val="center"/>
                    </w:trPr>
                    <w:tc>
                      <w:tcPr>
                        <w:tcW w:w="0" w:type="auto"/>
                        <w:shd w:val="clear" w:color="auto" w:fill="C0D0C0"/>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7AB8" w:rsidRPr="00701D05" w:rsidTr="00777AB8">
                    <w:trPr>
                      <w:tblCellSpacing w:w="0" w:type="dxa"/>
                      <w:jc w:val="center"/>
                    </w:trPr>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0%</w:t>
                        </w:r>
                      </w:p>
                    </w:tc>
                  </w:tr>
                  <w:tr w:rsidR="00777AB8" w:rsidRPr="00701D05" w:rsidTr="00777AB8">
                    <w:trPr>
                      <w:tblCellSpacing w:w="0" w:type="dxa"/>
                      <w:jc w:val="center"/>
                    </w:trPr>
                    <w:tc>
                      <w:tcPr>
                        <w:tcW w:w="0" w:type="auto"/>
                        <w:shd w:val="clear" w:color="auto" w:fill="80D080"/>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90"/>
                  </w:tblGrid>
                  <w:tr w:rsidR="00777AB8" w:rsidRPr="00701D05" w:rsidTr="00777AB8">
                    <w:trPr>
                      <w:tblCellSpacing w:w="0" w:type="dxa"/>
                      <w:jc w:val="center"/>
                    </w:trPr>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100%</w:t>
                        </w:r>
                      </w:p>
                    </w:tc>
                  </w:tr>
                  <w:tr w:rsidR="00777AB8" w:rsidRPr="00701D05" w:rsidTr="00777AB8">
                    <w:trPr>
                      <w:trHeight w:val="1500"/>
                      <w:tblCellSpacing w:w="0" w:type="dxa"/>
                      <w:jc w:val="center"/>
                    </w:trPr>
                    <w:tc>
                      <w:tcPr>
                        <w:tcW w:w="0" w:type="auto"/>
                        <w:shd w:val="clear" w:color="auto" w:fill="404040"/>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r>
            <w:tr w:rsidR="00777AB8" w:rsidRPr="00701D05" w:rsidTr="00777AB8">
              <w:trPr>
                <w:tblCellSpacing w:w="15" w:type="dxa"/>
                <w:jc w:val="right"/>
              </w:trPr>
              <w:tc>
                <w:tcPr>
                  <w:tcW w:w="0" w:type="auto"/>
                  <w:shd w:val="clear" w:color="auto" w:fill="E0E0E0"/>
                  <w:vAlign w:val="center"/>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w:t>
                  </w:r>
                </w:p>
              </w:tc>
              <w:tc>
                <w:tcPr>
                  <w:tcW w:w="0" w:type="auto"/>
                  <w:shd w:val="clear" w:color="auto" w:fill="E0E0E0"/>
                  <w:vAlign w:val="center"/>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w:t>
                  </w:r>
                </w:p>
              </w:tc>
              <w:tc>
                <w:tcPr>
                  <w:tcW w:w="0" w:type="auto"/>
                  <w:shd w:val="clear" w:color="auto" w:fill="E0E0E0"/>
                  <w:vAlign w:val="center"/>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10</w:t>
                  </w:r>
                </w:p>
              </w:tc>
              <w:tc>
                <w:tcPr>
                  <w:tcW w:w="0" w:type="auto"/>
                  <w:tcBorders>
                    <w:bottom w:val="single" w:sz="6" w:space="0" w:color="000000"/>
                  </w:tcBorders>
                  <w:shd w:val="clear" w:color="auto" w:fill="E0E0E0"/>
                  <w:vAlign w:val="center"/>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6</w:t>
                  </w:r>
                </w:p>
              </w:tc>
              <w:tc>
                <w:tcPr>
                  <w:tcW w:w="0" w:type="auto"/>
                  <w:gridSpan w:val="2"/>
                  <w:shd w:val="clear" w:color="auto" w:fill="E0E0E0"/>
                  <w:vAlign w:val="center"/>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w:t>
                  </w:r>
                </w:p>
              </w:tc>
              <w:tc>
                <w:tcPr>
                  <w:tcW w:w="0" w:type="auto"/>
                  <w:shd w:val="clear" w:color="auto" w:fill="E0E0E0"/>
                  <w:vAlign w:val="center"/>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w:t>
                  </w:r>
                </w:p>
              </w:tc>
              <w:tc>
                <w:tcPr>
                  <w:tcW w:w="0" w:type="auto"/>
                  <w:shd w:val="clear" w:color="auto" w:fill="E0E0E0"/>
                  <w:vAlign w:val="center"/>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w:t>
                  </w:r>
                </w:p>
              </w:tc>
              <w:tc>
                <w:tcPr>
                  <w:tcW w:w="0" w:type="auto"/>
                  <w:shd w:val="clear" w:color="auto" w:fill="E0E0E0"/>
                  <w:vAlign w:val="center"/>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0</w:t>
                  </w:r>
                </w:p>
              </w:tc>
              <w:tc>
                <w:tcPr>
                  <w:tcW w:w="0" w:type="auto"/>
                  <w:shd w:val="clear" w:color="auto" w:fill="E0E0E0"/>
                  <w:vAlign w:val="center"/>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3</w:t>
                  </w:r>
                </w:p>
              </w:tc>
              <w:tc>
                <w:tcPr>
                  <w:tcW w:w="0" w:type="auto"/>
                  <w:shd w:val="clear" w:color="auto" w:fill="E0E0E0"/>
                  <w:vAlign w:val="center"/>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0</w:t>
                  </w:r>
                </w:p>
              </w:tc>
              <w:tc>
                <w:tcPr>
                  <w:tcW w:w="0" w:type="auto"/>
                  <w:shd w:val="clear" w:color="auto" w:fill="E0E0E0"/>
                  <w:vAlign w:val="center"/>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0</w:t>
                  </w:r>
                </w:p>
              </w:tc>
              <w:tc>
                <w:tcPr>
                  <w:tcW w:w="0" w:type="auto"/>
                  <w:shd w:val="clear" w:color="auto" w:fill="E0E0E0"/>
                  <w:vAlign w:val="center"/>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w:t>
                  </w:r>
                </w:p>
              </w:tc>
            </w:tr>
            <w:tr w:rsidR="00777AB8" w:rsidRPr="00701D05" w:rsidTr="00777AB8">
              <w:trPr>
                <w:tblCellSpacing w:w="15" w:type="dxa"/>
                <w:jc w:val="right"/>
              </w:trPr>
              <w:tc>
                <w:tcPr>
                  <w:tcW w:w="0" w:type="auto"/>
                  <w:gridSpan w:val="3"/>
                  <w:shd w:val="clear" w:color="auto" w:fill="E0E0E0"/>
                  <w:vAlign w:val="center"/>
                  <w:hideMark/>
                </w:tcPr>
                <w:p w:rsidR="00777AB8" w:rsidRPr="00701D05" w:rsidRDefault="00F75943" w:rsidP="00777AB8">
                  <w:pPr>
                    <w:widowControl/>
                    <w:suppressAutoHyphens w:val="0"/>
                    <w:jc w:val="center"/>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perché mi piace</w:t>
                  </w:r>
                </w:p>
              </w:tc>
              <w:tc>
                <w:tcPr>
                  <w:tcW w:w="0" w:type="auto"/>
                  <w:gridSpan w:val="4"/>
                  <w:shd w:val="clear" w:color="auto" w:fill="E0E0E0"/>
                  <w:vAlign w:val="center"/>
                  <w:hideMark/>
                </w:tcPr>
                <w:p w:rsidR="00777AB8" w:rsidRPr="00701D05" w:rsidRDefault="00F75943" w:rsidP="00777AB8">
                  <w:pPr>
                    <w:widowControl/>
                    <w:suppressAutoHyphens w:val="0"/>
                    <w:jc w:val="center"/>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per non annoiarmi</w:t>
                  </w:r>
                </w:p>
              </w:tc>
              <w:tc>
                <w:tcPr>
                  <w:tcW w:w="0" w:type="auto"/>
                  <w:gridSpan w:val="3"/>
                  <w:shd w:val="clear" w:color="auto" w:fill="E0E0E0"/>
                  <w:vAlign w:val="center"/>
                  <w:hideMark/>
                </w:tcPr>
                <w:p w:rsidR="00777AB8" w:rsidRPr="00701D05" w:rsidRDefault="00F75943" w:rsidP="00F75943">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 xml:space="preserve"> per non pensare</w:t>
                  </w:r>
                </w:p>
              </w:tc>
              <w:tc>
                <w:tcPr>
                  <w:tcW w:w="0" w:type="auto"/>
                  <w:gridSpan w:val="3"/>
                  <w:shd w:val="clear" w:color="auto" w:fill="E0E0E0"/>
                  <w:vAlign w:val="center"/>
                  <w:hideMark/>
                </w:tcPr>
                <w:p w:rsidR="00777AB8" w:rsidRPr="00701D05" w:rsidRDefault="00F75943" w:rsidP="00777AB8">
                  <w:pPr>
                    <w:widowControl/>
                    <w:suppressAutoHyphens w:val="0"/>
                    <w:jc w:val="center"/>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per sfogo</w:t>
                  </w:r>
                </w:p>
              </w:tc>
            </w:tr>
            <w:tr w:rsidR="00777AB8" w:rsidRPr="00701D05" w:rsidTr="00F75943">
              <w:trPr>
                <w:trHeight w:val="450"/>
                <w:tblCellSpacing w:w="15" w:type="dxa"/>
                <w:jc w:val="right"/>
              </w:trPr>
              <w:tc>
                <w:tcPr>
                  <w:tcW w:w="0" w:type="auto"/>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p>
              </w:tc>
              <w:tc>
                <w:tcPr>
                  <w:tcW w:w="0" w:type="auto"/>
                  <w:vAlign w:val="center"/>
                  <w:hideMark/>
                </w:tcPr>
                <w:p w:rsidR="00777AB8" w:rsidRPr="00701D05" w:rsidRDefault="00777AB8" w:rsidP="00777AB8">
                  <w:pPr>
                    <w:widowControl/>
                    <w:suppressAutoHyphens w:val="0"/>
                    <w:rPr>
                      <w:rFonts w:ascii="Times New Roman" w:eastAsia="Times New Roman" w:hAnsi="Times New Roman"/>
                      <w:kern w:val="0"/>
                      <w:sz w:val="20"/>
                      <w:szCs w:val="20"/>
                      <w:lang w:eastAsia="it-IT"/>
                    </w:rPr>
                  </w:pPr>
                </w:p>
              </w:tc>
              <w:tc>
                <w:tcPr>
                  <w:tcW w:w="0" w:type="auto"/>
                  <w:vAlign w:val="center"/>
                  <w:hideMark/>
                </w:tcPr>
                <w:p w:rsidR="00777AB8" w:rsidRPr="00701D05" w:rsidRDefault="00777AB8" w:rsidP="00777AB8">
                  <w:pPr>
                    <w:widowControl/>
                    <w:suppressAutoHyphens w:val="0"/>
                    <w:rPr>
                      <w:rFonts w:ascii="Times New Roman" w:eastAsia="Times New Roman" w:hAnsi="Times New Roman"/>
                      <w:kern w:val="0"/>
                      <w:sz w:val="20"/>
                      <w:szCs w:val="20"/>
                      <w:lang w:eastAsia="it-IT"/>
                    </w:rPr>
                  </w:pPr>
                </w:p>
              </w:tc>
              <w:tc>
                <w:tcPr>
                  <w:tcW w:w="415" w:type="dxa"/>
                  <w:gridSpan w:val="2"/>
                  <w:vAlign w:val="center"/>
                  <w:hideMark/>
                </w:tcPr>
                <w:p w:rsidR="00777AB8" w:rsidRPr="00701D05" w:rsidRDefault="00777AB8" w:rsidP="00777AB8">
                  <w:pPr>
                    <w:widowControl/>
                    <w:suppressAutoHyphens w:val="0"/>
                    <w:rPr>
                      <w:rFonts w:ascii="Times New Roman" w:eastAsia="Times New Roman" w:hAnsi="Times New Roman"/>
                      <w:kern w:val="0"/>
                      <w:sz w:val="20"/>
                      <w:szCs w:val="20"/>
                      <w:lang w:eastAsia="it-IT"/>
                    </w:rPr>
                  </w:pPr>
                </w:p>
              </w:tc>
              <w:tc>
                <w:tcPr>
                  <w:tcW w:w="355" w:type="dxa"/>
                  <w:vAlign w:val="center"/>
                  <w:hideMark/>
                </w:tcPr>
                <w:p w:rsidR="00777AB8" w:rsidRPr="00701D05" w:rsidRDefault="00777AB8" w:rsidP="00777AB8">
                  <w:pPr>
                    <w:widowControl/>
                    <w:suppressAutoHyphens w:val="0"/>
                    <w:rPr>
                      <w:rFonts w:ascii="Times New Roman" w:eastAsia="Times New Roman" w:hAnsi="Times New Roman"/>
                      <w:kern w:val="0"/>
                      <w:sz w:val="20"/>
                      <w:szCs w:val="20"/>
                      <w:lang w:eastAsia="it-IT"/>
                    </w:rPr>
                  </w:pPr>
                </w:p>
              </w:tc>
              <w:tc>
                <w:tcPr>
                  <w:tcW w:w="0" w:type="auto"/>
                  <w:vAlign w:val="center"/>
                  <w:hideMark/>
                </w:tcPr>
                <w:p w:rsidR="00777AB8" w:rsidRPr="00701D05" w:rsidRDefault="00777AB8" w:rsidP="00777AB8">
                  <w:pPr>
                    <w:widowControl/>
                    <w:suppressAutoHyphens w:val="0"/>
                    <w:rPr>
                      <w:rFonts w:ascii="Times New Roman" w:eastAsia="Times New Roman" w:hAnsi="Times New Roman"/>
                      <w:kern w:val="0"/>
                      <w:sz w:val="20"/>
                      <w:szCs w:val="20"/>
                      <w:lang w:eastAsia="it-IT"/>
                    </w:rPr>
                  </w:pPr>
                </w:p>
              </w:tc>
              <w:tc>
                <w:tcPr>
                  <w:tcW w:w="0" w:type="auto"/>
                  <w:vAlign w:val="center"/>
                  <w:hideMark/>
                </w:tcPr>
                <w:p w:rsidR="00777AB8" w:rsidRPr="00701D05" w:rsidRDefault="00777AB8" w:rsidP="00777AB8">
                  <w:pPr>
                    <w:widowControl/>
                    <w:suppressAutoHyphens w:val="0"/>
                    <w:rPr>
                      <w:rFonts w:ascii="Times New Roman" w:eastAsia="Times New Roman" w:hAnsi="Times New Roman"/>
                      <w:kern w:val="0"/>
                      <w:sz w:val="20"/>
                      <w:szCs w:val="20"/>
                      <w:lang w:eastAsia="it-IT"/>
                    </w:rPr>
                  </w:pPr>
                </w:p>
              </w:tc>
              <w:tc>
                <w:tcPr>
                  <w:tcW w:w="0" w:type="auto"/>
                  <w:vAlign w:val="center"/>
                  <w:hideMark/>
                </w:tcPr>
                <w:p w:rsidR="00777AB8" w:rsidRPr="00701D05" w:rsidRDefault="00777AB8" w:rsidP="00777AB8">
                  <w:pPr>
                    <w:widowControl/>
                    <w:suppressAutoHyphens w:val="0"/>
                    <w:rPr>
                      <w:rFonts w:ascii="Times New Roman" w:eastAsia="Times New Roman" w:hAnsi="Times New Roman"/>
                      <w:kern w:val="0"/>
                      <w:sz w:val="20"/>
                      <w:szCs w:val="20"/>
                      <w:lang w:eastAsia="it-IT"/>
                    </w:rPr>
                  </w:pPr>
                </w:p>
              </w:tc>
              <w:tc>
                <w:tcPr>
                  <w:tcW w:w="0" w:type="auto"/>
                  <w:vAlign w:val="center"/>
                  <w:hideMark/>
                </w:tcPr>
                <w:p w:rsidR="00777AB8" w:rsidRPr="00701D05" w:rsidRDefault="00777AB8" w:rsidP="00777AB8">
                  <w:pPr>
                    <w:widowControl/>
                    <w:suppressAutoHyphens w:val="0"/>
                    <w:rPr>
                      <w:rFonts w:ascii="Times New Roman" w:eastAsia="Times New Roman" w:hAnsi="Times New Roman"/>
                      <w:kern w:val="0"/>
                      <w:sz w:val="20"/>
                      <w:szCs w:val="20"/>
                      <w:lang w:eastAsia="it-IT"/>
                    </w:rPr>
                  </w:pPr>
                </w:p>
              </w:tc>
              <w:tc>
                <w:tcPr>
                  <w:tcW w:w="0" w:type="auto"/>
                  <w:vAlign w:val="center"/>
                  <w:hideMark/>
                </w:tcPr>
                <w:p w:rsidR="00777AB8" w:rsidRPr="00701D05" w:rsidRDefault="00777AB8" w:rsidP="00777AB8">
                  <w:pPr>
                    <w:widowControl/>
                    <w:suppressAutoHyphens w:val="0"/>
                    <w:rPr>
                      <w:rFonts w:ascii="Times New Roman" w:eastAsia="Times New Roman" w:hAnsi="Times New Roman"/>
                      <w:kern w:val="0"/>
                      <w:sz w:val="20"/>
                      <w:szCs w:val="20"/>
                      <w:lang w:eastAsia="it-IT"/>
                    </w:rPr>
                  </w:pPr>
                </w:p>
              </w:tc>
              <w:tc>
                <w:tcPr>
                  <w:tcW w:w="0" w:type="auto"/>
                  <w:vAlign w:val="center"/>
                  <w:hideMark/>
                </w:tcPr>
                <w:p w:rsidR="00777AB8" w:rsidRPr="00701D05" w:rsidRDefault="00777AB8" w:rsidP="00777AB8">
                  <w:pPr>
                    <w:widowControl/>
                    <w:suppressAutoHyphens w:val="0"/>
                    <w:rPr>
                      <w:rFonts w:ascii="Times New Roman" w:eastAsia="Times New Roman" w:hAnsi="Times New Roman"/>
                      <w:kern w:val="0"/>
                      <w:sz w:val="20"/>
                      <w:szCs w:val="20"/>
                      <w:lang w:eastAsia="it-IT"/>
                    </w:rPr>
                  </w:pPr>
                </w:p>
              </w:tc>
              <w:tc>
                <w:tcPr>
                  <w:tcW w:w="0" w:type="auto"/>
                  <w:vAlign w:val="center"/>
                  <w:hideMark/>
                </w:tcPr>
                <w:p w:rsidR="00777AB8" w:rsidRPr="00701D05" w:rsidRDefault="00777AB8" w:rsidP="00777AB8">
                  <w:pPr>
                    <w:widowControl/>
                    <w:suppressAutoHyphens w:val="0"/>
                    <w:rPr>
                      <w:rFonts w:ascii="Times New Roman" w:eastAsia="Times New Roman" w:hAnsi="Times New Roman"/>
                      <w:kern w:val="0"/>
                      <w:sz w:val="20"/>
                      <w:szCs w:val="20"/>
                      <w:lang w:eastAsia="it-IT"/>
                    </w:rPr>
                  </w:pPr>
                </w:p>
              </w:tc>
            </w:tr>
            <w:tr w:rsidR="00777AB8" w:rsidRPr="00701D05" w:rsidTr="00F75943">
              <w:trPr>
                <w:tblCellSpacing w:w="15" w:type="dxa"/>
                <w:jc w:val="right"/>
              </w:trPr>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7AB8" w:rsidRPr="00701D05" w:rsidTr="00777AB8">
                    <w:trPr>
                      <w:trHeight w:val="345"/>
                      <w:tblCellSpacing w:w="0" w:type="dxa"/>
                      <w:jc w:val="center"/>
                    </w:trPr>
                    <w:tc>
                      <w:tcPr>
                        <w:tcW w:w="0" w:type="auto"/>
                        <w:shd w:val="clear" w:color="auto" w:fill="404040"/>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415" w:type="dxa"/>
                  <w:gridSpan w:val="2"/>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2.2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7AB8" w:rsidRPr="00701D05" w:rsidTr="00777AB8">
                    <w:trPr>
                      <w:trHeight w:val="750"/>
                      <w:tblCellSpacing w:w="0" w:type="dxa"/>
                      <w:jc w:val="center"/>
                    </w:trPr>
                    <w:tc>
                      <w:tcPr>
                        <w:tcW w:w="0" w:type="auto"/>
                        <w:shd w:val="clear" w:color="auto" w:fill="C0D0C0"/>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355" w:type="dxa"/>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7AB8" w:rsidRPr="00701D05" w:rsidTr="00777AB8">
                    <w:trPr>
                      <w:trHeight w:val="135"/>
                      <w:tblCellSpacing w:w="0" w:type="dxa"/>
                      <w:jc w:val="center"/>
                    </w:trPr>
                    <w:tc>
                      <w:tcPr>
                        <w:tcW w:w="0" w:type="auto"/>
                        <w:shd w:val="clear" w:color="auto" w:fill="404040"/>
                        <w:vAlign w:val="center"/>
                        <w:hideMark/>
                      </w:tcPr>
                      <w:p w:rsidR="00777AB8" w:rsidRPr="00701D05" w:rsidRDefault="00777AB8" w:rsidP="00777AB8">
                        <w:pPr>
                          <w:widowControl/>
                          <w:suppressAutoHyphens w:val="0"/>
                          <w:rPr>
                            <w:rFonts w:ascii="Times New Roman" w:eastAsia="Times New Roman" w:hAnsi="Times New Roman"/>
                            <w:kern w:val="0"/>
                            <w:sz w:val="14"/>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r>
            <w:tr w:rsidR="00777AB8" w:rsidRPr="00701D05" w:rsidTr="00777AB8">
              <w:trPr>
                <w:tblCellSpacing w:w="15" w:type="dxa"/>
                <w:jc w:val="right"/>
              </w:trPr>
              <w:tc>
                <w:tcPr>
                  <w:tcW w:w="0" w:type="auto"/>
                  <w:gridSpan w:val="3"/>
                  <w:shd w:val="clear" w:color="auto" w:fill="E0E0E0"/>
                  <w:vAlign w:val="center"/>
                  <w:hideMark/>
                </w:tcPr>
                <w:p w:rsidR="00777AB8" w:rsidRPr="00701D05" w:rsidRDefault="00F75943" w:rsidP="00F75943">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Perché mi piace</w:t>
                  </w:r>
                </w:p>
              </w:tc>
              <w:tc>
                <w:tcPr>
                  <w:tcW w:w="0" w:type="auto"/>
                  <w:gridSpan w:val="4"/>
                  <w:shd w:val="clear" w:color="auto" w:fill="E0E0E0"/>
                  <w:vAlign w:val="center"/>
                  <w:hideMark/>
                </w:tcPr>
                <w:p w:rsidR="00777AB8" w:rsidRPr="00701D05" w:rsidRDefault="00F75943" w:rsidP="00777AB8">
                  <w:pPr>
                    <w:widowControl/>
                    <w:suppressAutoHyphens w:val="0"/>
                    <w:jc w:val="center"/>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per non annoiarmi</w:t>
                  </w:r>
                </w:p>
              </w:tc>
              <w:tc>
                <w:tcPr>
                  <w:tcW w:w="0" w:type="auto"/>
                  <w:gridSpan w:val="3"/>
                  <w:shd w:val="clear" w:color="auto" w:fill="E0E0E0"/>
                  <w:vAlign w:val="center"/>
                  <w:hideMark/>
                </w:tcPr>
                <w:p w:rsidR="00777AB8" w:rsidRPr="00701D05" w:rsidRDefault="00F75943" w:rsidP="00777AB8">
                  <w:pPr>
                    <w:widowControl/>
                    <w:suppressAutoHyphens w:val="0"/>
                    <w:jc w:val="center"/>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Per non pensare</w:t>
                  </w:r>
                </w:p>
              </w:tc>
              <w:tc>
                <w:tcPr>
                  <w:tcW w:w="0" w:type="auto"/>
                  <w:gridSpan w:val="3"/>
                  <w:shd w:val="clear" w:color="auto" w:fill="E0E0E0"/>
                  <w:vAlign w:val="center"/>
                  <w:hideMark/>
                </w:tcPr>
                <w:p w:rsidR="00777AB8" w:rsidRPr="00701D05" w:rsidRDefault="00F75943" w:rsidP="00777AB8">
                  <w:pPr>
                    <w:widowControl/>
                    <w:suppressAutoHyphens w:val="0"/>
                    <w:jc w:val="center"/>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per</w:t>
                  </w:r>
                  <w:r w:rsidR="00777AB8" w:rsidRPr="00701D05">
                    <w:rPr>
                      <w:rFonts w:ascii="Times New Roman" w:eastAsia="Times New Roman" w:hAnsi="Times New Roman"/>
                      <w:kern w:val="0"/>
                      <w:sz w:val="21"/>
                      <w:szCs w:val="21"/>
                      <w:lang w:eastAsia="it-IT"/>
                    </w:rPr>
                    <w:t xml:space="preserve"> sfogo</w:t>
                  </w:r>
                </w:p>
              </w:tc>
            </w:tr>
            <w:tr w:rsidR="00777AB8" w:rsidRPr="00701D05" w:rsidTr="00777AB8">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7AB8" w:rsidRPr="00701D05" w:rsidTr="00777AB8">
                    <w:trPr>
                      <w:trHeight w:val="480"/>
                      <w:tblCellSpacing w:w="0" w:type="dxa"/>
                      <w:jc w:val="center"/>
                    </w:trPr>
                    <w:tc>
                      <w:tcPr>
                        <w:tcW w:w="0" w:type="auto"/>
                        <w:shd w:val="clear" w:color="auto" w:fill="C0D0C0"/>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-1.4</w:t>
                  </w:r>
                </w:p>
              </w:tc>
              <w:tc>
                <w:tcPr>
                  <w:tcW w:w="0" w:type="auto"/>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gridSpan w:val="2"/>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7AB8" w:rsidRPr="00701D05" w:rsidTr="00777AB8">
                    <w:trPr>
                      <w:trHeight w:val="585"/>
                      <w:tblCellSpacing w:w="0" w:type="dxa"/>
                      <w:jc w:val="center"/>
                    </w:trPr>
                    <w:tc>
                      <w:tcPr>
                        <w:tcW w:w="0" w:type="auto"/>
                        <w:shd w:val="clear" w:color="auto" w:fill="404040"/>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-1.7</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7AB8" w:rsidRPr="00701D05" w:rsidTr="00777AB8">
                    <w:trPr>
                      <w:trHeight w:val="75"/>
                      <w:tblCellSpacing w:w="0" w:type="dxa"/>
                      <w:jc w:val="center"/>
                    </w:trPr>
                    <w:tc>
                      <w:tcPr>
                        <w:tcW w:w="0" w:type="auto"/>
                        <w:shd w:val="clear" w:color="auto" w:fill="C0D0C0"/>
                        <w:vAlign w:val="center"/>
                        <w:hideMark/>
                      </w:tcPr>
                      <w:p w:rsidR="00777AB8" w:rsidRPr="00701D05" w:rsidRDefault="00777AB8" w:rsidP="00777AB8">
                        <w:pPr>
                          <w:widowControl/>
                          <w:suppressAutoHyphens w:val="0"/>
                          <w:rPr>
                            <w:rFonts w:ascii="Times New Roman" w:eastAsia="Times New Roman" w:hAnsi="Times New Roman"/>
                            <w:kern w:val="0"/>
                            <w:sz w:val="8"/>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-0.2</w:t>
                  </w:r>
                </w:p>
              </w:tc>
              <w:tc>
                <w:tcPr>
                  <w:tcW w:w="0" w:type="auto"/>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rPr>
                <w:rFonts w:ascii="Times New Roman" w:eastAsia="Times New Roman" w:hAnsi="Times New Roman"/>
                <w:kern w:val="0"/>
                <w:sz w:val="21"/>
                <w:szCs w:val="21"/>
                <w:lang w:eastAsia="it-IT"/>
              </w:rPr>
            </w:pPr>
          </w:p>
        </w:tc>
        <w:tc>
          <w:tcPr>
            <w:tcW w:w="36" w:type="dxa"/>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p>
        </w:tc>
        <w:tc>
          <w:tcPr>
            <w:tcW w:w="0" w:type="auto"/>
            <w:gridSpan w:val="2"/>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777AB8" w:rsidRPr="00701D05" w:rsidTr="00777AB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777AB8" w:rsidRPr="00701D05" w:rsidTr="00777AB8">
                    <w:trPr>
                      <w:tblCellSpacing w:w="0" w:type="dxa"/>
                    </w:trPr>
                    <w:tc>
                      <w:tcPr>
                        <w:tcW w:w="0" w:type="auto"/>
                        <w:shd w:val="clear" w:color="auto" w:fill="F8F0F8"/>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spacing w:before="100" w:beforeAutospacing="1" w:after="100" w:afterAutospacing="1"/>
        <w:rPr>
          <w:rFonts w:ascii="Times New Roman" w:eastAsia="Times New Roman" w:hAnsi="Times New Roman"/>
          <w:b/>
          <w:kern w:val="0"/>
          <w:sz w:val="32"/>
          <w:szCs w:val="32"/>
          <w:lang w:eastAsia="it-IT"/>
        </w:rPr>
      </w:pPr>
    </w:p>
    <w:tbl>
      <w:tblPr>
        <w:tblW w:w="10062" w:type="dxa"/>
        <w:tblCellSpacing w:w="15" w:type="dxa"/>
        <w:tblCellMar>
          <w:top w:w="15" w:type="dxa"/>
          <w:left w:w="15" w:type="dxa"/>
          <w:bottom w:w="15" w:type="dxa"/>
          <w:right w:w="15" w:type="dxa"/>
        </w:tblCellMar>
        <w:tblLook w:val="04A0" w:firstRow="1" w:lastRow="0" w:firstColumn="1" w:lastColumn="0" w:noHBand="0" w:noVBand="1"/>
      </w:tblPr>
      <w:tblGrid>
        <w:gridCol w:w="4122"/>
        <w:gridCol w:w="30"/>
        <w:gridCol w:w="3856"/>
        <w:gridCol w:w="66"/>
        <w:gridCol w:w="30"/>
        <w:gridCol w:w="202"/>
        <w:gridCol w:w="1711"/>
        <w:gridCol w:w="45"/>
      </w:tblGrid>
      <w:tr w:rsidR="00777AB8" w:rsidRPr="00701D05" w:rsidTr="00777AB8">
        <w:trPr>
          <w:gridAfter w:val="1"/>
          <w:tblCellSpacing w:w="15" w:type="dxa"/>
        </w:trPr>
        <w:tc>
          <w:tcPr>
            <w:tcW w:w="0" w:type="auto"/>
            <w:hideMark/>
          </w:tcPr>
          <w:p w:rsidR="00777AB8" w:rsidRPr="00701D05" w:rsidRDefault="00777AB8" w:rsidP="00777AB8">
            <w:pPr>
              <w:widowControl/>
              <w:suppressAutoHyphens w:val="0"/>
              <w:spacing w:before="100" w:beforeAutospacing="1" w:after="100" w:afterAutospacing="1"/>
              <w:rPr>
                <w:rFonts w:ascii="Times New Roman" w:eastAsia="Times New Roman" w:hAnsi="Times New Roman"/>
                <w:kern w:val="0"/>
                <w:sz w:val="21"/>
                <w:szCs w:val="21"/>
                <w:lang w:eastAsia="it-IT"/>
              </w:rPr>
            </w:pPr>
            <w:r w:rsidRPr="00701D05">
              <w:rPr>
                <w:rFonts w:ascii="Times New Roman" w:eastAsia="Times New Roman" w:hAnsi="Times New Roman"/>
                <w:b/>
                <w:bCs/>
                <w:kern w:val="0"/>
                <w:sz w:val="21"/>
                <w:szCs w:val="21"/>
                <w:lang w:eastAsia="it-IT"/>
              </w:rPr>
              <w:t>d4 x d5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03"/>
              <w:gridCol w:w="803"/>
              <w:gridCol w:w="440"/>
              <w:gridCol w:w="440"/>
              <w:gridCol w:w="845"/>
            </w:tblGrid>
            <w:tr w:rsidR="007C382B" w:rsidRPr="00701D05" w:rsidTr="00777AB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d5-&gt;</w:t>
                  </w:r>
                  <w:r w:rsidRPr="00701D05">
                    <w:rPr>
                      <w:rFonts w:ascii="Times New Roman" w:eastAsia="Times New Roman" w:hAnsi="Times New Roman"/>
                      <w:kern w:val="0"/>
                      <w:sz w:val="21"/>
                      <w:szCs w:val="21"/>
                      <w:lang w:eastAsia="it-IT"/>
                    </w:rPr>
                    <w:br/>
                    <w:t>d4</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5F4021" w:rsidP="00777AB8">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b/>
                      <w:bCs/>
                      <w:kern w:val="0"/>
                      <w:sz w:val="21"/>
                      <w:szCs w:val="21"/>
                      <w:lang w:eastAsia="it-IT"/>
                    </w:rPr>
                    <w:t>nessuna</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5F4021" w:rsidP="00777AB8">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b/>
                      <w:bCs/>
                      <w:kern w:val="0"/>
                      <w:sz w:val="21"/>
                      <w:szCs w:val="21"/>
                      <w:lang w:eastAsia="it-IT"/>
                    </w:rPr>
                    <w:t>1-2</w:t>
                  </w:r>
                  <w:r w:rsidR="00777AB8" w:rsidRPr="00701D05">
                    <w:rPr>
                      <w:rFonts w:ascii="Times New Roman" w:eastAsia="Times New Roman" w:hAnsi="Times New Roman"/>
                      <w:b/>
                      <w:bCs/>
                      <w:kern w:val="0"/>
                      <w:sz w:val="21"/>
                      <w:szCs w:val="21"/>
                      <w:lang w:eastAsia="it-IT"/>
                    </w:rPr>
                    <w:t xml:space="preserve"> ore</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5F4021" w:rsidP="00777AB8">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b/>
                      <w:bCs/>
                      <w:kern w:val="0"/>
                      <w:sz w:val="21"/>
                      <w:szCs w:val="21"/>
                      <w:lang w:eastAsia="it-IT"/>
                    </w:rPr>
                    <w:t>3-4 ore</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18"/>
                      <w:szCs w:val="18"/>
                      <w:lang w:eastAsia="it-IT"/>
                    </w:rPr>
                  </w:pPr>
                  <w:r w:rsidRPr="00701D05">
                    <w:rPr>
                      <w:rFonts w:ascii="Times New Roman" w:eastAsia="Times New Roman" w:hAnsi="Times New Roman"/>
                      <w:kern w:val="0"/>
                      <w:sz w:val="18"/>
                      <w:szCs w:val="18"/>
                      <w:lang w:eastAsia="it-IT"/>
                    </w:rPr>
                    <w:t xml:space="preserve">Marginale </w:t>
                  </w:r>
                  <w:r w:rsidRPr="00701D05">
                    <w:rPr>
                      <w:rFonts w:ascii="Times New Roman" w:eastAsia="Times New Roman" w:hAnsi="Times New Roman"/>
                      <w:kern w:val="0"/>
                      <w:sz w:val="18"/>
                      <w:szCs w:val="18"/>
                      <w:lang w:eastAsia="it-IT"/>
                    </w:rPr>
                    <w:br/>
                    <w:t>di riga</w:t>
                  </w:r>
                </w:p>
              </w:tc>
            </w:tr>
            <w:tr w:rsidR="007C382B" w:rsidRPr="00701D05" w:rsidTr="00777AB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5F4021" w:rsidP="00777AB8">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b/>
                      <w:bCs/>
                      <w:kern w:val="0"/>
                      <w:sz w:val="21"/>
                      <w:szCs w:val="21"/>
                      <w:lang w:eastAsia="it-IT"/>
                    </w:rPr>
                    <w:t>Nessun criterio</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3</w:t>
                  </w:r>
                  <w:r w:rsidRPr="00701D05">
                    <w:rPr>
                      <w:rFonts w:ascii="Times New Roman" w:eastAsia="Times New Roman" w:hAnsi="Times New Roman"/>
                      <w:kern w:val="0"/>
                      <w:sz w:val="21"/>
                      <w:szCs w:val="21"/>
                      <w:lang w:eastAsia="it-IT"/>
                    </w:rPr>
                    <w:br/>
                  </w:r>
                  <w:r w:rsidRPr="00701D05">
                    <w:rPr>
                      <w:rFonts w:ascii="Times New Roman" w:eastAsia="Times New Roman" w:hAnsi="Times New Roman"/>
                      <w:i/>
                      <w:iCs/>
                      <w:kern w:val="0"/>
                      <w:sz w:val="21"/>
                      <w:szCs w:val="21"/>
                      <w:lang w:eastAsia="it-IT"/>
                    </w:rPr>
                    <w:t>3.2</w:t>
                  </w:r>
                  <w:r w:rsidRPr="00701D05">
                    <w:rPr>
                      <w:rFonts w:ascii="Times New Roman" w:eastAsia="Times New Roman" w:hAnsi="Times New Roman"/>
                      <w:kern w:val="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w:t>
                  </w:r>
                  <w:r w:rsidRPr="00701D05">
                    <w:rPr>
                      <w:rFonts w:ascii="Times New Roman" w:eastAsia="Times New Roman" w:hAnsi="Times New Roman"/>
                      <w:kern w:val="0"/>
                      <w:sz w:val="21"/>
                      <w:szCs w:val="21"/>
                      <w:lang w:eastAsia="it-IT"/>
                    </w:rPr>
                    <w:br/>
                  </w:r>
                  <w:r w:rsidRPr="00701D05">
                    <w:rPr>
                      <w:rFonts w:ascii="Times New Roman" w:eastAsia="Times New Roman" w:hAnsi="Times New Roman"/>
                      <w:i/>
                      <w:iCs/>
                      <w:kern w:val="0"/>
                      <w:sz w:val="21"/>
                      <w:szCs w:val="21"/>
                      <w:lang w:eastAsia="it-IT"/>
                    </w:rPr>
                    <w:t>1.6</w:t>
                  </w:r>
                  <w:r w:rsidRPr="00701D05">
                    <w:rPr>
                      <w:rFonts w:ascii="Times New Roman" w:eastAsia="Times New Roman" w:hAnsi="Times New Roman"/>
                      <w:kern w:val="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4</w:t>
                  </w:r>
                  <w:r w:rsidRPr="00701D05">
                    <w:rPr>
                      <w:rFonts w:ascii="Times New Roman" w:eastAsia="Times New Roman" w:hAnsi="Times New Roman"/>
                      <w:kern w:val="0"/>
                      <w:sz w:val="21"/>
                      <w:szCs w:val="21"/>
                      <w:lang w:eastAsia="it-IT"/>
                    </w:rPr>
                    <w:br/>
                  </w:r>
                  <w:r w:rsidRPr="00701D05">
                    <w:rPr>
                      <w:rFonts w:ascii="Times New Roman" w:eastAsia="Times New Roman" w:hAnsi="Times New Roman"/>
                      <w:i/>
                      <w:iCs/>
                      <w:kern w:val="0"/>
                      <w:sz w:val="21"/>
                      <w:szCs w:val="21"/>
                      <w:lang w:eastAsia="it-IT"/>
                    </w:rPr>
                    <w:t>3.2</w:t>
                  </w:r>
                  <w:r w:rsidRPr="00701D05">
                    <w:rPr>
                      <w:rFonts w:ascii="Times New Roman" w:eastAsia="Times New Roman" w:hAnsi="Times New Roman"/>
                      <w:kern w:val="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8</w:t>
                  </w:r>
                </w:p>
              </w:tc>
            </w:tr>
            <w:tr w:rsidR="007C382B" w:rsidRPr="00701D05" w:rsidTr="00777AB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5F4021" w:rsidP="00777AB8">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b/>
                      <w:bCs/>
                      <w:kern w:val="0"/>
                      <w:sz w:val="21"/>
                      <w:szCs w:val="21"/>
                      <w:lang w:eastAsia="it-IT"/>
                    </w:rPr>
                    <w:t>In base ai miei interessi</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w:t>
                  </w:r>
                  <w:r w:rsidRPr="00701D05">
                    <w:rPr>
                      <w:rFonts w:ascii="Times New Roman" w:eastAsia="Times New Roman" w:hAnsi="Times New Roman"/>
                      <w:kern w:val="0"/>
                      <w:sz w:val="21"/>
                      <w:szCs w:val="21"/>
                      <w:lang w:eastAsia="it-IT"/>
                    </w:rPr>
                    <w:br/>
                  </w:r>
                  <w:r w:rsidRPr="00701D05">
                    <w:rPr>
                      <w:rFonts w:ascii="Times New Roman" w:eastAsia="Times New Roman" w:hAnsi="Times New Roman"/>
                      <w:i/>
                      <w:iCs/>
                      <w:color w:val="FF0000"/>
                      <w:kern w:val="0"/>
                      <w:sz w:val="21"/>
                      <w:szCs w:val="21"/>
                      <w:lang w:eastAsia="it-IT"/>
                    </w:rPr>
                    <w:t>0.8</w:t>
                  </w:r>
                  <w:r w:rsidRPr="00701D05">
                    <w:rPr>
                      <w:rFonts w:ascii="Times New Roman" w:eastAsia="Times New Roman" w:hAnsi="Times New Roman"/>
                      <w:kern w:val="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0</w:t>
                  </w:r>
                  <w:r w:rsidRPr="00701D05">
                    <w:rPr>
                      <w:rFonts w:ascii="Times New Roman" w:eastAsia="Times New Roman" w:hAnsi="Times New Roman"/>
                      <w:kern w:val="0"/>
                      <w:sz w:val="21"/>
                      <w:szCs w:val="21"/>
                      <w:lang w:eastAsia="it-IT"/>
                    </w:rPr>
                    <w:br/>
                  </w:r>
                  <w:r w:rsidRPr="00701D05">
                    <w:rPr>
                      <w:rFonts w:ascii="Times New Roman" w:eastAsia="Times New Roman" w:hAnsi="Times New Roman"/>
                      <w:i/>
                      <w:iCs/>
                      <w:color w:val="FF0000"/>
                      <w:kern w:val="0"/>
                      <w:sz w:val="21"/>
                      <w:szCs w:val="21"/>
                      <w:lang w:eastAsia="it-IT"/>
                    </w:rPr>
                    <w:t>0.4</w:t>
                  </w:r>
                  <w:r w:rsidRPr="00701D05">
                    <w:rPr>
                      <w:rFonts w:ascii="Times New Roman" w:eastAsia="Times New Roman" w:hAnsi="Times New Roman"/>
                      <w:kern w:val="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w:t>
                  </w:r>
                  <w:r w:rsidRPr="00701D05">
                    <w:rPr>
                      <w:rFonts w:ascii="Times New Roman" w:eastAsia="Times New Roman" w:hAnsi="Times New Roman"/>
                      <w:kern w:val="0"/>
                      <w:sz w:val="21"/>
                      <w:szCs w:val="21"/>
                      <w:lang w:eastAsia="it-IT"/>
                    </w:rPr>
                    <w:br/>
                  </w:r>
                  <w:r w:rsidRPr="00701D05">
                    <w:rPr>
                      <w:rFonts w:ascii="Times New Roman" w:eastAsia="Times New Roman" w:hAnsi="Times New Roman"/>
                      <w:i/>
                      <w:iCs/>
                      <w:color w:val="FF0000"/>
                      <w:kern w:val="0"/>
                      <w:sz w:val="21"/>
                      <w:szCs w:val="21"/>
                      <w:lang w:eastAsia="it-IT"/>
                    </w:rPr>
                    <w:t>0.8</w:t>
                  </w:r>
                  <w:r w:rsidRPr="00701D05">
                    <w:rPr>
                      <w:rFonts w:ascii="Times New Roman" w:eastAsia="Times New Roman" w:hAnsi="Times New Roman"/>
                      <w:kern w:val="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2</w:t>
                  </w:r>
                </w:p>
              </w:tc>
            </w:tr>
            <w:tr w:rsidR="007C382B" w:rsidRPr="00701D05" w:rsidTr="00777AB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5F4021" w:rsidP="00777AB8">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b/>
                      <w:bCs/>
                      <w:kern w:val="0"/>
                      <w:sz w:val="21"/>
                      <w:szCs w:val="21"/>
                      <w:lang w:eastAsia="it-IT"/>
                    </w:rPr>
                    <w:t>Suggerimento di amici</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6</w:t>
                  </w:r>
                  <w:r w:rsidRPr="00701D05">
                    <w:rPr>
                      <w:rFonts w:ascii="Times New Roman" w:eastAsia="Times New Roman" w:hAnsi="Times New Roman"/>
                      <w:kern w:val="0"/>
                      <w:sz w:val="21"/>
                      <w:szCs w:val="21"/>
                      <w:lang w:eastAsia="it-IT"/>
                    </w:rPr>
                    <w:br/>
                  </w:r>
                  <w:r w:rsidRPr="00701D05">
                    <w:rPr>
                      <w:rFonts w:ascii="Times New Roman" w:eastAsia="Times New Roman" w:hAnsi="Times New Roman"/>
                      <w:i/>
                      <w:iCs/>
                      <w:kern w:val="0"/>
                      <w:sz w:val="21"/>
                      <w:szCs w:val="21"/>
                      <w:lang w:eastAsia="it-IT"/>
                    </w:rPr>
                    <w:t>6</w:t>
                  </w:r>
                  <w:r w:rsidRPr="00701D05">
                    <w:rPr>
                      <w:rFonts w:ascii="Times New Roman" w:eastAsia="Times New Roman" w:hAnsi="Times New Roman"/>
                      <w:kern w:val="0"/>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4</w:t>
                  </w:r>
                  <w:r w:rsidRPr="00701D05">
                    <w:rPr>
                      <w:rFonts w:ascii="Times New Roman" w:eastAsia="Times New Roman" w:hAnsi="Times New Roman"/>
                      <w:kern w:val="0"/>
                      <w:sz w:val="21"/>
                      <w:szCs w:val="21"/>
                      <w:lang w:eastAsia="it-IT"/>
                    </w:rPr>
                    <w:br/>
                  </w:r>
                  <w:r w:rsidRPr="00701D05">
                    <w:rPr>
                      <w:rFonts w:ascii="Times New Roman" w:eastAsia="Times New Roman" w:hAnsi="Times New Roman"/>
                      <w:i/>
                      <w:iCs/>
                      <w:kern w:val="0"/>
                      <w:sz w:val="21"/>
                      <w:szCs w:val="21"/>
                      <w:lang w:eastAsia="it-IT"/>
                    </w:rPr>
                    <w:t>3</w:t>
                  </w:r>
                  <w:r w:rsidRPr="00701D05">
                    <w:rPr>
                      <w:rFonts w:ascii="Times New Roman" w:eastAsia="Times New Roman" w:hAnsi="Times New Roman"/>
                      <w:kern w:val="0"/>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5</w:t>
                  </w:r>
                  <w:r w:rsidRPr="00701D05">
                    <w:rPr>
                      <w:rFonts w:ascii="Times New Roman" w:eastAsia="Times New Roman" w:hAnsi="Times New Roman"/>
                      <w:kern w:val="0"/>
                      <w:sz w:val="21"/>
                      <w:szCs w:val="21"/>
                      <w:lang w:eastAsia="it-IT"/>
                    </w:rPr>
                    <w:br/>
                  </w:r>
                  <w:r w:rsidRPr="00701D05">
                    <w:rPr>
                      <w:rFonts w:ascii="Times New Roman" w:eastAsia="Times New Roman" w:hAnsi="Times New Roman"/>
                      <w:i/>
                      <w:iCs/>
                      <w:kern w:val="0"/>
                      <w:sz w:val="21"/>
                      <w:szCs w:val="21"/>
                      <w:lang w:eastAsia="it-IT"/>
                    </w:rPr>
                    <w:t>6</w:t>
                  </w:r>
                  <w:r w:rsidRPr="00701D05">
                    <w:rPr>
                      <w:rFonts w:ascii="Times New Roman" w:eastAsia="Times New Roman" w:hAnsi="Times New Roman"/>
                      <w:kern w:val="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15</w:t>
                  </w:r>
                </w:p>
              </w:tc>
            </w:tr>
            <w:tr w:rsidR="007C382B" w:rsidRPr="00701D05" w:rsidTr="00777AB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18"/>
                      <w:szCs w:val="18"/>
                      <w:lang w:eastAsia="it-IT"/>
                    </w:rPr>
                  </w:pPr>
                  <w:r w:rsidRPr="00701D05">
                    <w:rPr>
                      <w:rFonts w:ascii="Times New Roman" w:eastAsia="Times New Roman" w:hAnsi="Times New Roman"/>
                      <w:kern w:val="0"/>
                      <w:sz w:val="18"/>
                      <w:szCs w:val="18"/>
                      <w:lang w:eastAsia="it-IT"/>
                    </w:rPr>
                    <w:t xml:space="preserve">Marginale </w:t>
                  </w:r>
                  <w:r w:rsidRPr="00701D05">
                    <w:rPr>
                      <w:rFonts w:ascii="Times New Roman" w:eastAsia="Times New Roman" w:hAnsi="Times New Roman"/>
                      <w:kern w:val="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25</w:t>
                  </w:r>
                </w:p>
              </w:tc>
            </w:tr>
          </w:tbl>
          <w:p w:rsidR="00777AB8" w:rsidRPr="00701D05" w:rsidRDefault="00777AB8" w:rsidP="00777AB8">
            <w:pPr>
              <w:widowControl/>
              <w:suppressAutoHyphens w:val="0"/>
              <w:spacing w:before="100" w:beforeAutospacing="1" w:after="100" w:afterAutospacing="1"/>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lastRenderedPageBreak/>
              <w:t xml:space="preserve">Il valore di X quadro non è significativo dato che vi sono frequenze attese minori di 1. </w:t>
            </w:r>
          </w:p>
          <w:p w:rsidR="00777AB8" w:rsidRPr="00701D05" w:rsidRDefault="00777AB8" w:rsidP="00777AB8">
            <w:pPr>
              <w:widowControl/>
              <w:suppressAutoHyphens w:val="0"/>
              <w:spacing w:before="100" w:beforeAutospacing="1" w:after="100" w:afterAutospacing="1"/>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 xml:space="preserve">Nelle celle della tabella sono indicati: </w:t>
            </w:r>
          </w:p>
          <w:p w:rsidR="00777AB8" w:rsidRPr="00701D05" w:rsidRDefault="00777AB8" w:rsidP="00777AB8">
            <w:pPr>
              <w:widowControl/>
              <w:numPr>
                <w:ilvl w:val="0"/>
                <w:numId w:val="22"/>
              </w:numPr>
              <w:suppressAutoHyphens w:val="0"/>
              <w:spacing w:before="100" w:beforeAutospacing="1" w:after="100" w:afterAutospacing="1"/>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 xml:space="preserve">la frequenza osservata O </w:t>
            </w:r>
          </w:p>
          <w:p w:rsidR="00777AB8" w:rsidRPr="00701D05" w:rsidRDefault="00777AB8" w:rsidP="00777AB8">
            <w:pPr>
              <w:widowControl/>
              <w:numPr>
                <w:ilvl w:val="0"/>
                <w:numId w:val="22"/>
              </w:numPr>
              <w:suppressAutoHyphens w:val="0"/>
              <w:spacing w:before="100" w:beforeAutospacing="1" w:after="100" w:afterAutospacing="1"/>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 xml:space="preserve">la frequenza attesa A </w:t>
            </w:r>
          </w:p>
          <w:p w:rsidR="00777AB8" w:rsidRPr="00701D05" w:rsidRDefault="00777AB8" w:rsidP="00777AB8">
            <w:pPr>
              <w:widowControl/>
              <w:numPr>
                <w:ilvl w:val="0"/>
                <w:numId w:val="22"/>
              </w:numPr>
              <w:suppressAutoHyphens w:val="0"/>
              <w:spacing w:before="100" w:beforeAutospacing="1" w:after="100" w:afterAutospacing="1"/>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il residuo standardizzato di cella, ossia lo scarto tra frequenza osservata e attesa rapportato alla radice quadrata della frequenza attesa (O-A)/</w:t>
            </w:r>
            <w:proofErr w:type="spellStart"/>
            <w:r w:rsidRPr="00701D05">
              <w:rPr>
                <w:rFonts w:ascii="Times New Roman" w:eastAsia="Times New Roman" w:hAnsi="Times New Roman"/>
                <w:kern w:val="0"/>
                <w:sz w:val="21"/>
                <w:szCs w:val="21"/>
                <w:lang w:eastAsia="it-IT"/>
              </w:rPr>
              <w:t>radq</w:t>
            </w:r>
            <w:proofErr w:type="spellEnd"/>
            <w:r w:rsidRPr="00701D05">
              <w:rPr>
                <w:rFonts w:ascii="Times New Roman" w:eastAsia="Times New Roman" w:hAnsi="Times New Roman"/>
                <w:kern w:val="0"/>
                <w:sz w:val="21"/>
                <w:szCs w:val="21"/>
                <w:lang w:eastAsia="it-IT"/>
              </w:rPr>
              <w:t>(A)</w:t>
            </w:r>
          </w:p>
        </w:tc>
        <w:tc>
          <w:tcPr>
            <w:tcW w:w="4500" w:type="dxa"/>
            <w:gridSpan w:val="4"/>
            <w:hideMark/>
          </w:tcPr>
          <w:tbl>
            <w:tblPr>
              <w:tblW w:w="0" w:type="auto"/>
              <w:jc w:val="right"/>
              <w:tblCellSpacing w:w="15" w:type="dxa"/>
              <w:tblCellMar>
                <w:left w:w="0" w:type="dxa"/>
                <w:right w:w="0" w:type="dxa"/>
              </w:tblCellMar>
              <w:tblLook w:val="04A0" w:firstRow="1" w:lastRow="0" w:firstColumn="1" w:lastColumn="0" w:noHBand="0" w:noVBand="1"/>
            </w:tblPr>
            <w:tblGrid>
              <w:gridCol w:w="430"/>
              <w:gridCol w:w="415"/>
              <w:gridCol w:w="415"/>
              <w:gridCol w:w="415"/>
              <w:gridCol w:w="405"/>
              <w:gridCol w:w="415"/>
              <w:gridCol w:w="415"/>
              <w:gridCol w:w="415"/>
              <w:gridCol w:w="430"/>
            </w:tblGrid>
            <w:tr w:rsidR="00777AB8" w:rsidRPr="00701D05" w:rsidTr="00777AB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777AB8" w:rsidRPr="00701D05" w:rsidTr="00777AB8">
                    <w:trPr>
                      <w:tblCellSpacing w:w="0" w:type="dxa"/>
                      <w:jc w:val="center"/>
                    </w:trPr>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lastRenderedPageBreak/>
                          <w:t>38%</w:t>
                        </w:r>
                      </w:p>
                    </w:tc>
                  </w:tr>
                  <w:tr w:rsidR="00777AB8" w:rsidRPr="00701D05" w:rsidTr="00777AB8">
                    <w:trPr>
                      <w:trHeight w:val="570"/>
                      <w:tblCellSpacing w:w="0" w:type="dxa"/>
                      <w:jc w:val="center"/>
                    </w:trPr>
                    <w:tc>
                      <w:tcPr>
                        <w:tcW w:w="0" w:type="auto"/>
                        <w:shd w:val="clear" w:color="auto" w:fill="C0D0C0"/>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777AB8" w:rsidRPr="00701D05" w:rsidTr="00777AB8">
                    <w:trPr>
                      <w:tblCellSpacing w:w="0" w:type="dxa"/>
                      <w:jc w:val="center"/>
                    </w:trPr>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13%</w:t>
                        </w:r>
                      </w:p>
                    </w:tc>
                  </w:tr>
                  <w:tr w:rsidR="00777AB8" w:rsidRPr="00701D05" w:rsidTr="00777AB8">
                    <w:trPr>
                      <w:trHeight w:val="195"/>
                      <w:tblCellSpacing w:w="0" w:type="dxa"/>
                      <w:jc w:val="center"/>
                    </w:trPr>
                    <w:tc>
                      <w:tcPr>
                        <w:tcW w:w="0" w:type="auto"/>
                        <w:shd w:val="clear" w:color="auto" w:fill="80D080"/>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777AB8" w:rsidRPr="00701D05" w:rsidTr="00777AB8">
                    <w:trPr>
                      <w:tblCellSpacing w:w="0" w:type="dxa"/>
                      <w:jc w:val="center"/>
                    </w:trPr>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50%</w:t>
                        </w:r>
                      </w:p>
                    </w:tc>
                  </w:tr>
                  <w:tr w:rsidR="00777AB8" w:rsidRPr="00701D05" w:rsidTr="00777AB8">
                    <w:trPr>
                      <w:trHeight w:val="750"/>
                      <w:tblCellSpacing w:w="0" w:type="dxa"/>
                      <w:jc w:val="center"/>
                    </w:trPr>
                    <w:tc>
                      <w:tcPr>
                        <w:tcW w:w="0" w:type="auto"/>
                        <w:shd w:val="clear" w:color="auto" w:fill="404040"/>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777AB8" w:rsidRPr="00701D05" w:rsidTr="00777AB8">
                    <w:trPr>
                      <w:tblCellSpacing w:w="0" w:type="dxa"/>
                      <w:jc w:val="center"/>
                    </w:trPr>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50%</w:t>
                        </w:r>
                      </w:p>
                    </w:tc>
                  </w:tr>
                  <w:tr w:rsidR="00777AB8" w:rsidRPr="00701D05" w:rsidTr="00777AB8">
                    <w:trPr>
                      <w:trHeight w:val="750"/>
                      <w:tblCellSpacing w:w="0" w:type="dxa"/>
                      <w:jc w:val="center"/>
                    </w:trPr>
                    <w:tc>
                      <w:tcPr>
                        <w:tcW w:w="0" w:type="auto"/>
                        <w:shd w:val="clear" w:color="auto" w:fill="C0D0C0"/>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7AB8" w:rsidRPr="00701D05" w:rsidTr="00777AB8">
                    <w:trPr>
                      <w:tblCellSpacing w:w="0" w:type="dxa"/>
                      <w:jc w:val="center"/>
                    </w:trPr>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0%</w:t>
                        </w:r>
                      </w:p>
                    </w:tc>
                  </w:tr>
                  <w:tr w:rsidR="00777AB8" w:rsidRPr="00701D05" w:rsidTr="00777AB8">
                    <w:trPr>
                      <w:tblCellSpacing w:w="0" w:type="dxa"/>
                      <w:jc w:val="center"/>
                    </w:trPr>
                    <w:tc>
                      <w:tcPr>
                        <w:tcW w:w="0" w:type="auto"/>
                        <w:shd w:val="clear" w:color="auto" w:fill="80D080"/>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777AB8" w:rsidRPr="00701D05" w:rsidTr="00777AB8">
                    <w:trPr>
                      <w:tblCellSpacing w:w="0" w:type="dxa"/>
                      <w:jc w:val="center"/>
                    </w:trPr>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50%</w:t>
                        </w:r>
                      </w:p>
                    </w:tc>
                  </w:tr>
                  <w:tr w:rsidR="00777AB8" w:rsidRPr="00701D05" w:rsidTr="00777AB8">
                    <w:trPr>
                      <w:trHeight w:val="750"/>
                      <w:tblCellSpacing w:w="0" w:type="dxa"/>
                      <w:jc w:val="center"/>
                    </w:trPr>
                    <w:tc>
                      <w:tcPr>
                        <w:tcW w:w="0" w:type="auto"/>
                        <w:shd w:val="clear" w:color="auto" w:fill="404040"/>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777AB8" w:rsidRPr="00701D05" w:rsidTr="00777AB8">
                    <w:trPr>
                      <w:tblCellSpacing w:w="0" w:type="dxa"/>
                      <w:jc w:val="center"/>
                    </w:trPr>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40%</w:t>
                        </w:r>
                      </w:p>
                    </w:tc>
                  </w:tr>
                  <w:tr w:rsidR="00777AB8" w:rsidRPr="00701D05" w:rsidTr="00777AB8">
                    <w:trPr>
                      <w:trHeight w:val="600"/>
                      <w:tblCellSpacing w:w="0" w:type="dxa"/>
                      <w:jc w:val="center"/>
                    </w:trPr>
                    <w:tc>
                      <w:tcPr>
                        <w:tcW w:w="0" w:type="auto"/>
                        <w:shd w:val="clear" w:color="auto" w:fill="C0D0C0"/>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777AB8" w:rsidRPr="00701D05" w:rsidTr="00777AB8">
                    <w:trPr>
                      <w:tblCellSpacing w:w="0" w:type="dxa"/>
                      <w:jc w:val="center"/>
                    </w:trPr>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27%</w:t>
                        </w:r>
                      </w:p>
                    </w:tc>
                  </w:tr>
                  <w:tr w:rsidR="00777AB8" w:rsidRPr="00701D05" w:rsidTr="00777AB8">
                    <w:trPr>
                      <w:trHeight w:val="405"/>
                      <w:tblCellSpacing w:w="0" w:type="dxa"/>
                      <w:jc w:val="center"/>
                    </w:trPr>
                    <w:tc>
                      <w:tcPr>
                        <w:tcW w:w="0" w:type="auto"/>
                        <w:shd w:val="clear" w:color="auto" w:fill="80D080"/>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777AB8" w:rsidRPr="00701D05" w:rsidTr="00777AB8">
                    <w:trPr>
                      <w:tblCellSpacing w:w="0" w:type="dxa"/>
                      <w:jc w:val="center"/>
                    </w:trPr>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33%</w:t>
                        </w:r>
                      </w:p>
                    </w:tc>
                  </w:tr>
                  <w:tr w:rsidR="00777AB8" w:rsidRPr="00701D05" w:rsidTr="00777AB8">
                    <w:trPr>
                      <w:trHeight w:val="495"/>
                      <w:tblCellSpacing w:w="0" w:type="dxa"/>
                      <w:jc w:val="center"/>
                    </w:trPr>
                    <w:tc>
                      <w:tcPr>
                        <w:tcW w:w="0" w:type="auto"/>
                        <w:shd w:val="clear" w:color="auto" w:fill="404040"/>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r>
            <w:tr w:rsidR="00777AB8" w:rsidRPr="00701D05" w:rsidTr="00777AB8">
              <w:trPr>
                <w:tblCellSpacing w:w="15" w:type="dxa"/>
                <w:jc w:val="right"/>
              </w:trPr>
              <w:tc>
                <w:tcPr>
                  <w:tcW w:w="0" w:type="auto"/>
                  <w:shd w:val="clear" w:color="auto" w:fill="E0E0E0"/>
                  <w:vAlign w:val="center"/>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3</w:t>
                  </w:r>
                </w:p>
              </w:tc>
              <w:tc>
                <w:tcPr>
                  <w:tcW w:w="0" w:type="auto"/>
                  <w:shd w:val="clear" w:color="auto" w:fill="E0E0E0"/>
                  <w:vAlign w:val="center"/>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w:t>
                  </w:r>
                </w:p>
              </w:tc>
              <w:tc>
                <w:tcPr>
                  <w:tcW w:w="0" w:type="auto"/>
                  <w:shd w:val="clear" w:color="auto" w:fill="E0E0E0"/>
                  <w:vAlign w:val="center"/>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4</w:t>
                  </w:r>
                </w:p>
              </w:tc>
              <w:tc>
                <w:tcPr>
                  <w:tcW w:w="0" w:type="auto"/>
                  <w:shd w:val="clear" w:color="auto" w:fill="E0E0E0"/>
                  <w:vAlign w:val="center"/>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w:t>
                  </w:r>
                </w:p>
              </w:tc>
              <w:tc>
                <w:tcPr>
                  <w:tcW w:w="0" w:type="auto"/>
                  <w:shd w:val="clear" w:color="auto" w:fill="E0E0E0"/>
                  <w:vAlign w:val="center"/>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0</w:t>
                  </w:r>
                </w:p>
              </w:tc>
              <w:tc>
                <w:tcPr>
                  <w:tcW w:w="0" w:type="auto"/>
                  <w:shd w:val="clear" w:color="auto" w:fill="E0E0E0"/>
                  <w:vAlign w:val="center"/>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w:t>
                  </w:r>
                </w:p>
              </w:tc>
              <w:tc>
                <w:tcPr>
                  <w:tcW w:w="0" w:type="auto"/>
                  <w:shd w:val="clear" w:color="auto" w:fill="E0E0E0"/>
                  <w:vAlign w:val="center"/>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6</w:t>
                  </w:r>
                </w:p>
              </w:tc>
              <w:tc>
                <w:tcPr>
                  <w:tcW w:w="0" w:type="auto"/>
                  <w:shd w:val="clear" w:color="auto" w:fill="E0E0E0"/>
                  <w:vAlign w:val="center"/>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4</w:t>
                  </w:r>
                </w:p>
              </w:tc>
              <w:tc>
                <w:tcPr>
                  <w:tcW w:w="0" w:type="auto"/>
                  <w:shd w:val="clear" w:color="auto" w:fill="E0E0E0"/>
                  <w:vAlign w:val="center"/>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5</w:t>
                  </w:r>
                </w:p>
              </w:tc>
            </w:tr>
            <w:tr w:rsidR="00777AB8" w:rsidRPr="00701D05" w:rsidTr="00777AB8">
              <w:trPr>
                <w:tblCellSpacing w:w="15" w:type="dxa"/>
                <w:jc w:val="right"/>
              </w:trPr>
              <w:tc>
                <w:tcPr>
                  <w:tcW w:w="0" w:type="auto"/>
                  <w:gridSpan w:val="3"/>
                  <w:shd w:val="clear" w:color="auto" w:fill="E0E0E0"/>
                  <w:vAlign w:val="center"/>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1/2 ore</w:t>
                  </w:r>
                </w:p>
              </w:tc>
              <w:tc>
                <w:tcPr>
                  <w:tcW w:w="0" w:type="auto"/>
                  <w:gridSpan w:val="3"/>
                  <w:shd w:val="clear" w:color="auto" w:fill="E0E0E0"/>
                  <w:vAlign w:val="center"/>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3/4 ore</w:t>
                  </w:r>
                </w:p>
              </w:tc>
              <w:tc>
                <w:tcPr>
                  <w:tcW w:w="0" w:type="auto"/>
                  <w:gridSpan w:val="3"/>
                  <w:shd w:val="clear" w:color="auto" w:fill="E0E0E0"/>
                  <w:vAlign w:val="center"/>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nessuna</w:t>
                  </w:r>
                </w:p>
              </w:tc>
            </w:tr>
            <w:tr w:rsidR="00777AB8" w:rsidRPr="00701D05" w:rsidTr="00777AB8">
              <w:trPr>
                <w:trHeight w:val="450"/>
                <w:tblCellSpacing w:w="15" w:type="dxa"/>
                <w:jc w:val="right"/>
              </w:trPr>
              <w:tc>
                <w:tcPr>
                  <w:tcW w:w="0" w:type="auto"/>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p>
              </w:tc>
              <w:tc>
                <w:tcPr>
                  <w:tcW w:w="0" w:type="auto"/>
                  <w:vAlign w:val="center"/>
                  <w:hideMark/>
                </w:tcPr>
                <w:p w:rsidR="00777AB8" w:rsidRPr="00701D05" w:rsidRDefault="00777AB8" w:rsidP="00777AB8">
                  <w:pPr>
                    <w:widowControl/>
                    <w:suppressAutoHyphens w:val="0"/>
                    <w:rPr>
                      <w:rFonts w:ascii="Times New Roman" w:eastAsia="Times New Roman" w:hAnsi="Times New Roman"/>
                      <w:kern w:val="0"/>
                      <w:sz w:val="20"/>
                      <w:szCs w:val="20"/>
                      <w:lang w:eastAsia="it-IT"/>
                    </w:rPr>
                  </w:pPr>
                </w:p>
              </w:tc>
              <w:tc>
                <w:tcPr>
                  <w:tcW w:w="0" w:type="auto"/>
                  <w:vAlign w:val="center"/>
                  <w:hideMark/>
                </w:tcPr>
                <w:p w:rsidR="00777AB8" w:rsidRPr="00701D05" w:rsidRDefault="00777AB8" w:rsidP="00777AB8">
                  <w:pPr>
                    <w:widowControl/>
                    <w:suppressAutoHyphens w:val="0"/>
                    <w:rPr>
                      <w:rFonts w:ascii="Times New Roman" w:eastAsia="Times New Roman" w:hAnsi="Times New Roman"/>
                      <w:kern w:val="0"/>
                      <w:sz w:val="20"/>
                      <w:szCs w:val="20"/>
                      <w:lang w:eastAsia="it-IT"/>
                    </w:rPr>
                  </w:pPr>
                </w:p>
              </w:tc>
              <w:tc>
                <w:tcPr>
                  <w:tcW w:w="0" w:type="auto"/>
                  <w:vAlign w:val="center"/>
                  <w:hideMark/>
                </w:tcPr>
                <w:p w:rsidR="00777AB8" w:rsidRPr="00701D05" w:rsidRDefault="00777AB8" w:rsidP="00777AB8">
                  <w:pPr>
                    <w:widowControl/>
                    <w:suppressAutoHyphens w:val="0"/>
                    <w:rPr>
                      <w:rFonts w:ascii="Times New Roman" w:eastAsia="Times New Roman" w:hAnsi="Times New Roman"/>
                      <w:kern w:val="0"/>
                      <w:sz w:val="20"/>
                      <w:szCs w:val="20"/>
                      <w:lang w:eastAsia="it-IT"/>
                    </w:rPr>
                  </w:pPr>
                </w:p>
              </w:tc>
              <w:tc>
                <w:tcPr>
                  <w:tcW w:w="0" w:type="auto"/>
                  <w:vAlign w:val="center"/>
                  <w:hideMark/>
                </w:tcPr>
                <w:p w:rsidR="00777AB8" w:rsidRPr="00701D05" w:rsidRDefault="00777AB8" w:rsidP="00777AB8">
                  <w:pPr>
                    <w:widowControl/>
                    <w:suppressAutoHyphens w:val="0"/>
                    <w:rPr>
                      <w:rFonts w:ascii="Times New Roman" w:eastAsia="Times New Roman" w:hAnsi="Times New Roman"/>
                      <w:kern w:val="0"/>
                      <w:sz w:val="20"/>
                      <w:szCs w:val="20"/>
                      <w:lang w:eastAsia="it-IT"/>
                    </w:rPr>
                  </w:pPr>
                </w:p>
              </w:tc>
              <w:tc>
                <w:tcPr>
                  <w:tcW w:w="0" w:type="auto"/>
                  <w:vAlign w:val="center"/>
                  <w:hideMark/>
                </w:tcPr>
                <w:p w:rsidR="00777AB8" w:rsidRPr="00701D05" w:rsidRDefault="00777AB8" w:rsidP="00777AB8">
                  <w:pPr>
                    <w:widowControl/>
                    <w:suppressAutoHyphens w:val="0"/>
                    <w:rPr>
                      <w:rFonts w:ascii="Times New Roman" w:eastAsia="Times New Roman" w:hAnsi="Times New Roman"/>
                      <w:kern w:val="0"/>
                      <w:sz w:val="20"/>
                      <w:szCs w:val="20"/>
                      <w:lang w:eastAsia="it-IT"/>
                    </w:rPr>
                  </w:pPr>
                </w:p>
              </w:tc>
              <w:tc>
                <w:tcPr>
                  <w:tcW w:w="0" w:type="auto"/>
                  <w:vAlign w:val="center"/>
                  <w:hideMark/>
                </w:tcPr>
                <w:p w:rsidR="00777AB8" w:rsidRPr="00701D05" w:rsidRDefault="00777AB8" w:rsidP="00777AB8">
                  <w:pPr>
                    <w:widowControl/>
                    <w:suppressAutoHyphens w:val="0"/>
                    <w:rPr>
                      <w:rFonts w:ascii="Times New Roman" w:eastAsia="Times New Roman" w:hAnsi="Times New Roman"/>
                      <w:kern w:val="0"/>
                      <w:sz w:val="20"/>
                      <w:szCs w:val="20"/>
                      <w:lang w:eastAsia="it-IT"/>
                    </w:rPr>
                  </w:pPr>
                </w:p>
              </w:tc>
              <w:tc>
                <w:tcPr>
                  <w:tcW w:w="0" w:type="auto"/>
                  <w:vAlign w:val="center"/>
                  <w:hideMark/>
                </w:tcPr>
                <w:p w:rsidR="00777AB8" w:rsidRPr="00701D05" w:rsidRDefault="00777AB8" w:rsidP="00777AB8">
                  <w:pPr>
                    <w:widowControl/>
                    <w:suppressAutoHyphens w:val="0"/>
                    <w:rPr>
                      <w:rFonts w:ascii="Times New Roman" w:eastAsia="Times New Roman" w:hAnsi="Times New Roman"/>
                      <w:kern w:val="0"/>
                      <w:sz w:val="20"/>
                      <w:szCs w:val="20"/>
                      <w:lang w:eastAsia="it-IT"/>
                    </w:rPr>
                  </w:pPr>
                </w:p>
              </w:tc>
              <w:tc>
                <w:tcPr>
                  <w:tcW w:w="0" w:type="auto"/>
                  <w:vAlign w:val="center"/>
                  <w:hideMark/>
                </w:tcPr>
                <w:p w:rsidR="00777AB8" w:rsidRPr="00701D05" w:rsidRDefault="00777AB8" w:rsidP="00777AB8">
                  <w:pPr>
                    <w:widowControl/>
                    <w:suppressAutoHyphens w:val="0"/>
                    <w:rPr>
                      <w:rFonts w:ascii="Times New Roman" w:eastAsia="Times New Roman" w:hAnsi="Times New Roman"/>
                      <w:kern w:val="0"/>
                      <w:sz w:val="20"/>
                      <w:szCs w:val="20"/>
                      <w:lang w:eastAsia="it-IT"/>
                    </w:rPr>
                  </w:pPr>
                </w:p>
              </w:tc>
            </w:tr>
            <w:tr w:rsidR="00777AB8" w:rsidRPr="00701D05" w:rsidTr="00777AB8">
              <w:trPr>
                <w:tblCellSpacing w:w="15" w:type="dxa"/>
                <w:jc w:val="right"/>
              </w:trPr>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7AB8" w:rsidRPr="00701D05" w:rsidTr="00777AB8">
                    <w:trPr>
                      <w:trHeight w:val="495"/>
                      <w:tblCellSpacing w:w="0" w:type="dxa"/>
                      <w:jc w:val="center"/>
                    </w:trPr>
                    <w:tc>
                      <w:tcPr>
                        <w:tcW w:w="0" w:type="auto"/>
                        <w:shd w:val="clear" w:color="auto" w:fill="404040"/>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7AB8" w:rsidRPr="00701D05" w:rsidTr="00777AB8">
                    <w:trPr>
                      <w:trHeight w:val="750"/>
                      <w:tblCellSpacing w:w="0" w:type="dxa"/>
                      <w:jc w:val="center"/>
                    </w:trPr>
                    <w:tc>
                      <w:tcPr>
                        <w:tcW w:w="0" w:type="auto"/>
                        <w:shd w:val="clear" w:color="auto" w:fill="80D080"/>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r>
            <w:tr w:rsidR="00777AB8" w:rsidRPr="00701D05" w:rsidTr="00777AB8">
              <w:trPr>
                <w:tblCellSpacing w:w="15" w:type="dxa"/>
                <w:jc w:val="right"/>
              </w:trPr>
              <w:tc>
                <w:tcPr>
                  <w:tcW w:w="0" w:type="auto"/>
                  <w:gridSpan w:val="3"/>
                  <w:shd w:val="clear" w:color="auto" w:fill="E0E0E0"/>
                  <w:vAlign w:val="center"/>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1/2 ore</w:t>
                  </w:r>
                </w:p>
              </w:tc>
              <w:tc>
                <w:tcPr>
                  <w:tcW w:w="0" w:type="auto"/>
                  <w:gridSpan w:val="3"/>
                  <w:shd w:val="clear" w:color="auto" w:fill="E0E0E0"/>
                  <w:vAlign w:val="center"/>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3/4 ore</w:t>
                  </w:r>
                </w:p>
              </w:tc>
              <w:tc>
                <w:tcPr>
                  <w:tcW w:w="0" w:type="auto"/>
                  <w:gridSpan w:val="3"/>
                  <w:shd w:val="clear" w:color="auto" w:fill="E0E0E0"/>
                  <w:vAlign w:val="center"/>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nessuna</w:t>
                  </w:r>
                </w:p>
              </w:tc>
            </w:tr>
            <w:tr w:rsidR="00777AB8" w:rsidRPr="00701D05" w:rsidTr="00777AB8">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7AB8" w:rsidRPr="00701D05" w:rsidTr="00777AB8">
                    <w:trPr>
                      <w:trHeight w:val="120"/>
                      <w:tblCellSpacing w:w="0" w:type="dxa"/>
                      <w:jc w:val="center"/>
                    </w:trPr>
                    <w:tc>
                      <w:tcPr>
                        <w:tcW w:w="0" w:type="auto"/>
                        <w:shd w:val="clear" w:color="auto" w:fill="C0D0C0"/>
                        <w:vAlign w:val="center"/>
                        <w:hideMark/>
                      </w:tcPr>
                      <w:p w:rsidR="00777AB8" w:rsidRPr="00701D05" w:rsidRDefault="00777AB8" w:rsidP="00777AB8">
                        <w:pPr>
                          <w:widowControl/>
                          <w:suppressAutoHyphens w:val="0"/>
                          <w:rPr>
                            <w:rFonts w:ascii="Times New Roman" w:eastAsia="Times New Roman" w:hAnsi="Times New Roman"/>
                            <w:kern w:val="0"/>
                            <w:sz w:val="12"/>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-0.1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7AB8" w:rsidRPr="00701D05" w:rsidTr="00777AB8">
                    <w:trPr>
                      <w:trHeight w:val="630"/>
                      <w:tblCellSpacing w:w="0" w:type="dxa"/>
                      <w:jc w:val="center"/>
                    </w:trPr>
                    <w:tc>
                      <w:tcPr>
                        <w:tcW w:w="0" w:type="auto"/>
                        <w:shd w:val="clear" w:color="auto" w:fill="80D080"/>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-0.5</w:t>
                  </w:r>
                </w:p>
              </w:tc>
              <w:tc>
                <w:tcPr>
                  <w:tcW w:w="0" w:type="auto"/>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7AB8" w:rsidRPr="00701D05" w:rsidTr="00777AB8">
                    <w:trPr>
                      <w:trHeight w:val="495"/>
                      <w:tblCellSpacing w:w="0" w:type="dxa"/>
                      <w:jc w:val="center"/>
                    </w:trPr>
                    <w:tc>
                      <w:tcPr>
                        <w:tcW w:w="0" w:type="auto"/>
                        <w:shd w:val="clear" w:color="auto" w:fill="404040"/>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-0.4</w:t>
                  </w:r>
                </w:p>
              </w:tc>
            </w:tr>
          </w:tbl>
          <w:p w:rsidR="00777AB8" w:rsidRPr="00701D05" w:rsidRDefault="00777AB8" w:rsidP="00777AB8">
            <w:pPr>
              <w:widowControl/>
              <w:suppressAutoHyphens w:val="0"/>
              <w:rPr>
                <w:rFonts w:ascii="Times New Roman" w:eastAsia="Times New Roman" w:hAnsi="Times New Roman"/>
                <w:kern w:val="0"/>
                <w:sz w:val="21"/>
                <w:szCs w:val="21"/>
                <w:lang w:eastAsia="it-IT"/>
              </w:rPr>
            </w:pPr>
          </w:p>
        </w:tc>
        <w:tc>
          <w:tcPr>
            <w:tcW w:w="150" w:type="dxa"/>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81"/>
            </w:tblGrid>
            <w:tr w:rsidR="00777AB8" w:rsidRPr="00701D05" w:rsidTr="00777AB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51"/>
                  </w:tblGrid>
                  <w:tr w:rsidR="00777AB8" w:rsidRPr="00701D05" w:rsidTr="00777AB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755"/>
                        </w:tblGrid>
                        <w:tr w:rsidR="00777AB8" w:rsidRPr="00701D05" w:rsidTr="00777AB8">
                          <w:trPr>
                            <w:tblCellSpacing w:w="30" w:type="dxa"/>
                          </w:trPr>
                          <w:tc>
                            <w:tcPr>
                              <w:tcW w:w="0" w:type="auto"/>
                              <w:shd w:val="clear" w:color="auto" w:fill="C0D0C0"/>
                              <w:noWrap/>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p>
                          </w:tc>
                          <w:tc>
                            <w:tcPr>
                              <w:tcW w:w="0" w:type="auto"/>
                              <w:noWrap/>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1/2 ore</w:t>
                              </w:r>
                            </w:p>
                          </w:tc>
                        </w:tr>
                        <w:tr w:rsidR="00777AB8" w:rsidRPr="00701D05" w:rsidTr="00777AB8">
                          <w:trPr>
                            <w:tblCellSpacing w:w="30" w:type="dxa"/>
                          </w:trPr>
                          <w:tc>
                            <w:tcPr>
                              <w:tcW w:w="0" w:type="auto"/>
                              <w:shd w:val="clear" w:color="auto" w:fill="80D080"/>
                              <w:noWrap/>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p>
                          </w:tc>
                          <w:tc>
                            <w:tcPr>
                              <w:tcW w:w="0" w:type="auto"/>
                              <w:noWrap/>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3/4 ore</w:t>
                              </w:r>
                            </w:p>
                          </w:tc>
                        </w:tr>
                        <w:tr w:rsidR="00777AB8" w:rsidRPr="00701D05" w:rsidTr="00777AB8">
                          <w:trPr>
                            <w:tblCellSpacing w:w="30" w:type="dxa"/>
                          </w:trPr>
                          <w:tc>
                            <w:tcPr>
                              <w:tcW w:w="0" w:type="auto"/>
                              <w:shd w:val="clear" w:color="auto" w:fill="404040"/>
                              <w:noWrap/>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p>
                          </w:tc>
                          <w:tc>
                            <w:tcPr>
                              <w:tcW w:w="0" w:type="auto"/>
                              <w:noWrap/>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nessuna</w:t>
                              </w:r>
                            </w:p>
                          </w:tc>
                        </w:tr>
                      </w:tbl>
                      <w:p w:rsidR="00777AB8" w:rsidRPr="00701D05" w:rsidRDefault="00777AB8" w:rsidP="00777AB8">
                        <w:pPr>
                          <w:widowControl/>
                          <w:suppressAutoHyphens w:val="0"/>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rPr>
                <w:rFonts w:ascii="Times New Roman" w:eastAsia="Times New Roman" w:hAnsi="Times New Roman"/>
                <w:kern w:val="0"/>
                <w:sz w:val="21"/>
                <w:szCs w:val="21"/>
                <w:lang w:eastAsia="it-IT"/>
              </w:rPr>
            </w:pPr>
          </w:p>
        </w:tc>
      </w:tr>
      <w:tr w:rsidR="007C382B" w:rsidRPr="00701D05" w:rsidTr="00777AB8">
        <w:trPr>
          <w:tblCellSpacing w:w="15" w:type="dxa"/>
        </w:trPr>
        <w:tc>
          <w:tcPr>
            <w:tcW w:w="0" w:type="auto"/>
            <w:gridSpan w:val="2"/>
            <w:hideMark/>
          </w:tcPr>
          <w:p w:rsidR="00777AB8" w:rsidRPr="00701D05" w:rsidRDefault="00777AB8" w:rsidP="00777AB8">
            <w:pPr>
              <w:widowControl/>
              <w:suppressAutoHyphens w:val="0"/>
              <w:spacing w:before="100" w:beforeAutospacing="1" w:after="100" w:afterAutospacing="1"/>
              <w:rPr>
                <w:rFonts w:ascii="Times New Roman" w:eastAsia="Times New Roman" w:hAnsi="Times New Roman"/>
                <w:kern w:val="0"/>
                <w:sz w:val="21"/>
                <w:szCs w:val="21"/>
                <w:lang w:eastAsia="it-IT"/>
              </w:rPr>
            </w:pPr>
            <w:r w:rsidRPr="00701D05">
              <w:rPr>
                <w:rFonts w:ascii="Times New Roman" w:eastAsia="Times New Roman" w:hAnsi="Times New Roman"/>
                <w:b/>
                <w:bCs/>
                <w:kern w:val="0"/>
                <w:sz w:val="21"/>
                <w:szCs w:val="21"/>
                <w:lang w:eastAsia="it-IT"/>
              </w:rPr>
              <w:lastRenderedPageBreak/>
              <w:t>d6 x d7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45"/>
              <w:gridCol w:w="977"/>
              <w:gridCol w:w="662"/>
              <w:gridCol w:w="732"/>
              <w:gridCol w:w="845"/>
            </w:tblGrid>
            <w:tr w:rsidR="007C382B" w:rsidRPr="00701D05" w:rsidTr="00777AB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d7-&gt;</w:t>
                  </w:r>
                  <w:r w:rsidRPr="00701D05">
                    <w:rPr>
                      <w:rFonts w:ascii="Times New Roman" w:eastAsia="Times New Roman" w:hAnsi="Times New Roman"/>
                      <w:kern w:val="0"/>
                      <w:sz w:val="21"/>
                      <w:szCs w:val="21"/>
                      <w:lang w:eastAsia="it-IT"/>
                    </w:rPr>
                    <w:br/>
                    <w:t>d6</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C382B" w:rsidRDefault="007C382B" w:rsidP="00777AB8">
                  <w:pPr>
                    <w:widowControl/>
                    <w:suppressAutoHyphens w:val="0"/>
                    <w:rPr>
                      <w:rFonts w:ascii="Times New Roman" w:eastAsia="Times New Roman" w:hAnsi="Times New Roman"/>
                      <w:b/>
                      <w:kern w:val="0"/>
                      <w:sz w:val="21"/>
                      <w:szCs w:val="21"/>
                      <w:lang w:eastAsia="it-IT"/>
                    </w:rPr>
                  </w:pPr>
                  <w:r w:rsidRPr="007C382B">
                    <w:rPr>
                      <w:rFonts w:ascii="Times New Roman" w:eastAsia="Times New Roman" w:hAnsi="Times New Roman"/>
                      <w:b/>
                      <w:kern w:val="0"/>
                      <w:sz w:val="21"/>
                      <w:szCs w:val="21"/>
                      <w:lang w:eastAsia="it-IT"/>
                    </w:rPr>
                    <w:t>Guardare la TV</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C382B" w:rsidRDefault="007C382B" w:rsidP="00777AB8">
                  <w:pPr>
                    <w:widowControl/>
                    <w:suppressAutoHyphens w:val="0"/>
                    <w:rPr>
                      <w:rFonts w:ascii="Times New Roman" w:eastAsia="Times New Roman" w:hAnsi="Times New Roman"/>
                      <w:b/>
                      <w:kern w:val="0"/>
                      <w:sz w:val="21"/>
                      <w:szCs w:val="21"/>
                      <w:lang w:eastAsia="it-IT"/>
                    </w:rPr>
                  </w:pPr>
                  <w:r w:rsidRPr="007C382B">
                    <w:rPr>
                      <w:rFonts w:ascii="Times New Roman" w:eastAsia="Times New Roman" w:hAnsi="Times New Roman"/>
                      <w:b/>
                      <w:kern w:val="0"/>
                      <w:sz w:val="21"/>
                      <w:szCs w:val="21"/>
                      <w:lang w:eastAsia="it-IT"/>
                    </w:rPr>
                    <w:t>Uscire con gli amici</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C382B" w:rsidP="00777AB8">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b/>
                      <w:bCs/>
                      <w:kern w:val="0"/>
                      <w:sz w:val="21"/>
                      <w:szCs w:val="21"/>
                      <w:lang w:eastAsia="it-IT"/>
                    </w:rPr>
                    <w:t>Fare attività fisica</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18"/>
                      <w:szCs w:val="18"/>
                      <w:lang w:eastAsia="it-IT"/>
                    </w:rPr>
                  </w:pPr>
                  <w:r w:rsidRPr="00701D05">
                    <w:rPr>
                      <w:rFonts w:ascii="Times New Roman" w:eastAsia="Times New Roman" w:hAnsi="Times New Roman"/>
                      <w:kern w:val="0"/>
                      <w:sz w:val="18"/>
                      <w:szCs w:val="18"/>
                      <w:lang w:eastAsia="it-IT"/>
                    </w:rPr>
                    <w:t xml:space="preserve">Marginale </w:t>
                  </w:r>
                  <w:r w:rsidRPr="00701D05">
                    <w:rPr>
                      <w:rFonts w:ascii="Times New Roman" w:eastAsia="Times New Roman" w:hAnsi="Times New Roman"/>
                      <w:kern w:val="0"/>
                      <w:sz w:val="18"/>
                      <w:szCs w:val="18"/>
                      <w:lang w:eastAsia="it-IT"/>
                    </w:rPr>
                    <w:br/>
                    <w:t>di riga</w:t>
                  </w:r>
                </w:p>
              </w:tc>
            </w:tr>
            <w:tr w:rsidR="007C382B" w:rsidRPr="00701D05" w:rsidTr="00777AB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b/>
                      <w:bCs/>
                      <w:kern w:val="0"/>
                      <w:sz w:val="21"/>
                      <w:szCs w:val="21"/>
                      <w:lang w:eastAsia="it-IT"/>
                    </w:rPr>
                    <w:t>1/2 ore</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2</w:t>
                  </w:r>
                  <w:r w:rsidRPr="00701D05">
                    <w:rPr>
                      <w:rFonts w:ascii="Times New Roman" w:eastAsia="Times New Roman" w:hAnsi="Times New Roman"/>
                      <w:kern w:val="0"/>
                      <w:sz w:val="21"/>
                      <w:szCs w:val="21"/>
                      <w:lang w:eastAsia="it-IT"/>
                    </w:rPr>
                    <w:br/>
                  </w:r>
                  <w:r w:rsidRPr="00701D05">
                    <w:rPr>
                      <w:rFonts w:ascii="Times New Roman" w:eastAsia="Times New Roman" w:hAnsi="Times New Roman"/>
                      <w:i/>
                      <w:iCs/>
                      <w:kern w:val="0"/>
                      <w:sz w:val="21"/>
                      <w:szCs w:val="21"/>
                      <w:lang w:eastAsia="it-IT"/>
                    </w:rPr>
                    <w:t>2.2</w:t>
                  </w:r>
                  <w:r w:rsidRPr="00701D05">
                    <w:rPr>
                      <w:rFonts w:ascii="Times New Roman" w:eastAsia="Times New Roman" w:hAnsi="Times New Roman"/>
                      <w:kern w:val="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5</w:t>
                  </w:r>
                  <w:r w:rsidRPr="00701D05">
                    <w:rPr>
                      <w:rFonts w:ascii="Times New Roman" w:eastAsia="Times New Roman" w:hAnsi="Times New Roman"/>
                      <w:kern w:val="0"/>
                      <w:sz w:val="21"/>
                      <w:szCs w:val="21"/>
                      <w:lang w:eastAsia="it-IT"/>
                    </w:rPr>
                    <w:br/>
                  </w:r>
                  <w:r w:rsidRPr="00701D05">
                    <w:rPr>
                      <w:rFonts w:ascii="Times New Roman" w:eastAsia="Times New Roman" w:hAnsi="Times New Roman"/>
                      <w:i/>
                      <w:iCs/>
                      <w:kern w:val="0"/>
                      <w:sz w:val="21"/>
                      <w:szCs w:val="21"/>
                      <w:lang w:eastAsia="it-IT"/>
                    </w:rPr>
                    <w:t>3.5</w:t>
                  </w:r>
                  <w:r w:rsidRPr="00701D05">
                    <w:rPr>
                      <w:rFonts w:ascii="Times New Roman" w:eastAsia="Times New Roman" w:hAnsi="Times New Roman"/>
                      <w:kern w:val="0"/>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4</w:t>
                  </w:r>
                  <w:r w:rsidRPr="00701D05">
                    <w:rPr>
                      <w:rFonts w:ascii="Times New Roman" w:eastAsia="Times New Roman" w:hAnsi="Times New Roman"/>
                      <w:kern w:val="0"/>
                      <w:sz w:val="21"/>
                      <w:szCs w:val="21"/>
                      <w:lang w:eastAsia="it-IT"/>
                    </w:rPr>
                    <w:br/>
                  </w:r>
                  <w:r w:rsidRPr="00701D05">
                    <w:rPr>
                      <w:rFonts w:ascii="Times New Roman" w:eastAsia="Times New Roman" w:hAnsi="Times New Roman"/>
                      <w:i/>
                      <w:iCs/>
                      <w:kern w:val="0"/>
                      <w:sz w:val="21"/>
                      <w:szCs w:val="21"/>
                      <w:lang w:eastAsia="it-IT"/>
                    </w:rPr>
                    <w:t>5.3</w:t>
                  </w:r>
                  <w:r w:rsidRPr="00701D05">
                    <w:rPr>
                      <w:rFonts w:ascii="Times New Roman" w:eastAsia="Times New Roman" w:hAnsi="Times New Roman"/>
                      <w:kern w:val="0"/>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11</w:t>
                  </w:r>
                </w:p>
              </w:tc>
            </w:tr>
            <w:tr w:rsidR="007C382B" w:rsidRPr="00701D05" w:rsidTr="00777AB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b/>
                      <w:bCs/>
                      <w:kern w:val="0"/>
                      <w:sz w:val="21"/>
                      <w:szCs w:val="21"/>
                      <w:lang w:eastAsia="it-IT"/>
                    </w:rPr>
                    <w:t>3/6 ore</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2</w:t>
                  </w:r>
                  <w:r w:rsidRPr="00701D05">
                    <w:rPr>
                      <w:rFonts w:ascii="Times New Roman" w:eastAsia="Times New Roman" w:hAnsi="Times New Roman"/>
                      <w:kern w:val="0"/>
                      <w:sz w:val="21"/>
                      <w:szCs w:val="21"/>
                      <w:lang w:eastAsia="it-IT"/>
                    </w:rPr>
                    <w:br/>
                  </w:r>
                  <w:r w:rsidRPr="00701D05">
                    <w:rPr>
                      <w:rFonts w:ascii="Times New Roman" w:eastAsia="Times New Roman" w:hAnsi="Times New Roman"/>
                      <w:i/>
                      <w:iCs/>
                      <w:kern w:val="0"/>
                      <w:sz w:val="21"/>
                      <w:szCs w:val="21"/>
                      <w:lang w:eastAsia="it-IT"/>
                    </w:rPr>
                    <w:t>1.4</w:t>
                  </w:r>
                  <w:r w:rsidRPr="00701D05">
                    <w:rPr>
                      <w:rFonts w:ascii="Times New Roman" w:eastAsia="Times New Roman" w:hAnsi="Times New Roman"/>
                      <w:kern w:val="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2</w:t>
                  </w:r>
                  <w:r w:rsidRPr="00701D05">
                    <w:rPr>
                      <w:rFonts w:ascii="Times New Roman" w:eastAsia="Times New Roman" w:hAnsi="Times New Roman"/>
                      <w:kern w:val="0"/>
                      <w:sz w:val="21"/>
                      <w:szCs w:val="21"/>
                      <w:lang w:eastAsia="it-IT"/>
                    </w:rPr>
                    <w:br/>
                  </w:r>
                  <w:r w:rsidRPr="00701D05">
                    <w:rPr>
                      <w:rFonts w:ascii="Times New Roman" w:eastAsia="Times New Roman" w:hAnsi="Times New Roman"/>
                      <w:i/>
                      <w:iCs/>
                      <w:kern w:val="0"/>
                      <w:sz w:val="21"/>
                      <w:szCs w:val="21"/>
                      <w:lang w:eastAsia="it-IT"/>
                    </w:rPr>
                    <w:t>2.2</w:t>
                  </w:r>
                  <w:r w:rsidRPr="00701D05">
                    <w:rPr>
                      <w:rFonts w:ascii="Times New Roman" w:eastAsia="Times New Roman" w:hAnsi="Times New Roman"/>
                      <w:kern w:val="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3</w:t>
                  </w:r>
                  <w:r w:rsidRPr="00701D05">
                    <w:rPr>
                      <w:rFonts w:ascii="Times New Roman" w:eastAsia="Times New Roman" w:hAnsi="Times New Roman"/>
                      <w:kern w:val="0"/>
                      <w:sz w:val="21"/>
                      <w:szCs w:val="21"/>
                      <w:lang w:eastAsia="it-IT"/>
                    </w:rPr>
                    <w:br/>
                  </w:r>
                  <w:r w:rsidRPr="00701D05">
                    <w:rPr>
                      <w:rFonts w:ascii="Times New Roman" w:eastAsia="Times New Roman" w:hAnsi="Times New Roman"/>
                      <w:i/>
                      <w:iCs/>
                      <w:kern w:val="0"/>
                      <w:sz w:val="21"/>
                      <w:szCs w:val="21"/>
                      <w:lang w:eastAsia="it-IT"/>
                    </w:rPr>
                    <w:t>3.4</w:t>
                  </w:r>
                  <w:r w:rsidRPr="00701D05">
                    <w:rPr>
                      <w:rFonts w:ascii="Times New Roman" w:eastAsia="Times New Roman" w:hAnsi="Times New Roman"/>
                      <w:kern w:val="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7</w:t>
                  </w:r>
                </w:p>
              </w:tc>
            </w:tr>
            <w:tr w:rsidR="007C382B" w:rsidRPr="00701D05" w:rsidTr="00777AB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b/>
                      <w:bCs/>
                      <w:kern w:val="0"/>
                      <w:sz w:val="21"/>
                      <w:szCs w:val="21"/>
                      <w:lang w:eastAsia="it-IT"/>
                    </w:rPr>
                    <w:t>nessuna</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w:t>
                  </w:r>
                  <w:r w:rsidRPr="00701D05">
                    <w:rPr>
                      <w:rFonts w:ascii="Times New Roman" w:eastAsia="Times New Roman" w:hAnsi="Times New Roman"/>
                      <w:kern w:val="0"/>
                      <w:sz w:val="21"/>
                      <w:szCs w:val="21"/>
                      <w:lang w:eastAsia="it-IT"/>
                    </w:rPr>
                    <w:br/>
                  </w:r>
                  <w:r w:rsidRPr="00701D05">
                    <w:rPr>
                      <w:rFonts w:ascii="Times New Roman" w:eastAsia="Times New Roman" w:hAnsi="Times New Roman"/>
                      <w:i/>
                      <w:iCs/>
                      <w:kern w:val="0"/>
                      <w:sz w:val="21"/>
                      <w:szCs w:val="21"/>
                      <w:lang w:eastAsia="it-IT"/>
                    </w:rPr>
                    <w:t>1.4</w:t>
                  </w:r>
                  <w:r w:rsidRPr="00701D05">
                    <w:rPr>
                      <w:rFonts w:ascii="Times New Roman" w:eastAsia="Times New Roman" w:hAnsi="Times New Roman"/>
                      <w:kern w:val="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w:t>
                  </w:r>
                  <w:r w:rsidRPr="00701D05">
                    <w:rPr>
                      <w:rFonts w:ascii="Times New Roman" w:eastAsia="Times New Roman" w:hAnsi="Times New Roman"/>
                      <w:kern w:val="0"/>
                      <w:sz w:val="21"/>
                      <w:szCs w:val="21"/>
                      <w:lang w:eastAsia="it-IT"/>
                    </w:rPr>
                    <w:br/>
                  </w:r>
                  <w:r w:rsidRPr="00701D05">
                    <w:rPr>
                      <w:rFonts w:ascii="Times New Roman" w:eastAsia="Times New Roman" w:hAnsi="Times New Roman"/>
                      <w:i/>
                      <w:iCs/>
                      <w:kern w:val="0"/>
                      <w:sz w:val="21"/>
                      <w:szCs w:val="21"/>
                      <w:lang w:eastAsia="it-IT"/>
                    </w:rPr>
                    <w:t>2.2</w:t>
                  </w:r>
                  <w:r w:rsidRPr="00701D05">
                    <w:rPr>
                      <w:rFonts w:ascii="Times New Roman" w:eastAsia="Times New Roman" w:hAnsi="Times New Roman"/>
                      <w:kern w:val="0"/>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5</w:t>
                  </w:r>
                  <w:r w:rsidRPr="00701D05">
                    <w:rPr>
                      <w:rFonts w:ascii="Times New Roman" w:eastAsia="Times New Roman" w:hAnsi="Times New Roman"/>
                      <w:kern w:val="0"/>
                      <w:sz w:val="21"/>
                      <w:szCs w:val="21"/>
                      <w:lang w:eastAsia="it-IT"/>
                    </w:rPr>
                    <w:br/>
                  </w:r>
                  <w:r w:rsidRPr="00701D05">
                    <w:rPr>
                      <w:rFonts w:ascii="Times New Roman" w:eastAsia="Times New Roman" w:hAnsi="Times New Roman"/>
                      <w:i/>
                      <w:iCs/>
                      <w:kern w:val="0"/>
                      <w:sz w:val="21"/>
                      <w:szCs w:val="21"/>
                      <w:lang w:eastAsia="it-IT"/>
                    </w:rPr>
                    <w:t>3.4</w:t>
                  </w:r>
                  <w:r w:rsidRPr="00701D05">
                    <w:rPr>
                      <w:rFonts w:ascii="Times New Roman" w:eastAsia="Times New Roman" w:hAnsi="Times New Roman"/>
                      <w:kern w:val="0"/>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7</w:t>
                  </w:r>
                </w:p>
              </w:tc>
            </w:tr>
            <w:tr w:rsidR="007C382B" w:rsidRPr="00701D05" w:rsidTr="00777AB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18"/>
                      <w:szCs w:val="18"/>
                      <w:lang w:eastAsia="it-IT"/>
                    </w:rPr>
                  </w:pPr>
                  <w:r w:rsidRPr="00701D05">
                    <w:rPr>
                      <w:rFonts w:ascii="Times New Roman" w:eastAsia="Times New Roman" w:hAnsi="Times New Roman"/>
                      <w:kern w:val="0"/>
                      <w:sz w:val="18"/>
                      <w:szCs w:val="18"/>
                      <w:lang w:eastAsia="it-IT"/>
                    </w:rPr>
                    <w:t xml:space="preserve">Marginale </w:t>
                  </w:r>
                  <w:r w:rsidRPr="00701D05">
                    <w:rPr>
                      <w:rFonts w:ascii="Times New Roman" w:eastAsia="Times New Roman" w:hAnsi="Times New Roman"/>
                      <w:kern w:val="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25</w:t>
                  </w:r>
                </w:p>
              </w:tc>
            </w:tr>
          </w:tbl>
          <w:p w:rsidR="00777AB8" w:rsidRPr="00701D05" w:rsidRDefault="00777AB8" w:rsidP="00777AB8">
            <w:pPr>
              <w:widowControl/>
              <w:suppressAutoHyphens w:val="0"/>
              <w:spacing w:before="100" w:beforeAutospacing="1" w:after="100" w:afterAutospacing="1"/>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X quadro = 2.87. Significatività = 0.579</w:t>
            </w:r>
            <w:r w:rsidRPr="00701D05">
              <w:rPr>
                <w:rFonts w:ascii="Times New Roman" w:eastAsia="Times New Roman" w:hAnsi="Times New Roman"/>
                <w:kern w:val="0"/>
                <w:sz w:val="21"/>
                <w:szCs w:val="21"/>
                <w:lang w:eastAsia="it-IT"/>
              </w:rPr>
              <w:br/>
              <w:t xml:space="preserve">V di </w:t>
            </w:r>
            <w:proofErr w:type="spellStart"/>
            <w:r w:rsidRPr="00701D05">
              <w:rPr>
                <w:rFonts w:ascii="Times New Roman" w:eastAsia="Times New Roman" w:hAnsi="Times New Roman"/>
                <w:kern w:val="0"/>
                <w:sz w:val="21"/>
                <w:szCs w:val="21"/>
                <w:lang w:eastAsia="it-IT"/>
              </w:rPr>
              <w:t>Cramer</w:t>
            </w:r>
            <w:proofErr w:type="spellEnd"/>
            <w:r w:rsidRPr="00701D05">
              <w:rPr>
                <w:rFonts w:ascii="Times New Roman" w:eastAsia="Times New Roman" w:hAnsi="Times New Roman"/>
                <w:kern w:val="0"/>
                <w:sz w:val="21"/>
                <w:szCs w:val="21"/>
                <w:lang w:eastAsia="it-IT"/>
              </w:rPr>
              <w:t xml:space="preserve"> = 0.24</w:t>
            </w:r>
          </w:p>
          <w:p w:rsidR="00777AB8" w:rsidRPr="00701D05" w:rsidRDefault="00777AB8" w:rsidP="00777AB8">
            <w:pPr>
              <w:widowControl/>
              <w:suppressAutoHyphens w:val="0"/>
              <w:spacing w:before="100" w:beforeAutospacing="1" w:after="100" w:afterAutospacing="1"/>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 xml:space="preserve">Nelle celle della tabella sono indicati: </w:t>
            </w:r>
          </w:p>
          <w:p w:rsidR="00777AB8" w:rsidRPr="00701D05" w:rsidRDefault="00777AB8" w:rsidP="00777AB8">
            <w:pPr>
              <w:widowControl/>
              <w:numPr>
                <w:ilvl w:val="0"/>
                <w:numId w:val="23"/>
              </w:numPr>
              <w:suppressAutoHyphens w:val="0"/>
              <w:spacing w:before="100" w:beforeAutospacing="1" w:after="100" w:afterAutospacing="1"/>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 xml:space="preserve">la frequenza osservata O </w:t>
            </w:r>
          </w:p>
          <w:p w:rsidR="00777AB8" w:rsidRPr="00701D05" w:rsidRDefault="00777AB8" w:rsidP="00777AB8">
            <w:pPr>
              <w:widowControl/>
              <w:numPr>
                <w:ilvl w:val="0"/>
                <w:numId w:val="23"/>
              </w:numPr>
              <w:suppressAutoHyphens w:val="0"/>
              <w:spacing w:before="100" w:beforeAutospacing="1" w:after="100" w:afterAutospacing="1"/>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 xml:space="preserve">la frequenza attesa A </w:t>
            </w:r>
          </w:p>
          <w:p w:rsidR="00777AB8" w:rsidRPr="00701D05" w:rsidRDefault="00777AB8" w:rsidP="00777AB8">
            <w:pPr>
              <w:widowControl/>
              <w:numPr>
                <w:ilvl w:val="0"/>
                <w:numId w:val="23"/>
              </w:numPr>
              <w:suppressAutoHyphens w:val="0"/>
              <w:spacing w:before="100" w:beforeAutospacing="1" w:after="100" w:afterAutospacing="1"/>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il residuo standardizzato di cella, ossia lo scarto tra frequenza osservata e attesa rapportato alla radice quadrata della frequenza attesa (O-A)/</w:t>
            </w:r>
            <w:proofErr w:type="spellStart"/>
            <w:r w:rsidRPr="00701D05">
              <w:rPr>
                <w:rFonts w:ascii="Times New Roman" w:eastAsia="Times New Roman" w:hAnsi="Times New Roman"/>
                <w:kern w:val="0"/>
                <w:sz w:val="21"/>
                <w:szCs w:val="21"/>
                <w:lang w:eastAsia="it-IT"/>
              </w:rPr>
              <w:t>radq</w:t>
            </w:r>
            <w:proofErr w:type="spellEnd"/>
            <w:r w:rsidRPr="00701D05">
              <w:rPr>
                <w:rFonts w:ascii="Times New Roman" w:eastAsia="Times New Roman" w:hAnsi="Times New Roman"/>
                <w:kern w:val="0"/>
                <w:sz w:val="21"/>
                <w:szCs w:val="21"/>
                <w:lang w:eastAsia="it-IT"/>
              </w:rPr>
              <w:t>(A)</w:t>
            </w:r>
          </w:p>
        </w:tc>
        <w:tc>
          <w:tcPr>
            <w:tcW w:w="3428" w:type="dxa"/>
            <w:hideMark/>
          </w:tcPr>
          <w:tbl>
            <w:tblPr>
              <w:tblW w:w="0" w:type="auto"/>
              <w:jc w:val="right"/>
              <w:tblCellSpacing w:w="15" w:type="dxa"/>
              <w:tblCellMar>
                <w:left w:w="0" w:type="dxa"/>
                <w:right w:w="0" w:type="dxa"/>
              </w:tblCellMar>
              <w:tblLook w:val="04A0" w:firstRow="1" w:lastRow="0" w:firstColumn="1" w:lastColumn="0" w:noHBand="0" w:noVBand="1"/>
            </w:tblPr>
            <w:tblGrid>
              <w:gridCol w:w="430"/>
              <w:gridCol w:w="415"/>
              <w:gridCol w:w="416"/>
              <w:gridCol w:w="421"/>
              <w:gridCol w:w="421"/>
              <w:gridCol w:w="421"/>
              <w:gridCol w:w="419"/>
              <w:gridCol w:w="419"/>
              <w:gridCol w:w="434"/>
            </w:tblGrid>
            <w:tr w:rsidR="00777AB8" w:rsidRPr="00701D05" w:rsidTr="00777AB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777AB8" w:rsidRPr="00701D05" w:rsidTr="00777AB8">
                    <w:trPr>
                      <w:tblCellSpacing w:w="0" w:type="dxa"/>
                      <w:jc w:val="center"/>
                    </w:trPr>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18%</w:t>
                        </w:r>
                      </w:p>
                    </w:tc>
                  </w:tr>
                  <w:tr w:rsidR="00777AB8" w:rsidRPr="00701D05" w:rsidTr="00777AB8">
                    <w:trPr>
                      <w:trHeight w:val="270"/>
                      <w:tblCellSpacing w:w="0" w:type="dxa"/>
                      <w:jc w:val="center"/>
                    </w:trPr>
                    <w:tc>
                      <w:tcPr>
                        <w:tcW w:w="0" w:type="auto"/>
                        <w:shd w:val="clear" w:color="auto" w:fill="C0D0C0"/>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777AB8" w:rsidRPr="00701D05" w:rsidTr="00777AB8">
                    <w:trPr>
                      <w:tblCellSpacing w:w="0" w:type="dxa"/>
                      <w:jc w:val="center"/>
                    </w:trPr>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45%</w:t>
                        </w:r>
                      </w:p>
                    </w:tc>
                  </w:tr>
                  <w:tr w:rsidR="00777AB8" w:rsidRPr="00701D05" w:rsidTr="00777AB8">
                    <w:trPr>
                      <w:trHeight w:val="675"/>
                      <w:tblCellSpacing w:w="0" w:type="dxa"/>
                      <w:jc w:val="center"/>
                    </w:trPr>
                    <w:tc>
                      <w:tcPr>
                        <w:tcW w:w="0" w:type="auto"/>
                        <w:shd w:val="clear" w:color="auto" w:fill="80D080"/>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777AB8" w:rsidRPr="00701D05" w:rsidTr="00777AB8">
                    <w:trPr>
                      <w:tblCellSpacing w:w="0" w:type="dxa"/>
                      <w:jc w:val="center"/>
                    </w:trPr>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36%</w:t>
                        </w:r>
                      </w:p>
                    </w:tc>
                  </w:tr>
                  <w:tr w:rsidR="00777AB8" w:rsidRPr="00701D05" w:rsidTr="00777AB8">
                    <w:trPr>
                      <w:trHeight w:val="540"/>
                      <w:tblCellSpacing w:w="0" w:type="dxa"/>
                      <w:jc w:val="center"/>
                    </w:trPr>
                    <w:tc>
                      <w:tcPr>
                        <w:tcW w:w="0" w:type="auto"/>
                        <w:shd w:val="clear" w:color="auto" w:fill="404040"/>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777AB8" w:rsidRPr="00701D05" w:rsidTr="00777AB8">
                    <w:trPr>
                      <w:tblCellSpacing w:w="0" w:type="dxa"/>
                      <w:jc w:val="center"/>
                    </w:trPr>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29%</w:t>
                        </w:r>
                      </w:p>
                    </w:tc>
                  </w:tr>
                  <w:tr w:rsidR="00777AB8" w:rsidRPr="00701D05" w:rsidTr="00777AB8">
                    <w:trPr>
                      <w:trHeight w:val="435"/>
                      <w:tblCellSpacing w:w="0" w:type="dxa"/>
                      <w:jc w:val="center"/>
                    </w:trPr>
                    <w:tc>
                      <w:tcPr>
                        <w:tcW w:w="0" w:type="auto"/>
                        <w:shd w:val="clear" w:color="auto" w:fill="C0D0C0"/>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777AB8" w:rsidRPr="00701D05" w:rsidTr="00777AB8">
                    <w:trPr>
                      <w:tblCellSpacing w:w="0" w:type="dxa"/>
                      <w:jc w:val="center"/>
                    </w:trPr>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29%</w:t>
                        </w:r>
                      </w:p>
                    </w:tc>
                  </w:tr>
                  <w:tr w:rsidR="00777AB8" w:rsidRPr="00701D05" w:rsidTr="00777AB8">
                    <w:trPr>
                      <w:trHeight w:val="435"/>
                      <w:tblCellSpacing w:w="0" w:type="dxa"/>
                      <w:jc w:val="center"/>
                    </w:trPr>
                    <w:tc>
                      <w:tcPr>
                        <w:tcW w:w="0" w:type="auto"/>
                        <w:shd w:val="clear" w:color="auto" w:fill="80D080"/>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777AB8" w:rsidRPr="00701D05" w:rsidTr="00777AB8">
                    <w:trPr>
                      <w:tblCellSpacing w:w="0" w:type="dxa"/>
                      <w:jc w:val="center"/>
                    </w:trPr>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43%</w:t>
                        </w:r>
                      </w:p>
                    </w:tc>
                  </w:tr>
                  <w:tr w:rsidR="00777AB8" w:rsidRPr="00701D05" w:rsidTr="00777AB8">
                    <w:trPr>
                      <w:trHeight w:val="645"/>
                      <w:tblCellSpacing w:w="0" w:type="dxa"/>
                      <w:jc w:val="center"/>
                    </w:trPr>
                    <w:tc>
                      <w:tcPr>
                        <w:tcW w:w="0" w:type="auto"/>
                        <w:shd w:val="clear" w:color="auto" w:fill="404040"/>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777AB8" w:rsidRPr="00701D05" w:rsidTr="00777AB8">
                    <w:trPr>
                      <w:tblCellSpacing w:w="0" w:type="dxa"/>
                      <w:jc w:val="center"/>
                    </w:trPr>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14%</w:t>
                        </w:r>
                      </w:p>
                    </w:tc>
                  </w:tr>
                  <w:tr w:rsidR="00777AB8" w:rsidRPr="00701D05" w:rsidTr="00777AB8">
                    <w:trPr>
                      <w:trHeight w:val="210"/>
                      <w:tblCellSpacing w:w="0" w:type="dxa"/>
                      <w:jc w:val="center"/>
                    </w:trPr>
                    <w:tc>
                      <w:tcPr>
                        <w:tcW w:w="0" w:type="auto"/>
                        <w:shd w:val="clear" w:color="auto" w:fill="C0D0C0"/>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777AB8" w:rsidRPr="00701D05" w:rsidTr="00777AB8">
                    <w:trPr>
                      <w:tblCellSpacing w:w="0" w:type="dxa"/>
                      <w:jc w:val="center"/>
                    </w:trPr>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14%</w:t>
                        </w:r>
                      </w:p>
                    </w:tc>
                  </w:tr>
                  <w:tr w:rsidR="00777AB8" w:rsidRPr="00701D05" w:rsidTr="00777AB8">
                    <w:trPr>
                      <w:trHeight w:val="210"/>
                      <w:tblCellSpacing w:w="0" w:type="dxa"/>
                      <w:jc w:val="center"/>
                    </w:trPr>
                    <w:tc>
                      <w:tcPr>
                        <w:tcW w:w="0" w:type="auto"/>
                        <w:shd w:val="clear" w:color="auto" w:fill="80D080"/>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777AB8" w:rsidRPr="00701D05" w:rsidTr="00777AB8">
                    <w:trPr>
                      <w:tblCellSpacing w:w="0" w:type="dxa"/>
                      <w:jc w:val="center"/>
                    </w:trPr>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71%</w:t>
                        </w:r>
                      </w:p>
                    </w:tc>
                  </w:tr>
                  <w:tr w:rsidR="00777AB8" w:rsidRPr="00701D05" w:rsidTr="00777AB8">
                    <w:trPr>
                      <w:trHeight w:val="1065"/>
                      <w:tblCellSpacing w:w="0" w:type="dxa"/>
                      <w:jc w:val="center"/>
                    </w:trPr>
                    <w:tc>
                      <w:tcPr>
                        <w:tcW w:w="0" w:type="auto"/>
                        <w:shd w:val="clear" w:color="auto" w:fill="404040"/>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r>
            <w:tr w:rsidR="00777AB8" w:rsidRPr="00701D05" w:rsidTr="00777AB8">
              <w:trPr>
                <w:tblCellSpacing w:w="15" w:type="dxa"/>
                <w:jc w:val="right"/>
              </w:trPr>
              <w:tc>
                <w:tcPr>
                  <w:tcW w:w="0" w:type="auto"/>
                  <w:shd w:val="clear" w:color="auto" w:fill="E0E0E0"/>
                  <w:vAlign w:val="center"/>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2</w:t>
                  </w:r>
                </w:p>
              </w:tc>
              <w:tc>
                <w:tcPr>
                  <w:tcW w:w="0" w:type="auto"/>
                  <w:shd w:val="clear" w:color="auto" w:fill="E0E0E0"/>
                  <w:vAlign w:val="center"/>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5</w:t>
                  </w:r>
                </w:p>
              </w:tc>
              <w:tc>
                <w:tcPr>
                  <w:tcW w:w="0" w:type="auto"/>
                  <w:shd w:val="clear" w:color="auto" w:fill="E0E0E0"/>
                  <w:vAlign w:val="center"/>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4</w:t>
                  </w:r>
                </w:p>
              </w:tc>
              <w:tc>
                <w:tcPr>
                  <w:tcW w:w="0" w:type="auto"/>
                  <w:shd w:val="clear" w:color="auto" w:fill="E0E0E0"/>
                  <w:vAlign w:val="center"/>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2</w:t>
                  </w:r>
                </w:p>
              </w:tc>
              <w:tc>
                <w:tcPr>
                  <w:tcW w:w="0" w:type="auto"/>
                  <w:shd w:val="clear" w:color="auto" w:fill="E0E0E0"/>
                  <w:vAlign w:val="center"/>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2</w:t>
                  </w:r>
                </w:p>
              </w:tc>
              <w:tc>
                <w:tcPr>
                  <w:tcW w:w="0" w:type="auto"/>
                  <w:shd w:val="clear" w:color="auto" w:fill="E0E0E0"/>
                  <w:vAlign w:val="center"/>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3</w:t>
                  </w:r>
                </w:p>
              </w:tc>
              <w:tc>
                <w:tcPr>
                  <w:tcW w:w="0" w:type="auto"/>
                  <w:shd w:val="clear" w:color="auto" w:fill="E0E0E0"/>
                  <w:vAlign w:val="center"/>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w:t>
                  </w:r>
                </w:p>
              </w:tc>
              <w:tc>
                <w:tcPr>
                  <w:tcW w:w="0" w:type="auto"/>
                  <w:shd w:val="clear" w:color="auto" w:fill="E0E0E0"/>
                  <w:vAlign w:val="center"/>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w:t>
                  </w:r>
                </w:p>
              </w:tc>
              <w:tc>
                <w:tcPr>
                  <w:tcW w:w="0" w:type="auto"/>
                  <w:shd w:val="clear" w:color="auto" w:fill="E0E0E0"/>
                  <w:vAlign w:val="center"/>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5</w:t>
                  </w:r>
                </w:p>
              </w:tc>
            </w:tr>
            <w:tr w:rsidR="00777AB8" w:rsidRPr="00701D05" w:rsidTr="00777AB8">
              <w:trPr>
                <w:tblCellSpacing w:w="15" w:type="dxa"/>
                <w:jc w:val="right"/>
              </w:trPr>
              <w:tc>
                <w:tcPr>
                  <w:tcW w:w="0" w:type="auto"/>
                  <w:gridSpan w:val="3"/>
                  <w:shd w:val="clear" w:color="auto" w:fill="E0E0E0"/>
                  <w:vAlign w:val="center"/>
                  <w:hideMark/>
                </w:tcPr>
                <w:p w:rsidR="00777AB8" w:rsidRPr="00701D05" w:rsidRDefault="007C382B" w:rsidP="00777AB8">
                  <w:pPr>
                    <w:widowControl/>
                    <w:suppressAutoHyphens w:val="0"/>
                    <w:jc w:val="center"/>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Guardare la TV</w:t>
                  </w:r>
                </w:p>
              </w:tc>
              <w:tc>
                <w:tcPr>
                  <w:tcW w:w="0" w:type="auto"/>
                  <w:gridSpan w:val="3"/>
                  <w:shd w:val="clear" w:color="auto" w:fill="E0E0E0"/>
                  <w:vAlign w:val="center"/>
                  <w:hideMark/>
                </w:tcPr>
                <w:p w:rsidR="00777AB8" w:rsidRPr="00701D05" w:rsidRDefault="007C382B" w:rsidP="00777AB8">
                  <w:pPr>
                    <w:widowControl/>
                    <w:suppressAutoHyphens w:val="0"/>
                    <w:jc w:val="center"/>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Uscire con gli amici</w:t>
                  </w:r>
                </w:p>
              </w:tc>
              <w:tc>
                <w:tcPr>
                  <w:tcW w:w="0" w:type="auto"/>
                  <w:gridSpan w:val="3"/>
                  <w:shd w:val="clear" w:color="auto" w:fill="E0E0E0"/>
                  <w:vAlign w:val="center"/>
                  <w:hideMark/>
                </w:tcPr>
                <w:p w:rsidR="00777AB8" w:rsidRPr="00701D05" w:rsidRDefault="007C382B" w:rsidP="00777AB8">
                  <w:pPr>
                    <w:widowControl/>
                    <w:suppressAutoHyphens w:val="0"/>
                    <w:jc w:val="center"/>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Fare attività fisica</w:t>
                  </w:r>
                </w:p>
              </w:tc>
            </w:tr>
            <w:tr w:rsidR="00777AB8" w:rsidRPr="00701D05" w:rsidTr="00777AB8">
              <w:trPr>
                <w:trHeight w:val="450"/>
                <w:tblCellSpacing w:w="15" w:type="dxa"/>
                <w:jc w:val="right"/>
              </w:trPr>
              <w:tc>
                <w:tcPr>
                  <w:tcW w:w="0" w:type="auto"/>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p>
              </w:tc>
              <w:tc>
                <w:tcPr>
                  <w:tcW w:w="0" w:type="auto"/>
                  <w:vAlign w:val="center"/>
                  <w:hideMark/>
                </w:tcPr>
                <w:p w:rsidR="00777AB8" w:rsidRPr="00701D05" w:rsidRDefault="00777AB8" w:rsidP="00777AB8">
                  <w:pPr>
                    <w:widowControl/>
                    <w:suppressAutoHyphens w:val="0"/>
                    <w:rPr>
                      <w:rFonts w:ascii="Times New Roman" w:eastAsia="Times New Roman" w:hAnsi="Times New Roman"/>
                      <w:kern w:val="0"/>
                      <w:sz w:val="20"/>
                      <w:szCs w:val="20"/>
                      <w:lang w:eastAsia="it-IT"/>
                    </w:rPr>
                  </w:pPr>
                </w:p>
              </w:tc>
              <w:tc>
                <w:tcPr>
                  <w:tcW w:w="0" w:type="auto"/>
                  <w:vAlign w:val="center"/>
                  <w:hideMark/>
                </w:tcPr>
                <w:p w:rsidR="00777AB8" w:rsidRPr="00701D05" w:rsidRDefault="00777AB8" w:rsidP="00777AB8">
                  <w:pPr>
                    <w:widowControl/>
                    <w:suppressAutoHyphens w:val="0"/>
                    <w:rPr>
                      <w:rFonts w:ascii="Times New Roman" w:eastAsia="Times New Roman" w:hAnsi="Times New Roman"/>
                      <w:kern w:val="0"/>
                      <w:sz w:val="20"/>
                      <w:szCs w:val="20"/>
                      <w:lang w:eastAsia="it-IT"/>
                    </w:rPr>
                  </w:pPr>
                </w:p>
              </w:tc>
              <w:tc>
                <w:tcPr>
                  <w:tcW w:w="0" w:type="auto"/>
                  <w:vAlign w:val="center"/>
                  <w:hideMark/>
                </w:tcPr>
                <w:p w:rsidR="00777AB8" w:rsidRPr="00701D05" w:rsidRDefault="00777AB8" w:rsidP="00777AB8">
                  <w:pPr>
                    <w:widowControl/>
                    <w:suppressAutoHyphens w:val="0"/>
                    <w:rPr>
                      <w:rFonts w:ascii="Times New Roman" w:eastAsia="Times New Roman" w:hAnsi="Times New Roman"/>
                      <w:kern w:val="0"/>
                      <w:sz w:val="20"/>
                      <w:szCs w:val="20"/>
                      <w:lang w:eastAsia="it-IT"/>
                    </w:rPr>
                  </w:pPr>
                </w:p>
              </w:tc>
              <w:tc>
                <w:tcPr>
                  <w:tcW w:w="0" w:type="auto"/>
                  <w:vAlign w:val="center"/>
                  <w:hideMark/>
                </w:tcPr>
                <w:p w:rsidR="00777AB8" w:rsidRPr="00701D05" w:rsidRDefault="00777AB8" w:rsidP="00777AB8">
                  <w:pPr>
                    <w:widowControl/>
                    <w:suppressAutoHyphens w:val="0"/>
                    <w:rPr>
                      <w:rFonts w:ascii="Times New Roman" w:eastAsia="Times New Roman" w:hAnsi="Times New Roman"/>
                      <w:kern w:val="0"/>
                      <w:sz w:val="20"/>
                      <w:szCs w:val="20"/>
                      <w:lang w:eastAsia="it-IT"/>
                    </w:rPr>
                  </w:pPr>
                </w:p>
              </w:tc>
              <w:tc>
                <w:tcPr>
                  <w:tcW w:w="0" w:type="auto"/>
                  <w:vAlign w:val="center"/>
                  <w:hideMark/>
                </w:tcPr>
                <w:p w:rsidR="00777AB8" w:rsidRPr="00701D05" w:rsidRDefault="00777AB8" w:rsidP="00777AB8">
                  <w:pPr>
                    <w:widowControl/>
                    <w:suppressAutoHyphens w:val="0"/>
                    <w:rPr>
                      <w:rFonts w:ascii="Times New Roman" w:eastAsia="Times New Roman" w:hAnsi="Times New Roman"/>
                      <w:kern w:val="0"/>
                      <w:sz w:val="20"/>
                      <w:szCs w:val="20"/>
                      <w:lang w:eastAsia="it-IT"/>
                    </w:rPr>
                  </w:pPr>
                </w:p>
              </w:tc>
              <w:tc>
                <w:tcPr>
                  <w:tcW w:w="0" w:type="auto"/>
                  <w:vAlign w:val="center"/>
                  <w:hideMark/>
                </w:tcPr>
                <w:p w:rsidR="00777AB8" w:rsidRPr="00701D05" w:rsidRDefault="00777AB8" w:rsidP="00777AB8">
                  <w:pPr>
                    <w:widowControl/>
                    <w:suppressAutoHyphens w:val="0"/>
                    <w:rPr>
                      <w:rFonts w:ascii="Times New Roman" w:eastAsia="Times New Roman" w:hAnsi="Times New Roman"/>
                      <w:kern w:val="0"/>
                      <w:sz w:val="20"/>
                      <w:szCs w:val="20"/>
                      <w:lang w:eastAsia="it-IT"/>
                    </w:rPr>
                  </w:pPr>
                </w:p>
              </w:tc>
              <w:tc>
                <w:tcPr>
                  <w:tcW w:w="0" w:type="auto"/>
                  <w:vAlign w:val="center"/>
                  <w:hideMark/>
                </w:tcPr>
                <w:p w:rsidR="00777AB8" w:rsidRPr="00701D05" w:rsidRDefault="00777AB8" w:rsidP="00777AB8">
                  <w:pPr>
                    <w:widowControl/>
                    <w:suppressAutoHyphens w:val="0"/>
                    <w:rPr>
                      <w:rFonts w:ascii="Times New Roman" w:eastAsia="Times New Roman" w:hAnsi="Times New Roman"/>
                      <w:kern w:val="0"/>
                      <w:sz w:val="20"/>
                      <w:szCs w:val="20"/>
                      <w:lang w:eastAsia="it-IT"/>
                    </w:rPr>
                  </w:pPr>
                </w:p>
              </w:tc>
              <w:tc>
                <w:tcPr>
                  <w:tcW w:w="0" w:type="auto"/>
                  <w:vAlign w:val="center"/>
                  <w:hideMark/>
                </w:tcPr>
                <w:p w:rsidR="00777AB8" w:rsidRPr="00701D05" w:rsidRDefault="00777AB8" w:rsidP="00777AB8">
                  <w:pPr>
                    <w:widowControl/>
                    <w:suppressAutoHyphens w:val="0"/>
                    <w:rPr>
                      <w:rFonts w:ascii="Times New Roman" w:eastAsia="Times New Roman" w:hAnsi="Times New Roman"/>
                      <w:kern w:val="0"/>
                      <w:sz w:val="20"/>
                      <w:szCs w:val="20"/>
                      <w:lang w:eastAsia="it-IT"/>
                    </w:rPr>
                  </w:pPr>
                </w:p>
              </w:tc>
            </w:tr>
            <w:tr w:rsidR="00777AB8" w:rsidRPr="00701D05" w:rsidTr="00777AB8">
              <w:trPr>
                <w:tblCellSpacing w:w="15" w:type="dxa"/>
                <w:jc w:val="right"/>
              </w:trPr>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7AB8" w:rsidRPr="00701D05" w:rsidTr="00777AB8">
                    <w:trPr>
                      <w:trHeight w:val="660"/>
                      <w:tblCellSpacing w:w="0" w:type="dxa"/>
                      <w:jc w:val="center"/>
                    </w:trPr>
                    <w:tc>
                      <w:tcPr>
                        <w:tcW w:w="0" w:type="auto"/>
                        <w:shd w:val="clear" w:color="auto" w:fill="80D080"/>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7AB8" w:rsidRPr="00701D05" w:rsidTr="00777AB8">
                    <w:trPr>
                      <w:trHeight w:val="420"/>
                      <w:tblCellSpacing w:w="0" w:type="dxa"/>
                      <w:jc w:val="center"/>
                    </w:trPr>
                    <w:tc>
                      <w:tcPr>
                        <w:tcW w:w="0" w:type="auto"/>
                        <w:shd w:val="clear" w:color="auto" w:fill="C0D0C0"/>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7AB8" w:rsidRPr="00701D05" w:rsidTr="00777AB8">
                    <w:trPr>
                      <w:trHeight w:val="750"/>
                      <w:tblCellSpacing w:w="0" w:type="dxa"/>
                      <w:jc w:val="center"/>
                    </w:trPr>
                    <w:tc>
                      <w:tcPr>
                        <w:tcW w:w="0" w:type="auto"/>
                        <w:shd w:val="clear" w:color="auto" w:fill="404040"/>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r>
            <w:tr w:rsidR="00777AB8" w:rsidRPr="00701D05" w:rsidTr="00777AB8">
              <w:trPr>
                <w:tblCellSpacing w:w="15" w:type="dxa"/>
                <w:jc w:val="right"/>
              </w:trPr>
              <w:tc>
                <w:tcPr>
                  <w:tcW w:w="0" w:type="auto"/>
                  <w:gridSpan w:val="3"/>
                  <w:shd w:val="clear" w:color="auto" w:fill="E0E0E0"/>
                  <w:vAlign w:val="center"/>
                  <w:hideMark/>
                </w:tcPr>
                <w:p w:rsidR="00777AB8" w:rsidRPr="00701D05" w:rsidRDefault="007C382B" w:rsidP="007C382B">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Guardare la TV</w:t>
                  </w:r>
                </w:p>
              </w:tc>
              <w:tc>
                <w:tcPr>
                  <w:tcW w:w="0" w:type="auto"/>
                  <w:gridSpan w:val="3"/>
                  <w:shd w:val="clear" w:color="auto" w:fill="E0E0E0"/>
                  <w:vAlign w:val="center"/>
                  <w:hideMark/>
                </w:tcPr>
                <w:p w:rsidR="00777AB8" w:rsidRPr="00701D05" w:rsidRDefault="007C382B" w:rsidP="007C382B">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Uscire con gli amici</w:t>
                  </w:r>
                </w:p>
              </w:tc>
              <w:tc>
                <w:tcPr>
                  <w:tcW w:w="0" w:type="auto"/>
                  <w:gridSpan w:val="3"/>
                  <w:shd w:val="clear" w:color="auto" w:fill="E0E0E0"/>
                  <w:vAlign w:val="center"/>
                  <w:hideMark/>
                </w:tcPr>
                <w:p w:rsidR="00777AB8" w:rsidRPr="00701D05" w:rsidRDefault="007C382B" w:rsidP="00777AB8">
                  <w:pPr>
                    <w:widowControl/>
                    <w:suppressAutoHyphens w:val="0"/>
                    <w:jc w:val="center"/>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Fare attività fisica</w:t>
                  </w:r>
                </w:p>
              </w:tc>
            </w:tr>
            <w:tr w:rsidR="00777AB8" w:rsidRPr="00701D05" w:rsidTr="00777AB8">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7AB8" w:rsidRPr="00701D05" w:rsidTr="00777AB8">
                    <w:trPr>
                      <w:trHeight w:val="90"/>
                      <w:tblCellSpacing w:w="0" w:type="dxa"/>
                      <w:jc w:val="center"/>
                    </w:trPr>
                    <w:tc>
                      <w:tcPr>
                        <w:tcW w:w="0" w:type="auto"/>
                        <w:shd w:val="clear" w:color="auto" w:fill="C0D0C0"/>
                        <w:vAlign w:val="center"/>
                        <w:hideMark/>
                      </w:tcPr>
                      <w:p w:rsidR="00777AB8" w:rsidRPr="00701D05" w:rsidRDefault="00777AB8" w:rsidP="00777AB8">
                        <w:pPr>
                          <w:widowControl/>
                          <w:suppressAutoHyphens w:val="0"/>
                          <w:rPr>
                            <w:rFonts w:ascii="Times New Roman" w:eastAsia="Times New Roman" w:hAnsi="Times New Roman"/>
                            <w:kern w:val="0"/>
                            <w:sz w:val="10"/>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-0.1</w:t>
                  </w:r>
                </w:p>
              </w:tc>
              <w:tc>
                <w:tcPr>
                  <w:tcW w:w="0" w:type="auto"/>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7AB8" w:rsidRPr="00701D05" w:rsidTr="00777AB8">
                    <w:trPr>
                      <w:trHeight w:val="495"/>
                      <w:tblCellSpacing w:w="0" w:type="dxa"/>
                      <w:jc w:val="center"/>
                    </w:trPr>
                    <w:tc>
                      <w:tcPr>
                        <w:tcW w:w="0" w:type="auto"/>
                        <w:shd w:val="clear" w:color="auto" w:fill="404040"/>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-0.6</w:t>
                  </w:r>
                </w:p>
              </w:tc>
              <w:tc>
                <w:tcPr>
                  <w:tcW w:w="0" w:type="auto"/>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7AB8" w:rsidRPr="00701D05" w:rsidTr="00777AB8">
                    <w:trPr>
                      <w:trHeight w:val="165"/>
                      <w:tblCellSpacing w:w="0" w:type="dxa"/>
                      <w:jc w:val="center"/>
                    </w:trPr>
                    <w:tc>
                      <w:tcPr>
                        <w:tcW w:w="0" w:type="auto"/>
                        <w:shd w:val="clear" w:color="auto" w:fill="80D080"/>
                        <w:vAlign w:val="center"/>
                        <w:hideMark/>
                      </w:tcPr>
                      <w:p w:rsidR="00777AB8" w:rsidRPr="00701D05" w:rsidRDefault="00777AB8" w:rsidP="00777AB8">
                        <w:pPr>
                          <w:widowControl/>
                          <w:suppressAutoHyphens w:val="0"/>
                          <w:rPr>
                            <w:rFonts w:ascii="Times New Roman" w:eastAsia="Times New Roman" w:hAnsi="Times New Roman"/>
                            <w:kern w:val="0"/>
                            <w:sz w:val="16"/>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7AB8" w:rsidRPr="00701D05" w:rsidTr="00777AB8">
                    <w:trPr>
                      <w:trHeight w:val="165"/>
                      <w:tblCellSpacing w:w="0" w:type="dxa"/>
                      <w:jc w:val="center"/>
                    </w:trPr>
                    <w:tc>
                      <w:tcPr>
                        <w:tcW w:w="0" w:type="auto"/>
                        <w:shd w:val="clear" w:color="auto" w:fill="404040"/>
                        <w:vAlign w:val="center"/>
                        <w:hideMark/>
                      </w:tcPr>
                      <w:p w:rsidR="00777AB8" w:rsidRPr="00701D05" w:rsidRDefault="00777AB8" w:rsidP="00777AB8">
                        <w:pPr>
                          <w:widowControl/>
                          <w:suppressAutoHyphens w:val="0"/>
                          <w:rPr>
                            <w:rFonts w:ascii="Times New Roman" w:eastAsia="Times New Roman" w:hAnsi="Times New Roman"/>
                            <w:kern w:val="0"/>
                            <w:sz w:val="16"/>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7AB8" w:rsidRPr="00701D05" w:rsidTr="00777AB8">
                    <w:trPr>
                      <w:trHeight w:val="255"/>
                      <w:tblCellSpacing w:w="0" w:type="dxa"/>
                      <w:jc w:val="center"/>
                    </w:trPr>
                    <w:tc>
                      <w:tcPr>
                        <w:tcW w:w="0" w:type="auto"/>
                        <w:shd w:val="clear" w:color="auto" w:fill="C0D0C0"/>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7AB8" w:rsidRPr="00701D05" w:rsidTr="00777AB8">
                    <w:trPr>
                      <w:trHeight w:val="660"/>
                      <w:tblCellSpacing w:w="0" w:type="dxa"/>
                      <w:jc w:val="center"/>
                    </w:trPr>
                    <w:tc>
                      <w:tcPr>
                        <w:tcW w:w="0" w:type="auto"/>
                        <w:shd w:val="clear" w:color="auto" w:fill="80D080"/>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-0.8</w:t>
                  </w:r>
                </w:p>
              </w:tc>
              <w:tc>
                <w:tcPr>
                  <w:tcW w:w="0" w:type="auto"/>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rPr>
                <w:rFonts w:ascii="Times New Roman" w:eastAsia="Times New Roman" w:hAnsi="Times New Roman"/>
                <w:kern w:val="0"/>
                <w:sz w:val="21"/>
                <w:szCs w:val="21"/>
                <w:lang w:eastAsia="it-IT"/>
              </w:rPr>
            </w:pPr>
          </w:p>
        </w:tc>
        <w:tc>
          <w:tcPr>
            <w:tcW w:w="35" w:type="dxa"/>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p>
        </w:tc>
        <w:tc>
          <w:tcPr>
            <w:tcW w:w="0" w:type="auto"/>
            <w:gridSpan w:val="4"/>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913"/>
            </w:tblGrid>
            <w:tr w:rsidR="00777AB8" w:rsidRPr="00701D05" w:rsidTr="00777AB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883"/>
                  </w:tblGrid>
                  <w:tr w:rsidR="00777AB8" w:rsidRPr="00701D05" w:rsidTr="00777AB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1787"/>
                        </w:tblGrid>
                        <w:tr w:rsidR="00777AB8" w:rsidRPr="00701D05" w:rsidTr="00777AB8">
                          <w:trPr>
                            <w:tblCellSpacing w:w="30" w:type="dxa"/>
                          </w:trPr>
                          <w:tc>
                            <w:tcPr>
                              <w:tcW w:w="0" w:type="auto"/>
                              <w:shd w:val="clear" w:color="auto" w:fill="C0D0C0"/>
                              <w:noWrap/>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p>
                          </w:tc>
                          <w:tc>
                            <w:tcPr>
                              <w:tcW w:w="0" w:type="auto"/>
                              <w:noWrap/>
                              <w:vAlign w:val="center"/>
                              <w:hideMark/>
                            </w:tcPr>
                            <w:p w:rsidR="00777AB8" w:rsidRPr="00701D05" w:rsidRDefault="007C382B" w:rsidP="00777AB8">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 xml:space="preserve">Guardare </w:t>
                              </w:r>
                              <w:proofErr w:type="spellStart"/>
                              <w:r>
                                <w:rPr>
                                  <w:rFonts w:ascii="Times New Roman" w:eastAsia="Times New Roman" w:hAnsi="Times New Roman"/>
                                  <w:kern w:val="0"/>
                                  <w:sz w:val="21"/>
                                  <w:szCs w:val="21"/>
                                  <w:lang w:eastAsia="it-IT"/>
                                </w:rPr>
                                <w:t>laTV</w:t>
                              </w:r>
                              <w:proofErr w:type="spellEnd"/>
                            </w:p>
                          </w:tc>
                        </w:tr>
                        <w:tr w:rsidR="00777AB8" w:rsidRPr="00701D05" w:rsidTr="00777AB8">
                          <w:trPr>
                            <w:tblCellSpacing w:w="30" w:type="dxa"/>
                          </w:trPr>
                          <w:tc>
                            <w:tcPr>
                              <w:tcW w:w="0" w:type="auto"/>
                              <w:shd w:val="clear" w:color="auto" w:fill="80D080"/>
                              <w:noWrap/>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p>
                          </w:tc>
                          <w:tc>
                            <w:tcPr>
                              <w:tcW w:w="0" w:type="auto"/>
                              <w:noWrap/>
                              <w:vAlign w:val="center"/>
                              <w:hideMark/>
                            </w:tcPr>
                            <w:p w:rsidR="00777AB8" w:rsidRPr="00701D05" w:rsidRDefault="007C382B" w:rsidP="00777AB8">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Uscire con gli amici</w:t>
                              </w:r>
                            </w:p>
                          </w:tc>
                        </w:tr>
                        <w:tr w:rsidR="00777AB8" w:rsidRPr="00701D05" w:rsidTr="00777AB8">
                          <w:trPr>
                            <w:tblCellSpacing w:w="30" w:type="dxa"/>
                          </w:trPr>
                          <w:tc>
                            <w:tcPr>
                              <w:tcW w:w="0" w:type="auto"/>
                              <w:shd w:val="clear" w:color="auto" w:fill="404040"/>
                              <w:noWrap/>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p>
                          </w:tc>
                          <w:tc>
                            <w:tcPr>
                              <w:tcW w:w="0" w:type="auto"/>
                              <w:noWrap/>
                              <w:vAlign w:val="center"/>
                              <w:hideMark/>
                            </w:tcPr>
                            <w:p w:rsidR="00777AB8" w:rsidRPr="00701D05" w:rsidRDefault="007C382B" w:rsidP="00777AB8">
                              <w:pPr>
                                <w:widowControl/>
                                <w:suppressAutoHyphens w:val="0"/>
                                <w:rPr>
                                  <w:rFonts w:ascii="Times New Roman" w:eastAsia="Times New Roman" w:hAnsi="Times New Roman"/>
                                  <w:kern w:val="0"/>
                                  <w:sz w:val="21"/>
                                  <w:szCs w:val="21"/>
                                  <w:lang w:eastAsia="it-IT"/>
                                </w:rPr>
                              </w:pPr>
                              <w:r>
                                <w:rPr>
                                  <w:rFonts w:ascii="Times New Roman" w:eastAsia="Times New Roman" w:hAnsi="Times New Roman"/>
                                  <w:kern w:val="0"/>
                                  <w:sz w:val="21"/>
                                  <w:szCs w:val="21"/>
                                  <w:lang w:eastAsia="it-IT"/>
                                </w:rPr>
                                <w:t>Fare attività fisica</w:t>
                              </w:r>
                            </w:p>
                          </w:tc>
                        </w:tr>
                      </w:tbl>
                      <w:p w:rsidR="00777AB8" w:rsidRPr="00701D05" w:rsidRDefault="00777AB8" w:rsidP="00777AB8">
                        <w:pPr>
                          <w:widowControl/>
                          <w:suppressAutoHyphens w:val="0"/>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rPr>
                <w:rFonts w:ascii="Times New Roman" w:eastAsia="Times New Roman" w:hAnsi="Times New Roman"/>
                <w:kern w:val="0"/>
                <w:sz w:val="21"/>
                <w:szCs w:val="21"/>
                <w:lang w:eastAsia="it-IT"/>
              </w:rPr>
            </w:pPr>
          </w:p>
        </w:tc>
      </w:tr>
    </w:tbl>
    <w:p w:rsidR="00777AB8" w:rsidRPr="00701D05" w:rsidRDefault="00777AB8" w:rsidP="00777AB8">
      <w:pPr>
        <w:widowControl/>
        <w:spacing w:line="360" w:lineRule="auto"/>
        <w:jc w:val="both"/>
        <w:rPr>
          <w:rFonts w:ascii="Times New Roman" w:eastAsia="Times New Roman" w:hAnsi="Times New Roman"/>
          <w:kern w:val="0"/>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21"/>
        <w:gridCol w:w="4530"/>
        <w:gridCol w:w="180"/>
        <w:gridCol w:w="297"/>
      </w:tblGrid>
      <w:tr w:rsidR="00777AB8" w:rsidRPr="00701D05" w:rsidTr="00777AB8">
        <w:trPr>
          <w:tblCellSpacing w:w="15" w:type="dxa"/>
        </w:trPr>
        <w:tc>
          <w:tcPr>
            <w:tcW w:w="0" w:type="auto"/>
            <w:hideMark/>
          </w:tcPr>
          <w:p w:rsidR="00777AB8" w:rsidRPr="00701D05" w:rsidRDefault="00777AB8" w:rsidP="00777AB8">
            <w:pPr>
              <w:widowControl/>
              <w:suppressAutoHyphens w:val="0"/>
              <w:spacing w:before="100" w:beforeAutospacing="1" w:after="100" w:afterAutospacing="1"/>
              <w:rPr>
                <w:rFonts w:ascii="Times New Roman" w:eastAsia="Times New Roman" w:hAnsi="Times New Roman"/>
                <w:kern w:val="0"/>
                <w:sz w:val="21"/>
                <w:szCs w:val="21"/>
                <w:lang w:eastAsia="it-IT"/>
              </w:rPr>
            </w:pPr>
            <w:r w:rsidRPr="00701D05">
              <w:rPr>
                <w:rFonts w:ascii="Times New Roman" w:eastAsia="Times New Roman" w:hAnsi="Times New Roman"/>
                <w:b/>
                <w:bCs/>
                <w:kern w:val="0"/>
                <w:sz w:val="21"/>
                <w:szCs w:val="21"/>
                <w:lang w:eastAsia="it-IT"/>
              </w:rPr>
              <w:t>d8 x d9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60"/>
              <w:gridCol w:w="845"/>
            </w:tblGrid>
            <w:tr w:rsidR="00777AB8" w:rsidRPr="00701D05" w:rsidTr="00777AB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d9-&gt;</w:t>
                  </w:r>
                  <w:r w:rsidRPr="00701D05">
                    <w:rPr>
                      <w:rFonts w:ascii="Times New Roman" w:eastAsia="Times New Roman" w:hAnsi="Times New Roman"/>
                      <w:kern w:val="0"/>
                      <w:sz w:val="21"/>
                      <w:szCs w:val="21"/>
                      <w:lang w:eastAsia="it-IT"/>
                    </w:rPr>
                    <w:br/>
                    <w:t>d8</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18"/>
                      <w:szCs w:val="18"/>
                      <w:lang w:eastAsia="it-IT"/>
                    </w:rPr>
                  </w:pPr>
                  <w:r w:rsidRPr="00701D05">
                    <w:rPr>
                      <w:rFonts w:ascii="Times New Roman" w:eastAsia="Times New Roman" w:hAnsi="Times New Roman"/>
                      <w:kern w:val="0"/>
                      <w:sz w:val="18"/>
                      <w:szCs w:val="18"/>
                      <w:lang w:eastAsia="it-IT"/>
                    </w:rPr>
                    <w:t xml:space="preserve">Marginale </w:t>
                  </w:r>
                  <w:r w:rsidRPr="00701D05">
                    <w:rPr>
                      <w:rFonts w:ascii="Times New Roman" w:eastAsia="Times New Roman" w:hAnsi="Times New Roman"/>
                      <w:kern w:val="0"/>
                      <w:sz w:val="18"/>
                      <w:szCs w:val="18"/>
                      <w:lang w:eastAsia="it-IT"/>
                    </w:rPr>
                    <w:br/>
                    <w:t>di riga</w:t>
                  </w:r>
                </w:p>
              </w:tc>
            </w:tr>
            <w:tr w:rsidR="00777AB8" w:rsidRPr="00701D05" w:rsidTr="00777AB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18"/>
                      <w:szCs w:val="18"/>
                      <w:lang w:eastAsia="it-IT"/>
                    </w:rPr>
                  </w:pPr>
                  <w:r w:rsidRPr="00701D05">
                    <w:rPr>
                      <w:rFonts w:ascii="Times New Roman" w:eastAsia="Times New Roman" w:hAnsi="Times New Roman"/>
                      <w:kern w:val="0"/>
                      <w:sz w:val="18"/>
                      <w:szCs w:val="18"/>
                      <w:lang w:eastAsia="it-IT"/>
                    </w:rPr>
                    <w:t xml:space="preserve">Marginale </w:t>
                  </w:r>
                  <w:r w:rsidRPr="00701D05">
                    <w:rPr>
                      <w:rFonts w:ascii="Times New Roman" w:eastAsia="Times New Roman" w:hAnsi="Times New Roman"/>
                      <w:kern w:val="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0</w:t>
                  </w:r>
                </w:p>
              </w:tc>
            </w:tr>
          </w:tbl>
          <w:p w:rsidR="00777AB8" w:rsidRPr="00701D05" w:rsidRDefault="00777AB8" w:rsidP="00777AB8">
            <w:pPr>
              <w:widowControl/>
              <w:suppressAutoHyphens w:val="0"/>
              <w:spacing w:before="100" w:beforeAutospacing="1" w:after="100" w:afterAutospacing="1"/>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X quadro = 0. Significatività = 1</w:t>
            </w:r>
            <w:r w:rsidRPr="00701D05">
              <w:rPr>
                <w:rFonts w:ascii="Times New Roman" w:eastAsia="Times New Roman" w:hAnsi="Times New Roman"/>
                <w:kern w:val="0"/>
                <w:sz w:val="21"/>
                <w:szCs w:val="21"/>
                <w:lang w:eastAsia="it-IT"/>
              </w:rPr>
              <w:br/>
            </w:r>
            <w:r w:rsidRPr="00701D05">
              <w:rPr>
                <w:rFonts w:ascii="Times New Roman" w:eastAsia="Times New Roman" w:hAnsi="Times New Roman"/>
                <w:kern w:val="0"/>
                <w:sz w:val="21"/>
                <w:szCs w:val="21"/>
                <w:lang w:eastAsia="it-IT"/>
              </w:rPr>
              <w:lastRenderedPageBreak/>
              <w:t xml:space="preserve">V di </w:t>
            </w:r>
            <w:proofErr w:type="spellStart"/>
            <w:r w:rsidRPr="00701D05">
              <w:rPr>
                <w:rFonts w:ascii="Times New Roman" w:eastAsia="Times New Roman" w:hAnsi="Times New Roman"/>
                <w:kern w:val="0"/>
                <w:sz w:val="21"/>
                <w:szCs w:val="21"/>
                <w:lang w:eastAsia="it-IT"/>
              </w:rPr>
              <w:t>Cramer</w:t>
            </w:r>
            <w:proofErr w:type="spellEnd"/>
            <w:r w:rsidRPr="00701D05">
              <w:rPr>
                <w:rFonts w:ascii="Times New Roman" w:eastAsia="Times New Roman" w:hAnsi="Times New Roman"/>
                <w:kern w:val="0"/>
                <w:sz w:val="21"/>
                <w:szCs w:val="21"/>
                <w:lang w:eastAsia="it-IT"/>
              </w:rPr>
              <w:t xml:space="preserve"> = </w:t>
            </w:r>
            <w:proofErr w:type="spellStart"/>
            <w:r w:rsidRPr="00701D05">
              <w:rPr>
                <w:rFonts w:ascii="Times New Roman" w:eastAsia="Times New Roman" w:hAnsi="Times New Roman"/>
                <w:kern w:val="0"/>
                <w:sz w:val="21"/>
                <w:szCs w:val="21"/>
                <w:lang w:eastAsia="it-IT"/>
              </w:rPr>
              <w:t>NaN</w:t>
            </w:r>
            <w:proofErr w:type="spellEnd"/>
          </w:p>
          <w:p w:rsidR="00777AB8" w:rsidRPr="00701D05" w:rsidRDefault="00777AB8" w:rsidP="00777AB8">
            <w:pPr>
              <w:widowControl/>
              <w:suppressAutoHyphens w:val="0"/>
              <w:spacing w:before="100" w:beforeAutospacing="1" w:after="100" w:afterAutospacing="1"/>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 xml:space="preserve">Nelle celle della tabella sono indicati: </w:t>
            </w:r>
          </w:p>
          <w:p w:rsidR="00777AB8" w:rsidRPr="00701D05" w:rsidRDefault="00777AB8" w:rsidP="00777AB8">
            <w:pPr>
              <w:widowControl/>
              <w:numPr>
                <w:ilvl w:val="0"/>
                <w:numId w:val="24"/>
              </w:numPr>
              <w:suppressAutoHyphens w:val="0"/>
              <w:spacing w:before="100" w:beforeAutospacing="1" w:after="100" w:afterAutospacing="1"/>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 xml:space="preserve">la frequenza osservata O </w:t>
            </w:r>
          </w:p>
          <w:p w:rsidR="00777AB8" w:rsidRPr="00701D05" w:rsidRDefault="00777AB8" w:rsidP="00777AB8">
            <w:pPr>
              <w:widowControl/>
              <w:numPr>
                <w:ilvl w:val="0"/>
                <w:numId w:val="24"/>
              </w:numPr>
              <w:suppressAutoHyphens w:val="0"/>
              <w:spacing w:before="100" w:beforeAutospacing="1" w:after="100" w:afterAutospacing="1"/>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 xml:space="preserve">la frequenza attesa A </w:t>
            </w:r>
          </w:p>
          <w:p w:rsidR="00777AB8" w:rsidRPr="00701D05" w:rsidRDefault="00777AB8" w:rsidP="00777AB8">
            <w:pPr>
              <w:widowControl/>
              <w:numPr>
                <w:ilvl w:val="0"/>
                <w:numId w:val="24"/>
              </w:numPr>
              <w:suppressAutoHyphens w:val="0"/>
              <w:spacing w:before="100" w:beforeAutospacing="1" w:after="100" w:afterAutospacing="1"/>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il residuo standardizzato di cella, ossia lo scarto tra frequenza osservata e attesa rapportato alla radice quadrata della frequenza attesa (O-A)/</w:t>
            </w:r>
            <w:proofErr w:type="spellStart"/>
            <w:r w:rsidRPr="00701D05">
              <w:rPr>
                <w:rFonts w:ascii="Times New Roman" w:eastAsia="Times New Roman" w:hAnsi="Times New Roman"/>
                <w:kern w:val="0"/>
                <w:sz w:val="21"/>
                <w:szCs w:val="21"/>
                <w:lang w:eastAsia="it-IT"/>
              </w:rPr>
              <w:t>radq</w:t>
            </w:r>
            <w:proofErr w:type="spellEnd"/>
            <w:r w:rsidRPr="00701D05">
              <w:rPr>
                <w:rFonts w:ascii="Times New Roman" w:eastAsia="Times New Roman" w:hAnsi="Times New Roman"/>
                <w:kern w:val="0"/>
                <w:sz w:val="21"/>
                <w:szCs w:val="21"/>
                <w:lang w:eastAsia="it-IT"/>
              </w:rPr>
              <w:t>(A)</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57"/>
            </w:tblGrid>
            <w:tr w:rsidR="00777AB8" w:rsidRPr="00701D05" w:rsidTr="00777AB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7AB8" w:rsidRPr="00701D05" w:rsidTr="00777AB8">
                    <w:trPr>
                      <w:tblCellSpacing w:w="0" w:type="dxa"/>
                      <w:jc w:val="center"/>
                    </w:trPr>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lastRenderedPageBreak/>
                          <w:t>0%</w:t>
                        </w:r>
                      </w:p>
                    </w:tc>
                  </w:tr>
                  <w:tr w:rsidR="00777AB8" w:rsidRPr="00701D05" w:rsidTr="00777AB8">
                    <w:trPr>
                      <w:tblCellSpacing w:w="0" w:type="dxa"/>
                      <w:jc w:val="center"/>
                    </w:trPr>
                    <w:tc>
                      <w:tcPr>
                        <w:tcW w:w="0" w:type="auto"/>
                        <w:shd w:val="clear" w:color="auto" w:fill="C0D0C0"/>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r>
            <w:tr w:rsidR="00777AB8" w:rsidRPr="00701D05" w:rsidTr="00777AB8">
              <w:trPr>
                <w:tblCellSpacing w:w="15" w:type="dxa"/>
                <w:jc w:val="right"/>
              </w:trPr>
              <w:tc>
                <w:tcPr>
                  <w:tcW w:w="0" w:type="auto"/>
                  <w:shd w:val="clear" w:color="auto" w:fill="E0E0E0"/>
                  <w:vAlign w:val="center"/>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roofErr w:type="spellStart"/>
                  <w:r w:rsidRPr="00701D05">
                    <w:rPr>
                      <w:rFonts w:ascii="Times New Roman" w:eastAsia="Times New Roman" w:hAnsi="Times New Roman"/>
                      <w:kern w:val="0"/>
                      <w:sz w:val="21"/>
                      <w:szCs w:val="21"/>
                      <w:lang w:eastAsia="it-IT"/>
                    </w:rPr>
                    <w:t>NaN</w:t>
                  </w:r>
                  <w:proofErr w:type="spellEnd"/>
                </w:p>
              </w:tc>
            </w:tr>
            <w:tr w:rsidR="00777AB8" w:rsidRPr="00701D05" w:rsidTr="00777AB8">
              <w:trPr>
                <w:tblCellSpacing w:w="15" w:type="dxa"/>
                <w:jc w:val="right"/>
              </w:trPr>
              <w:tc>
                <w:tcPr>
                  <w:tcW w:w="0" w:type="auto"/>
                  <w:shd w:val="clear" w:color="auto" w:fill="E0E0E0"/>
                  <w:vAlign w:val="center"/>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w:t>
                  </w:r>
                </w:p>
              </w:tc>
            </w:tr>
          </w:tbl>
          <w:p w:rsidR="00777AB8" w:rsidRPr="00701D05" w:rsidRDefault="00777AB8" w:rsidP="00777AB8">
            <w:pPr>
              <w:widowControl/>
              <w:suppressAutoHyphens w:val="0"/>
              <w:rPr>
                <w:rFonts w:ascii="Times New Roman" w:eastAsia="Times New Roman" w:hAnsi="Times New Roman"/>
                <w:kern w:val="0"/>
                <w:sz w:val="21"/>
                <w:szCs w:val="21"/>
                <w:lang w:eastAsia="it-IT"/>
              </w:rPr>
            </w:pPr>
          </w:p>
        </w:tc>
        <w:tc>
          <w:tcPr>
            <w:tcW w:w="150" w:type="dxa"/>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222"/>
            </w:tblGrid>
            <w:tr w:rsidR="00777AB8" w:rsidRPr="00701D05" w:rsidTr="00777AB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92"/>
                  </w:tblGrid>
                  <w:tr w:rsidR="00777AB8" w:rsidRPr="00701D05" w:rsidTr="00777AB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96"/>
                        </w:tblGrid>
                        <w:tr w:rsidR="00777AB8" w:rsidRPr="00701D05" w:rsidTr="00777AB8">
                          <w:trPr>
                            <w:tblCellSpacing w:w="30" w:type="dxa"/>
                          </w:trPr>
                          <w:tc>
                            <w:tcPr>
                              <w:tcW w:w="0" w:type="auto"/>
                              <w:shd w:val="clear" w:color="auto" w:fill="C0D0C0"/>
                              <w:noWrap/>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p>
                          </w:tc>
                          <w:tc>
                            <w:tcPr>
                              <w:tcW w:w="0" w:type="auto"/>
                              <w:noWrap/>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jc w:val="both"/>
        <w:rPr>
          <w:rFonts w:ascii="Times New Roman" w:eastAsia="Times New Roman" w:hAnsi="Times New Roman"/>
          <w:color w:val="000000"/>
          <w:kern w:val="0"/>
          <w:sz w:val="20"/>
          <w:szCs w:val="20"/>
          <w:lang w:eastAsia="it-IT"/>
        </w:rPr>
      </w:pPr>
    </w:p>
    <w:p w:rsidR="00777AB8" w:rsidRPr="00701D05" w:rsidRDefault="00777AB8" w:rsidP="00777AB8">
      <w:pPr>
        <w:widowControl/>
        <w:suppressAutoHyphens w:val="0"/>
        <w:spacing w:before="100" w:beforeAutospacing="1" w:after="100" w:afterAutospacing="1"/>
        <w:jc w:val="both"/>
        <w:rPr>
          <w:rFonts w:ascii="Times New Roman" w:eastAsia="Times New Roman" w:hAnsi="Times New Roman"/>
          <w:color w:val="000000"/>
          <w:kern w:val="0"/>
          <w:sz w:val="21"/>
          <w:szCs w:val="21"/>
          <w:lang w:eastAsia="it-IT"/>
        </w:rPr>
      </w:pPr>
      <w:r w:rsidRPr="00701D05">
        <w:rPr>
          <w:rFonts w:ascii="Times New Roman" w:eastAsia="Times New Roman" w:hAnsi="Times New Roman"/>
          <w:b/>
          <w:bCs/>
          <w:color w:val="000000"/>
          <w:kern w:val="0"/>
          <w:sz w:val="21"/>
          <w:szCs w:val="21"/>
          <w:lang w:eastAsia="it-IT"/>
        </w:rPr>
        <w:t>Note</w:t>
      </w:r>
      <w:r w:rsidRPr="00701D05">
        <w:rPr>
          <w:rFonts w:ascii="Times New Roman" w:eastAsia="Times New Roman" w:hAnsi="Times New Roman"/>
          <w:color w:val="000000"/>
          <w:kern w:val="0"/>
          <w:sz w:val="21"/>
          <w:szCs w:val="21"/>
          <w:lang w:eastAsia="it-IT"/>
        </w:rPr>
        <w:t xml:space="preserve">: (1) Quando un indice non può essere calcolato perché, ad esempio, i dati inseriti non sono numerici, il programma restituisce il valore standard </w:t>
      </w:r>
      <w:proofErr w:type="spellStart"/>
      <w:r w:rsidRPr="00701D05">
        <w:rPr>
          <w:rFonts w:ascii="Times New Roman" w:eastAsia="Times New Roman" w:hAnsi="Times New Roman"/>
          <w:color w:val="000000"/>
          <w:kern w:val="0"/>
          <w:sz w:val="21"/>
          <w:szCs w:val="21"/>
          <w:lang w:eastAsia="it-IT"/>
        </w:rPr>
        <w:t>NaN</w:t>
      </w:r>
      <w:proofErr w:type="spellEnd"/>
      <w:r w:rsidRPr="00701D05">
        <w:rPr>
          <w:rFonts w:ascii="Times New Roman" w:eastAsia="Times New Roman" w:hAnsi="Times New Roman"/>
          <w:color w:val="000000"/>
          <w:kern w:val="0"/>
          <w:sz w:val="21"/>
          <w:szCs w:val="21"/>
          <w:lang w:eastAsia="it-IT"/>
        </w:rPr>
        <w:t xml:space="preserve"> (</w:t>
      </w:r>
      <w:proofErr w:type="spellStart"/>
      <w:r w:rsidRPr="00701D05">
        <w:rPr>
          <w:rFonts w:ascii="Times New Roman" w:eastAsia="Times New Roman" w:hAnsi="Times New Roman"/>
          <w:color w:val="000000"/>
          <w:kern w:val="0"/>
          <w:sz w:val="21"/>
          <w:szCs w:val="21"/>
          <w:lang w:eastAsia="it-IT"/>
        </w:rPr>
        <w:t>Not</w:t>
      </w:r>
      <w:proofErr w:type="spellEnd"/>
      <w:r w:rsidRPr="00701D05">
        <w:rPr>
          <w:rFonts w:ascii="Times New Roman" w:eastAsia="Times New Roman" w:hAnsi="Times New Roman"/>
          <w:color w:val="000000"/>
          <w:kern w:val="0"/>
          <w:sz w:val="21"/>
          <w:szCs w:val="21"/>
          <w:lang w:eastAsia="it-IT"/>
        </w:rPr>
        <w:t xml:space="preserve"> a </w:t>
      </w:r>
      <w:proofErr w:type="spellStart"/>
      <w:r w:rsidRPr="00701D05">
        <w:rPr>
          <w:rFonts w:ascii="Times New Roman" w:eastAsia="Times New Roman" w:hAnsi="Times New Roman"/>
          <w:color w:val="000000"/>
          <w:kern w:val="0"/>
          <w:sz w:val="21"/>
          <w:szCs w:val="21"/>
          <w:lang w:eastAsia="it-IT"/>
        </w:rPr>
        <w:t>Number</w:t>
      </w:r>
      <w:proofErr w:type="spellEnd"/>
      <w:r w:rsidRPr="00701D05">
        <w:rPr>
          <w:rFonts w:ascii="Times New Roman" w:eastAsia="Times New Roman" w:hAnsi="Times New Roman"/>
          <w:color w:val="000000"/>
          <w:kern w:val="0"/>
          <w:sz w:val="21"/>
          <w:szCs w:val="21"/>
          <w:lang w:eastAsia="it-IT"/>
        </w:rPr>
        <w:t>). (2) E' possibile esportare i dati in Word o Excel (ad esempio per ricavare dei grafici) selezionando i dati interessati, copiandoli e incollandoli sul programma di destinazione.</w:t>
      </w:r>
    </w:p>
    <w:tbl>
      <w:tblPr>
        <w:tblW w:w="10062" w:type="dxa"/>
        <w:tblCellSpacing w:w="15" w:type="dxa"/>
        <w:tblCellMar>
          <w:top w:w="15" w:type="dxa"/>
          <w:left w:w="15" w:type="dxa"/>
          <w:bottom w:w="15" w:type="dxa"/>
          <w:right w:w="15" w:type="dxa"/>
        </w:tblCellMar>
        <w:tblLook w:val="04A0" w:firstRow="1" w:lastRow="0" w:firstColumn="1" w:lastColumn="0" w:noHBand="0" w:noVBand="1"/>
      </w:tblPr>
      <w:tblGrid>
        <w:gridCol w:w="2487"/>
        <w:gridCol w:w="875"/>
        <w:gridCol w:w="1422"/>
        <w:gridCol w:w="4146"/>
        <w:gridCol w:w="473"/>
        <w:gridCol w:w="322"/>
        <w:gridCol w:w="337"/>
      </w:tblGrid>
      <w:tr w:rsidR="00777AB8" w:rsidRPr="00701D05" w:rsidTr="00777AB8">
        <w:trPr>
          <w:gridAfter w:val="1"/>
          <w:tblCellSpacing w:w="15" w:type="dxa"/>
        </w:trPr>
        <w:tc>
          <w:tcPr>
            <w:tcW w:w="0" w:type="auto"/>
            <w:hideMark/>
          </w:tcPr>
          <w:p w:rsidR="00777AB8" w:rsidRPr="00701D05" w:rsidRDefault="00777AB8" w:rsidP="00777AB8">
            <w:pPr>
              <w:widowControl/>
              <w:suppressAutoHyphens w:val="0"/>
              <w:spacing w:before="100" w:beforeAutospacing="1" w:after="100" w:afterAutospacing="1"/>
              <w:rPr>
                <w:rFonts w:ascii="Times New Roman" w:eastAsia="Times New Roman" w:hAnsi="Times New Roman"/>
                <w:kern w:val="0"/>
                <w:sz w:val="21"/>
                <w:szCs w:val="21"/>
                <w:lang w:eastAsia="it-IT"/>
              </w:rPr>
            </w:pPr>
            <w:r w:rsidRPr="00701D05">
              <w:rPr>
                <w:rFonts w:ascii="Times New Roman" w:eastAsia="Times New Roman" w:hAnsi="Times New Roman"/>
                <w:b/>
                <w:bCs/>
                <w:kern w:val="0"/>
                <w:sz w:val="21"/>
                <w:szCs w:val="21"/>
                <w:lang w:eastAsia="it-IT"/>
              </w:rPr>
              <w:t>d10 x d11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45"/>
              <w:gridCol w:w="353"/>
              <w:gridCol w:w="353"/>
              <w:gridCol w:w="845"/>
            </w:tblGrid>
            <w:tr w:rsidR="00777AB8" w:rsidRPr="00701D05" w:rsidTr="00777AB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d11-&gt;</w:t>
                  </w:r>
                  <w:r w:rsidRPr="00701D05">
                    <w:rPr>
                      <w:rFonts w:ascii="Times New Roman" w:eastAsia="Times New Roman" w:hAnsi="Times New Roman"/>
                      <w:kern w:val="0"/>
                      <w:sz w:val="21"/>
                      <w:szCs w:val="21"/>
                      <w:lang w:eastAsia="it-IT"/>
                    </w:rPr>
                    <w:br/>
                    <w:t>d10</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b/>
                      <w:bCs/>
                      <w:kern w:val="0"/>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b/>
                      <w:bCs/>
                      <w:kern w:val="0"/>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18"/>
                      <w:szCs w:val="18"/>
                      <w:lang w:eastAsia="it-IT"/>
                    </w:rPr>
                  </w:pPr>
                  <w:r w:rsidRPr="00701D05">
                    <w:rPr>
                      <w:rFonts w:ascii="Times New Roman" w:eastAsia="Times New Roman" w:hAnsi="Times New Roman"/>
                      <w:kern w:val="0"/>
                      <w:sz w:val="18"/>
                      <w:szCs w:val="18"/>
                      <w:lang w:eastAsia="it-IT"/>
                    </w:rPr>
                    <w:t xml:space="preserve">Marginale </w:t>
                  </w:r>
                  <w:r w:rsidRPr="00701D05">
                    <w:rPr>
                      <w:rFonts w:ascii="Times New Roman" w:eastAsia="Times New Roman" w:hAnsi="Times New Roman"/>
                      <w:kern w:val="0"/>
                      <w:sz w:val="18"/>
                      <w:szCs w:val="18"/>
                      <w:lang w:eastAsia="it-IT"/>
                    </w:rPr>
                    <w:br/>
                    <w:t>di riga</w:t>
                  </w:r>
                </w:p>
              </w:tc>
            </w:tr>
            <w:tr w:rsidR="00777AB8" w:rsidRPr="00701D05" w:rsidTr="00777AB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b/>
                      <w:bCs/>
                      <w:kern w:val="0"/>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3</w:t>
                  </w:r>
                  <w:r w:rsidRPr="00701D05">
                    <w:rPr>
                      <w:rFonts w:ascii="Times New Roman" w:eastAsia="Times New Roman" w:hAnsi="Times New Roman"/>
                      <w:kern w:val="0"/>
                      <w:sz w:val="21"/>
                      <w:szCs w:val="21"/>
                      <w:lang w:eastAsia="it-IT"/>
                    </w:rPr>
                    <w:br/>
                  </w:r>
                  <w:r w:rsidRPr="00701D05">
                    <w:rPr>
                      <w:rFonts w:ascii="Times New Roman" w:eastAsia="Times New Roman" w:hAnsi="Times New Roman"/>
                      <w:i/>
                      <w:iCs/>
                      <w:kern w:val="0"/>
                      <w:sz w:val="21"/>
                      <w:szCs w:val="21"/>
                      <w:lang w:eastAsia="it-IT"/>
                    </w:rPr>
                    <w:t>3.8</w:t>
                  </w:r>
                  <w:r w:rsidRPr="00701D05">
                    <w:rPr>
                      <w:rFonts w:ascii="Times New Roman" w:eastAsia="Times New Roman" w:hAnsi="Times New Roman"/>
                      <w:kern w:val="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5</w:t>
                  </w:r>
                  <w:r w:rsidRPr="00701D05">
                    <w:rPr>
                      <w:rFonts w:ascii="Times New Roman" w:eastAsia="Times New Roman" w:hAnsi="Times New Roman"/>
                      <w:kern w:val="0"/>
                      <w:sz w:val="21"/>
                      <w:szCs w:val="21"/>
                      <w:lang w:eastAsia="it-IT"/>
                    </w:rPr>
                    <w:br/>
                  </w:r>
                  <w:r w:rsidRPr="00701D05">
                    <w:rPr>
                      <w:rFonts w:ascii="Times New Roman" w:eastAsia="Times New Roman" w:hAnsi="Times New Roman"/>
                      <w:i/>
                      <w:iCs/>
                      <w:kern w:val="0"/>
                      <w:sz w:val="21"/>
                      <w:szCs w:val="21"/>
                      <w:lang w:eastAsia="it-IT"/>
                    </w:rPr>
                    <w:t>4.2</w:t>
                  </w:r>
                  <w:r w:rsidRPr="00701D05">
                    <w:rPr>
                      <w:rFonts w:ascii="Times New Roman" w:eastAsia="Times New Roman" w:hAnsi="Times New Roman"/>
                      <w:kern w:val="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8</w:t>
                  </w:r>
                </w:p>
              </w:tc>
            </w:tr>
            <w:tr w:rsidR="00777AB8" w:rsidRPr="00701D05" w:rsidTr="00777AB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b/>
                      <w:bCs/>
                      <w:kern w:val="0"/>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9</w:t>
                  </w:r>
                  <w:r w:rsidRPr="00701D05">
                    <w:rPr>
                      <w:rFonts w:ascii="Times New Roman" w:eastAsia="Times New Roman" w:hAnsi="Times New Roman"/>
                      <w:kern w:val="0"/>
                      <w:sz w:val="21"/>
                      <w:szCs w:val="21"/>
                      <w:lang w:eastAsia="it-IT"/>
                    </w:rPr>
                    <w:br/>
                  </w:r>
                  <w:r w:rsidRPr="00701D05">
                    <w:rPr>
                      <w:rFonts w:ascii="Times New Roman" w:eastAsia="Times New Roman" w:hAnsi="Times New Roman"/>
                      <w:i/>
                      <w:iCs/>
                      <w:kern w:val="0"/>
                      <w:sz w:val="21"/>
                      <w:szCs w:val="21"/>
                      <w:lang w:eastAsia="it-IT"/>
                    </w:rPr>
                    <w:t>8.2</w:t>
                  </w:r>
                  <w:r w:rsidRPr="00701D05">
                    <w:rPr>
                      <w:rFonts w:ascii="Times New Roman" w:eastAsia="Times New Roman" w:hAnsi="Times New Roman"/>
                      <w:kern w:val="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8</w:t>
                  </w:r>
                  <w:r w:rsidRPr="00701D05">
                    <w:rPr>
                      <w:rFonts w:ascii="Times New Roman" w:eastAsia="Times New Roman" w:hAnsi="Times New Roman"/>
                      <w:kern w:val="0"/>
                      <w:sz w:val="21"/>
                      <w:szCs w:val="21"/>
                      <w:lang w:eastAsia="it-IT"/>
                    </w:rPr>
                    <w:br/>
                  </w:r>
                  <w:r w:rsidRPr="00701D05">
                    <w:rPr>
                      <w:rFonts w:ascii="Times New Roman" w:eastAsia="Times New Roman" w:hAnsi="Times New Roman"/>
                      <w:i/>
                      <w:iCs/>
                      <w:kern w:val="0"/>
                      <w:sz w:val="21"/>
                      <w:szCs w:val="21"/>
                      <w:lang w:eastAsia="it-IT"/>
                    </w:rPr>
                    <w:t>8.8</w:t>
                  </w:r>
                  <w:r w:rsidRPr="00701D05">
                    <w:rPr>
                      <w:rFonts w:ascii="Times New Roman" w:eastAsia="Times New Roman" w:hAnsi="Times New Roman"/>
                      <w:kern w:val="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17</w:t>
                  </w:r>
                </w:p>
              </w:tc>
            </w:tr>
            <w:tr w:rsidR="00777AB8" w:rsidRPr="00701D05" w:rsidTr="00777AB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18"/>
                      <w:szCs w:val="18"/>
                      <w:lang w:eastAsia="it-IT"/>
                    </w:rPr>
                  </w:pPr>
                  <w:r w:rsidRPr="00701D05">
                    <w:rPr>
                      <w:rFonts w:ascii="Times New Roman" w:eastAsia="Times New Roman" w:hAnsi="Times New Roman"/>
                      <w:kern w:val="0"/>
                      <w:sz w:val="18"/>
                      <w:szCs w:val="18"/>
                      <w:lang w:eastAsia="it-IT"/>
                    </w:rPr>
                    <w:t xml:space="preserve">Marginale </w:t>
                  </w:r>
                  <w:r w:rsidRPr="00701D05">
                    <w:rPr>
                      <w:rFonts w:ascii="Times New Roman" w:eastAsia="Times New Roman" w:hAnsi="Times New Roman"/>
                      <w:kern w:val="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25</w:t>
                  </w:r>
                </w:p>
              </w:tc>
            </w:tr>
          </w:tbl>
          <w:p w:rsidR="00777AB8" w:rsidRPr="00701D05" w:rsidRDefault="00777AB8" w:rsidP="00777AB8">
            <w:pPr>
              <w:widowControl/>
              <w:suppressAutoHyphens w:val="0"/>
              <w:spacing w:before="100" w:beforeAutospacing="1" w:after="100" w:afterAutospacing="1"/>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X quadro = 0.52. Significatività = 0.471</w:t>
            </w:r>
            <w:r w:rsidRPr="00701D05">
              <w:rPr>
                <w:rFonts w:ascii="Times New Roman" w:eastAsia="Times New Roman" w:hAnsi="Times New Roman"/>
                <w:kern w:val="0"/>
                <w:sz w:val="21"/>
                <w:szCs w:val="21"/>
                <w:lang w:eastAsia="it-IT"/>
              </w:rPr>
              <w:br/>
              <w:t xml:space="preserve">V di </w:t>
            </w:r>
            <w:proofErr w:type="spellStart"/>
            <w:r w:rsidRPr="00701D05">
              <w:rPr>
                <w:rFonts w:ascii="Times New Roman" w:eastAsia="Times New Roman" w:hAnsi="Times New Roman"/>
                <w:kern w:val="0"/>
                <w:sz w:val="21"/>
                <w:szCs w:val="21"/>
                <w:lang w:eastAsia="it-IT"/>
              </w:rPr>
              <w:t>Cramer</w:t>
            </w:r>
            <w:proofErr w:type="spellEnd"/>
            <w:r w:rsidRPr="00701D05">
              <w:rPr>
                <w:rFonts w:ascii="Times New Roman" w:eastAsia="Times New Roman" w:hAnsi="Times New Roman"/>
                <w:kern w:val="0"/>
                <w:sz w:val="21"/>
                <w:szCs w:val="21"/>
                <w:lang w:eastAsia="it-IT"/>
              </w:rPr>
              <w:t xml:space="preserve"> = 0.14</w:t>
            </w:r>
          </w:p>
          <w:p w:rsidR="00777AB8" w:rsidRPr="00701D05" w:rsidRDefault="00777AB8" w:rsidP="00777AB8">
            <w:pPr>
              <w:widowControl/>
              <w:suppressAutoHyphens w:val="0"/>
              <w:spacing w:before="100" w:beforeAutospacing="1" w:after="100" w:afterAutospacing="1"/>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Probabilità esatta (dal test di Fisher) = 0.262</w:t>
            </w:r>
          </w:p>
          <w:p w:rsidR="00777AB8" w:rsidRPr="00701D05" w:rsidRDefault="00777AB8" w:rsidP="00777AB8">
            <w:pPr>
              <w:widowControl/>
              <w:suppressAutoHyphens w:val="0"/>
              <w:spacing w:before="100" w:beforeAutospacing="1" w:after="100" w:afterAutospacing="1"/>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 xml:space="preserve">Nelle celle della tabella sono indicati: </w:t>
            </w:r>
          </w:p>
          <w:p w:rsidR="00777AB8" w:rsidRPr="00701D05" w:rsidRDefault="00777AB8" w:rsidP="00777AB8">
            <w:pPr>
              <w:widowControl/>
              <w:numPr>
                <w:ilvl w:val="0"/>
                <w:numId w:val="26"/>
              </w:numPr>
              <w:suppressAutoHyphens w:val="0"/>
              <w:spacing w:before="100" w:beforeAutospacing="1" w:after="100" w:afterAutospacing="1"/>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 xml:space="preserve">la frequenza osservata O </w:t>
            </w:r>
          </w:p>
          <w:p w:rsidR="00777AB8" w:rsidRPr="00701D05" w:rsidRDefault="00777AB8" w:rsidP="00777AB8">
            <w:pPr>
              <w:widowControl/>
              <w:numPr>
                <w:ilvl w:val="0"/>
                <w:numId w:val="26"/>
              </w:numPr>
              <w:suppressAutoHyphens w:val="0"/>
              <w:spacing w:before="100" w:beforeAutospacing="1" w:after="100" w:afterAutospacing="1"/>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 xml:space="preserve">la frequenza attesa A </w:t>
            </w:r>
          </w:p>
          <w:p w:rsidR="00777AB8" w:rsidRPr="00701D05" w:rsidRDefault="00777AB8" w:rsidP="00777AB8">
            <w:pPr>
              <w:widowControl/>
              <w:numPr>
                <w:ilvl w:val="0"/>
                <w:numId w:val="26"/>
              </w:numPr>
              <w:suppressAutoHyphens w:val="0"/>
              <w:spacing w:before="100" w:beforeAutospacing="1" w:after="100" w:afterAutospacing="1"/>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 xml:space="preserve">il residuo standardizzato di cella, ossia lo scarto tra frequenza osservata e attesa rapportato alla radice quadrata </w:t>
            </w:r>
            <w:r w:rsidRPr="00701D05">
              <w:rPr>
                <w:rFonts w:ascii="Times New Roman" w:eastAsia="Times New Roman" w:hAnsi="Times New Roman"/>
                <w:kern w:val="0"/>
                <w:sz w:val="21"/>
                <w:szCs w:val="21"/>
                <w:lang w:eastAsia="it-IT"/>
              </w:rPr>
              <w:lastRenderedPageBreak/>
              <w:t>della frequenza attesa (O-A)/</w:t>
            </w:r>
            <w:proofErr w:type="spellStart"/>
            <w:r w:rsidRPr="00701D05">
              <w:rPr>
                <w:rFonts w:ascii="Times New Roman" w:eastAsia="Times New Roman" w:hAnsi="Times New Roman"/>
                <w:kern w:val="0"/>
                <w:sz w:val="21"/>
                <w:szCs w:val="21"/>
                <w:lang w:eastAsia="it-IT"/>
              </w:rPr>
              <w:t>radq</w:t>
            </w:r>
            <w:proofErr w:type="spellEnd"/>
            <w:r w:rsidRPr="00701D05">
              <w:rPr>
                <w:rFonts w:ascii="Times New Roman" w:eastAsia="Times New Roman" w:hAnsi="Times New Roman"/>
                <w:kern w:val="0"/>
                <w:sz w:val="21"/>
                <w:szCs w:val="21"/>
                <w:lang w:eastAsia="it-IT"/>
              </w:rPr>
              <w:t>(A)</w:t>
            </w:r>
          </w:p>
        </w:tc>
        <w:tc>
          <w:tcPr>
            <w:tcW w:w="2814" w:type="dxa"/>
            <w:gridSpan w:val="2"/>
            <w:hideMark/>
          </w:tcPr>
          <w:tbl>
            <w:tblPr>
              <w:tblW w:w="0" w:type="auto"/>
              <w:jc w:val="right"/>
              <w:tblCellSpacing w:w="15" w:type="dxa"/>
              <w:tblCellMar>
                <w:left w:w="0" w:type="dxa"/>
                <w:right w:w="0" w:type="dxa"/>
              </w:tblCellMar>
              <w:tblLook w:val="04A0" w:firstRow="1" w:lastRow="0" w:firstColumn="1" w:lastColumn="0" w:noHBand="0" w:noVBand="1"/>
            </w:tblPr>
            <w:tblGrid>
              <w:gridCol w:w="430"/>
              <w:gridCol w:w="415"/>
              <w:gridCol w:w="415"/>
              <w:gridCol w:w="430"/>
            </w:tblGrid>
            <w:tr w:rsidR="00777AB8" w:rsidRPr="00701D05" w:rsidTr="00777AB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777AB8" w:rsidRPr="00701D05" w:rsidTr="00777AB8">
                    <w:trPr>
                      <w:tblCellSpacing w:w="0" w:type="dxa"/>
                      <w:jc w:val="center"/>
                    </w:trPr>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lastRenderedPageBreak/>
                          <w:t>38%</w:t>
                        </w:r>
                      </w:p>
                    </w:tc>
                  </w:tr>
                  <w:tr w:rsidR="00777AB8" w:rsidRPr="00701D05" w:rsidTr="00777AB8">
                    <w:trPr>
                      <w:trHeight w:val="570"/>
                      <w:tblCellSpacing w:w="0" w:type="dxa"/>
                      <w:jc w:val="center"/>
                    </w:trPr>
                    <w:tc>
                      <w:tcPr>
                        <w:tcW w:w="0" w:type="auto"/>
                        <w:shd w:val="clear" w:color="auto" w:fill="C0D0C0"/>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777AB8" w:rsidRPr="00701D05" w:rsidTr="00777AB8">
                    <w:trPr>
                      <w:tblCellSpacing w:w="0" w:type="dxa"/>
                      <w:jc w:val="center"/>
                    </w:trPr>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63%</w:t>
                        </w:r>
                      </w:p>
                    </w:tc>
                  </w:tr>
                  <w:tr w:rsidR="00777AB8" w:rsidRPr="00701D05" w:rsidTr="00777AB8">
                    <w:trPr>
                      <w:trHeight w:val="945"/>
                      <w:tblCellSpacing w:w="0" w:type="dxa"/>
                      <w:jc w:val="center"/>
                    </w:trPr>
                    <w:tc>
                      <w:tcPr>
                        <w:tcW w:w="0" w:type="auto"/>
                        <w:shd w:val="clear" w:color="auto" w:fill="80D080"/>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777AB8" w:rsidRPr="00701D05" w:rsidTr="00777AB8">
                    <w:trPr>
                      <w:tblCellSpacing w:w="0" w:type="dxa"/>
                      <w:jc w:val="center"/>
                    </w:trPr>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53%</w:t>
                        </w:r>
                      </w:p>
                    </w:tc>
                  </w:tr>
                  <w:tr w:rsidR="00777AB8" w:rsidRPr="00701D05" w:rsidTr="00777AB8">
                    <w:trPr>
                      <w:trHeight w:val="795"/>
                      <w:tblCellSpacing w:w="0" w:type="dxa"/>
                      <w:jc w:val="center"/>
                    </w:trPr>
                    <w:tc>
                      <w:tcPr>
                        <w:tcW w:w="0" w:type="auto"/>
                        <w:shd w:val="clear" w:color="auto" w:fill="C0D0C0"/>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777AB8" w:rsidRPr="00701D05" w:rsidTr="00777AB8">
                    <w:trPr>
                      <w:tblCellSpacing w:w="0" w:type="dxa"/>
                      <w:jc w:val="center"/>
                    </w:trPr>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47%</w:t>
                        </w:r>
                      </w:p>
                    </w:tc>
                  </w:tr>
                  <w:tr w:rsidR="00777AB8" w:rsidRPr="00701D05" w:rsidTr="00777AB8">
                    <w:trPr>
                      <w:trHeight w:val="705"/>
                      <w:tblCellSpacing w:w="0" w:type="dxa"/>
                      <w:jc w:val="center"/>
                    </w:trPr>
                    <w:tc>
                      <w:tcPr>
                        <w:tcW w:w="0" w:type="auto"/>
                        <w:shd w:val="clear" w:color="auto" w:fill="80D080"/>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r>
            <w:tr w:rsidR="00777AB8" w:rsidRPr="00701D05" w:rsidTr="00777AB8">
              <w:trPr>
                <w:tblCellSpacing w:w="15" w:type="dxa"/>
                <w:jc w:val="right"/>
              </w:trPr>
              <w:tc>
                <w:tcPr>
                  <w:tcW w:w="0" w:type="auto"/>
                  <w:shd w:val="clear" w:color="auto" w:fill="E0E0E0"/>
                  <w:vAlign w:val="center"/>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3</w:t>
                  </w:r>
                </w:p>
              </w:tc>
              <w:tc>
                <w:tcPr>
                  <w:tcW w:w="0" w:type="auto"/>
                  <w:shd w:val="clear" w:color="auto" w:fill="E0E0E0"/>
                  <w:vAlign w:val="center"/>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5</w:t>
                  </w:r>
                </w:p>
              </w:tc>
              <w:tc>
                <w:tcPr>
                  <w:tcW w:w="0" w:type="auto"/>
                  <w:shd w:val="clear" w:color="auto" w:fill="E0E0E0"/>
                  <w:vAlign w:val="center"/>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9</w:t>
                  </w:r>
                </w:p>
              </w:tc>
              <w:tc>
                <w:tcPr>
                  <w:tcW w:w="0" w:type="auto"/>
                  <w:shd w:val="clear" w:color="auto" w:fill="E0E0E0"/>
                  <w:vAlign w:val="center"/>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8</w:t>
                  </w:r>
                </w:p>
              </w:tc>
            </w:tr>
            <w:tr w:rsidR="00777AB8" w:rsidRPr="00701D05" w:rsidTr="00777AB8">
              <w:trPr>
                <w:tblCellSpacing w:w="15" w:type="dxa"/>
                <w:jc w:val="right"/>
              </w:trPr>
              <w:tc>
                <w:tcPr>
                  <w:tcW w:w="0" w:type="auto"/>
                  <w:gridSpan w:val="2"/>
                  <w:shd w:val="clear" w:color="auto" w:fill="E0E0E0"/>
                  <w:vAlign w:val="center"/>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no</w:t>
                  </w:r>
                </w:p>
              </w:tc>
              <w:tc>
                <w:tcPr>
                  <w:tcW w:w="0" w:type="auto"/>
                  <w:gridSpan w:val="2"/>
                  <w:shd w:val="clear" w:color="auto" w:fill="E0E0E0"/>
                  <w:vAlign w:val="center"/>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si</w:t>
                  </w:r>
                </w:p>
              </w:tc>
            </w:tr>
            <w:tr w:rsidR="00777AB8" w:rsidRPr="00701D05" w:rsidTr="00777AB8">
              <w:trPr>
                <w:trHeight w:val="450"/>
                <w:tblCellSpacing w:w="15" w:type="dxa"/>
                <w:jc w:val="right"/>
              </w:trPr>
              <w:tc>
                <w:tcPr>
                  <w:tcW w:w="0" w:type="auto"/>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p>
              </w:tc>
              <w:tc>
                <w:tcPr>
                  <w:tcW w:w="0" w:type="auto"/>
                  <w:vAlign w:val="center"/>
                  <w:hideMark/>
                </w:tcPr>
                <w:p w:rsidR="00777AB8" w:rsidRPr="00701D05" w:rsidRDefault="00777AB8" w:rsidP="00777AB8">
                  <w:pPr>
                    <w:widowControl/>
                    <w:suppressAutoHyphens w:val="0"/>
                    <w:rPr>
                      <w:rFonts w:ascii="Times New Roman" w:eastAsia="Times New Roman" w:hAnsi="Times New Roman"/>
                      <w:kern w:val="0"/>
                      <w:sz w:val="20"/>
                      <w:szCs w:val="20"/>
                      <w:lang w:eastAsia="it-IT"/>
                    </w:rPr>
                  </w:pPr>
                </w:p>
              </w:tc>
              <w:tc>
                <w:tcPr>
                  <w:tcW w:w="0" w:type="auto"/>
                  <w:vAlign w:val="center"/>
                  <w:hideMark/>
                </w:tcPr>
                <w:p w:rsidR="00777AB8" w:rsidRPr="00701D05" w:rsidRDefault="00777AB8" w:rsidP="00777AB8">
                  <w:pPr>
                    <w:widowControl/>
                    <w:suppressAutoHyphens w:val="0"/>
                    <w:rPr>
                      <w:rFonts w:ascii="Times New Roman" w:eastAsia="Times New Roman" w:hAnsi="Times New Roman"/>
                      <w:kern w:val="0"/>
                      <w:sz w:val="20"/>
                      <w:szCs w:val="20"/>
                      <w:lang w:eastAsia="it-IT"/>
                    </w:rPr>
                  </w:pPr>
                </w:p>
              </w:tc>
              <w:tc>
                <w:tcPr>
                  <w:tcW w:w="0" w:type="auto"/>
                  <w:vAlign w:val="center"/>
                  <w:hideMark/>
                </w:tcPr>
                <w:p w:rsidR="00777AB8" w:rsidRPr="00701D05" w:rsidRDefault="00777AB8" w:rsidP="00777AB8">
                  <w:pPr>
                    <w:widowControl/>
                    <w:suppressAutoHyphens w:val="0"/>
                    <w:rPr>
                      <w:rFonts w:ascii="Times New Roman" w:eastAsia="Times New Roman" w:hAnsi="Times New Roman"/>
                      <w:kern w:val="0"/>
                      <w:sz w:val="20"/>
                      <w:szCs w:val="20"/>
                      <w:lang w:eastAsia="it-IT"/>
                    </w:rPr>
                  </w:pPr>
                </w:p>
              </w:tc>
            </w:tr>
            <w:tr w:rsidR="00777AB8" w:rsidRPr="00701D05" w:rsidTr="00777AB8">
              <w:trPr>
                <w:tblCellSpacing w:w="15" w:type="dxa"/>
                <w:jc w:val="right"/>
              </w:trPr>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7AB8" w:rsidRPr="00701D05" w:rsidTr="00777AB8">
                    <w:trPr>
                      <w:trHeight w:val="750"/>
                      <w:tblCellSpacing w:w="0" w:type="dxa"/>
                      <w:jc w:val="center"/>
                    </w:trPr>
                    <w:tc>
                      <w:tcPr>
                        <w:tcW w:w="0" w:type="auto"/>
                        <w:shd w:val="clear" w:color="auto" w:fill="80D080"/>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7AB8" w:rsidRPr="00701D05" w:rsidTr="00777AB8">
                    <w:trPr>
                      <w:trHeight w:val="555"/>
                      <w:tblCellSpacing w:w="0" w:type="dxa"/>
                      <w:jc w:val="center"/>
                    </w:trPr>
                    <w:tc>
                      <w:tcPr>
                        <w:tcW w:w="0" w:type="auto"/>
                        <w:shd w:val="clear" w:color="auto" w:fill="C0D0C0"/>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r>
            <w:tr w:rsidR="00777AB8" w:rsidRPr="00701D05" w:rsidTr="00777AB8">
              <w:trPr>
                <w:tblCellSpacing w:w="15" w:type="dxa"/>
                <w:jc w:val="right"/>
              </w:trPr>
              <w:tc>
                <w:tcPr>
                  <w:tcW w:w="0" w:type="auto"/>
                  <w:gridSpan w:val="2"/>
                  <w:shd w:val="clear" w:color="auto" w:fill="E0E0E0"/>
                  <w:vAlign w:val="center"/>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no</w:t>
                  </w:r>
                </w:p>
              </w:tc>
              <w:tc>
                <w:tcPr>
                  <w:tcW w:w="0" w:type="auto"/>
                  <w:gridSpan w:val="2"/>
                  <w:shd w:val="clear" w:color="auto" w:fill="E0E0E0"/>
                  <w:vAlign w:val="center"/>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si</w:t>
                  </w:r>
                </w:p>
              </w:tc>
            </w:tr>
            <w:tr w:rsidR="00777AB8" w:rsidRPr="00701D05" w:rsidTr="00777AB8">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7AB8" w:rsidRPr="00701D05" w:rsidTr="00777AB8">
                    <w:trPr>
                      <w:trHeight w:val="750"/>
                      <w:tblCellSpacing w:w="0" w:type="dxa"/>
                      <w:jc w:val="center"/>
                    </w:trPr>
                    <w:tc>
                      <w:tcPr>
                        <w:tcW w:w="0" w:type="auto"/>
                        <w:shd w:val="clear" w:color="auto" w:fill="C0D0C0"/>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-0.4</w:t>
                  </w:r>
                </w:p>
              </w:tc>
              <w:tc>
                <w:tcPr>
                  <w:tcW w:w="0" w:type="auto"/>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7AB8" w:rsidRPr="00701D05" w:rsidTr="00777AB8">
                    <w:trPr>
                      <w:trHeight w:val="555"/>
                      <w:tblCellSpacing w:w="0" w:type="dxa"/>
                      <w:jc w:val="center"/>
                    </w:trPr>
                    <w:tc>
                      <w:tcPr>
                        <w:tcW w:w="0" w:type="auto"/>
                        <w:shd w:val="clear" w:color="auto" w:fill="80D080"/>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-0.3</w:t>
                  </w:r>
                </w:p>
              </w:tc>
            </w:tr>
          </w:tbl>
          <w:p w:rsidR="00777AB8" w:rsidRPr="00701D05" w:rsidRDefault="00777AB8" w:rsidP="00777AB8">
            <w:pPr>
              <w:widowControl/>
              <w:suppressAutoHyphens w:val="0"/>
              <w:rPr>
                <w:rFonts w:ascii="Times New Roman" w:eastAsia="Times New Roman" w:hAnsi="Times New Roman"/>
                <w:kern w:val="0"/>
                <w:sz w:val="21"/>
                <w:szCs w:val="21"/>
                <w:lang w:eastAsia="it-IT"/>
              </w:rPr>
            </w:pPr>
          </w:p>
        </w:tc>
        <w:tc>
          <w:tcPr>
            <w:tcW w:w="3378" w:type="dxa"/>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p>
        </w:tc>
        <w:tc>
          <w:tcPr>
            <w:tcW w:w="0" w:type="auto"/>
            <w:gridSpan w:val="2"/>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26"/>
            </w:tblGrid>
            <w:tr w:rsidR="00777AB8" w:rsidRPr="00701D05" w:rsidTr="00777AB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96"/>
                  </w:tblGrid>
                  <w:tr w:rsidR="00777AB8" w:rsidRPr="00701D05" w:rsidTr="00777AB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300"/>
                        </w:tblGrid>
                        <w:tr w:rsidR="00777AB8" w:rsidRPr="00701D05" w:rsidTr="00777AB8">
                          <w:trPr>
                            <w:tblCellSpacing w:w="30" w:type="dxa"/>
                          </w:trPr>
                          <w:tc>
                            <w:tcPr>
                              <w:tcW w:w="0" w:type="auto"/>
                              <w:shd w:val="clear" w:color="auto" w:fill="C0D0C0"/>
                              <w:noWrap/>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p>
                          </w:tc>
                          <w:tc>
                            <w:tcPr>
                              <w:tcW w:w="0" w:type="auto"/>
                              <w:noWrap/>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no</w:t>
                              </w:r>
                            </w:p>
                          </w:tc>
                        </w:tr>
                        <w:tr w:rsidR="00777AB8" w:rsidRPr="00701D05" w:rsidTr="00777AB8">
                          <w:trPr>
                            <w:tblCellSpacing w:w="30" w:type="dxa"/>
                          </w:trPr>
                          <w:tc>
                            <w:tcPr>
                              <w:tcW w:w="0" w:type="auto"/>
                              <w:shd w:val="clear" w:color="auto" w:fill="80D080"/>
                              <w:noWrap/>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p>
                          </w:tc>
                          <w:tc>
                            <w:tcPr>
                              <w:tcW w:w="0" w:type="auto"/>
                              <w:noWrap/>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si</w:t>
                              </w:r>
                            </w:p>
                          </w:tc>
                        </w:tr>
                      </w:tbl>
                      <w:p w:rsidR="00777AB8" w:rsidRPr="00701D05" w:rsidRDefault="00777AB8" w:rsidP="00777AB8">
                        <w:pPr>
                          <w:widowControl/>
                          <w:suppressAutoHyphens w:val="0"/>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rPr>
                <w:rFonts w:ascii="Times New Roman" w:eastAsia="Times New Roman" w:hAnsi="Times New Roman"/>
                <w:kern w:val="0"/>
                <w:sz w:val="21"/>
                <w:szCs w:val="21"/>
                <w:lang w:eastAsia="it-IT"/>
              </w:rPr>
            </w:pPr>
          </w:p>
        </w:tc>
      </w:tr>
      <w:tr w:rsidR="00777AB8" w:rsidRPr="00701D05" w:rsidTr="00777AB8">
        <w:trPr>
          <w:tblCellSpacing w:w="15" w:type="dxa"/>
        </w:trPr>
        <w:tc>
          <w:tcPr>
            <w:tcW w:w="0" w:type="auto"/>
            <w:gridSpan w:val="2"/>
            <w:hideMark/>
          </w:tcPr>
          <w:p w:rsidR="00777AB8" w:rsidRPr="00701D05" w:rsidRDefault="00777AB8" w:rsidP="00777AB8">
            <w:pPr>
              <w:widowControl/>
              <w:suppressAutoHyphens w:val="0"/>
              <w:spacing w:before="100" w:beforeAutospacing="1" w:after="100" w:afterAutospacing="1"/>
              <w:rPr>
                <w:rFonts w:ascii="Times New Roman" w:eastAsia="Times New Roman" w:hAnsi="Times New Roman"/>
                <w:kern w:val="0"/>
                <w:sz w:val="21"/>
                <w:szCs w:val="21"/>
                <w:lang w:eastAsia="it-IT"/>
              </w:rPr>
            </w:pPr>
            <w:r w:rsidRPr="00701D05">
              <w:rPr>
                <w:rFonts w:ascii="Times New Roman" w:eastAsia="Times New Roman" w:hAnsi="Times New Roman"/>
                <w:b/>
                <w:bCs/>
                <w:kern w:val="0"/>
                <w:sz w:val="21"/>
                <w:szCs w:val="21"/>
                <w:lang w:eastAsia="it-IT"/>
              </w:rPr>
              <w:lastRenderedPageBreak/>
              <w:t>d12 x d13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60"/>
              <w:gridCol w:w="481"/>
              <w:gridCol w:w="423"/>
              <w:gridCol w:w="423"/>
              <w:gridCol w:w="845"/>
            </w:tblGrid>
            <w:tr w:rsidR="00777AB8" w:rsidRPr="00701D05" w:rsidTr="00777AB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d13-&gt;</w:t>
                  </w:r>
                  <w:r w:rsidRPr="00701D05">
                    <w:rPr>
                      <w:rFonts w:ascii="Times New Roman" w:eastAsia="Times New Roman" w:hAnsi="Times New Roman"/>
                      <w:kern w:val="0"/>
                      <w:sz w:val="21"/>
                      <w:szCs w:val="21"/>
                      <w:lang w:eastAsia="it-IT"/>
                    </w:rPr>
                    <w:br/>
                    <w:t>d12</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b/>
                      <w:bCs/>
                      <w:kern w:val="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b/>
                      <w:bCs/>
                      <w:kern w:val="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b/>
                      <w:bCs/>
                      <w:kern w:val="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18"/>
                      <w:szCs w:val="18"/>
                      <w:lang w:eastAsia="it-IT"/>
                    </w:rPr>
                  </w:pPr>
                  <w:r w:rsidRPr="00701D05">
                    <w:rPr>
                      <w:rFonts w:ascii="Times New Roman" w:eastAsia="Times New Roman" w:hAnsi="Times New Roman"/>
                      <w:kern w:val="0"/>
                      <w:sz w:val="18"/>
                      <w:szCs w:val="18"/>
                      <w:lang w:eastAsia="it-IT"/>
                    </w:rPr>
                    <w:t xml:space="preserve">Marginale </w:t>
                  </w:r>
                  <w:r w:rsidRPr="00701D05">
                    <w:rPr>
                      <w:rFonts w:ascii="Times New Roman" w:eastAsia="Times New Roman" w:hAnsi="Times New Roman"/>
                      <w:kern w:val="0"/>
                      <w:sz w:val="18"/>
                      <w:szCs w:val="18"/>
                      <w:lang w:eastAsia="it-IT"/>
                    </w:rPr>
                    <w:br/>
                    <w:t>di riga</w:t>
                  </w:r>
                </w:p>
              </w:tc>
            </w:tr>
            <w:tr w:rsidR="00777AB8" w:rsidRPr="00701D05" w:rsidTr="00777AB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b/>
                      <w:bCs/>
                      <w:kern w:val="0"/>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3</w:t>
                  </w:r>
                  <w:r w:rsidRPr="00701D05">
                    <w:rPr>
                      <w:rFonts w:ascii="Times New Roman" w:eastAsia="Times New Roman" w:hAnsi="Times New Roman"/>
                      <w:kern w:val="0"/>
                      <w:sz w:val="21"/>
                      <w:szCs w:val="21"/>
                      <w:lang w:eastAsia="it-IT"/>
                    </w:rPr>
                    <w:br/>
                  </w:r>
                  <w:r w:rsidRPr="00701D05">
                    <w:rPr>
                      <w:rFonts w:ascii="Times New Roman" w:eastAsia="Times New Roman" w:hAnsi="Times New Roman"/>
                      <w:i/>
                      <w:iCs/>
                      <w:kern w:val="0"/>
                      <w:sz w:val="21"/>
                      <w:szCs w:val="21"/>
                      <w:lang w:eastAsia="it-IT"/>
                    </w:rPr>
                    <w:t>3.2</w:t>
                  </w:r>
                  <w:r w:rsidRPr="00701D05">
                    <w:rPr>
                      <w:rFonts w:ascii="Times New Roman" w:eastAsia="Times New Roman" w:hAnsi="Times New Roman"/>
                      <w:kern w:val="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3</w:t>
                  </w:r>
                  <w:r w:rsidRPr="00701D05">
                    <w:rPr>
                      <w:rFonts w:ascii="Times New Roman" w:eastAsia="Times New Roman" w:hAnsi="Times New Roman"/>
                      <w:kern w:val="0"/>
                      <w:sz w:val="21"/>
                      <w:szCs w:val="21"/>
                      <w:lang w:eastAsia="it-IT"/>
                    </w:rPr>
                    <w:br/>
                  </w:r>
                  <w:r w:rsidRPr="00701D05">
                    <w:rPr>
                      <w:rFonts w:ascii="Times New Roman" w:eastAsia="Times New Roman" w:hAnsi="Times New Roman"/>
                      <w:i/>
                      <w:iCs/>
                      <w:kern w:val="0"/>
                      <w:sz w:val="21"/>
                      <w:szCs w:val="21"/>
                      <w:lang w:eastAsia="it-IT"/>
                    </w:rPr>
                    <w:t>2.9</w:t>
                  </w:r>
                  <w:r w:rsidRPr="00701D05">
                    <w:rPr>
                      <w:rFonts w:ascii="Times New Roman" w:eastAsia="Times New Roman" w:hAnsi="Times New Roman"/>
                      <w:kern w:val="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3</w:t>
                  </w:r>
                  <w:r w:rsidRPr="00701D05">
                    <w:rPr>
                      <w:rFonts w:ascii="Times New Roman" w:eastAsia="Times New Roman" w:hAnsi="Times New Roman"/>
                      <w:kern w:val="0"/>
                      <w:sz w:val="21"/>
                      <w:szCs w:val="21"/>
                      <w:lang w:eastAsia="it-IT"/>
                    </w:rPr>
                    <w:br/>
                  </w:r>
                  <w:r w:rsidRPr="00701D05">
                    <w:rPr>
                      <w:rFonts w:ascii="Times New Roman" w:eastAsia="Times New Roman" w:hAnsi="Times New Roman"/>
                      <w:i/>
                      <w:iCs/>
                      <w:kern w:val="0"/>
                      <w:sz w:val="21"/>
                      <w:szCs w:val="21"/>
                      <w:lang w:eastAsia="it-IT"/>
                    </w:rPr>
                    <w:t>2.9</w:t>
                  </w:r>
                  <w:r w:rsidRPr="00701D05">
                    <w:rPr>
                      <w:rFonts w:ascii="Times New Roman" w:eastAsia="Times New Roman" w:hAnsi="Times New Roman"/>
                      <w:kern w:val="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9</w:t>
                  </w:r>
                </w:p>
              </w:tc>
            </w:tr>
            <w:tr w:rsidR="00777AB8" w:rsidRPr="00701D05" w:rsidTr="00777AB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b/>
                      <w:bCs/>
                      <w:kern w:val="0"/>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6</w:t>
                  </w:r>
                  <w:r w:rsidRPr="00701D05">
                    <w:rPr>
                      <w:rFonts w:ascii="Times New Roman" w:eastAsia="Times New Roman" w:hAnsi="Times New Roman"/>
                      <w:kern w:val="0"/>
                      <w:sz w:val="21"/>
                      <w:szCs w:val="21"/>
                      <w:lang w:eastAsia="it-IT"/>
                    </w:rPr>
                    <w:br/>
                  </w:r>
                  <w:r w:rsidRPr="00701D05">
                    <w:rPr>
                      <w:rFonts w:ascii="Times New Roman" w:eastAsia="Times New Roman" w:hAnsi="Times New Roman"/>
                      <w:i/>
                      <w:iCs/>
                      <w:kern w:val="0"/>
                      <w:sz w:val="21"/>
                      <w:szCs w:val="21"/>
                      <w:lang w:eastAsia="it-IT"/>
                    </w:rPr>
                    <w:t>5.8</w:t>
                  </w:r>
                  <w:r w:rsidRPr="00701D05">
                    <w:rPr>
                      <w:rFonts w:ascii="Times New Roman" w:eastAsia="Times New Roman" w:hAnsi="Times New Roman"/>
                      <w:kern w:val="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5</w:t>
                  </w:r>
                  <w:r w:rsidRPr="00701D05">
                    <w:rPr>
                      <w:rFonts w:ascii="Times New Roman" w:eastAsia="Times New Roman" w:hAnsi="Times New Roman"/>
                      <w:kern w:val="0"/>
                      <w:sz w:val="21"/>
                      <w:szCs w:val="21"/>
                      <w:lang w:eastAsia="it-IT"/>
                    </w:rPr>
                    <w:br/>
                  </w:r>
                  <w:r w:rsidRPr="00701D05">
                    <w:rPr>
                      <w:rFonts w:ascii="Times New Roman" w:eastAsia="Times New Roman" w:hAnsi="Times New Roman"/>
                      <w:i/>
                      <w:iCs/>
                      <w:kern w:val="0"/>
                      <w:sz w:val="21"/>
                      <w:szCs w:val="21"/>
                      <w:lang w:eastAsia="it-IT"/>
                    </w:rPr>
                    <w:t>5.1</w:t>
                  </w:r>
                  <w:r w:rsidRPr="00701D05">
                    <w:rPr>
                      <w:rFonts w:ascii="Times New Roman" w:eastAsia="Times New Roman" w:hAnsi="Times New Roman"/>
                      <w:kern w:val="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5</w:t>
                  </w:r>
                  <w:r w:rsidRPr="00701D05">
                    <w:rPr>
                      <w:rFonts w:ascii="Times New Roman" w:eastAsia="Times New Roman" w:hAnsi="Times New Roman"/>
                      <w:kern w:val="0"/>
                      <w:sz w:val="21"/>
                      <w:szCs w:val="21"/>
                      <w:lang w:eastAsia="it-IT"/>
                    </w:rPr>
                    <w:br/>
                  </w:r>
                  <w:r w:rsidRPr="00701D05">
                    <w:rPr>
                      <w:rFonts w:ascii="Times New Roman" w:eastAsia="Times New Roman" w:hAnsi="Times New Roman"/>
                      <w:i/>
                      <w:iCs/>
                      <w:kern w:val="0"/>
                      <w:sz w:val="21"/>
                      <w:szCs w:val="21"/>
                      <w:lang w:eastAsia="it-IT"/>
                    </w:rPr>
                    <w:t>5.1</w:t>
                  </w:r>
                  <w:r w:rsidRPr="00701D05">
                    <w:rPr>
                      <w:rFonts w:ascii="Times New Roman" w:eastAsia="Times New Roman" w:hAnsi="Times New Roman"/>
                      <w:kern w:val="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16</w:t>
                  </w:r>
                </w:p>
              </w:tc>
            </w:tr>
            <w:tr w:rsidR="00777AB8" w:rsidRPr="00701D05" w:rsidTr="00777AB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18"/>
                      <w:szCs w:val="18"/>
                      <w:lang w:eastAsia="it-IT"/>
                    </w:rPr>
                  </w:pPr>
                  <w:r w:rsidRPr="00701D05">
                    <w:rPr>
                      <w:rFonts w:ascii="Times New Roman" w:eastAsia="Times New Roman" w:hAnsi="Times New Roman"/>
                      <w:kern w:val="0"/>
                      <w:sz w:val="18"/>
                      <w:szCs w:val="18"/>
                      <w:lang w:eastAsia="it-IT"/>
                    </w:rPr>
                    <w:t xml:space="preserve">Marginale </w:t>
                  </w:r>
                  <w:r w:rsidRPr="00701D05">
                    <w:rPr>
                      <w:rFonts w:ascii="Times New Roman" w:eastAsia="Times New Roman" w:hAnsi="Times New Roman"/>
                      <w:kern w:val="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25</w:t>
                  </w:r>
                </w:p>
              </w:tc>
            </w:tr>
          </w:tbl>
          <w:p w:rsidR="00777AB8" w:rsidRPr="00701D05" w:rsidRDefault="00777AB8" w:rsidP="00777AB8">
            <w:pPr>
              <w:widowControl/>
              <w:suppressAutoHyphens w:val="0"/>
              <w:spacing w:before="100" w:beforeAutospacing="1" w:after="100" w:afterAutospacing="1"/>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X quadro = 0.04. Significatività = 0.979</w:t>
            </w:r>
            <w:r w:rsidRPr="00701D05">
              <w:rPr>
                <w:rFonts w:ascii="Times New Roman" w:eastAsia="Times New Roman" w:hAnsi="Times New Roman"/>
                <w:kern w:val="0"/>
                <w:sz w:val="21"/>
                <w:szCs w:val="21"/>
                <w:lang w:eastAsia="it-IT"/>
              </w:rPr>
              <w:br/>
              <w:t xml:space="preserve">V di </w:t>
            </w:r>
            <w:proofErr w:type="spellStart"/>
            <w:r w:rsidRPr="00701D05">
              <w:rPr>
                <w:rFonts w:ascii="Times New Roman" w:eastAsia="Times New Roman" w:hAnsi="Times New Roman"/>
                <w:kern w:val="0"/>
                <w:sz w:val="21"/>
                <w:szCs w:val="21"/>
                <w:lang w:eastAsia="it-IT"/>
              </w:rPr>
              <w:t>Cramer</w:t>
            </w:r>
            <w:proofErr w:type="spellEnd"/>
            <w:r w:rsidRPr="00701D05">
              <w:rPr>
                <w:rFonts w:ascii="Times New Roman" w:eastAsia="Times New Roman" w:hAnsi="Times New Roman"/>
                <w:kern w:val="0"/>
                <w:sz w:val="21"/>
                <w:szCs w:val="21"/>
                <w:lang w:eastAsia="it-IT"/>
              </w:rPr>
              <w:t xml:space="preserve"> = 0.04</w:t>
            </w:r>
          </w:p>
          <w:p w:rsidR="00777AB8" w:rsidRPr="00701D05" w:rsidRDefault="00777AB8" w:rsidP="00777AB8">
            <w:pPr>
              <w:widowControl/>
              <w:suppressAutoHyphens w:val="0"/>
              <w:spacing w:before="100" w:beforeAutospacing="1" w:after="100" w:afterAutospacing="1"/>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 xml:space="preserve">Nelle celle della tabella sono indicati: </w:t>
            </w:r>
          </w:p>
          <w:p w:rsidR="00777AB8" w:rsidRPr="00701D05" w:rsidRDefault="00777AB8" w:rsidP="00777AB8">
            <w:pPr>
              <w:widowControl/>
              <w:numPr>
                <w:ilvl w:val="0"/>
                <w:numId w:val="27"/>
              </w:numPr>
              <w:suppressAutoHyphens w:val="0"/>
              <w:spacing w:before="100" w:beforeAutospacing="1" w:after="100" w:afterAutospacing="1"/>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 xml:space="preserve">la frequenza osservata O </w:t>
            </w:r>
          </w:p>
          <w:p w:rsidR="00777AB8" w:rsidRPr="00701D05" w:rsidRDefault="00777AB8" w:rsidP="00777AB8">
            <w:pPr>
              <w:widowControl/>
              <w:numPr>
                <w:ilvl w:val="0"/>
                <w:numId w:val="27"/>
              </w:numPr>
              <w:suppressAutoHyphens w:val="0"/>
              <w:spacing w:before="100" w:beforeAutospacing="1" w:after="100" w:afterAutospacing="1"/>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 xml:space="preserve">la frequenza attesa A </w:t>
            </w:r>
          </w:p>
          <w:p w:rsidR="00777AB8" w:rsidRPr="00701D05" w:rsidRDefault="00777AB8" w:rsidP="00777AB8">
            <w:pPr>
              <w:widowControl/>
              <w:numPr>
                <w:ilvl w:val="0"/>
                <w:numId w:val="27"/>
              </w:numPr>
              <w:suppressAutoHyphens w:val="0"/>
              <w:spacing w:before="100" w:beforeAutospacing="1" w:after="100" w:afterAutospacing="1"/>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il residuo standardizzato di cella, ossia lo scarto tra frequenza osservata e attesa rapportato alla radice quadrata della frequenza attesa (O-A)/</w:t>
            </w:r>
            <w:proofErr w:type="spellStart"/>
            <w:r w:rsidRPr="00701D05">
              <w:rPr>
                <w:rFonts w:ascii="Times New Roman" w:eastAsia="Times New Roman" w:hAnsi="Times New Roman"/>
                <w:kern w:val="0"/>
                <w:sz w:val="21"/>
                <w:szCs w:val="21"/>
                <w:lang w:eastAsia="it-IT"/>
              </w:rPr>
              <w:t>radq</w:t>
            </w:r>
            <w:proofErr w:type="spellEnd"/>
            <w:r w:rsidRPr="00701D05">
              <w:rPr>
                <w:rFonts w:ascii="Times New Roman" w:eastAsia="Times New Roman" w:hAnsi="Times New Roman"/>
                <w:kern w:val="0"/>
                <w:sz w:val="21"/>
                <w:szCs w:val="21"/>
                <w:lang w:eastAsia="it-IT"/>
              </w:rPr>
              <w:t>(A)</w:t>
            </w:r>
          </w:p>
        </w:tc>
        <w:tc>
          <w:tcPr>
            <w:tcW w:w="5275" w:type="dxa"/>
            <w:gridSpan w:val="2"/>
            <w:hideMark/>
          </w:tcPr>
          <w:tbl>
            <w:tblPr>
              <w:tblW w:w="0" w:type="auto"/>
              <w:jc w:val="right"/>
              <w:tblCellSpacing w:w="15" w:type="dxa"/>
              <w:tblCellMar>
                <w:left w:w="0" w:type="dxa"/>
                <w:right w:w="0" w:type="dxa"/>
              </w:tblCellMar>
              <w:tblLook w:val="04A0" w:firstRow="1" w:lastRow="0" w:firstColumn="1" w:lastColumn="0" w:noHBand="0" w:noVBand="1"/>
            </w:tblPr>
            <w:tblGrid>
              <w:gridCol w:w="430"/>
              <w:gridCol w:w="415"/>
              <w:gridCol w:w="415"/>
              <w:gridCol w:w="415"/>
              <w:gridCol w:w="415"/>
              <w:gridCol w:w="430"/>
            </w:tblGrid>
            <w:tr w:rsidR="00777AB8" w:rsidRPr="00701D05" w:rsidTr="00777AB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777AB8" w:rsidRPr="00701D05" w:rsidTr="00777AB8">
                    <w:trPr>
                      <w:tblCellSpacing w:w="0" w:type="dxa"/>
                      <w:jc w:val="center"/>
                    </w:trPr>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33%</w:t>
                        </w:r>
                      </w:p>
                    </w:tc>
                  </w:tr>
                  <w:tr w:rsidR="00777AB8" w:rsidRPr="00701D05" w:rsidTr="00777AB8">
                    <w:trPr>
                      <w:trHeight w:val="495"/>
                      <w:tblCellSpacing w:w="0" w:type="dxa"/>
                      <w:jc w:val="center"/>
                    </w:trPr>
                    <w:tc>
                      <w:tcPr>
                        <w:tcW w:w="0" w:type="auto"/>
                        <w:shd w:val="clear" w:color="auto" w:fill="C0D0C0"/>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777AB8" w:rsidRPr="00701D05" w:rsidTr="00777AB8">
                    <w:trPr>
                      <w:tblCellSpacing w:w="0" w:type="dxa"/>
                      <w:jc w:val="center"/>
                    </w:trPr>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33%</w:t>
                        </w:r>
                      </w:p>
                    </w:tc>
                  </w:tr>
                  <w:tr w:rsidR="00777AB8" w:rsidRPr="00701D05" w:rsidTr="00777AB8">
                    <w:trPr>
                      <w:trHeight w:val="495"/>
                      <w:tblCellSpacing w:w="0" w:type="dxa"/>
                      <w:jc w:val="center"/>
                    </w:trPr>
                    <w:tc>
                      <w:tcPr>
                        <w:tcW w:w="0" w:type="auto"/>
                        <w:shd w:val="clear" w:color="auto" w:fill="80D080"/>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777AB8" w:rsidRPr="00701D05" w:rsidTr="00777AB8">
                    <w:trPr>
                      <w:tblCellSpacing w:w="0" w:type="dxa"/>
                      <w:jc w:val="center"/>
                    </w:trPr>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33%</w:t>
                        </w:r>
                      </w:p>
                    </w:tc>
                  </w:tr>
                  <w:tr w:rsidR="00777AB8" w:rsidRPr="00701D05" w:rsidTr="00777AB8">
                    <w:trPr>
                      <w:trHeight w:val="495"/>
                      <w:tblCellSpacing w:w="0" w:type="dxa"/>
                      <w:jc w:val="center"/>
                    </w:trPr>
                    <w:tc>
                      <w:tcPr>
                        <w:tcW w:w="0" w:type="auto"/>
                        <w:shd w:val="clear" w:color="auto" w:fill="404040"/>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777AB8" w:rsidRPr="00701D05" w:rsidTr="00777AB8">
                    <w:trPr>
                      <w:tblCellSpacing w:w="0" w:type="dxa"/>
                      <w:jc w:val="center"/>
                    </w:trPr>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38%</w:t>
                        </w:r>
                      </w:p>
                    </w:tc>
                  </w:tr>
                  <w:tr w:rsidR="00777AB8" w:rsidRPr="00701D05" w:rsidTr="00777AB8">
                    <w:trPr>
                      <w:trHeight w:val="570"/>
                      <w:tblCellSpacing w:w="0" w:type="dxa"/>
                      <w:jc w:val="center"/>
                    </w:trPr>
                    <w:tc>
                      <w:tcPr>
                        <w:tcW w:w="0" w:type="auto"/>
                        <w:shd w:val="clear" w:color="auto" w:fill="C0D0C0"/>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777AB8" w:rsidRPr="00701D05" w:rsidTr="00777AB8">
                    <w:trPr>
                      <w:tblCellSpacing w:w="0" w:type="dxa"/>
                      <w:jc w:val="center"/>
                    </w:trPr>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31%</w:t>
                        </w:r>
                      </w:p>
                    </w:tc>
                  </w:tr>
                  <w:tr w:rsidR="00777AB8" w:rsidRPr="00701D05" w:rsidTr="00777AB8">
                    <w:trPr>
                      <w:trHeight w:val="465"/>
                      <w:tblCellSpacing w:w="0" w:type="dxa"/>
                      <w:jc w:val="center"/>
                    </w:trPr>
                    <w:tc>
                      <w:tcPr>
                        <w:tcW w:w="0" w:type="auto"/>
                        <w:shd w:val="clear" w:color="auto" w:fill="80D080"/>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5"/>
                  </w:tblGrid>
                  <w:tr w:rsidR="00777AB8" w:rsidRPr="00701D05" w:rsidTr="00777AB8">
                    <w:trPr>
                      <w:tblCellSpacing w:w="0" w:type="dxa"/>
                      <w:jc w:val="center"/>
                    </w:trPr>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31%</w:t>
                        </w:r>
                      </w:p>
                    </w:tc>
                  </w:tr>
                  <w:tr w:rsidR="00777AB8" w:rsidRPr="00701D05" w:rsidTr="00777AB8">
                    <w:trPr>
                      <w:trHeight w:val="465"/>
                      <w:tblCellSpacing w:w="0" w:type="dxa"/>
                      <w:jc w:val="center"/>
                    </w:trPr>
                    <w:tc>
                      <w:tcPr>
                        <w:tcW w:w="0" w:type="auto"/>
                        <w:shd w:val="clear" w:color="auto" w:fill="404040"/>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r>
            <w:tr w:rsidR="00777AB8" w:rsidRPr="00701D05" w:rsidTr="00777AB8">
              <w:trPr>
                <w:tblCellSpacing w:w="15" w:type="dxa"/>
                <w:jc w:val="right"/>
              </w:trPr>
              <w:tc>
                <w:tcPr>
                  <w:tcW w:w="0" w:type="auto"/>
                  <w:shd w:val="clear" w:color="auto" w:fill="E0E0E0"/>
                  <w:vAlign w:val="center"/>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3</w:t>
                  </w:r>
                </w:p>
              </w:tc>
              <w:tc>
                <w:tcPr>
                  <w:tcW w:w="0" w:type="auto"/>
                  <w:shd w:val="clear" w:color="auto" w:fill="E0E0E0"/>
                  <w:vAlign w:val="center"/>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3</w:t>
                  </w:r>
                </w:p>
              </w:tc>
              <w:tc>
                <w:tcPr>
                  <w:tcW w:w="0" w:type="auto"/>
                  <w:shd w:val="clear" w:color="auto" w:fill="E0E0E0"/>
                  <w:vAlign w:val="center"/>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3</w:t>
                  </w:r>
                </w:p>
              </w:tc>
              <w:tc>
                <w:tcPr>
                  <w:tcW w:w="0" w:type="auto"/>
                  <w:shd w:val="clear" w:color="auto" w:fill="E0E0E0"/>
                  <w:vAlign w:val="center"/>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6</w:t>
                  </w:r>
                </w:p>
              </w:tc>
              <w:tc>
                <w:tcPr>
                  <w:tcW w:w="0" w:type="auto"/>
                  <w:shd w:val="clear" w:color="auto" w:fill="E0E0E0"/>
                  <w:vAlign w:val="center"/>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5</w:t>
                  </w:r>
                </w:p>
              </w:tc>
              <w:tc>
                <w:tcPr>
                  <w:tcW w:w="0" w:type="auto"/>
                  <w:shd w:val="clear" w:color="auto" w:fill="E0E0E0"/>
                  <w:vAlign w:val="center"/>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5</w:t>
                  </w:r>
                </w:p>
              </w:tc>
            </w:tr>
            <w:tr w:rsidR="00777AB8" w:rsidRPr="00701D05" w:rsidTr="00777AB8">
              <w:trPr>
                <w:tblCellSpacing w:w="15" w:type="dxa"/>
                <w:jc w:val="right"/>
              </w:trPr>
              <w:tc>
                <w:tcPr>
                  <w:tcW w:w="0" w:type="auto"/>
                  <w:gridSpan w:val="3"/>
                  <w:shd w:val="clear" w:color="auto" w:fill="E0E0E0"/>
                  <w:vAlign w:val="center"/>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no</w:t>
                  </w:r>
                </w:p>
              </w:tc>
              <w:tc>
                <w:tcPr>
                  <w:tcW w:w="0" w:type="auto"/>
                  <w:gridSpan w:val="3"/>
                  <w:shd w:val="clear" w:color="auto" w:fill="E0E0E0"/>
                  <w:vAlign w:val="center"/>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si</w:t>
                  </w:r>
                </w:p>
              </w:tc>
            </w:tr>
            <w:tr w:rsidR="00777AB8" w:rsidRPr="00701D05" w:rsidTr="00777AB8">
              <w:trPr>
                <w:trHeight w:val="450"/>
                <w:tblCellSpacing w:w="15" w:type="dxa"/>
                <w:jc w:val="right"/>
              </w:trPr>
              <w:tc>
                <w:tcPr>
                  <w:tcW w:w="0" w:type="auto"/>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p>
              </w:tc>
              <w:tc>
                <w:tcPr>
                  <w:tcW w:w="0" w:type="auto"/>
                  <w:vAlign w:val="center"/>
                  <w:hideMark/>
                </w:tcPr>
                <w:p w:rsidR="00777AB8" w:rsidRPr="00701D05" w:rsidRDefault="00777AB8" w:rsidP="00777AB8">
                  <w:pPr>
                    <w:widowControl/>
                    <w:suppressAutoHyphens w:val="0"/>
                    <w:rPr>
                      <w:rFonts w:ascii="Times New Roman" w:eastAsia="Times New Roman" w:hAnsi="Times New Roman"/>
                      <w:kern w:val="0"/>
                      <w:sz w:val="20"/>
                      <w:szCs w:val="20"/>
                      <w:lang w:eastAsia="it-IT"/>
                    </w:rPr>
                  </w:pPr>
                </w:p>
              </w:tc>
              <w:tc>
                <w:tcPr>
                  <w:tcW w:w="0" w:type="auto"/>
                  <w:vAlign w:val="center"/>
                  <w:hideMark/>
                </w:tcPr>
                <w:p w:rsidR="00777AB8" w:rsidRPr="00701D05" w:rsidRDefault="00777AB8" w:rsidP="00777AB8">
                  <w:pPr>
                    <w:widowControl/>
                    <w:suppressAutoHyphens w:val="0"/>
                    <w:rPr>
                      <w:rFonts w:ascii="Times New Roman" w:eastAsia="Times New Roman" w:hAnsi="Times New Roman"/>
                      <w:kern w:val="0"/>
                      <w:sz w:val="20"/>
                      <w:szCs w:val="20"/>
                      <w:lang w:eastAsia="it-IT"/>
                    </w:rPr>
                  </w:pPr>
                </w:p>
              </w:tc>
              <w:tc>
                <w:tcPr>
                  <w:tcW w:w="0" w:type="auto"/>
                  <w:vAlign w:val="center"/>
                  <w:hideMark/>
                </w:tcPr>
                <w:p w:rsidR="00777AB8" w:rsidRPr="00701D05" w:rsidRDefault="00777AB8" w:rsidP="00777AB8">
                  <w:pPr>
                    <w:widowControl/>
                    <w:suppressAutoHyphens w:val="0"/>
                    <w:rPr>
                      <w:rFonts w:ascii="Times New Roman" w:eastAsia="Times New Roman" w:hAnsi="Times New Roman"/>
                      <w:kern w:val="0"/>
                      <w:sz w:val="20"/>
                      <w:szCs w:val="20"/>
                      <w:lang w:eastAsia="it-IT"/>
                    </w:rPr>
                  </w:pPr>
                </w:p>
              </w:tc>
              <w:tc>
                <w:tcPr>
                  <w:tcW w:w="0" w:type="auto"/>
                  <w:vAlign w:val="center"/>
                  <w:hideMark/>
                </w:tcPr>
                <w:p w:rsidR="00777AB8" w:rsidRPr="00701D05" w:rsidRDefault="00777AB8" w:rsidP="00777AB8">
                  <w:pPr>
                    <w:widowControl/>
                    <w:suppressAutoHyphens w:val="0"/>
                    <w:rPr>
                      <w:rFonts w:ascii="Times New Roman" w:eastAsia="Times New Roman" w:hAnsi="Times New Roman"/>
                      <w:kern w:val="0"/>
                      <w:sz w:val="20"/>
                      <w:szCs w:val="20"/>
                      <w:lang w:eastAsia="it-IT"/>
                    </w:rPr>
                  </w:pPr>
                </w:p>
              </w:tc>
              <w:tc>
                <w:tcPr>
                  <w:tcW w:w="0" w:type="auto"/>
                  <w:vAlign w:val="center"/>
                  <w:hideMark/>
                </w:tcPr>
                <w:p w:rsidR="00777AB8" w:rsidRPr="00701D05" w:rsidRDefault="00777AB8" w:rsidP="00777AB8">
                  <w:pPr>
                    <w:widowControl/>
                    <w:suppressAutoHyphens w:val="0"/>
                    <w:rPr>
                      <w:rFonts w:ascii="Times New Roman" w:eastAsia="Times New Roman" w:hAnsi="Times New Roman"/>
                      <w:kern w:val="0"/>
                      <w:sz w:val="20"/>
                      <w:szCs w:val="20"/>
                      <w:lang w:eastAsia="it-IT"/>
                    </w:rPr>
                  </w:pPr>
                </w:p>
              </w:tc>
            </w:tr>
            <w:tr w:rsidR="00777AB8" w:rsidRPr="00701D05" w:rsidTr="00777AB8">
              <w:trPr>
                <w:tblCellSpacing w:w="15" w:type="dxa"/>
                <w:jc w:val="right"/>
              </w:trPr>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7AB8" w:rsidRPr="00701D05" w:rsidTr="00777AB8">
                    <w:trPr>
                      <w:trHeight w:val="750"/>
                      <w:tblCellSpacing w:w="0" w:type="dxa"/>
                      <w:jc w:val="center"/>
                    </w:trPr>
                    <w:tc>
                      <w:tcPr>
                        <w:tcW w:w="0" w:type="auto"/>
                        <w:shd w:val="clear" w:color="auto" w:fill="80D080"/>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7AB8" w:rsidRPr="00701D05" w:rsidTr="00777AB8">
                    <w:trPr>
                      <w:trHeight w:val="750"/>
                      <w:tblCellSpacing w:w="0" w:type="dxa"/>
                      <w:jc w:val="center"/>
                    </w:trPr>
                    <w:tc>
                      <w:tcPr>
                        <w:tcW w:w="0" w:type="auto"/>
                        <w:shd w:val="clear" w:color="auto" w:fill="404040"/>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7AB8" w:rsidRPr="00701D05" w:rsidTr="00777AB8">
                    <w:trPr>
                      <w:trHeight w:val="750"/>
                      <w:tblCellSpacing w:w="0" w:type="dxa"/>
                      <w:jc w:val="center"/>
                    </w:trPr>
                    <w:tc>
                      <w:tcPr>
                        <w:tcW w:w="0" w:type="auto"/>
                        <w:shd w:val="clear" w:color="auto" w:fill="C0D0C0"/>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vAlign w:val="bottom"/>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r>
            <w:tr w:rsidR="00777AB8" w:rsidRPr="00701D05" w:rsidTr="00777AB8">
              <w:trPr>
                <w:tblCellSpacing w:w="15" w:type="dxa"/>
                <w:jc w:val="right"/>
              </w:trPr>
              <w:tc>
                <w:tcPr>
                  <w:tcW w:w="0" w:type="auto"/>
                  <w:gridSpan w:val="3"/>
                  <w:shd w:val="clear" w:color="auto" w:fill="E0E0E0"/>
                  <w:vAlign w:val="center"/>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no</w:t>
                  </w:r>
                </w:p>
              </w:tc>
              <w:tc>
                <w:tcPr>
                  <w:tcW w:w="0" w:type="auto"/>
                  <w:gridSpan w:val="3"/>
                  <w:shd w:val="clear" w:color="auto" w:fill="E0E0E0"/>
                  <w:vAlign w:val="center"/>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si</w:t>
                  </w:r>
                </w:p>
              </w:tc>
            </w:tr>
            <w:tr w:rsidR="00777AB8" w:rsidRPr="00701D05" w:rsidTr="00777AB8">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7AB8" w:rsidRPr="00701D05" w:rsidTr="00777AB8">
                    <w:trPr>
                      <w:trHeight w:val="750"/>
                      <w:tblCellSpacing w:w="0" w:type="dxa"/>
                      <w:jc w:val="center"/>
                    </w:trPr>
                    <w:tc>
                      <w:tcPr>
                        <w:tcW w:w="0" w:type="auto"/>
                        <w:shd w:val="clear" w:color="auto" w:fill="C0D0C0"/>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-0.1</w:t>
                  </w:r>
                </w:p>
              </w:tc>
              <w:tc>
                <w:tcPr>
                  <w:tcW w:w="0" w:type="auto"/>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hideMark/>
                </w:tcPr>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7AB8" w:rsidRPr="00701D05" w:rsidTr="00777AB8">
                    <w:trPr>
                      <w:trHeight w:val="750"/>
                      <w:tblCellSpacing w:w="0" w:type="dxa"/>
                      <w:jc w:val="center"/>
                    </w:trPr>
                    <w:tc>
                      <w:tcPr>
                        <w:tcW w:w="0" w:type="auto"/>
                        <w:shd w:val="clear" w:color="auto" w:fill="80D080"/>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-0.1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77AB8" w:rsidRPr="00701D05" w:rsidTr="00777AB8">
                    <w:trPr>
                      <w:trHeight w:val="750"/>
                      <w:tblCellSpacing w:w="0" w:type="dxa"/>
                      <w:jc w:val="center"/>
                    </w:trPr>
                    <w:tc>
                      <w:tcPr>
                        <w:tcW w:w="0" w:type="auto"/>
                        <w:shd w:val="clear" w:color="auto" w:fill="404040"/>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jc w:val="center"/>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-0.1</w:t>
                  </w:r>
                </w:p>
              </w:tc>
            </w:tr>
          </w:tbl>
          <w:p w:rsidR="00777AB8" w:rsidRPr="00701D05" w:rsidRDefault="00777AB8" w:rsidP="00777AB8">
            <w:pPr>
              <w:widowControl/>
              <w:suppressAutoHyphens w:val="0"/>
              <w:rPr>
                <w:rFonts w:ascii="Times New Roman" w:eastAsia="Times New Roman" w:hAnsi="Times New Roman"/>
                <w:kern w:val="0"/>
                <w:sz w:val="21"/>
                <w:szCs w:val="21"/>
                <w:lang w:eastAsia="it-IT"/>
              </w:rPr>
            </w:pPr>
          </w:p>
        </w:tc>
        <w:tc>
          <w:tcPr>
            <w:tcW w:w="450" w:type="dxa"/>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p>
        </w:tc>
        <w:tc>
          <w:tcPr>
            <w:tcW w:w="0" w:type="auto"/>
            <w:gridSpan w:val="2"/>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83"/>
            </w:tblGrid>
            <w:tr w:rsidR="00777AB8" w:rsidRPr="00701D05" w:rsidTr="00777AB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53"/>
                  </w:tblGrid>
                  <w:tr w:rsidR="00777AB8" w:rsidRPr="00701D05" w:rsidTr="00777AB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457"/>
                        </w:tblGrid>
                        <w:tr w:rsidR="00777AB8" w:rsidRPr="00701D05" w:rsidTr="00777AB8">
                          <w:trPr>
                            <w:tblCellSpacing w:w="30" w:type="dxa"/>
                          </w:trPr>
                          <w:tc>
                            <w:tcPr>
                              <w:tcW w:w="0" w:type="auto"/>
                              <w:shd w:val="clear" w:color="auto" w:fill="C0D0C0"/>
                              <w:noWrap/>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p>
                          </w:tc>
                          <w:tc>
                            <w:tcPr>
                              <w:tcW w:w="0" w:type="auto"/>
                              <w:noWrap/>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1/2^</w:t>
                              </w:r>
                            </w:p>
                          </w:tc>
                        </w:tr>
                        <w:tr w:rsidR="00777AB8" w:rsidRPr="00701D05" w:rsidTr="00777AB8">
                          <w:trPr>
                            <w:tblCellSpacing w:w="30" w:type="dxa"/>
                          </w:trPr>
                          <w:tc>
                            <w:tcPr>
                              <w:tcW w:w="0" w:type="auto"/>
                              <w:shd w:val="clear" w:color="auto" w:fill="80D080"/>
                              <w:noWrap/>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p>
                          </w:tc>
                          <w:tc>
                            <w:tcPr>
                              <w:tcW w:w="0" w:type="auto"/>
                              <w:noWrap/>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3^</w:t>
                              </w:r>
                            </w:p>
                          </w:tc>
                        </w:tr>
                        <w:tr w:rsidR="00777AB8" w:rsidRPr="00701D05" w:rsidTr="00777AB8">
                          <w:trPr>
                            <w:tblCellSpacing w:w="30" w:type="dxa"/>
                          </w:trPr>
                          <w:tc>
                            <w:tcPr>
                              <w:tcW w:w="0" w:type="auto"/>
                              <w:shd w:val="clear" w:color="auto" w:fill="404040"/>
                              <w:noWrap/>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p>
                          </w:tc>
                          <w:tc>
                            <w:tcPr>
                              <w:tcW w:w="0" w:type="auto"/>
                              <w:noWrap/>
                              <w:vAlign w:val="center"/>
                              <w:hideMark/>
                            </w:tcPr>
                            <w:p w:rsidR="00777AB8" w:rsidRPr="00701D05" w:rsidRDefault="00777AB8" w:rsidP="00777AB8">
                              <w:pPr>
                                <w:widowControl/>
                                <w:suppressAutoHyphens w:val="0"/>
                                <w:rPr>
                                  <w:rFonts w:ascii="Times New Roman" w:eastAsia="Times New Roman" w:hAnsi="Times New Roman"/>
                                  <w:kern w:val="0"/>
                                  <w:sz w:val="21"/>
                                  <w:szCs w:val="21"/>
                                  <w:lang w:eastAsia="it-IT"/>
                                </w:rPr>
                              </w:pPr>
                              <w:r w:rsidRPr="00701D05">
                                <w:rPr>
                                  <w:rFonts w:ascii="Times New Roman" w:eastAsia="Times New Roman" w:hAnsi="Times New Roman"/>
                                  <w:kern w:val="0"/>
                                  <w:sz w:val="21"/>
                                  <w:szCs w:val="21"/>
                                  <w:lang w:eastAsia="it-IT"/>
                                </w:rPr>
                                <w:t>4^</w:t>
                              </w:r>
                            </w:p>
                          </w:tc>
                        </w:tr>
                      </w:tbl>
                      <w:p w:rsidR="00777AB8" w:rsidRPr="00701D05" w:rsidRDefault="00777AB8" w:rsidP="00777AB8">
                        <w:pPr>
                          <w:widowControl/>
                          <w:suppressAutoHyphens w:val="0"/>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rPr>
                      <w:rFonts w:ascii="Times New Roman" w:eastAsia="Times New Roman" w:hAnsi="Times New Roman"/>
                      <w:kern w:val="0"/>
                      <w:sz w:val="21"/>
                      <w:szCs w:val="21"/>
                      <w:lang w:eastAsia="it-IT"/>
                    </w:rPr>
                  </w:pPr>
                </w:p>
              </w:tc>
            </w:tr>
          </w:tbl>
          <w:p w:rsidR="00777AB8" w:rsidRPr="00701D05" w:rsidRDefault="00777AB8" w:rsidP="00777AB8">
            <w:pPr>
              <w:widowControl/>
              <w:suppressAutoHyphens w:val="0"/>
              <w:rPr>
                <w:rFonts w:ascii="Times New Roman" w:eastAsia="Times New Roman" w:hAnsi="Times New Roman"/>
                <w:kern w:val="0"/>
                <w:sz w:val="21"/>
                <w:szCs w:val="21"/>
                <w:lang w:eastAsia="it-IT"/>
              </w:rPr>
            </w:pPr>
          </w:p>
        </w:tc>
      </w:tr>
    </w:tbl>
    <w:p w:rsidR="00777AB8" w:rsidRPr="00701D05" w:rsidRDefault="00777AB8" w:rsidP="00777AB8">
      <w:pPr>
        <w:widowControl/>
        <w:jc w:val="center"/>
        <w:rPr>
          <w:rFonts w:ascii="Times New Roman" w:eastAsia="Times New Roman" w:hAnsi="Times New Roman"/>
          <w:b/>
          <w:kern w:val="0"/>
          <w:lang w:eastAsia="it-IT"/>
        </w:rPr>
      </w:pPr>
    </w:p>
    <w:p w:rsidR="00057856" w:rsidRPr="00701D05" w:rsidRDefault="00057856" w:rsidP="00A36522">
      <w:pPr>
        <w:rPr>
          <w:rFonts w:ascii="Times New Roman" w:hAnsi="Times New Roman"/>
        </w:rPr>
      </w:pPr>
    </w:p>
    <w:p w:rsidR="00057856" w:rsidRPr="00701D05" w:rsidRDefault="00057856" w:rsidP="00A36522">
      <w:pPr>
        <w:rPr>
          <w:rFonts w:ascii="Times New Roman" w:hAnsi="Times New Roman"/>
        </w:rPr>
      </w:pPr>
    </w:p>
    <w:p w:rsidR="00057856" w:rsidRPr="00701D05" w:rsidRDefault="00057856" w:rsidP="00A36522">
      <w:pPr>
        <w:rPr>
          <w:rFonts w:ascii="Times New Roman" w:hAnsi="Times New Roman"/>
        </w:rPr>
      </w:pPr>
    </w:p>
    <w:p w:rsidR="00057856" w:rsidRPr="007C382B" w:rsidRDefault="007C382B" w:rsidP="00A36522">
      <w:pPr>
        <w:rPr>
          <w:rFonts w:ascii="Times New Roman" w:hAnsi="Times New Roman"/>
          <w:b/>
          <w:sz w:val="28"/>
          <w:szCs w:val="28"/>
        </w:rPr>
      </w:pPr>
      <w:r w:rsidRPr="007C382B">
        <w:rPr>
          <w:rFonts w:ascii="Times New Roman" w:hAnsi="Times New Roman"/>
          <w:b/>
          <w:sz w:val="28"/>
          <w:szCs w:val="28"/>
        </w:rPr>
        <w:t>INTERPRETAZIONE DEI DATI</w:t>
      </w:r>
    </w:p>
    <w:p w:rsidR="007C382B" w:rsidRDefault="007C382B" w:rsidP="007C382B">
      <w:pPr>
        <w:tabs>
          <w:tab w:val="left" w:pos="3135"/>
        </w:tabs>
        <w:spacing w:line="276" w:lineRule="auto"/>
        <w:rPr>
          <w:rFonts w:eastAsia="SimSun"/>
          <w:b/>
          <w:bCs/>
          <w:caps/>
          <w:color w:val="FF0000"/>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p>
    <w:p w:rsidR="007C382B" w:rsidRDefault="007C382B" w:rsidP="007C382B">
      <w:pPr>
        <w:tabs>
          <w:tab w:val="left" w:pos="3135"/>
        </w:tabs>
        <w:spacing w:line="276" w:lineRule="auto"/>
        <w:rPr>
          <w:rFonts w:eastAsia="SimSun"/>
          <w:b/>
          <w:bCs/>
          <w:caps/>
          <w:color w:val="FF0000"/>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p>
    <w:p w:rsidR="007C382B" w:rsidRPr="002C0268" w:rsidRDefault="007C382B" w:rsidP="007352E8">
      <w:pPr>
        <w:tabs>
          <w:tab w:val="left" w:pos="3135"/>
        </w:tabs>
        <w:spacing w:line="276" w:lineRule="auto"/>
        <w:rPr>
          <w:rFonts w:ascii="Times New Roman" w:eastAsia="SimSun" w:hAnsi="Times New Roman"/>
        </w:rPr>
      </w:pPr>
      <w:r w:rsidRPr="002C0268">
        <w:rPr>
          <w:rFonts w:ascii="Times New Roman" w:eastAsia="SimSun" w:hAnsi="Times New Roman"/>
        </w:rPr>
        <w:t>Dalla rilevazione dei dati ho riscontrato significativi</w:t>
      </w:r>
      <w:r w:rsidR="00CF552C">
        <w:rPr>
          <w:rFonts w:ascii="Times New Roman" w:eastAsia="SimSun" w:hAnsi="Times New Roman"/>
        </w:rPr>
        <w:t>tà in molti casi, che conferma</w:t>
      </w:r>
      <w:r w:rsidRPr="002C0268">
        <w:rPr>
          <w:rFonts w:ascii="Times New Roman" w:eastAsia="SimSun" w:hAnsi="Times New Roman"/>
        </w:rPr>
        <w:t xml:space="preserve"> in parte la mia ipotesi di p</w:t>
      </w:r>
      <w:r w:rsidR="007352E8" w:rsidRPr="002C0268">
        <w:rPr>
          <w:rFonts w:ascii="Times New Roman" w:eastAsia="SimSun" w:hAnsi="Times New Roman"/>
        </w:rPr>
        <w:t>artenza, secondo la quale spesso lo stile di vita di un adolescente è condizionato da un abuso del mezzo televisivo.</w:t>
      </w:r>
      <w:r w:rsidR="002066AA">
        <w:rPr>
          <w:rFonts w:ascii="Times New Roman" w:eastAsia="SimSun" w:hAnsi="Times New Roman"/>
        </w:rPr>
        <w:t xml:space="preserve"> Gli effetti prodotti dall’ overdose televisiva sono inquietanti poiché meno prevedibili e apparentemente non correlati a questo fenomeno. </w:t>
      </w:r>
      <w:r w:rsidR="002066AA" w:rsidRPr="002066AA">
        <w:rPr>
          <w:color w:val="000000"/>
          <w:sz w:val="18"/>
          <w:szCs w:val="18"/>
        </w:rPr>
        <w:t xml:space="preserve"> </w:t>
      </w:r>
    </w:p>
    <w:p w:rsidR="007352E8" w:rsidRDefault="002C0268" w:rsidP="007352E8">
      <w:pPr>
        <w:tabs>
          <w:tab w:val="left" w:pos="3135"/>
        </w:tabs>
        <w:spacing w:line="276" w:lineRule="auto"/>
        <w:rPr>
          <w:rFonts w:ascii="Times New Roman" w:eastAsia="Times New Roman" w:hAnsi="Times New Roman"/>
          <w:kern w:val="0"/>
          <w:lang w:eastAsia="it-IT"/>
        </w:rPr>
      </w:pPr>
      <w:r>
        <w:rPr>
          <w:rFonts w:ascii="Times New Roman" w:eastAsia="Times New Roman" w:hAnsi="Times New Roman"/>
          <w:kern w:val="0"/>
          <w:lang w:eastAsia="it-IT"/>
        </w:rPr>
        <w:t>Dall’analisi dei dati raccolti, infatti, si evince che più della metà dei soggetti intervistati rimane “incollato” allo schermo televisivo anche più di quattro ore al giorno. Questo uso improprio della TV è correlato, inoltre, ad altre problematiche quali la vita sedentaria e  un’ alimentazione scorretta.</w:t>
      </w:r>
    </w:p>
    <w:p w:rsidR="00CF552C" w:rsidRDefault="002C0268" w:rsidP="007352E8">
      <w:pPr>
        <w:tabs>
          <w:tab w:val="left" w:pos="3135"/>
        </w:tabs>
        <w:spacing w:line="276" w:lineRule="auto"/>
        <w:rPr>
          <w:rFonts w:ascii="Times New Roman" w:eastAsia="Times New Roman" w:hAnsi="Times New Roman"/>
          <w:kern w:val="0"/>
          <w:lang w:eastAsia="it-IT"/>
        </w:rPr>
      </w:pPr>
      <w:r>
        <w:rPr>
          <w:rFonts w:ascii="Times New Roman" w:eastAsia="Times New Roman" w:hAnsi="Times New Roman"/>
          <w:kern w:val="0"/>
          <w:lang w:eastAsia="it-IT"/>
        </w:rPr>
        <w:t>La stragrande maggioranza dei ragazzi sottoposti al questionario</w:t>
      </w:r>
      <w:r w:rsidR="00CF552C">
        <w:rPr>
          <w:rFonts w:ascii="Times New Roman" w:eastAsia="Times New Roman" w:hAnsi="Times New Roman"/>
          <w:kern w:val="0"/>
          <w:lang w:eastAsia="it-IT"/>
        </w:rPr>
        <w:t xml:space="preserve"> dichiara di avere un televisore nella propria camera e di usufruirne come mezzo di sfogo, come fuga da una realtà spesso ritenuta noiosa e monotona.</w:t>
      </w:r>
    </w:p>
    <w:p w:rsidR="00CF552C" w:rsidRPr="002066AA" w:rsidRDefault="002066AA" w:rsidP="00CF552C">
      <w:pPr>
        <w:pStyle w:val="NormaleWeb"/>
        <w:rPr>
          <w:color w:val="000000"/>
        </w:rPr>
      </w:pPr>
      <w:r w:rsidRPr="002066AA">
        <w:rPr>
          <w:color w:val="000000"/>
        </w:rPr>
        <w:lastRenderedPageBreak/>
        <w:t xml:space="preserve">Guardare la televisione anche più di ¾ ore al giorno tendono induce ad assumere atteggiamenti </w:t>
      </w:r>
      <w:r w:rsidR="00CF552C" w:rsidRPr="002066AA">
        <w:rPr>
          <w:color w:val="000000"/>
        </w:rPr>
        <w:t>più aggressivi,</w:t>
      </w:r>
      <w:r w:rsidRPr="002066AA">
        <w:rPr>
          <w:color w:val="000000"/>
        </w:rPr>
        <w:t xml:space="preserve"> ad essere </w:t>
      </w:r>
      <w:r w:rsidR="00CF552C" w:rsidRPr="002066AA">
        <w:rPr>
          <w:color w:val="000000"/>
        </w:rPr>
        <w:t xml:space="preserve"> meno portati a rivolgersi agli adulti (genitori, insegnanti) in caso di necessità, e ad</w:t>
      </w:r>
      <w:r w:rsidRPr="002066AA">
        <w:rPr>
          <w:color w:val="000000"/>
        </w:rPr>
        <w:t xml:space="preserve"> avere meno fiducia negli “adult</w:t>
      </w:r>
      <w:r w:rsidR="00CF552C" w:rsidRPr="002066AA">
        <w:rPr>
          <w:color w:val="000000"/>
        </w:rPr>
        <w:t xml:space="preserve">i” in generale. Così come considerano più importante il possesso di oggetti e “status </w:t>
      </w:r>
      <w:proofErr w:type="spellStart"/>
      <w:r w:rsidR="00CF552C" w:rsidRPr="002066AA">
        <w:rPr>
          <w:color w:val="000000"/>
        </w:rPr>
        <w:t>symbol</w:t>
      </w:r>
      <w:proofErr w:type="spellEnd"/>
      <w:r w:rsidR="00CF552C" w:rsidRPr="002066AA">
        <w:rPr>
          <w:color w:val="000000"/>
        </w:rPr>
        <w:t>” per apparire autorevoli all’interno del gruppo dei pari.</w:t>
      </w:r>
    </w:p>
    <w:p w:rsidR="00CF552C" w:rsidRPr="002066AA" w:rsidRDefault="00CF552C" w:rsidP="00CF552C">
      <w:pPr>
        <w:pStyle w:val="NormaleWeb"/>
        <w:rPr>
          <w:color w:val="000000"/>
        </w:rPr>
      </w:pPr>
      <w:r w:rsidRPr="002066AA">
        <w:rPr>
          <w:color w:val="000000"/>
        </w:rPr>
        <w:br/>
        <w:t>In conclusione, l’overdose televisiva sembra condizionare - in peggio - tutti i comportamenti degli adolescenti. Ciò avviene certamente per effetto del tipo di messaggi e di modelli che la televisione veicola, ma anche perché passare più di tre ore al giorno davanti alla TV, indipendentemente dalla qualità dei programmi visionati, degrada in modo sensibile la qualità di vita. Oltre 3 ore di TV al giorno significa, inevitabilmente, meno attività fisico-sportiva, meno socializzazione con gli amici, meno stimoli culturali e, spesso, anche meno tempo trascorso con i genitori.</w:t>
      </w:r>
      <w:r w:rsidRPr="002066AA">
        <w:rPr>
          <w:rStyle w:val="Enfasigrassetto"/>
          <w:color w:val="5D9757"/>
        </w:rPr>
        <w:t xml:space="preserve"> </w:t>
      </w:r>
    </w:p>
    <w:p w:rsidR="00BA3809" w:rsidRPr="00BA3809" w:rsidRDefault="00BA3809" w:rsidP="00BA3809">
      <w:pPr>
        <w:widowControl/>
        <w:shd w:val="clear" w:color="auto" w:fill="FFFFFF"/>
        <w:tabs>
          <w:tab w:val="left" w:pos="993"/>
        </w:tabs>
        <w:suppressAutoHyphens w:val="0"/>
        <w:spacing w:before="100" w:beforeAutospacing="1" w:after="100" w:afterAutospacing="1" w:line="315" w:lineRule="atLeast"/>
        <w:jc w:val="both"/>
        <w:outlineLvl w:val="5"/>
        <w:rPr>
          <w:rFonts w:ascii="Times New Roman" w:eastAsia="Times New Roman" w:hAnsi="Times New Roman"/>
          <w:kern w:val="0"/>
          <w:lang w:eastAsia="it-IT"/>
        </w:rPr>
      </w:pPr>
      <w:r w:rsidRPr="00BA3809">
        <w:rPr>
          <w:rFonts w:ascii="Times New Roman" w:eastAsia="Times New Roman" w:hAnsi="Times New Roman"/>
          <w:kern w:val="0"/>
          <w:lang w:eastAsia="it-IT"/>
        </w:rPr>
        <w:t xml:space="preserve">La risoluzione parte dalla considerazione che il livello qualitativo dell'offerta televisiva destinata ai minori è ancora "carente", perché propone "modelli di scarso valore qualitativo che penalizzano la cultura, la crescita civile ed etica dei </w:t>
      </w:r>
      <w:hyperlink r:id="rId9" w:tooltip="Cittadini" w:history="1">
        <w:r w:rsidRPr="00BA3809">
          <w:rPr>
            <w:rFonts w:ascii="Times New Roman" w:eastAsia="Times New Roman" w:hAnsi="Times New Roman"/>
            <w:kern w:val="0"/>
            <w:lang w:eastAsia="it-IT"/>
          </w:rPr>
          <w:t>cittadini</w:t>
        </w:r>
      </w:hyperlink>
      <w:r w:rsidRPr="00BA3809">
        <w:rPr>
          <w:rFonts w:ascii="Times New Roman" w:eastAsia="Times New Roman" w:hAnsi="Times New Roman"/>
          <w:kern w:val="0"/>
          <w:lang w:eastAsia="it-IT"/>
        </w:rPr>
        <w:t xml:space="preserve"> e in particolare lo spirito critico e la creatività dei minori", che sono le "prime vittime dell'appiattimento culturale" imposto dalla tv. </w:t>
      </w:r>
    </w:p>
    <w:p w:rsidR="00E32184" w:rsidRPr="00701D05" w:rsidRDefault="00E32184" w:rsidP="00E32184">
      <w:pPr>
        <w:rPr>
          <w:rFonts w:ascii="Times New Roman" w:hAnsi="Times New Roman"/>
          <w:b/>
          <w:sz w:val="28"/>
          <w:szCs w:val="28"/>
        </w:rPr>
      </w:pPr>
      <w:r>
        <w:rPr>
          <w:rFonts w:ascii="Times New Roman" w:eastAsia="Times New Roman" w:hAnsi="Times New Roman"/>
          <w:kern w:val="0"/>
          <w:lang w:eastAsia="it-IT"/>
        </w:rPr>
        <w:t>Indispensabile è  oggi più che mai far maturare tra i giovani la consapevolezza che l</w:t>
      </w:r>
      <w:r w:rsidR="002066AA">
        <w:rPr>
          <w:rFonts w:ascii="Times New Roman" w:eastAsia="Times New Roman" w:hAnsi="Times New Roman"/>
          <w:kern w:val="0"/>
          <w:lang w:eastAsia="it-IT"/>
        </w:rPr>
        <w:t>a t</w:t>
      </w:r>
      <w:r>
        <w:rPr>
          <w:rFonts w:ascii="Times New Roman" w:eastAsia="Times New Roman" w:hAnsi="Times New Roman"/>
          <w:kern w:val="0"/>
          <w:lang w:eastAsia="it-IT"/>
        </w:rPr>
        <w:t xml:space="preserve">elevisione </w:t>
      </w:r>
      <w:r w:rsidR="002066AA">
        <w:rPr>
          <w:rFonts w:ascii="Times New Roman" w:eastAsia="Times New Roman" w:hAnsi="Times New Roman"/>
          <w:kern w:val="0"/>
          <w:lang w:eastAsia="it-IT"/>
        </w:rPr>
        <w:t xml:space="preserve"> non può e non deve sostituirsi a noi, al nostro pensiero, alla nostra parola.</w:t>
      </w:r>
      <w:r w:rsidRPr="00E32184">
        <w:rPr>
          <w:rFonts w:ascii="Times New Roman" w:hAnsi="Times New Roman"/>
          <w:b/>
          <w:sz w:val="28"/>
          <w:szCs w:val="28"/>
        </w:rPr>
        <w:t xml:space="preserve"> </w:t>
      </w:r>
    </w:p>
    <w:p w:rsidR="007C382B" w:rsidRPr="00BA3809" w:rsidRDefault="00E32184" w:rsidP="00BA3809">
      <w:pPr>
        <w:tabs>
          <w:tab w:val="left" w:pos="3135"/>
        </w:tabs>
        <w:spacing w:line="276" w:lineRule="auto"/>
        <w:rPr>
          <w:rFonts w:ascii="Times New Roman" w:hAnsi="Times New Roman"/>
        </w:rPr>
      </w:pPr>
      <w:r>
        <w:rPr>
          <w:rFonts w:ascii="Times New Roman" w:hAnsi="Times New Roman"/>
        </w:rPr>
        <w:t xml:space="preserve">Un ruolo importante a tal fine assumono gli adulti e in particolar modo i genitori. A loro  si suggerisce di  </w:t>
      </w:r>
      <w:r w:rsidRPr="00E32184">
        <w:rPr>
          <w:rFonts w:ascii="Times New Roman" w:hAnsi="Times New Roman"/>
        </w:rPr>
        <w:t>favorire l'abitudine ad una visione familiare congiunta e consapevole della televisione</w:t>
      </w:r>
      <w:r w:rsidR="00BA3809">
        <w:rPr>
          <w:rFonts w:ascii="Times New Roman" w:hAnsi="Times New Roman"/>
        </w:rPr>
        <w:t>.</w:t>
      </w:r>
    </w:p>
    <w:p w:rsidR="007C382B" w:rsidRDefault="007C382B" w:rsidP="007C382B">
      <w:pPr>
        <w:tabs>
          <w:tab w:val="left" w:pos="3135"/>
        </w:tabs>
        <w:spacing w:line="276" w:lineRule="auto"/>
        <w:rPr>
          <w:lang w:eastAsia="it-IT"/>
        </w:rPr>
      </w:pPr>
    </w:p>
    <w:p w:rsidR="00057856" w:rsidRPr="00701D05" w:rsidRDefault="00057856" w:rsidP="00A36522">
      <w:pPr>
        <w:rPr>
          <w:rFonts w:ascii="Times New Roman" w:hAnsi="Times New Roman"/>
        </w:rPr>
      </w:pPr>
    </w:p>
    <w:p w:rsidR="00057856" w:rsidRPr="00701D05" w:rsidRDefault="00057856" w:rsidP="00A36522">
      <w:pPr>
        <w:rPr>
          <w:rFonts w:ascii="Times New Roman" w:hAnsi="Times New Roman"/>
        </w:rPr>
      </w:pPr>
    </w:p>
    <w:p w:rsidR="00023465" w:rsidRPr="00023465" w:rsidRDefault="00023465" w:rsidP="00023465">
      <w:pPr>
        <w:rPr>
          <w:b/>
          <w:caps/>
          <w:color w:val="FF0000"/>
          <w:lang w:eastAsia="it-IT"/>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Pr>
          <w:color w:val="FF0000"/>
          <w:lang w:eastAsia="it-IT"/>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 xml:space="preserve">                                                          </w:t>
      </w:r>
      <w:r w:rsidRPr="00023465">
        <w:rPr>
          <w:rFonts w:ascii="Times New Roman" w:eastAsia="Times New Roman" w:hAnsi="Times New Roman"/>
          <w:b/>
          <w:lang w:eastAsia="it-IT"/>
        </w:rPr>
        <w:t>BIBLIOGRAFIA</w:t>
      </w:r>
    </w:p>
    <w:p w:rsidR="00023465" w:rsidRPr="00023465" w:rsidRDefault="00023465" w:rsidP="00023465">
      <w:pPr>
        <w:jc w:val="center"/>
        <w:rPr>
          <w:b/>
          <w:lang w:eastAsia="it-IT"/>
        </w:rPr>
      </w:pPr>
    </w:p>
    <w:p w:rsidR="00023465" w:rsidRDefault="00023465" w:rsidP="00023465">
      <w:pPr>
        <w:pStyle w:val="Paragrafoelenco"/>
        <w:numPr>
          <w:ilvl w:val="0"/>
          <w:numId w:val="31"/>
        </w:numPr>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 xml:space="preserve">Luigi </w:t>
      </w:r>
      <w:proofErr w:type="spellStart"/>
      <w:r>
        <w:rPr>
          <w:rFonts w:ascii="Times New Roman" w:eastAsia="Times New Roman" w:hAnsi="Times New Roman" w:cs="Times New Roman"/>
          <w:sz w:val="24"/>
          <w:szCs w:val="24"/>
          <w:lang w:eastAsia="it-IT"/>
        </w:rPr>
        <w:t>Cancrini</w:t>
      </w:r>
      <w:proofErr w:type="spellEnd"/>
      <w:r>
        <w:rPr>
          <w:rFonts w:ascii="Times New Roman" w:eastAsia="Times New Roman" w:hAnsi="Times New Roman" w:cs="Times New Roman"/>
          <w:sz w:val="24"/>
          <w:szCs w:val="24"/>
          <w:lang w:eastAsia="it-IT"/>
        </w:rPr>
        <w:t xml:space="preserve">, </w:t>
      </w:r>
      <w:r>
        <w:rPr>
          <w:rFonts w:ascii="Times New Roman" w:eastAsia="Times New Roman" w:hAnsi="Times New Roman" w:cs="Times New Roman"/>
          <w:i/>
          <w:sz w:val="24"/>
          <w:szCs w:val="24"/>
          <w:lang w:eastAsia="it-IT"/>
        </w:rPr>
        <w:t>Schiavo delle mie brame</w:t>
      </w:r>
      <w:r>
        <w:rPr>
          <w:rFonts w:ascii="Times New Roman" w:eastAsia="Times New Roman" w:hAnsi="Times New Roman" w:cs="Times New Roman"/>
          <w:sz w:val="24"/>
          <w:szCs w:val="24"/>
          <w:lang w:eastAsia="it-IT"/>
        </w:rPr>
        <w:t xml:space="preserve">. Il potere del mezzo televisivo, Frassinelli Editore, Piacenza 2003; 240 pagine, saggistica </w:t>
      </w:r>
      <w:r>
        <w:rPr>
          <w:rFonts w:ascii="Times New Roman" w:hAnsi="Times New Roman" w:cs="Times New Roman"/>
          <w:color w:val="000000"/>
          <w:sz w:val="24"/>
          <w:szCs w:val="24"/>
        </w:rPr>
        <w:t>ISBN - 88-7684-753-7  Bibliografia Nazionale - 2004-8742. Questo libro è presente nella biblioteca di Mondovì e Savigliano.</w:t>
      </w:r>
    </w:p>
    <w:p w:rsidR="00023465" w:rsidRDefault="00023465" w:rsidP="00023465">
      <w:pPr>
        <w:pStyle w:val="Paragrafoelenco"/>
        <w:numPr>
          <w:ilvl w:val="0"/>
          <w:numId w:val="32"/>
        </w:numPr>
        <w:rPr>
          <w:rFonts w:ascii="Times New Roman" w:eastAsia="Times New Roman" w:hAnsi="Times New Roman" w:cs="Times New Roman"/>
          <w:sz w:val="24"/>
          <w:szCs w:val="24"/>
          <w:lang w:eastAsia="it-IT"/>
        </w:rPr>
      </w:pPr>
      <w:r>
        <w:rPr>
          <w:rFonts w:ascii="Times New Roman" w:hAnsi="Times New Roman" w:cs="Times New Roman"/>
          <w:color w:val="000000"/>
          <w:sz w:val="24"/>
          <w:szCs w:val="24"/>
        </w:rPr>
        <w:t xml:space="preserve">Luigi </w:t>
      </w:r>
      <w:proofErr w:type="spellStart"/>
      <w:r>
        <w:rPr>
          <w:rFonts w:ascii="Times New Roman" w:hAnsi="Times New Roman" w:cs="Times New Roman"/>
          <w:color w:val="000000"/>
          <w:sz w:val="24"/>
          <w:szCs w:val="24"/>
        </w:rPr>
        <w:t>Pulvirenti</w:t>
      </w:r>
      <w:proofErr w:type="spellEnd"/>
      <w:r>
        <w:rPr>
          <w:rFonts w:ascii="Times New Roman" w:hAnsi="Times New Roman" w:cs="Times New Roman"/>
          <w:color w:val="000000"/>
          <w:sz w:val="24"/>
          <w:szCs w:val="24"/>
        </w:rPr>
        <w:t xml:space="preserve">, </w:t>
      </w:r>
      <w:r>
        <w:rPr>
          <w:rFonts w:ascii="Times New Roman" w:hAnsi="Times New Roman" w:cs="Times New Roman"/>
          <w:i/>
          <w:color w:val="000000"/>
          <w:sz w:val="24"/>
          <w:szCs w:val="24"/>
        </w:rPr>
        <w:t>Il cervello dipendente</w:t>
      </w:r>
      <w:r>
        <w:rPr>
          <w:rFonts w:ascii="Times New Roman" w:hAnsi="Times New Roman" w:cs="Times New Roman"/>
          <w:color w:val="000000"/>
          <w:sz w:val="24"/>
          <w:szCs w:val="24"/>
        </w:rPr>
        <w:t xml:space="preserve">, a cura di Maria Beatrice Toro, </w:t>
      </w:r>
      <w:proofErr w:type="spellStart"/>
      <w:r>
        <w:rPr>
          <w:rFonts w:ascii="Times New Roman" w:hAnsi="Times New Roman" w:cs="Times New Roman"/>
          <w:color w:val="000000"/>
          <w:sz w:val="24"/>
          <w:szCs w:val="24"/>
        </w:rPr>
        <w:t>Salani</w:t>
      </w:r>
      <w:proofErr w:type="spellEnd"/>
      <w:r>
        <w:rPr>
          <w:rFonts w:ascii="Times New Roman" w:hAnsi="Times New Roman" w:cs="Times New Roman"/>
          <w:color w:val="000000"/>
          <w:sz w:val="24"/>
          <w:szCs w:val="24"/>
        </w:rPr>
        <w:t>, Milano, 2007; 207 pagine, collezione I garanti  ISBN – 9788884517272. Questo libro è presente nella biblioteca di Mondovì e di Sale San Giovanni.</w:t>
      </w:r>
    </w:p>
    <w:p w:rsidR="00023465" w:rsidRDefault="00023465" w:rsidP="00023465">
      <w:pPr>
        <w:pStyle w:val="Paragrafoelenco"/>
        <w:numPr>
          <w:ilvl w:val="0"/>
          <w:numId w:val="32"/>
        </w:numPr>
        <w:rPr>
          <w:rFonts w:ascii="Times New Roman" w:eastAsia="Times New Roman" w:hAnsi="Times New Roman" w:cs="Times New Roman"/>
          <w:sz w:val="24"/>
          <w:szCs w:val="24"/>
          <w:lang w:eastAsia="it-IT"/>
        </w:rPr>
      </w:pPr>
      <w:r>
        <w:rPr>
          <w:rFonts w:ascii="Times New Roman" w:hAnsi="Times New Roman" w:cs="Times New Roman"/>
          <w:color w:val="000000"/>
          <w:sz w:val="24"/>
          <w:szCs w:val="24"/>
        </w:rPr>
        <w:t>Enciclopedia Encarta</w:t>
      </w:r>
    </w:p>
    <w:p w:rsidR="00023465" w:rsidRDefault="00023465" w:rsidP="00023465">
      <w:pPr>
        <w:ind w:left="360"/>
        <w:jc w:val="center"/>
        <w:rPr>
          <w:rFonts w:ascii="Times New Roman" w:eastAsia="Times New Roman" w:hAnsi="Times New Roman"/>
          <w:b/>
          <w:lang w:eastAsia="it-IT"/>
        </w:rPr>
      </w:pPr>
    </w:p>
    <w:p w:rsidR="00023465" w:rsidRPr="00023465" w:rsidRDefault="00023465" w:rsidP="00023465">
      <w:pPr>
        <w:jc w:val="center"/>
        <w:rPr>
          <w:b/>
          <w:caps/>
          <w:sz w:val="28"/>
          <w:szCs w:val="28"/>
          <w:lang w:eastAsia="it-IT"/>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023465">
        <w:rPr>
          <w:rFonts w:ascii="Times New Roman" w:eastAsia="Times New Roman" w:hAnsi="Times New Roman"/>
          <w:b/>
          <w:sz w:val="28"/>
          <w:szCs w:val="28"/>
          <w:lang w:eastAsia="it-IT"/>
        </w:rPr>
        <w:t>SITOGRAFIA</w:t>
      </w:r>
    </w:p>
    <w:p w:rsidR="00023465" w:rsidRDefault="001C21F9" w:rsidP="00023465">
      <w:pPr>
        <w:pStyle w:val="Paragrafoelenco"/>
        <w:numPr>
          <w:ilvl w:val="0"/>
          <w:numId w:val="33"/>
        </w:numPr>
        <w:rPr>
          <w:rFonts w:ascii="Times New Roman" w:eastAsia="Times New Roman" w:hAnsi="Times New Roman" w:cs="Times New Roman"/>
          <w:sz w:val="24"/>
          <w:szCs w:val="24"/>
          <w:lang w:eastAsia="it-IT"/>
        </w:rPr>
      </w:pPr>
      <w:hyperlink r:id="rId10" w:history="1">
        <w:r w:rsidR="00023465">
          <w:rPr>
            <w:rStyle w:val="Collegamentoipertestuale"/>
            <w:lang w:eastAsia="it-IT"/>
          </w:rPr>
          <w:t>www.archimagazine.com</w:t>
        </w:r>
      </w:hyperlink>
    </w:p>
    <w:p w:rsidR="00023465" w:rsidRDefault="001C21F9" w:rsidP="00023465">
      <w:pPr>
        <w:pStyle w:val="Paragrafoelenco"/>
        <w:numPr>
          <w:ilvl w:val="0"/>
          <w:numId w:val="33"/>
        </w:numPr>
        <w:rPr>
          <w:rFonts w:ascii="Times New Roman" w:eastAsia="Times New Roman" w:hAnsi="Times New Roman" w:cs="Times New Roman"/>
          <w:sz w:val="24"/>
          <w:szCs w:val="24"/>
          <w:lang w:eastAsia="it-IT"/>
        </w:rPr>
      </w:pPr>
      <w:hyperlink r:id="rId11" w:history="1">
        <w:r w:rsidR="00023465">
          <w:rPr>
            <w:rStyle w:val="Collegamentoipertestuale"/>
            <w:lang w:eastAsia="it-IT"/>
          </w:rPr>
          <w:t>www.illettore.it</w:t>
        </w:r>
      </w:hyperlink>
    </w:p>
    <w:p w:rsidR="00023465" w:rsidRDefault="001C21F9" w:rsidP="00023465">
      <w:pPr>
        <w:pStyle w:val="Paragrafoelenco"/>
        <w:numPr>
          <w:ilvl w:val="0"/>
          <w:numId w:val="33"/>
        </w:numPr>
        <w:rPr>
          <w:rFonts w:ascii="Times New Roman" w:eastAsia="Times New Roman" w:hAnsi="Times New Roman" w:cs="Times New Roman"/>
          <w:sz w:val="24"/>
          <w:szCs w:val="24"/>
          <w:lang w:eastAsia="it-IT"/>
        </w:rPr>
      </w:pPr>
      <w:hyperlink r:id="rId12" w:history="1">
        <w:r w:rsidR="00023465">
          <w:rPr>
            <w:rStyle w:val="Collegamentoipertestuale"/>
            <w:lang w:eastAsia="it-IT"/>
          </w:rPr>
          <w:t>www.insidethegame.it</w:t>
        </w:r>
      </w:hyperlink>
    </w:p>
    <w:p w:rsidR="00023465" w:rsidRDefault="001C21F9" w:rsidP="00023465">
      <w:pPr>
        <w:pStyle w:val="Paragrafoelenco"/>
        <w:numPr>
          <w:ilvl w:val="0"/>
          <w:numId w:val="33"/>
        </w:numPr>
        <w:rPr>
          <w:rFonts w:ascii="Times New Roman" w:eastAsia="Times New Roman" w:hAnsi="Times New Roman" w:cs="Times New Roman"/>
          <w:sz w:val="24"/>
          <w:szCs w:val="24"/>
          <w:lang w:eastAsia="it-IT"/>
        </w:rPr>
      </w:pPr>
      <w:hyperlink r:id="rId13" w:history="1">
        <w:r w:rsidR="00023465">
          <w:rPr>
            <w:rStyle w:val="Collegamentoipertestuale"/>
            <w:lang w:eastAsia="it-IT"/>
          </w:rPr>
          <w:t>www.insiemesenza.org</w:t>
        </w:r>
      </w:hyperlink>
    </w:p>
    <w:p w:rsidR="00057856" w:rsidRPr="00701D05" w:rsidRDefault="00057856" w:rsidP="00A36522">
      <w:pPr>
        <w:rPr>
          <w:rFonts w:ascii="Times New Roman" w:hAnsi="Times New Roman"/>
        </w:rPr>
      </w:pPr>
    </w:p>
    <w:p w:rsidR="00057856" w:rsidRPr="00701D05" w:rsidRDefault="00057856" w:rsidP="00A36522">
      <w:pPr>
        <w:rPr>
          <w:rFonts w:ascii="Times New Roman" w:hAnsi="Times New Roman"/>
        </w:rPr>
      </w:pPr>
    </w:p>
    <w:p w:rsidR="00057856" w:rsidRPr="00701D05" w:rsidRDefault="00057856" w:rsidP="00A36522">
      <w:pPr>
        <w:rPr>
          <w:rFonts w:ascii="Times New Roman" w:hAnsi="Times New Roman"/>
        </w:rPr>
      </w:pPr>
    </w:p>
    <w:p w:rsidR="00057856" w:rsidRPr="00701D05" w:rsidRDefault="00057856" w:rsidP="00A36522">
      <w:pPr>
        <w:rPr>
          <w:rFonts w:ascii="Times New Roman" w:hAnsi="Times New Roman"/>
        </w:rPr>
      </w:pPr>
    </w:p>
    <w:p w:rsidR="00057856" w:rsidRPr="00701D05" w:rsidRDefault="00057856" w:rsidP="00A36522">
      <w:pPr>
        <w:rPr>
          <w:rFonts w:ascii="Times New Roman" w:hAnsi="Times New Roman"/>
        </w:rPr>
      </w:pPr>
    </w:p>
    <w:p w:rsidR="00057856" w:rsidRPr="00701D05" w:rsidRDefault="00057856" w:rsidP="00A36522">
      <w:pPr>
        <w:rPr>
          <w:rFonts w:ascii="Times New Roman" w:hAnsi="Times New Roman"/>
        </w:rPr>
      </w:pPr>
    </w:p>
    <w:p w:rsidR="00057856" w:rsidRPr="00701D05" w:rsidRDefault="00057856" w:rsidP="00A36522">
      <w:pPr>
        <w:rPr>
          <w:rFonts w:ascii="Times New Roman" w:hAnsi="Times New Roman"/>
        </w:rPr>
      </w:pPr>
    </w:p>
    <w:p w:rsidR="00057856" w:rsidRPr="00701D05" w:rsidRDefault="00057856" w:rsidP="00A36522">
      <w:pPr>
        <w:rPr>
          <w:rFonts w:ascii="Times New Roman" w:hAnsi="Times New Roman"/>
        </w:rPr>
      </w:pPr>
    </w:p>
    <w:p w:rsidR="00057856" w:rsidRPr="00701D05" w:rsidRDefault="00057856" w:rsidP="00A36522">
      <w:pPr>
        <w:rPr>
          <w:rFonts w:ascii="Times New Roman" w:hAnsi="Times New Roman"/>
        </w:rPr>
      </w:pPr>
    </w:p>
    <w:p w:rsidR="00057856" w:rsidRPr="00701D05" w:rsidRDefault="00057856" w:rsidP="00A36522">
      <w:pPr>
        <w:rPr>
          <w:rFonts w:ascii="Times New Roman" w:hAnsi="Times New Roman"/>
        </w:rPr>
      </w:pPr>
    </w:p>
    <w:p w:rsidR="00057856" w:rsidRPr="00701D05" w:rsidRDefault="00057856" w:rsidP="00A36522">
      <w:pPr>
        <w:rPr>
          <w:rFonts w:ascii="Times New Roman" w:hAnsi="Times New Roman"/>
        </w:rPr>
      </w:pPr>
    </w:p>
    <w:p w:rsidR="00057856" w:rsidRPr="00701D05" w:rsidRDefault="00057856" w:rsidP="00A36522">
      <w:pPr>
        <w:rPr>
          <w:rFonts w:ascii="Times New Roman" w:hAnsi="Times New Roman"/>
        </w:rPr>
      </w:pPr>
    </w:p>
    <w:p w:rsidR="00057856" w:rsidRPr="00701D05" w:rsidRDefault="00057856" w:rsidP="00A36522">
      <w:pPr>
        <w:rPr>
          <w:rFonts w:ascii="Times New Roman" w:hAnsi="Times New Roman"/>
        </w:rPr>
      </w:pPr>
    </w:p>
    <w:p w:rsidR="00546D1E" w:rsidRDefault="00546D1E" w:rsidP="00546D1E">
      <w:pPr>
        <w:widowControl/>
        <w:suppressAutoHyphens w:val="0"/>
        <w:autoSpaceDE w:val="0"/>
        <w:autoSpaceDN w:val="0"/>
        <w:adjustRightInd w:val="0"/>
        <w:rPr>
          <w:rFonts w:ascii="Times New Roman" w:eastAsia="Times New Roman" w:hAnsi="Times New Roman"/>
          <w:b/>
          <w:color w:val="000000"/>
          <w:kern w:val="0"/>
          <w:sz w:val="32"/>
          <w:szCs w:val="32"/>
          <w:lang w:eastAsia="it-IT"/>
        </w:rPr>
      </w:pPr>
      <w:r>
        <w:rPr>
          <w:rFonts w:ascii="Times New Roman" w:eastAsia="Times New Roman" w:hAnsi="Times New Roman"/>
          <w:b/>
          <w:color w:val="000000"/>
          <w:kern w:val="0"/>
          <w:sz w:val="32"/>
          <w:szCs w:val="32"/>
          <w:lang w:eastAsia="it-IT"/>
        </w:rPr>
        <w:t>MATRICE DATI</w:t>
      </w:r>
    </w:p>
    <w:p w:rsidR="00546D1E" w:rsidRDefault="00546D1E" w:rsidP="00546D1E">
      <w:pPr>
        <w:widowControl/>
        <w:suppressAutoHyphens w:val="0"/>
        <w:autoSpaceDE w:val="0"/>
        <w:autoSpaceDN w:val="0"/>
        <w:adjustRightInd w:val="0"/>
        <w:rPr>
          <w:rFonts w:ascii="Times New Roman" w:eastAsia="Times New Roman" w:hAnsi="Times New Roman"/>
          <w:b/>
          <w:color w:val="000000"/>
          <w:kern w:val="0"/>
          <w:sz w:val="32"/>
          <w:szCs w:val="32"/>
          <w:lang w:eastAsia="it-IT"/>
        </w:rPr>
      </w:pPr>
    </w:p>
    <w:tbl>
      <w:tblPr>
        <w:tblW w:w="8080" w:type="dxa"/>
        <w:tblInd w:w="55" w:type="dxa"/>
        <w:tblCellMar>
          <w:left w:w="70" w:type="dxa"/>
          <w:right w:w="70" w:type="dxa"/>
        </w:tblCellMar>
        <w:tblLook w:val="04A0" w:firstRow="1" w:lastRow="0" w:firstColumn="1" w:lastColumn="0" w:noHBand="0" w:noVBand="1"/>
      </w:tblPr>
      <w:tblGrid>
        <w:gridCol w:w="420"/>
        <w:gridCol w:w="660"/>
        <w:gridCol w:w="640"/>
        <w:gridCol w:w="640"/>
        <w:gridCol w:w="580"/>
        <w:gridCol w:w="560"/>
        <w:gridCol w:w="640"/>
        <w:gridCol w:w="560"/>
        <w:gridCol w:w="540"/>
        <w:gridCol w:w="600"/>
        <w:gridCol w:w="600"/>
        <w:gridCol w:w="520"/>
        <w:gridCol w:w="540"/>
        <w:gridCol w:w="580"/>
      </w:tblGrid>
      <w:tr w:rsidR="005F7CF6" w:rsidTr="005F7CF6">
        <w:trPr>
          <w:trHeight w:val="315"/>
        </w:trPr>
        <w:tc>
          <w:tcPr>
            <w:tcW w:w="420" w:type="dxa"/>
            <w:shd w:val="clear" w:color="auto" w:fill="FFFFFF"/>
            <w:noWrap/>
            <w:vAlign w:val="bottom"/>
            <w:hideMark/>
          </w:tcPr>
          <w:p w:rsidR="005F7CF6" w:rsidRDefault="005F7CF6">
            <w:pPr>
              <w:widowControl/>
              <w:suppressAutoHyphens w:val="0"/>
              <w:spacing w:line="276" w:lineRule="auto"/>
              <w:rPr>
                <w:rFonts w:ascii="Calibri" w:eastAsia="Times New Roman" w:hAnsi="Calibri" w:cs="Calibri"/>
                <w:color w:val="000000"/>
                <w:kern w:val="0"/>
                <w:lang w:eastAsia="it-IT"/>
              </w:rPr>
            </w:pPr>
            <w:r>
              <w:rPr>
                <w:rFonts w:ascii="Calibri" w:eastAsia="Times New Roman" w:hAnsi="Calibri" w:cs="Calibri"/>
                <w:color w:val="000000"/>
                <w:kern w:val="0"/>
                <w:sz w:val="22"/>
                <w:szCs w:val="22"/>
                <w:lang w:eastAsia="it-IT"/>
              </w:rPr>
              <w:t> </w:t>
            </w:r>
          </w:p>
        </w:tc>
        <w:tc>
          <w:tcPr>
            <w:tcW w:w="660" w:type="dxa"/>
            <w:shd w:val="clear" w:color="auto" w:fill="CCC0DA"/>
            <w:noWrap/>
            <w:vAlign w:val="bottom"/>
            <w:hideMark/>
          </w:tcPr>
          <w:p w:rsidR="005F7CF6" w:rsidRDefault="005F7CF6">
            <w:pPr>
              <w:widowControl/>
              <w:suppressAutoHyphens w:val="0"/>
              <w:spacing w:line="276" w:lineRule="auto"/>
              <w:jc w:val="center"/>
              <w:rPr>
                <w:rFonts w:ascii="Calibri" w:eastAsia="Times New Roman" w:hAnsi="Calibri" w:cs="Calibri"/>
                <w:b/>
                <w:bCs/>
                <w:color w:val="000000"/>
                <w:kern w:val="0"/>
                <w:lang w:eastAsia="it-IT"/>
              </w:rPr>
            </w:pPr>
            <w:r>
              <w:rPr>
                <w:rFonts w:ascii="Calibri" w:eastAsia="Times New Roman" w:hAnsi="Calibri" w:cs="Calibri"/>
                <w:b/>
                <w:bCs/>
                <w:color w:val="000000"/>
                <w:kern w:val="0"/>
                <w:lang w:eastAsia="it-IT"/>
              </w:rPr>
              <w:t>d1</w:t>
            </w:r>
          </w:p>
        </w:tc>
        <w:tc>
          <w:tcPr>
            <w:tcW w:w="640" w:type="dxa"/>
            <w:shd w:val="clear" w:color="auto" w:fill="CCC0DA"/>
            <w:noWrap/>
            <w:vAlign w:val="bottom"/>
            <w:hideMark/>
          </w:tcPr>
          <w:p w:rsidR="005F7CF6" w:rsidRDefault="005F7CF6">
            <w:pPr>
              <w:widowControl/>
              <w:suppressAutoHyphens w:val="0"/>
              <w:spacing w:line="276" w:lineRule="auto"/>
              <w:jc w:val="center"/>
              <w:rPr>
                <w:rFonts w:ascii="Calibri" w:eastAsia="Times New Roman" w:hAnsi="Calibri" w:cs="Calibri"/>
                <w:b/>
                <w:bCs/>
                <w:color w:val="000000"/>
                <w:kern w:val="0"/>
                <w:lang w:eastAsia="it-IT"/>
              </w:rPr>
            </w:pPr>
            <w:r>
              <w:rPr>
                <w:rFonts w:ascii="Calibri" w:eastAsia="Times New Roman" w:hAnsi="Calibri" w:cs="Calibri"/>
                <w:b/>
                <w:bCs/>
                <w:color w:val="000000"/>
                <w:kern w:val="0"/>
                <w:lang w:eastAsia="it-IT"/>
              </w:rPr>
              <w:t>d2</w:t>
            </w:r>
          </w:p>
        </w:tc>
        <w:tc>
          <w:tcPr>
            <w:tcW w:w="640" w:type="dxa"/>
            <w:shd w:val="clear" w:color="auto" w:fill="CCC0DA"/>
            <w:noWrap/>
            <w:vAlign w:val="bottom"/>
            <w:hideMark/>
          </w:tcPr>
          <w:p w:rsidR="005F7CF6" w:rsidRDefault="005F7CF6">
            <w:pPr>
              <w:widowControl/>
              <w:suppressAutoHyphens w:val="0"/>
              <w:spacing w:line="276" w:lineRule="auto"/>
              <w:jc w:val="center"/>
              <w:rPr>
                <w:rFonts w:ascii="Calibri" w:eastAsia="Times New Roman" w:hAnsi="Calibri" w:cs="Calibri"/>
                <w:b/>
                <w:bCs/>
                <w:color w:val="000000"/>
                <w:kern w:val="0"/>
                <w:lang w:eastAsia="it-IT"/>
              </w:rPr>
            </w:pPr>
            <w:r>
              <w:rPr>
                <w:rFonts w:ascii="Calibri" w:eastAsia="Times New Roman" w:hAnsi="Calibri" w:cs="Calibri"/>
                <w:b/>
                <w:bCs/>
                <w:color w:val="000000"/>
                <w:kern w:val="0"/>
                <w:lang w:eastAsia="it-IT"/>
              </w:rPr>
              <w:t>d3</w:t>
            </w:r>
          </w:p>
        </w:tc>
        <w:tc>
          <w:tcPr>
            <w:tcW w:w="580" w:type="dxa"/>
            <w:shd w:val="clear" w:color="auto" w:fill="CCC0DA"/>
            <w:noWrap/>
            <w:vAlign w:val="bottom"/>
            <w:hideMark/>
          </w:tcPr>
          <w:p w:rsidR="005F7CF6" w:rsidRDefault="005F7CF6">
            <w:pPr>
              <w:widowControl/>
              <w:suppressAutoHyphens w:val="0"/>
              <w:spacing w:line="276" w:lineRule="auto"/>
              <w:jc w:val="center"/>
              <w:rPr>
                <w:rFonts w:ascii="Calibri" w:eastAsia="Times New Roman" w:hAnsi="Calibri" w:cs="Calibri"/>
                <w:b/>
                <w:bCs/>
                <w:color w:val="000000"/>
                <w:kern w:val="0"/>
                <w:lang w:eastAsia="it-IT"/>
              </w:rPr>
            </w:pPr>
            <w:r>
              <w:rPr>
                <w:rFonts w:ascii="Calibri" w:eastAsia="Times New Roman" w:hAnsi="Calibri" w:cs="Calibri"/>
                <w:b/>
                <w:bCs/>
                <w:color w:val="000000"/>
                <w:kern w:val="0"/>
                <w:lang w:eastAsia="it-IT"/>
              </w:rPr>
              <w:t>d4</w:t>
            </w:r>
          </w:p>
        </w:tc>
        <w:tc>
          <w:tcPr>
            <w:tcW w:w="560" w:type="dxa"/>
            <w:shd w:val="clear" w:color="auto" w:fill="CCC0DA"/>
            <w:noWrap/>
            <w:vAlign w:val="bottom"/>
            <w:hideMark/>
          </w:tcPr>
          <w:p w:rsidR="005F7CF6" w:rsidRDefault="005F7CF6">
            <w:pPr>
              <w:widowControl/>
              <w:suppressAutoHyphens w:val="0"/>
              <w:spacing w:line="276" w:lineRule="auto"/>
              <w:jc w:val="center"/>
              <w:rPr>
                <w:rFonts w:ascii="Calibri" w:eastAsia="Times New Roman" w:hAnsi="Calibri" w:cs="Calibri"/>
                <w:b/>
                <w:bCs/>
                <w:color w:val="000000"/>
                <w:kern w:val="0"/>
                <w:lang w:eastAsia="it-IT"/>
              </w:rPr>
            </w:pPr>
            <w:r>
              <w:rPr>
                <w:rFonts w:ascii="Calibri" w:eastAsia="Times New Roman" w:hAnsi="Calibri" w:cs="Calibri"/>
                <w:b/>
                <w:bCs/>
                <w:color w:val="000000"/>
                <w:kern w:val="0"/>
                <w:lang w:eastAsia="it-IT"/>
              </w:rPr>
              <w:t>d5</w:t>
            </w:r>
          </w:p>
        </w:tc>
        <w:tc>
          <w:tcPr>
            <w:tcW w:w="640" w:type="dxa"/>
            <w:shd w:val="clear" w:color="auto" w:fill="CCC0DA"/>
            <w:noWrap/>
            <w:vAlign w:val="bottom"/>
            <w:hideMark/>
          </w:tcPr>
          <w:p w:rsidR="005F7CF6" w:rsidRDefault="005F7CF6">
            <w:pPr>
              <w:widowControl/>
              <w:suppressAutoHyphens w:val="0"/>
              <w:spacing w:line="276" w:lineRule="auto"/>
              <w:jc w:val="center"/>
              <w:rPr>
                <w:rFonts w:ascii="Calibri" w:eastAsia="Times New Roman" w:hAnsi="Calibri" w:cs="Calibri"/>
                <w:b/>
                <w:bCs/>
                <w:color w:val="000000"/>
                <w:kern w:val="0"/>
                <w:lang w:eastAsia="it-IT"/>
              </w:rPr>
            </w:pPr>
            <w:r>
              <w:rPr>
                <w:rFonts w:ascii="Calibri" w:eastAsia="Times New Roman" w:hAnsi="Calibri" w:cs="Calibri"/>
                <w:b/>
                <w:bCs/>
                <w:color w:val="000000"/>
                <w:kern w:val="0"/>
                <w:lang w:eastAsia="it-IT"/>
              </w:rPr>
              <w:t>d6</w:t>
            </w:r>
          </w:p>
        </w:tc>
        <w:tc>
          <w:tcPr>
            <w:tcW w:w="560" w:type="dxa"/>
            <w:shd w:val="clear" w:color="auto" w:fill="CCC0DA"/>
            <w:noWrap/>
            <w:vAlign w:val="bottom"/>
            <w:hideMark/>
          </w:tcPr>
          <w:p w:rsidR="005F7CF6" w:rsidRDefault="005F7CF6">
            <w:pPr>
              <w:widowControl/>
              <w:suppressAutoHyphens w:val="0"/>
              <w:spacing w:line="276" w:lineRule="auto"/>
              <w:jc w:val="center"/>
              <w:rPr>
                <w:rFonts w:ascii="Calibri" w:eastAsia="Times New Roman" w:hAnsi="Calibri" w:cs="Calibri"/>
                <w:b/>
                <w:bCs/>
                <w:color w:val="000000"/>
                <w:kern w:val="0"/>
                <w:lang w:eastAsia="it-IT"/>
              </w:rPr>
            </w:pPr>
            <w:r>
              <w:rPr>
                <w:rFonts w:ascii="Calibri" w:eastAsia="Times New Roman" w:hAnsi="Calibri" w:cs="Calibri"/>
                <w:b/>
                <w:bCs/>
                <w:color w:val="000000"/>
                <w:kern w:val="0"/>
                <w:lang w:eastAsia="it-IT"/>
              </w:rPr>
              <w:t>d7</w:t>
            </w:r>
          </w:p>
        </w:tc>
        <w:tc>
          <w:tcPr>
            <w:tcW w:w="540" w:type="dxa"/>
            <w:shd w:val="clear" w:color="auto" w:fill="CCC0DA"/>
            <w:noWrap/>
            <w:vAlign w:val="bottom"/>
            <w:hideMark/>
          </w:tcPr>
          <w:p w:rsidR="005F7CF6" w:rsidRDefault="005F7CF6">
            <w:pPr>
              <w:widowControl/>
              <w:suppressAutoHyphens w:val="0"/>
              <w:spacing w:line="276" w:lineRule="auto"/>
              <w:jc w:val="center"/>
              <w:rPr>
                <w:rFonts w:ascii="Calibri" w:eastAsia="Times New Roman" w:hAnsi="Calibri" w:cs="Calibri"/>
                <w:b/>
                <w:bCs/>
                <w:color w:val="000000"/>
                <w:kern w:val="0"/>
                <w:lang w:eastAsia="it-IT"/>
              </w:rPr>
            </w:pPr>
            <w:r>
              <w:rPr>
                <w:rFonts w:ascii="Calibri" w:eastAsia="Times New Roman" w:hAnsi="Calibri" w:cs="Calibri"/>
                <w:b/>
                <w:bCs/>
                <w:color w:val="000000"/>
                <w:kern w:val="0"/>
                <w:lang w:eastAsia="it-IT"/>
              </w:rPr>
              <w:t>d8</w:t>
            </w:r>
          </w:p>
        </w:tc>
        <w:tc>
          <w:tcPr>
            <w:tcW w:w="600" w:type="dxa"/>
            <w:shd w:val="clear" w:color="auto" w:fill="CCC0DA"/>
            <w:noWrap/>
            <w:vAlign w:val="bottom"/>
            <w:hideMark/>
          </w:tcPr>
          <w:p w:rsidR="005F7CF6" w:rsidRDefault="005F7CF6">
            <w:pPr>
              <w:widowControl/>
              <w:suppressAutoHyphens w:val="0"/>
              <w:spacing w:line="276" w:lineRule="auto"/>
              <w:jc w:val="center"/>
              <w:rPr>
                <w:rFonts w:ascii="Calibri" w:eastAsia="Times New Roman" w:hAnsi="Calibri" w:cs="Calibri"/>
                <w:b/>
                <w:bCs/>
                <w:color w:val="000000"/>
                <w:kern w:val="0"/>
                <w:lang w:eastAsia="it-IT"/>
              </w:rPr>
            </w:pPr>
            <w:r>
              <w:rPr>
                <w:rFonts w:ascii="Calibri" w:eastAsia="Times New Roman" w:hAnsi="Calibri" w:cs="Calibri"/>
                <w:b/>
                <w:bCs/>
                <w:color w:val="000000"/>
                <w:kern w:val="0"/>
                <w:lang w:eastAsia="it-IT"/>
              </w:rPr>
              <w:t>d9</w:t>
            </w:r>
          </w:p>
        </w:tc>
        <w:tc>
          <w:tcPr>
            <w:tcW w:w="600" w:type="dxa"/>
            <w:shd w:val="clear" w:color="auto" w:fill="CCC0DA"/>
            <w:noWrap/>
            <w:vAlign w:val="bottom"/>
            <w:hideMark/>
          </w:tcPr>
          <w:p w:rsidR="005F7CF6" w:rsidRDefault="005F7CF6">
            <w:pPr>
              <w:widowControl/>
              <w:suppressAutoHyphens w:val="0"/>
              <w:spacing w:line="276" w:lineRule="auto"/>
              <w:jc w:val="center"/>
              <w:rPr>
                <w:rFonts w:ascii="Calibri" w:eastAsia="Times New Roman" w:hAnsi="Calibri" w:cs="Calibri"/>
                <w:b/>
                <w:bCs/>
                <w:color w:val="000000"/>
                <w:kern w:val="0"/>
                <w:lang w:eastAsia="it-IT"/>
              </w:rPr>
            </w:pPr>
            <w:r>
              <w:rPr>
                <w:rFonts w:ascii="Calibri" w:eastAsia="Times New Roman" w:hAnsi="Calibri" w:cs="Calibri"/>
                <w:b/>
                <w:bCs/>
                <w:color w:val="000000"/>
                <w:kern w:val="0"/>
                <w:lang w:eastAsia="it-IT"/>
              </w:rPr>
              <w:t>d10</w:t>
            </w:r>
          </w:p>
        </w:tc>
        <w:tc>
          <w:tcPr>
            <w:tcW w:w="520" w:type="dxa"/>
            <w:shd w:val="clear" w:color="auto" w:fill="CCC0DA"/>
            <w:noWrap/>
            <w:vAlign w:val="bottom"/>
            <w:hideMark/>
          </w:tcPr>
          <w:p w:rsidR="005F7CF6" w:rsidRDefault="005F7CF6">
            <w:pPr>
              <w:widowControl/>
              <w:suppressAutoHyphens w:val="0"/>
              <w:spacing w:line="276" w:lineRule="auto"/>
              <w:jc w:val="center"/>
              <w:rPr>
                <w:rFonts w:ascii="Calibri" w:eastAsia="Times New Roman" w:hAnsi="Calibri" w:cs="Calibri"/>
                <w:b/>
                <w:bCs/>
                <w:color w:val="000000"/>
                <w:kern w:val="0"/>
                <w:lang w:eastAsia="it-IT"/>
              </w:rPr>
            </w:pPr>
            <w:r>
              <w:rPr>
                <w:rFonts w:ascii="Calibri" w:eastAsia="Times New Roman" w:hAnsi="Calibri" w:cs="Calibri"/>
                <w:b/>
                <w:bCs/>
                <w:color w:val="000000"/>
                <w:kern w:val="0"/>
                <w:lang w:eastAsia="it-IT"/>
              </w:rPr>
              <w:t>d11</w:t>
            </w:r>
          </w:p>
        </w:tc>
        <w:tc>
          <w:tcPr>
            <w:tcW w:w="540" w:type="dxa"/>
            <w:shd w:val="clear" w:color="auto" w:fill="CCC0DA"/>
            <w:noWrap/>
            <w:vAlign w:val="bottom"/>
            <w:hideMark/>
          </w:tcPr>
          <w:p w:rsidR="005F7CF6" w:rsidRDefault="005F7CF6">
            <w:pPr>
              <w:widowControl/>
              <w:suppressAutoHyphens w:val="0"/>
              <w:spacing w:line="276" w:lineRule="auto"/>
              <w:jc w:val="center"/>
              <w:rPr>
                <w:rFonts w:ascii="Calibri" w:eastAsia="Times New Roman" w:hAnsi="Calibri" w:cs="Calibri"/>
                <w:b/>
                <w:bCs/>
                <w:color w:val="000000"/>
                <w:kern w:val="0"/>
                <w:lang w:eastAsia="it-IT"/>
              </w:rPr>
            </w:pPr>
            <w:r>
              <w:rPr>
                <w:rFonts w:ascii="Calibri" w:eastAsia="Times New Roman" w:hAnsi="Calibri" w:cs="Calibri"/>
                <w:b/>
                <w:bCs/>
                <w:color w:val="000000"/>
                <w:kern w:val="0"/>
                <w:lang w:eastAsia="it-IT"/>
              </w:rPr>
              <w:t>d12</w:t>
            </w:r>
          </w:p>
        </w:tc>
        <w:tc>
          <w:tcPr>
            <w:tcW w:w="580" w:type="dxa"/>
            <w:shd w:val="clear" w:color="auto" w:fill="CCC0DA"/>
            <w:noWrap/>
            <w:vAlign w:val="bottom"/>
            <w:hideMark/>
          </w:tcPr>
          <w:p w:rsidR="005F7CF6" w:rsidRDefault="005F7CF6">
            <w:pPr>
              <w:widowControl/>
              <w:suppressAutoHyphens w:val="0"/>
              <w:spacing w:line="276" w:lineRule="auto"/>
              <w:jc w:val="center"/>
              <w:rPr>
                <w:rFonts w:ascii="Calibri" w:eastAsia="Times New Roman" w:hAnsi="Calibri" w:cs="Calibri"/>
                <w:b/>
                <w:bCs/>
                <w:color w:val="000000"/>
                <w:kern w:val="0"/>
                <w:lang w:eastAsia="it-IT"/>
              </w:rPr>
            </w:pPr>
            <w:r>
              <w:rPr>
                <w:rFonts w:ascii="Calibri" w:eastAsia="Times New Roman" w:hAnsi="Calibri" w:cs="Calibri"/>
                <w:b/>
                <w:bCs/>
                <w:color w:val="000000"/>
                <w:kern w:val="0"/>
                <w:lang w:eastAsia="it-IT"/>
              </w:rPr>
              <w:t>d13</w:t>
            </w:r>
          </w:p>
        </w:tc>
      </w:tr>
      <w:tr w:rsidR="005F7CF6" w:rsidTr="005F7CF6">
        <w:trPr>
          <w:trHeight w:val="315"/>
        </w:trPr>
        <w:tc>
          <w:tcPr>
            <w:tcW w:w="420" w:type="dxa"/>
            <w:shd w:val="clear" w:color="auto" w:fill="F2DCDB"/>
            <w:noWrap/>
            <w:vAlign w:val="bottom"/>
            <w:hideMark/>
          </w:tcPr>
          <w:p w:rsidR="005F7CF6" w:rsidRDefault="005F7CF6">
            <w:pPr>
              <w:widowControl/>
              <w:suppressAutoHyphens w:val="0"/>
              <w:spacing w:line="276" w:lineRule="auto"/>
              <w:jc w:val="right"/>
              <w:rPr>
                <w:rFonts w:ascii="Calibri" w:eastAsia="Times New Roman" w:hAnsi="Calibri" w:cs="Calibri"/>
                <w:b/>
                <w:bCs/>
                <w:color w:val="000000"/>
                <w:kern w:val="0"/>
                <w:lang w:eastAsia="it-IT"/>
              </w:rPr>
            </w:pPr>
            <w:r>
              <w:rPr>
                <w:rFonts w:ascii="Calibri" w:eastAsia="Times New Roman" w:hAnsi="Calibri" w:cs="Calibri"/>
                <w:b/>
                <w:bCs/>
                <w:color w:val="000000"/>
                <w:kern w:val="0"/>
                <w:lang w:eastAsia="it-IT"/>
              </w:rPr>
              <w:t>1</w:t>
            </w:r>
          </w:p>
        </w:tc>
        <w:tc>
          <w:tcPr>
            <w:tcW w:w="66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3</w:t>
            </w:r>
          </w:p>
        </w:tc>
        <w:tc>
          <w:tcPr>
            <w:tcW w:w="6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6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8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56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6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56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5</w:t>
            </w:r>
          </w:p>
        </w:tc>
        <w:tc>
          <w:tcPr>
            <w:tcW w:w="5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60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60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6</w:t>
            </w:r>
          </w:p>
        </w:tc>
        <w:tc>
          <w:tcPr>
            <w:tcW w:w="52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8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4</w:t>
            </w:r>
          </w:p>
        </w:tc>
      </w:tr>
      <w:tr w:rsidR="005F7CF6" w:rsidTr="005F7CF6">
        <w:trPr>
          <w:trHeight w:val="315"/>
        </w:trPr>
        <w:tc>
          <w:tcPr>
            <w:tcW w:w="420" w:type="dxa"/>
            <w:shd w:val="clear" w:color="auto" w:fill="F2DCDB"/>
            <w:noWrap/>
            <w:vAlign w:val="bottom"/>
            <w:hideMark/>
          </w:tcPr>
          <w:p w:rsidR="005F7CF6" w:rsidRDefault="005F7CF6">
            <w:pPr>
              <w:widowControl/>
              <w:suppressAutoHyphens w:val="0"/>
              <w:spacing w:line="276" w:lineRule="auto"/>
              <w:jc w:val="right"/>
              <w:rPr>
                <w:rFonts w:ascii="Calibri" w:eastAsia="Times New Roman" w:hAnsi="Calibri" w:cs="Calibri"/>
                <w:b/>
                <w:bCs/>
                <w:color w:val="000000"/>
                <w:kern w:val="0"/>
                <w:lang w:eastAsia="it-IT"/>
              </w:rPr>
            </w:pPr>
            <w:r>
              <w:rPr>
                <w:rFonts w:ascii="Calibri" w:eastAsia="Times New Roman" w:hAnsi="Calibri" w:cs="Calibri"/>
                <w:b/>
                <w:bCs/>
                <w:color w:val="000000"/>
                <w:kern w:val="0"/>
                <w:lang w:eastAsia="it-IT"/>
              </w:rPr>
              <w:t>2</w:t>
            </w:r>
          </w:p>
        </w:tc>
        <w:tc>
          <w:tcPr>
            <w:tcW w:w="66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3</w:t>
            </w:r>
          </w:p>
        </w:tc>
        <w:tc>
          <w:tcPr>
            <w:tcW w:w="6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6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3</w:t>
            </w:r>
          </w:p>
        </w:tc>
        <w:tc>
          <w:tcPr>
            <w:tcW w:w="58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56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6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56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5</w:t>
            </w:r>
          </w:p>
        </w:tc>
        <w:tc>
          <w:tcPr>
            <w:tcW w:w="5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60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60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6</w:t>
            </w:r>
          </w:p>
        </w:tc>
        <w:tc>
          <w:tcPr>
            <w:tcW w:w="52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8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4</w:t>
            </w:r>
          </w:p>
        </w:tc>
      </w:tr>
      <w:tr w:rsidR="005F7CF6" w:rsidTr="005F7CF6">
        <w:trPr>
          <w:trHeight w:val="315"/>
        </w:trPr>
        <w:tc>
          <w:tcPr>
            <w:tcW w:w="420" w:type="dxa"/>
            <w:shd w:val="clear" w:color="auto" w:fill="F2DCDB"/>
            <w:noWrap/>
            <w:vAlign w:val="bottom"/>
            <w:hideMark/>
          </w:tcPr>
          <w:p w:rsidR="005F7CF6" w:rsidRDefault="005F7CF6">
            <w:pPr>
              <w:widowControl/>
              <w:suppressAutoHyphens w:val="0"/>
              <w:spacing w:line="276" w:lineRule="auto"/>
              <w:jc w:val="right"/>
              <w:rPr>
                <w:rFonts w:ascii="Calibri" w:eastAsia="Times New Roman" w:hAnsi="Calibri" w:cs="Calibri"/>
                <w:b/>
                <w:bCs/>
                <w:color w:val="000000"/>
                <w:kern w:val="0"/>
                <w:lang w:eastAsia="it-IT"/>
              </w:rPr>
            </w:pPr>
            <w:r>
              <w:rPr>
                <w:rFonts w:ascii="Calibri" w:eastAsia="Times New Roman" w:hAnsi="Calibri" w:cs="Calibri"/>
                <w:b/>
                <w:bCs/>
                <w:color w:val="000000"/>
                <w:kern w:val="0"/>
                <w:lang w:eastAsia="it-IT"/>
              </w:rPr>
              <w:t>3</w:t>
            </w:r>
          </w:p>
        </w:tc>
        <w:tc>
          <w:tcPr>
            <w:tcW w:w="66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3</w:t>
            </w:r>
          </w:p>
        </w:tc>
        <w:tc>
          <w:tcPr>
            <w:tcW w:w="6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6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3</w:t>
            </w:r>
          </w:p>
        </w:tc>
        <w:tc>
          <w:tcPr>
            <w:tcW w:w="58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6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6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6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5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3</w:t>
            </w:r>
          </w:p>
        </w:tc>
        <w:tc>
          <w:tcPr>
            <w:tcW w:w="60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3</w:t>
            </w:r>
          </w:p>
        </w:tc>
        <w:tc>
          <w:tcPr>
            <w:tcW w:w="60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5</w:t>
            </w:r>
          </w:p>
        </w:tc>
        <w:tc>
          <w:tcPr>
            <w:tcW w:w="52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5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58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r>
      <w:tr w:rsidR="005F7CF6" w:rsidTr="005F7CF6">
        <w:trPr>
          <w:trHeight w:val="315"/>
        </w:trPr>
        <w:tc>
          <w:tcPr>
            <w:tcW w:w="420" w:type="dxa"/>
            <w:shd w:val="clear" w:color="auto" w:fill="F2DCDB"/>
            <w:noWrap/>
            <w:vAlign w:val="bottom"/>
            <w:hideMark/>
          </w:tcPr>
          <w:p w:rsidR="005F7CF6" w:rsidRDefault="005F7CF6">
            <w:pPr>
              <w:widowControl/>
              <w:suppressAutoHyphens w:val="0"/>
              <w:spacing w:line="276" w:lineRule="auto"/>
              <w:jc w:val="right"/>
              <w:rPr>
                <w:rFonts w:ascii="Calibri" w:eastAsia="Times New Roman" w:hAnsi="Calibri" w:cs="Calibri"/>
                <w:b/>
                <w:bCs/>
                <w:color w:val="000000"/>
                <w:kern w:val="0"/>
                <w:lang w:eastAsia="it-IT"/>
              </w:rPr>
            </w:pPr>
            <w:r>
              <w:rPr>
                <w:rFonts w:ascii="Calibri" w:eastAsia="Times New Roman" w:hAnsi="Calibri" w:cs="Calibri"/>
                <w:b/>
                <w:bCs/>
                <w:color w:val="000000"/>
                <w:kern w:val="0"/>
                <w:lang w:eastAsia="it-IT"/>
              </w:rPr>
              <w:t>4</w:t>
            </w:r>
          </w:p>
        </w:tc>
        <w:tc>
          <w:tcPr>
            <w:tcW w:w="66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3</w:t>
            </w:r>
          </w:p>
        </w:tc>
        <w:tc>
          <w:tcPr>
            <w:tcW w:w="6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6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58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56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4</w:t>
            </w:r>
          </w:p>
        </w:tc>
        <w:tc>
          <w:tcPr>
            <w:tcW w:w="6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6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5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60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4</w:t>
            </w:r>
          </w:p>
        </w:tc>
        <w:tc>
          <w:tcPr>
            <w:tcW w:w="60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3</w:t>
            </w:r>
          </w:p>
        </w:tc>
        <w:tc>
          <w:tcPr>
            <w:tcW w:w="52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5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8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r>
      <w:tr w:rsidR="005F7CF6" w:rsidTr="005F7CF6">
        <w:trPr>
          <w:trHeight w:val="315"/>
        </w:trPr>
        <w:tc>
          <w:tcPr>
            <w:tcW w:w="420" w:type="dxa"/>
            <w:shd w:val="clear" w:color="auto" w:fill="F2DCDB"/>
            <w:noWrap/>
            <w:vAlign w:val="bottom"/>
            <w:hideMark/>
          </w:tcPr>
          <w:p w:rsidR="005F7CF6" w:rsidRDefault="005F7CF6">
            <w:pPr>
              <w:widowControl/>
              <w:suppressAutoHyphens w:val="0"/>
              <w:spacing w:line="276" w:lineRule="auto"/>
              <w:jc w:val="right"/>
              <w:rPr>
                <w:rFonts w:ascii="Calibri" w:eastAsia="Times New Roman" w:hAnsi="Calibri" w:cs="Calibri"/>
                <w:b/>
                <w:bCs/>
                <w:color w:val="000000"/>
                <w:kern w:val="0"/>
                <w:lang w:eastAsia="it-IT"/>
              </w:rPr>
            </w:pPr>
            <w:r>
              <w:rPr>
                <w:rFonts w:ascii="Calibri" w:eastAsia="Times New Roman" w:hAnsi="Calibri" w:cs="Calibri"/>
                <w:b/>
                <w:bCs/>
                <w:color w:val="000000"/>
                <w:kern w:val="0"/>
                <w:lang w:eastAsia="it-IT"/>
              </w:rPr>
              <w:t>5</w:t>
            </w:r>
          </w:p>
        </w:tc>
        <w:tc>
          <w:tcPr>
            <w:tcW w:w="66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3</w:t>
            </w:r>
          </w:p>
        </w:tc>
        <w:tc>
          <w:tcPr>
            <w:tcW w:w="6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6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58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56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6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6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5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60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4</w:t>
            </w:r>
          </w:p>
        </w:tc>
        <w:tc>
          <w:tcPr>
            <w:tcW w:w="60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5</w:t>
            </w:r>
          </w:p>
        </w:tc>
        <w:tc>
          <w:tcPr>
            <w:tcW w:w="52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8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3</w:t>
            </w:r>
          </w:p>
        </w:tc>
      </w:tr>
      <w:tr w:rsidR="005F7CF6" w:rsidTr="005F7CF6">
        <w:trPr>
          <w:trHeight w:val="315"/>
        </w:trPr>
        <w:tc>
          <w:tcPr>
            <w:tcW w:w="420" w:type="dxa"/>
            <w:shd w:val="clear" w:color="auto" w:fill="F2DCDB"/>
            <w:noWrap/>
            <w:vAlign w:val="bottom"/>
            <w:hideMark/>
          </w:tcPr>
          <w:p w:rsidR="005F7CF6" w:rsidRDefault="005F7CF6">
            <w:pPr>
              <w:widowControl/>
              <w:suppressAutoHyphens w:val="0"/>
              <w:spacing w:line="276" w:lineRule="auto"/>
              <w:jc w:val="right"/>
              <w:rPr>
                <w:rFonts w:ascii="Calibri" w:eastAsia="Times New Roman" w:hAnsi="Calibri" w:cs="Calibri"/>
                <w:b/>
                <w:bCs/>
                <w:color w:val="000000"/>
                <w:kern w:val="0"/>
                <w:lang w:eastAsia="it-IT"/>
              </w:rPr>
            </w:pPr>
            <w:r>
              <w:rPr>
                <w:rFonts w:ascii="Calibri" w:eastAsia="Times New Roman" w:hAnsi="Calibri" w:cs="Calibri"/>
                <w:b/>
                <w:bCs/>
                <w:color w:val="000000"/>
                <w:kern w:val="0"/>
                <w:lang w:eastAsia="it-IT"/>
              </w:rPr>
              <w:t>6</w:t>
            </w:r>
          </w:p>
        </w:tc>
        <w:tc>
          <w:tcPr>
            <w:tcW w:w="66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3</w:t>
            </w:r>
          </w:p>
        </w:tc>
        <w:tc>
          <w:tcPr>
            <w:tcW w:w="6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6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3</w:t>
            </w:r>
          </w:p>
        </w:tc>
        <w:tc>
          <w:tcPr>
            <w:tcW w:w="58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6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3</w:t>
            </w:r>
          </w:p>
        </w:tc>
        <w:tc>
          <w:tcPr>
            <w:tcW w:w="6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6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5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60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3</w:t>
            </w:r>
          </w:p>
        </w:tc>
        <w:tc>
          <w:tcPr>
            <w:tcW w:w="60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5</w:t>
            </w:r>
          </w:p>
        </w:tc>
        <w:tc>
          <w:tcPr>
            <w:tcW w:w="52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5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8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r>
      <w:tr w:rsidR="005F7CF6" w:rsidTr="005F7CF6">
        <w:trPr>
          <w:trHeight w:val="315"/>
        </w:trPr>
        <w:tc>
          <w:tcPr>
            <w:tcW w:w="420" w:type="dxa"/>
            <w:shd w:val="clear" w:color="auto" w:fill="F2DCDB"/>
            <w:noWrap/>
            <w:vAlign w:val="bottom"/>
            <w:hideMark/>
          </w:tcPr>
          <w:p w:rsidR="005F7CF6" w:rsidRDefault="005F7CF6">
            <w:pPr>
              <w:widowControl/>
              <w:suppressAutoHyphens w:val="0"/>
              <w:spacing w:line="276" w:lineRule="auto"/>
              <w:jc w:val="right"/>
              <w:rPr>
                <w:rFonts w:ascii="Calibri" w:eastAsia="Times New Roman" w:hAnsi="Calibri" w:cs="Calibri"/>
                <w:b/>
                <w:bCs/>
                <w:color w:val="000000"/>
                <w:kern w:val="0"/>
                <w:lang w:eastAsia="it-IT"/>
              </w:rPr>
            </w:pPr>
            <w:r>
              <w:rPr>
                <w:rFonts w:ascii="Calibri" w:eastAsia="Times New Roman" w:hAnsi="Calibri" w:cs="Calibri"/>
                <w:b/>
                <w:bCs/>
                <w:color w:val="000000"/>
                <w:kern w:val="0"/>
                <w:lang w:eastAsia="it-IT"/>
              </w:rPr>
              <w:t>7</w:t>
            </w:r>
          </w:p>
        </w:tc>
        <w:tc>
          <w:tcPr>
            <w:tcW w:w="66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6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6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8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6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6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6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5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3</w:t>
            </w:r>
          </w:p>
        </w:tc>
        <w:tc>
          <w:tcPr>
            <w:tcW w:w="60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4</w:t>
            </w:r>
          </w:p>
        </w:tc>
        <w:tc>
          <w:tcPr>
            <w:tcW w:w="60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2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5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58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r>
      <w:tr w:rsidR="005F7CF6" w:rsidTr="005F7CF6">
        <w:trPr>
          <w:trHeight w:val="315"/>
        </w:trPr>
        <w:tc>
          <w:tcPr>
            <w:tcW w:w="420" w:type="dxa"/>
            <w:shd w:val="clear" w:color="auto" w:fill="F2DCDB"/>
            <w:noWrap/>
            <w:vAlign w:val="bottom"/>
            <w:hideMark/>
          </w:tcPr>
          <w:p w:rsidR="005F7CF6" w:rsidRDefault="005F7CF6">
            <w:pPr>
              <w:widowControl/>
              <w:suppressAutoHyphens w:val="0"/>
              <w:spacing w:line="276" w:lineRule="auto"/>
              <w:jc w:val="right"/>
              <w:rPr>
                <w:rFonts w:ascii="Calibri" w:eastAsia="Times New Roman" w:hAnsi="Calibri" w:cs="Calibri"/>
                <w:b/>
                <w:bCs/>
                <w:color w:val="000000"/>
                <w:kern w:val="0"/>
                <w:lang w:eastAsia="it-IT"/>
              </w:rPr>
            </w:pPr>
            <w:r>
              <w:rPr>
                <w:rFonts w:ascii="Calibri" w:eastAsia="Times New Roman" w:hAnsi="Calibri" w:cs="Calibri"/>
                <w:b/>
                <w:bCs/>
                <w:color w:val="000000"/>
                <w:kern w:val="0"/>
                <w:lang w:eastAsia="it-IT"/>
              </w:rPr>
              <w:t>8</w:t>
            </w:r>
          </w:p>
        </w:tc>
        <w:tc>
          <w:tcPr>
            <w:tcW w:w="66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6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6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58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6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6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6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5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3</w:t>
            </w:r>
          </w:p>
        </w:tc>
        <w:tc>
          <w:tcPr>
            <w:tcW w:w="60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3</w:t>
            </w:r>
          </w:p>
        </w:tc>
        <w:tc>
          <w:tcPr>
            <w:tcW w:w="60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2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8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r>
      <w:tr w:rsidR="005F7CF6" w:rsidTr="005F7CF6">
        <w:trPr>
          <w:trHeight w:val="315"/>
        </w:trPr>
        <w:tc>
          <w:tcPr>
            <w:tcW w:w="420" w:type="dxa"/>
            <w:shd w:val="clear" w:color="auto" w:fill="F2DCDB"/>
            <w:noWrap/>
            <w:vAlign w:val="bottom"/>
            <w:hideMark/>
          </w:tcPr>
          <w:p w:rsidR="005F7CF6" w:rsidRDefault="005F7CF6">
            <w:pPr>
              <w:widowControl/>
              <w:suppressAutoHyphens w:val="0"/>
              <w:spacing w:line="276" w:lineRule="auto"/>
              <w:jc w:val="right"/>
              <w:rPr>
                <w:rFonts w:ascii="Calibri" w:eastAsia="Times New Roman" w:hAnsi="Calibri" w:cs="Calibri"/>
                <w:b/>
                <w:bCs/>
                <w:color w:val="000000"/>
                <w:kern w:val="0"/>
                <w:lang w:eastAsia="it-IT"/>
              </w:rPr>
            </w:pPr>
            <w:r>
              <w:rPr>
                <w:rFonts w:ascii="Calibri" w:eastAsia="Times New Roman" w:hAnsi="Calibri" w:cs="Calibri"/>
                <w:b/>
                <w:bCs/>
                <w:color w:val="000000"/>
                <w:kern w:val="0"/>
                <w:lang w:eastAsia="it-IT"/>
              </w:rPr>
              <w:t>9</w:t>
            </w:r>
          </w:p>
        </w:tc>
        <w:tc>
          <w:tcPr>
            <w:tcW w:w="66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6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6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8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56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6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6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5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60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4</w:t>
            </w:r>
          </w:p>
        </w:tc>
        <w:tc>
          <w:tcPr>
            <w:tcW w:w="60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2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8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r>
      <w:tr w:rsidR="005F7CF6" w:rsidTr="005F7CF6">
        <w:trPr>
          <w:trHeight w:val="315"/>
        </w:trPr>
        <w:tc>
          <w:tcPr>
            <w:tcW w:w="420" w:type="dxa"/>
            <w:shd w:val="clear" w:color="auto" w:fill="F2DCDB"/>
            <w:noWrap/>
            <w:vAlign w:val="bottom"/>
            <w:hideMark/>
          </w:tcPr>
          <w:p w:rsidR="005F7CF6" w:rsidRDefault="005F7CF6">
            <w:pPr>
              <w:widowControl/>
              <w:suppressAutoHyphens w:val="0"/>
              <w:spacing w:line="276" w:lineRule="auto"/>
              <w:jc w:val="right"/>
              <w:rPr>
                <w:rFonts w:ascii="Calibri" w:eastAsia="Times New Roman" w:hAnsi="Calibri" w:cs="Calibri"/>
                <w:b/>
                <w:bCs/>
                <w:color w:val="000000"/>
                <w:kern w:val="0"/>
                <w:lang w:eastAsia="it-IT"/>
              </w:rPr>
            </w:pPr>
            <w:r>
              <w:rPr>
                <w:rFonts w:ascii="Calibri" w:eastAsia="Times New Roman" w:hAnsi="Calibri" w:cs="Calibri"/>
                <w:b/>
                <w:bCs/>
                <w:color w:val="000000"/>
                <w:kern w:val="0"/>
                <w:lang w:eastAsia="it-IT"/>
              </w:rPr>
              <w:t>10</w:t>
            </w:r>
          </w:p>
        </w:tc>
        <w:tc>
          <w:tcPr>
            <w:tcW w:w="66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6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6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3</w:t>
            </w:r>
          </w:p>
        </w:tc>
        <w:tc>
          <w:tcPr>
            <w:tcW w:w="58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56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6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6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5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60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3</w:t>
            </w:r>
          </w:p>
        </w:tc>
        <w:tc>
          <w:tcPr>
            <w:tcW w:w="60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3</w:t>
            </w:r>
          </w:p>
        </w:tc>
        <w:tc>
          <w:tcPr>
            <w:tcW w:w="52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58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r>
      <w:tr w:rsidR="005F7CF6" w:rsidTr="005F7CF6">
        <w:trPr>
          <w:trHeight w:val="315"/>
        </w:trPr>
        <w:tc>
          <w:tcPr>
            <w:tcW w:w="420" w:type="dxa"/>
            <w:shd w:val="clear" w:color="auto" w:fill="F2DCDB"/>
            <w:noWrap/>
            <w:vAlign w:val="bottom"/>
            <w:hideMark/>
          </w:tcPr>
          <w:p w:rsidR="005F7CF6" w:rsidRDefault="005F7CF6">
            <w:pPr>
              <w:widowControl/>
              <w:suppressAutoHyphens w:val="0"/>
              <w:spacing w:line="276" w:lineRule="auto"/>
              <w:jc w:val="right"/>
              <w:rPr>
                <w:rFonts w:ascii="Calibri" w:eastAsia="Times New Roman" w:hAnsi="Calibri" w:cs="Calibri"/>
                <w:b/>
                <w:bCs/>
                <w:color w:val="000000"/>
                <w:kern w:val="0"/>
                <w:lang w:eastAsia="it-IT"/>
              </w:rPr>
            </w:pPr>
            <w:r>
              <w:rPr>
                <w:rFonts w:ascii="Calibri" w:eastAsia="Times New Roman" w:hAnsi="Calibri" w:cs="Calibri"/>
                <w:b/>
                <w:bCs/>
                <w:color w:val="000000"/>
                <w:kern w:val="0"/>
                <w:lang w:eastAsia="it-IT"/>
              </w:rPr>
              <w:t>11</w:t>
            </w:r>
          </w:p>
        </w:tc>
        <w:tc>
          <w:tcPr>
            <w:tcW w:w="66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6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6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8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6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6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56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3</w:t>
            </w:r>
          </w:p>
        </w:tc>
        <w:tc>
          <w:tcPr>
            <w:tcW w:w="60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60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6</w:t>
            </w:r>
          </w:p>
        </w:tc>
        <w:tc>
          <w:tcPr>
            <w:tcW w:w="52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8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r>
      <w:tr w:rsidR="005F7CF6" w:rsidTr="005F7CF6">
        <w:trPr>
          <w:trHeight w:val="315"/>
        </w:trPr>
        <w:tc>
          <w:tcPr>
            <w:tcW w:w="420" w:type="dxa"/>
            <w:shd w:val="clear" w:color="auto" w:fill="F2DCDB"/>
            <w:noWrap/>
            <w:vAlign w:val="bottom"/>
            <w:hideMark/>
          </w:tcPr>
          <w:p w:rsidR="005F7CF6" w:rsidRDefault="005F7CF6">
            <w:pPr>
              <w:widowControl/>
              <w:suppressAutoHyphens w:val="0"/>
              <w:spacing w:line="276" w:lineRule="auto"/>
              <w:jc w:val="right"/>
              <w:rPr>
                <w:rFonts w:ascii="Calibri" w:eastAsia="Times New Roman" w:hAnsi="Calibri" w:cs="Calibri"/>
                <w:b/>
                <w:bCs/>
                <w:color w:val="000000"/>
                <w:kern w:val="0"/>
                <w:lang w:eastAsia="it-IT"/>
              </w:rPr>
            </w:pPr>
            <w:r>
              <w:rPr>
                <w:rFonts w:ascii="Calibri" w:eastAsia="Times New Roman" w:hAnsi="Calibri" w:cs="Calibri"/>
                <w:b/>
                <w:bCs/>
                <w:color w:val="000000"/>
                <w:kern w:val="0"/>
                <w:lang w:eastAsia="it-IT"/>
              </w:rPr>
              <w:t>12</w:t>
            </w:r>
          </w:p>
        </w:tc>
        <w:tc>
          <w:tcPr>
            <w:tcW w:w="66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3</w:t>
            </w:r>
          </w:p>
        </w:tc>
        <w:tc>
          <w:tcPr>
            <w:tcW w:w="6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6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3</w:t>
            </w:r>
          </w:p>
        </w:tc>
        <w:tc>
          <w:tcPr>
            <w:tcW w:w="58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6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6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6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3</w:t>
            </w:r>
          </w:p>
        </w:tc>
        <w:tc>
          <w:tcPr>
            <w:tcW w:w="60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4</w:t>
            </w:r>
          </w:p>
        </w:tc>
        <w:tc>
          <w:tcPr>
            <w:tcW w:w="60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2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5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8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r>
      <w:tr w:rsidR="005F7CF6" w:rsidTr="005F7CF6">
        <w:trPr>
          <w:trHeight w:val="315"/>
        </w:trPr>
        <w:tc>
          <w:tcPr>
            <w:tcW w:w="420" w:type="dxa"/>
            <w:shd w:val="clear" w:color="auto" w:fill="F2DCDB"/>
            <w:noWrap/>
            <w:vAlign w:val="bottom"/>
            <w:hideMark/>
          </w:tcPr>
          <w:p w:rsidR="005F7CF6" w:rsidRDefault="005F7CF6">
            <w:pPr>
              <w:widowControl/>
              <w:suppressAutoHyphens w:val="0"/>
              <w:spacing w:line="276" w:lineRule="auto"/>
              <w:jc w:val="right"/>
              <w:rPr>
                <w:rFonts w:ascii="Calibri" w:eastAsia="Times New Roman" w:hAnsi="Calibri" w:cs="Calibri"/>
                <w:b/>
                <w:bCs/>
                <w:color w:val="000000"/>
                <w:kern w:val="0"/>
                <w:lang w:eastAsia="it-IT"/>
              </w:rPr>
            </w:pPr>
            <w:r>
              <w:rPr>
                <w:rFonts w:ascii="Calibri" w:eastAsia="Times New Roman" w:hAnsi="Calibri" w:cs="Calibri"/>
                <w:b/>
                <w:bCs/>
                <w:color w:val="000000"/>
                <w:kern w:val="0"/>
                <w:lang w:eastAsia="it-IT"/>
              </w:rPr>
              <w:t>13</w:t>
            </w:r>
          </w:p>
        </w:tc>
        <w:tc>
          <w:tcPr>
            <w:tcW w:w="66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6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6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58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6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3</w:t>
            </w:r>
          </w:p>
        </w:tc>
        <w:tc>
          <w:tcPr>
            <w:tcW w:w="6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6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4</w:t>
            </w:r>
          </w:p>
        </w:tc>
        <w:tc>
          <w:tcPr>
            <w:tcW w:w="5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3</w:t>
            </w:r>
          </w:p>
        </w:tc>
        <w:tc>
          <w:tcPr>
            <w:tcW w:w="60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60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2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58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r>
      <w:tr w:rsidR="005F7CF6" w:rsidTr="005F7CF6">
        <w:trPr>
          <w:trHeight w:val="315"/>
        </w:trPr>
        <w:tc>
          <w:tcPr>
            <w:tcW w:w="420" w:type="dxa"/>
            <w:shd w:val="clear" w:color="auto" w:fill="F2DCDB"/>
            <w:noWrap/>
            <w:vAlign w:val="bottom"/>
            <w:hideMark/>
          </w:tcPr>
          <w:p w:rsidR="005F7CF6" w:rsidRDefault="005F7CF6">
            <w:pPr>
              <w:widowControl/>
              <w:suppressAutoHyphens w:val="0"/>
              <w:spacing w:line="276" w:lineRule="auto"/>
              <w:jc w:val="right"/>
              <w:rPr>
                <w:rFonts w:ascii="Calibri" w:eastAsia="Times New Roman" w:hAnsi="Calibri" w:cs="Calibri"/>
                <w:b/>
                <w:bCs/>
                <w:color w:val="000000"/>
                <w:kern w:val="0"/>
                <w:lang w:eastAsia="it-IT"/>
              </w:rPr>
            </w:pPr>
            <w:r>
              <w:rPr>
                <w:rFonts w:ascii="Calibri" w:eastAsia="Times New Roman" w:hAnsi="Calibri" w:cs="Calibri"/>
                <w:b/>
                <w:bCs/>
                <w:color w:val="000000"/>
                <w:kern w:val="0"/>
                <w:lang w:eastAsia="it-IT"/>
              </w:rPr>
              <w:t>14</w:t>
            </w:r>
          </w:p>
        </w:tc>
        <w:tc>
          <w:tcPr>
            <w:tcW w:w="66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6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6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58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6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6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6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5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4</w:t>
            </w:r>
          </w:p>
        </w:tc>
        <w:tc>
          <w:tcPr>
            <w:tcW w:w="60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3</w:t>
            </w:r>
          </w:p>
        </w:tc>
        <w:tc>
          <w:tcPr>
            <w:tcW w:w="60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5</w:t>
            </w:r>
          </w:p>
        </w:tc>
        <w:tc>
          <w:tcPr>
            <w:tcW w:w="52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8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r>
      <w:tr w:rsidR="005F7CF6" w:rsidTr="005F7CF6">
        <w:trPr>
          <w:trHeight w:val="315"/>
        </w:trPr>
        <w:tc>
          <w:tcPr>
            <w:tcW w:w="420" w:type="dxa"/>
            <w:shd w:val="clear" w:color="auto" w:fill="F2DCDB"/>
            <w:noWrap/>
            <w:vAlign w:val="bottom"/>
            <w:hideMark/>
          </w:tcPr>
          <w:p w:rsidR="005F7CF6" w:rsidRDefault="005F7CF6">
            <w:pPr>
              <w:widowControl/>
              <w:suppressAutoHyphens w:val="0"/>
              <w:spacing w:line="276" w:lineRule="auto"/>
              <w:jc w:val="right"/>
              <w:rPr>
                <w:rFonts w:ascii="Calibri" w:eastAsia="Times New Roman" w:hAnsi="Calibri" w:cs="Calibri"/>
                <w:b/>
                <w:bCs/>
                <w:color w:val="000000"/>
                <w:kern w:val="0"/>
                <w:lang w:eastAsia="it-IT"/>
              </w:rPr>
            </w:pPr>
            <w:r>
              <w:rPr>
                <w:rFonts w:ascii="Calibri" w:eastAsia="Times New Roman" w:hAnsi="Calibri" w:cs="Calibri"/>
                <w:b/>
                <w:bCs/>
                <w:color w:val="000000"/>
                <w:kern w:val="0"/>
                <w:lang w:eastAsia="it-IT"/>
              </w:rPr>
              <w:t>15</w:t>
            </w:r>
          </w:p>
        </w:tc>
        <w:tc>
          <w:tcPr>
            <w:tcW w:w="66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6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6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58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6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4</w:t>
            </w:r>
          </w:p>
        </w:tc>
        <w:tc>
          <w:tcPr>
            <w:tcW w:w="6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6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4</w:t>
            </w:r>
          </w:p>
        </w:tc>
        <w:tc>
          <w:tcPr>
            <w:tcW w:w="5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60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4</w:t>
            </w:r>
          </w:p>
        </w:tc>
        <w:tc>
          <w:tcPr>
            <w:tcW w:w="60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52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58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3</w:t>
            </w:r>
          </w:p>
        </w:tc>
      </w:tr>
      <w:tr w:rsidR="005F7CF6" w:rsidTr="005F7CF6">
        <w:trPr>
          <w:trHeight w:val="315"/>
        </w:trPr>
        <w:tc>
          <w:tcPr>
            <w:tcW w:w="420" w:type="dxa"/>
            <w:shd w:val="clear" w:color="auto" w:fill="F2DCDB"/>
            <w:noWrap/>
            <w:vAlign w:val="bottom"/>
            <w:hideMark/>
          </w:tcPr>
          <w:p w:rsidR="005F7CF6" w:rsidRDefault="005F7CF6">
            <w:pPr>
              <w:widowControl/>
              <w:suppressAutoHyphens w:val="0"/>
              <w:spacing w:line="276" w:lineRule="auto"/>
              <w:jc w:val="right"/>
              <w:rPr>
                <w:rFonts w:ascii="Calibri" w:eastAsia="Times New Roman" w:hAnsi="Calibri" w:cs="Calibri"/>
                <w:b/>
                <w:bCs/>
                <w:color w:val="000000"/>
                <w:kern w:val="0"/>
                <w:lang w:eastAsia="it-IT"/>
              </w:rPr>
            </w:pPr>
            <w:r>
              <w:rPr>
                <w:rFonts w:ascii="Calibri" w:eastAsia="Times New Roman" w:hAnsi="Calibri" w:cs="Calibri"/>
                <w:b/>
                <w:bCs/>
                <w:color w:val="000000"/>
                <w:kern w:val="0"/>
                <w:lang w:eastAsia="it-IT"/>
              </w:rPr>
              <w:t>16</w:t>
            </w:r>
          </w:p>
        </w:tc>
        <w:tc>
          <w:tcPr>
            <w:tcW w:w="66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6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6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58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6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3</w:t>
            </w:r>
          </w:p>
        </w:tc>
        <w:tc>
          <w:tcPr>
            <w:tcW w:w="6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6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3</w:t>
            </w:r>
          </w:p>
        </w:tc>
        <w:tc>
          <w:tcPr>
            <w:tcW w:w="5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60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3</w:t>
            </w:r>
          </w:p>
        </w:tc>
        <w:tc>
          <w:tcPr>
            <w:tcW w:w="60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52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5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58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r>
      <w:tr w:rsidR="005F7CF6" w:rsidTr="005F7CF6">
        <w:trPr>
          <w:trHeight w:val="315"/>
        </w:trPr>
        <w:tc>
          <w:tcPr>
            <w:tcW w:w="420" w:type="dxa"/>
            <w:shd w:val="clear" w:color="auto" w:fill="F2DCDB"/>
            <w:noWrap/>
            <w:vAlign w:val="bottom"/>
            <w:hideMark/>
          </w:tcPr>
          <w:p w:rsidR="005F7CF6" w:rsidRDefault="005F7CF6">
            <w:pPr>
              <w:widowControl/>
              <w:suppressAutoHyphens w:val="0"/>
              <w:spacing w:line="276" w:lineRule="auto"/>
              <w:jc w:val="right"/>
              <w:rPr>
                <w:rFonts w:ascii="Calibri" w:eastAsia="Times New Roman" w:hAnsi="Calibri" w:cs="Calibri"/>
                <w:b/>
                <w:bCs/>
                <w:color w:val="000000"/>
                <w:kern w:val="0"/>
                <w:lang w:eastAsia="it-IT"/>
              </w:rPr>
            </w:pPr>
            <w:r>
              <w:rPr>
                <w:rFonts w:ascii="Calibri" w:eastAsia="Times New Roman" w:hAnsi="Calibri" w:cs="Calibri"/>
                <w:b/>
                <w:bCs/>
                <w:color w:val="000000"/>
                <w:kern w:val="0"/>
                <w:lang w:eastAsia="it-IT"/>
              </w:rPr>
              <w:t>17</w:t>
            </w:r>
          </w:p>
        </w:tc>
        <w:tc>
          <w:tcPr>
            <w:tcW w:w="66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3</w:t>
            </w:r>
          </w:p>
        </w:tc>
        <w:tc>
          <w:tcPr>
            <w:tcW w:w="6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6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3</w:t>
            </w:r>
          </w:p>
        </w:tc>
        <w:tc>
          <w:tcPr>
            <w:tcW w:w="58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6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6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6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5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60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5</w:t>
            </w:r>
          </w:p>
        </w:tc>
        <w:tc>
          <w:tcPr>
            <w:tcW w:w="60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2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58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3</w:t>
            </w:r>
          </w:p>
        </w:tc>
      </w:tr>
      <w:tr w:rsidR="005F7CF6" w:rsidTr="005F7CF6">
        <w:trPr>
          <w:trHeight w:val="315"/>
        </w:trPr>
        <w:tc>
          <w:tcPr>
            <w:tcW w:w="420" w:type="dxa"/>
            <w:shd w:val="clear" w:color="auto" w:fill="F2DCDB"/>
            <w:noWrap/>
            <w:vAlign w:val="bottom"/>
            <w:hideMark/>
          </w:tcPr>
          <w:p w:rsidR="005F7CF6" w:rsidRDefault="005F7CF6">
            <w:pPr>
              <w:widowControl/>
              <w:suppressAutoHyphens w:val="0"/>
              <w:spacing w:line="276" w:lineRule="auto"/>
              <w:jc w:val="right"/>
              <w:rPr>
                <w:rFonts w:ascii="Calibri" w:eastAsia="Times New Roman" w:hAnsi="Calibri" w:cs="Calibri"/>
                <w:b/>
                <w:bCs/>
                <w:color w:val="000000"/>
                <w:kern w:val="0"/>
                <w:lang w:eastAsia="it-IT"/>
              </w:rPr>
            </w:pPr>
            <w:r>
              <w:rPr>
                <w:rFonts w:ascii="Calibri" w:eastAsia="Times New Roman" w:hAnsi="Calibri" w:cs="Calibri"/>
                <w:b/>
                <w:bCs/>
                <w:color w:val="000000"/>
                <w:kern w:val="0"/>
                <w:lang w:eastAsia="it-IT"/>
              </w:rPr>
              <w:t>18</w:t>
            </w:r>
          </w:p>
        </w:tc>
        <w:tc>
          <w:tcPr>
            <w:tcW w:w="66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6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6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58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6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6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6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5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60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5</w:t>
            </w:r>
          </w:p>
        </w:tc>
        <w:tc>
          <w:tcPr>
            <w:tcW w:w="60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52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5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58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3</w:t>
            </w:r>
          </w:p>
        </w:tc>
      </w:tr>
      <w:tr w:rsidR="005F7CF6" w:rsidTr="005F7CF6">
        <w:trPr>
          <w:trHeight w:val="315"/>
        </w:trPr>
        <w:tc>
          <w:tcPr>
            <w:tcW w:w="420" w:type="dxa"/>
            <w:shd w:val="clear" w:color="auto" w:fill="F2DCDB"/>
            <w:noWrap/>
            <w:vAlign w:val="bottom"/>
            <w:hideMark/>
          </w:tcPr>
          <w:p w:rsidR="005F7CF6" w:rsidRDefault="005F7CF6">
            <w:pPr>
              <w:widowControl/>
              <w:suppressAutoHyphens w:val="0"/>
              <w:spacing w:line="276" w:lineRule="auto"/>
              <w:jc w:val="right"/>
              <w:rPr>
                <w:rFonts w:ascii="Calibri" w:eastAsia="Times New Roman" w:hAnsi="Calibri" w:cs="Calibri"/>
                <w:b/>
                <w:bCs/>
                <w:color w:val="000000"/>
                <w:kern w:val="0"/>
                <w:lang w:eastAsia="it-IT"/>
              </w:rPr>
            </w:pPr>
            <w:r>
              <w:rPr>
                <w:rFonts w:ascii="Calibri" w:eastAsia="Times New Roman" w:hAnsi="Calibri" w:cs="Calibri"/>
                <w:b/>
                <w:bCs/>
                <w:color w:val="000000"/>
                <w:kern w:val="0"/>
                <w:lang w:eastAsia="it-IT"/>
              </w:rPr>
              <w:t>19</w:t>
            </w:r>
          </w:p>
        </w:tc>
        <w:tc>
          <w:tcPr>
            <w:tcW w:w="66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4</w:t>
            </w:r>
          </w:p>
        </w:tc>
        <w:tc>
          <w:tcPr>
            <w:tcW w:w="6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6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3</w:t>
            </w:r>
          </w:p>
        </w:tc>
        <w:tc>
          <w:tcPr>
            <w:tcW w:w="58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6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6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6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3</w:t>
            </w:r>
          </w:p>
        </w:tc>
        <w:tc>
          <w:tcPr>
            <w:tcW w:w="5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4</w:t>
            </w:r>
          </w:p>
        </w:tc>
        <w:tc>
          <w:tcPr>
            <w:tcW w:w="60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3</w:t>
            </w:r>
          </w:p>
        </w:tc>
        <w:tc>
          <w:tcPr>
            <w:tcW w:w="60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3</w:t>
            </w:r>
          </w:p>
        </w:tc>
        <w:tc>
          <w:tcPr>
            <w:tcW w:w="52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5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58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3</w:t>
            </w:r>
          </w:p>
        </w:tc>
      </w:tr>
      <w:tr w:rsidR="005F7CF6" w:rsidTr="005F7CF6">
        <w:trPr>
          <w:trHeight w:val="315"/>
        </w:trPr>
        <w:tc>
          <w:tcPr>
            <w:tcW w:w="420" w:type="dxa"/>
            <w:shd w:val="clear" w:color="auto" w:fill="F2DCDB"/>
            <w:noWrap/>
            <w:vAlign w:val="bottom"/>
            <w:hideMark/>
          </w:tcPr>
          <w:p w:rsidR="005F7CF6" w:rsidRDefault="005F7CF6">
            <w:pPr>
              <w:widowControl/>
              <w:suppressAutoHyphens w:val="0"/>
              <w:spacing w:line="276" w:lineRule="auto"/>
              <w:jc w:val="right"/>
              <w:rPr>
                <w:rFonts w:ascii="Calibri" w:eastAsia="Times New Roman" w:hAnsi="Calibri" w:cs="Calibri"/>
                <w:b/>
                <w:bCs/>
                <w:color w:val="000000"/>
                <w:kern w:val="0"/>
                <w:lang w:eastAsia="it-IT"/>
              </w:rPr>
            </w:pPr>
            <w:r>
              <w:rPr>
                <w:rFonts w:ascii="Calibri" w:eastAsia="Times New Roman" w:hAnsi="Calibri" w:cs="Calibri"/>
                <w:b/>
                <w:bCs/>
                <w:color w:val="000000"/>
                <w:kern w:val="0"/>
                <w:lang w:eastAsia="it-IT"/>
              </w:rPr>
              <w:t>20</w:t>
            </w:r>
          </w:p>
        </w:tc>
        <w:tc>
          <w:tcPr>
            <w:tcW w:w="66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6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6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8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6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3</w:t>
            </w:r>
          </w:p>
        </w:tc>
        <w:tc>
          <w:tcPr>
            <w:tcW w:w="6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6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4</w:t>
            </w:r>
          </w:p>
        </w:tc>
        <w:tc>
          <w:tcPr>
            <w:tcW w:w="5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4</w:t>
            </w:r>
          </w:p>
        </w:tc>
        <w:tc>
          <w:tcPr>
            <w:tcW w:w="60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5</w:t>
            </w:r>
          </w:p>
        </w:tc>
        <w:tc>
          <w:tcPr>
            <w:tcW w:w="60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3</w:t>
            </w:r>
          </w:p>
        </w:tc>
        <w:tc>
          <w:tcPr>
            <w:tcW w:w="52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5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8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r>
      <w:tr w:rsidR="005F7CF6" w:rsidTr="005F7CF6">
        <w:trPr>
          <w:trHeight w:val="315"/>
        </w:trPr>
        <w:tc>
          <w:tcPr>
            <w:tcW w:w="420" w:type="dxa"/>
            <w:shd w:val="clear" w:color="auto" w:fill="F2DCDB"/>
            <w:noWrap/>
            <w:vAlign w:val="bottom"/>
            <w:hideMark/>
          </w:tcPr>
          <w:p w:rsidR="005F7CF6" w:rsidRDefault="005F7CF6">
            <w:pPr>
              <w:widowControl/>
              <w:suppressAutoHyphens w:val="0"/>
              <w:spacing w:line="276" w:lineRule="auto"/>
              <w:jc w:val="right"/>
              <w:rPr>
                <w:rFonts w:ascii="Calibri" w:eastAsia="Times New Roman" w:hAnsi="Calibri" w:cs="Calibri"/>
                <w:b/>
                <w:bCs/>
                <w:color w:val="000000"/>
                <w:kern w:val="0"/>
                <w:lang w:eastAsia="it-IT"/>
              </w:rPr>
            </w:pPr>
            <w:r>
              <w:rPr>
                <w:rFonts w:ascii="Calibri" w:eastAsia="Times New Roman" w:hAnsi="Calibri" w:cs="Calibri"/>
                <w:b/>
                <w:bCs/>
                <w:color w:val="000000"/>
                <w:kern w:val="0"/>
                <w:lang w:eastAsia="it-IT"/>
              </w:rPr>
              <w:t>21</w:t>
            </w:r>
          </w:p>
        </w:tc>
        <w:tc>
          <w:tcPr>
            <w:tcW w:w="66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3</w:t>
            </w:r>
          </w:p>
        </w:tc>
        <w:tc>
          <w:tcPr>
            <w:tcW w:w="6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6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3</w:t>
            </w:r>
          </w:p>
        </w:tc>
        <w:tc>
          <w:tcPr>
            <w:tcW w:w="58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56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6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6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3</w:t>
            </w:r>
          </w:p>
        </w:tc>
        <w:tc>
          <w:tcPr>
            <w:tcW w:w="5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3</w:t>
            </w:r>
          </w:p>
        </w:tc>
        <w:tc>
          <w:tcPr>
            <w:tcW w:w="60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60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2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8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r>
      <w:tr w:rsidR="005F7CF6" w:rsidTr="005F7CF6">
        <w:trPr>
          <w:trHeight w:val="315"/>
        </w:trPr>
        <w:tc>
          <w:tcPr>
            <w:tcW w:w="420" w:type="dxa"/>
            <w:shd w:val="clear" w:color="auto" w:fill="F2DCDB"/>
            <w:noWrap/>
            <w:vAlign w:val="bottom"/>
            <w:hideMark/>
          </w:tcPr>
          <w:p w:rsidR="005F7CF6" w:rsidRDefault="005F7CF6">
            <w:pPr>
              <w:widowControl/>
              <w:suppressAutoHyphens w:val="0"/>
              <w:spacing w:line="276" w:lineRule="auto"/>
              <w:jc w:val="right"/>
              <w:rPr>
                <w:rFonts w:ascii="Calibri" w:eastAsia="Times New Roman" w:hAnsi="Calibri" w:cs="Calibri"/>
                <w:b/>
                <w:bCs/>
                <w:color w:val="000000"/>
                <w:kern w:val="0"/>
                <w:lang w:eastAsia="it-IT"/>
              </w:rPr>
            </w:pPr>
            <w:r>
              <w:rPr>
                <w:rFonts w:ascii="Calibri" w:eastAsia="Times New Roman" w:hAnsi="Calibri" w:cs="Calibri"/>
                <w:b/>
                <w:bCs/>
                <w:color w:val="000000"/>
                <w:kern w:val="0"/>
                <w:lang w:eastAsia="it-IT"/>
              </w:rPr>
              <w:t>22</w:t>
            </w:r>
          </w:p>
        </w:tc>
        <w:tc>
          <w:tcPr>
            <w:tcW w:w="66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4</w:t>
            </w:r>
          </w:p>
        </w:tc>
        <w:tc>
          <w:tcPr>
            <w:tcW w:w="6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6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4</w:t>
            </w:r>
          </w:p>
        </w:tc>
        <w:tc>
          <w:tcPr>
            <w:tcW w:w="58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6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6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6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5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4</w:t>
            </w:r>
          </w:p>
        </w:tc>
        <w:tc>
          <w:tcPr>
            <w:tcW w:w="60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3</w:t>
            </w:r>
          </w:p>
        </w:tc>
        <w:tc>
          <w:tcPr>
            <w:tcW w:w="60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2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8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r>
      <w:tr w:rsidR="005F7CF6" w:rsidTr="005F7CF6">
        <w:trPr>
          <w:trHeight w:val="315"/>
        </w:trPr>
        <w:tc>
          <w:tcPr>
            <w:tcW w:w="420" w:type="dxa"/>
            <w:shd w:val="clear" w:color="auto" w:fill="F2DCDB"/>
            <w:noWrap/>
            <w:vAlign w:val="bottom"/>
            <w:hideMark/>
          </w:tcPr>
          <w:p w:rsidR="005F7CF6" w:rsidRDefault="005F7CF6">
            <w:pPr>
              <w:widowControl/>
              <w:suppressAutoHyphens w:val="0"/>
              <w:spacing w:line="276" w:lineRule="auto"/>
              <w:jc w:val="right"/>
              <w:rPr>
                <w:rFonts w:ascii="Calibri" w:eastAsia="Times New Roman" w:hAnsi="Calibri" w:cs="Calibri"/>
                <w:b/>
                <w:bCs/>
                <w:color w:val="000000"/>
                <w:kern w:val="0"/>
                <w:lang w:eastAsia="it-IT"/>
              </w:rPr>
            </w:pPr>
            <w:r>
              <w:rPr>
                <w:rFonts w:ascii="Calibri" w:eastAsia="Times New Roman" w:hAnsi="Calibri" w:cs="Calibri"/>
                <w:b/>
                <w:bCs/>
                <w:color w:val="000000"/>
                <w:kern w:val="0"/>
                <w:lang w:eastAsia="it-IT"/>
              </w:rPr>
              <w:t>23</w:t>
            </w:r>
          </w:p>
        </w:tc>
        <w:tc>
          <w:tcPr>
            <w:tcW w:w="66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6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6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8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6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4</w:t>
            </w:r>
          </w:p>
        </w:tc>
        <w:tc>
          <w:tcPr>
            <w:tcW w:w="6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56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5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60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6</w:t>
            </w:r>
          </w:p>
        </w:tc>
        <w:tc>
          <w:tcPr>
            <w:tcW w:w="60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6</w:t>
            </w:r>
          </w:p>
        </w:tc>
        <w:tc>
          <w:tcPr>
            <w:tcW w:w="52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8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3</w:t>
            </w:r>
          </w:p>
        </w:tc>
      </w:tr>
      <w:tr w:rsidR="005F7CF6" w:rsidTr="005F7CF6">
        <w:trPr>
          <w:trHeight w:val="315"/>
        </w:trPr>
        <w:tc>
          <w:tcPr>
            <w:tcW w:w="420" w:type="dxa"/>
            <w:shd w:val="clear" w:color="auto" w:fill="F2DCDB"/>
            <w:noWrap/>
            <w:vAlign w:val="bottom"/>
            <w:hideMark/>
          </w:tcPr>
          <w:p w:rsidR="005F7CF6" w:rsidRDefault="005F7CF6">
            <w:pPr>
              <w:widowControl/>
              <w:suppressAutoHyphens w:val="0"/>
              <w:spacing w:line="276" w:lineRule="auto"/>
              <w:jc w:val="right"/>
              <w:rPr>
                <w:rFonts w:ascii="Calibri" w:eastAsia="Times New Roman" w:hAnsi="Calibri" w:cs="Calibri"/>
                <w:b/>
                <w:bCs/>
                <w:color w:val="000000"/>
                <w:kern w:val="0"/>
                <w:lang w:eastAsia="it-IT"/>
              </w:rPr>
            </w:pPr>
            <w:r>
              <w:rPr>
                <w:rFonts w:ascii="Calibri" w:eastAsia="Times New Roman" w:hAnsi="Calibri" w:cs="Calibri"/>
                <w:b/>
                <w:bCs/>
                <w:color w:val="000000"/>
                <w:kern w:val="0"/>
                <w:lang w:eastAsia="it-IT"/>
              </w:rPr>
              <w:t>24</w:t>
            </w:r>
          </w:p>
        </w:tc>
        <w:tc>
          <w:tcPr>
            <w:tcW w:w="66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3</w:t>
            </w:r>
          </w:p>
        </w:tc>
        <w:tc>
          <w:tcPr>
            <w:tcW w:w="6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6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8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6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4</w:t>
            </w:r>
          </w:p>
        </w:tc>
        <w:tc>
          <w:tcPr>
            <w:tcW w:w="6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6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5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60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60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2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8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r>
      <w:tr w:rsidR="005F7CF6" w:rsidTr="005F7CF6">
        <w:trPr>
          <w:trHeight w:val="315"/>
        </w:trPr>
        <w:tc>
          <w:tcPr>
            <w:tcW w:w="420" w:type="dxa"/>
            <w:shd w:val="clear" w:color="auto" w:fill="F2DCDB"/>
            <w:noWrap/>
            <w:vAlign w:val="bottom"/>
            <w:hideMark/>
          </w:tcPr>
          <w:p w:rsidR="005F7CF6" w:rsidRDefault="005F7CF6">
            <w:pPr>
              <w:widowControl/>
              <w:suppressAutoHyphens w:val="0"/>
              <w:spacing w:line="276" w:lineRule="auto"/>
              <w:jc w:val="right"/>
              <w:rPr>
                <w:rFonts w:ascii="Calibri" w:eastAsia="Times New Roman" w:hAnsi="Calibri" w:cs="Calibri"/>
                <w:b/>
                <w:bCs/>
                <w:color w:val="000000"/>
                <w:kern w:val="0"/>
                <w:lang w:eastAsia="it-IT"/>
              </w:rPr>
            </w:pPr>
            <w:r>
              <w:rPr>
                <w:rFonts w:ascii="Calibri" w:eastAsia="Times New Roman" w:hAnsi="Calibri" w:cs="Calibri"/>
                <w:b/>
                <w:bCs/>
                <w:color w:val="000000"/>
                <w:kern w:val="0"/>
                <w:lang w:eastAsia="it-IT"/>
              </w:rPr>
              <w:t>25</w:t>
            </w:r>
          </w:p>
        </w:tc>
        <w:tc>
          <w:tcPr>
            <w:tcW w:w="66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6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2</w:t>
            </w:r>
          </w:p>
        </w:tc>
        <w:tc>
          <w:tcPr>
            <w:tcW w:w="6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8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6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4</w:t>
            </w:r>
          </w:p>
        </w:tc>
        <w:tc>
          <w:tcPr>
            <w:tcW w:w="6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6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3</w:t>
            </w:r>
          </w:p>
        </w:tc>
        <w:tc>
          <w:tcPr>
            <w:tcW w:w="5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3</w:t>
            </w:r>
          </w:p>
        </w:tc>
        <w:tc>
          <w:tcPr>
            <w:tcW w:w="60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60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2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4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1</w:t>
            </w:r>
          </w:p>
        </w:tc>
        <w:tc>
          <w:tcPr>
            <w:tcW w:w="580" w:type="dxa"/>
            <w:noWrap/>
            <w:vAlign w:val="bottom"/>
            <w:hideMark/>
          </w:tcPr>
          <w:p w:rsidR="005F7CF6" w:rsidRDefault="005F7CF6">
            <w:pPr>
              <w:widowControl/>
              <w:suppressAutoHyphens w:val="0"/>
              <w:spacing w:line="276" w:lineRule="auto"/>
              <w:jc w:val="right"/>
              <w:rPr>
                <w:rFonts w:ascii="Calibri" w:eastAsia="Times New Roman" w:hAnsi="Calibri" w:cs="Calibri"/>
                <w:color w:val="000000"/>
                <w:kern w:val="0"/>
                <w:lang w:eastAsia="it-IT"/>
              </w:rPr>
            </w:pPr>
            <w:r>
              <w:rPr>
                <w:rFonts w:ascii="Calibri" w:eastAsia="Times New Roman" w:hAnsi="Calibri" w:cs="Calibri"/>
                <w:color w:val="000000"/>
                <w:kern w:val="0"/>
                <w:lang w:eastAsia="it-IT"/>
              </w:rPr>
              <w:t>3</w:t>
            </w:r>
          </w:p>
        </w:tc>
      </w:tr>
    </w:tbl>
    <w:p w:rsidR="00A7745C" w:rsidRPr="00701D05" w:rsidRDefault="00A7745C">
      <w:pPr>
        <w:rPr>
          <w:rFonts w:ascii="Times New Roman" w:hAnsi="Times New Roman"/>
        </w:rPr>
      </w:pPr>
      <w:bookmarkStart w:id="0" w:name="_GoBack"/>
      <w:bookmarkEnd w:id="0"/>
    </w:p>
    <w:sectPr w:rsidR="00A7745C" w:rsidRPr="00701D05" w:rsidSect="00151B9D">
      <w:footerReference w:type="default" r:id="rId14"/>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21F9" w:rsidRDefault="001C21F9" w:rsidP="00D21373">
      <w:r>
        <w:separator/>
      </w:r>
    </w:p>
  </w:endnote>
  <w:endnote w:type="continuationSeparator" w:id="0">
    <w:p w:rsidR="001C21F9" w:rsidRDefault="001C21F9" w:rsidP="00D21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Arial Unicode MS"/>
    <w:charset w:val="8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DejaVu LGC Sans">
    <w:altName w:val="Times New Roman"/>
    <w:charset w:val="00"/>
    <w:family w:val="auto"/>
    <w:pitch w:val="variable"/>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4A0" w:firstRow="1" w:lastRow="0" w:firstColumn="1" w:lastColumn="0" w:noHBand="0" w:noVBand="1"/>
    </w:tblPr>
    <w:tblGrid>
      <w:gridCol w:w="4435"/>
      <w:gridCol w:w="985"/>
      <w:gridCol w:w="4434"/>
    </w:tblGrid>
    <w:tr w:rsidR="005F0F58">
      <w:trPr>
        <w:trHeight w:val="151"/>
      </w:trPr>
      <w:tc>
        <w:tcPr>
          <w:tcW w:w="2250" w:type="pct"/>
          <w:tcBorders>
            <w:bottom w:val="single" w:sz="4" w:space="0" w:color="4F81BD" w:themeColor="accent1"/>
          </w:tcBorders>
        </w:tcPr>
        <w:p w:rsidR="005F0F58" w:rsidRDefault="005F0F58">
          <w:pPr>
            <w:pStyle w:val="Intestazione"/>
            <w:rPr>
              <w:rFonts w:asciiTheme="majorHAnsi" w:eastAsiaTheme="majorEastAsia" w:hAnsiTheme="majorHAnsi" w:cstheme="majorBidi"/>
              <w:b/>
              <w:bCs/>
            </w:rPr>
          </w:pPr>
        </w:p>
      </w:tc>
      <w:tc>
        <w:tcPr>
          <w:tcW w:w="500" w:type="pct"/>
          <w:vMerge w:val="restart"/>
          <w:noWrap/>
          <w:vAlign w:val="center"/>
        </w:tcPr>
        <w:p w:rsidR="005F0F58" w:rsidRDefault="005F0F58">
          <w:pPr>
            <w:pStyle w:val="Nessunaspaziatura"/>
            <w:rPr>
              <w:rFonts w:asciiTheme="majorHAnsi" w:eastAsiaTheme="majorEastAsia" w:hAnsiTheme="majorHAnsi" w:cstheme="majorBidi"/>
            </w:rPr>
          </w:pPr>
          <w:r>
            <w:rPr>
              <w:rFonts w:asciiTheme="majorHAnsi" w:eastAsiaTheme="majorEastAsia" w:hAnsiTheme="majorHAnsi" w:cstheme="majorBidi"/>
              <w:b/>
              <w:bCs/>
            </w:rPr>
            <w:t xml:space="preserve">Pag.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5F7CF6" w:rsidRPr="005F7CF6">
            <w:rPr>
              <w:rFonts w:asciiTheme="majorHAnsi" w:eastAsiaTheme="majorEastAsia" w:hAnsiTheme="majorHAnsi" w:cstheme="majorBidi"/>
              <w:b/>
              <w:bCs/>
              <w:noProof/>
            </w:rPr>
            <w:t>23</w:t>
          </w:r>
          <w:r>
            <w:rPr>
              <w:rFonts w:asciiTheme="majorHAnsi" w:eastAsiaTheme="majorEastAsia" w:hAnsiTheme="majorHAnsi" w:cstheme="majorBidi"/>
              <w:b/>
              <w:bCs/>
            </w:rPr>
            <w:fldChar w:fldCharType="end"/>
          </w:r>
        </w:p>
      </w:tc>
      <w:tc>
        <w:tcPr>
          <w:tcW w:w="2250" w:type="pct"/>
          <w:tcBorders>
            <w:bottom w:val="single" w:sz="4" w:space="0" w:color="4F81BD" w:themeColor="accent1"/>
          </w:tcBorders>
        </w:tcPr>
        <w:p w:rsidR="005F0F58" w:rsidRDefault="005F0F58">
          <w:pPr>
            <w:pStyle w:val="Intestazione"/>
            <w:rPr>
              <w:rFonts w:asciiTheme="majorHAnsi" w:eastAsiaTheme="majorEastAsia" w:hAnsiTheme="majorHAnsi" w:cstheme="majorBidi"/>
              <w:b/>
              <w:bCs/>
            </w:rPr>
          </w:pPr>
        </w:p>
      </w:tc>
    </w:tr>
    <w:tr w:rsidR="005F0F58">
      <w:trPr>
        <w:trHeight w:val="150"/>
      </w:trPr>
      <w:tc>
        <w:tcPr>
          <w:tcW w:w="2250" w:type="pct"/>
          <w:tcBorders>
            <w:top w:val="single" w:sz="4" w:space="0" w:color="4F81BD" w:themeColor="accent1"/>
          </w:tcBorders>
        </w:tcPr>
        <w:p w:rsidR="005F0F58" w:rsidRDefault="005F0F58">
          <w:pPr>
            <w:pStyle w:val="Intestazione"/>
            <w:rPr>
              <w:rFonts w:asciiTheme="majorHAnsi" w:eastAsiaTheme="majorEastAsia" w:hAnsiTheme="majorHAnsi" w:cstheme="majorBidi"/>
              <w:b/>
              <w:bCs/>
            </w:rPr>
          </w:pPr>
        </w:p>
      </w:tc>
      <w:tc>
        <w:tcPr>
          <w:tcW w:w="500" w:type="pct"/>
          <w:vMerge/>
        </w:tcPr>
        <w:p w:rsidR="005F0F58" w:rsidRDefault="005F0F58">
          <w:pPr>
            <w:pStyle w:val="Intestazione"/>
            <w:jc w:val="center"/>
            <w:rPr>
              <w:rFonts w:asciiTheme="majorHAnsi" w:eastAsiaTheme="majorEastAsia" w:hAnsiTheme="majorHAnsi" w:cstheme="majorBidi"/>
              <w:b/>
              <w:bCs/>
            </w:rPr>
          </w:pPr>
        </w:p>
      </w:tc>
      <w:tc>
        <w:tcPr>
          <w:tcW w:w="2250" w:type="pct"/>
          <w:tcBorders>
            <w:top w:val="single" w:sz="4" w:space="0" w:color="4F81BD" w:themeColor="accent1"/>
          </w:tcBorders>
        </w:tcPr>
        <w:p w:rsidR="005F0F58" w:rsidRDefault="005F0F58">
          <w:pPr>
            <w:pStyle w:val="Intestazione"/>
            <w:rPr>
              <w:rFonts w:asciiTheme="majorHAnsi" w:eastAsiaTheme="majorEastAsia" w:hAnsiTheme="majorHAnsi" w:cstheme="majorBidi"/>
              <w:b/>
              <w:bCs/>
            </w:rPr>
          </w:pPr>
        </w:p>
      </w:tc>
    </w:tr>
  </w:tbl>
  <w:p w:rsidR="005F0F58" w:rsidRDefault="005F0F58">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21F9" w:rsidRDefault="001C21F9" w:rsidP="00D21373">
      <w:r>
        <w:separator/>
      </w:r>
    </w:p>
  </w:footnote>
  <w:footnote w:type="continuationSeparator" w:id="0">
    <w:p w:rsidR="001C21F9" w:rsidRDefault="001C21F9" w:rsidP="00D213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21" type="#_x0000_t75" style="width:11.25pt;height:11.25pt" o:bullet="t">
        <v:imagedata r:id="rId1" o:title="clip_image001"/>
      </v:shape>
    </w:pict>
  </w:numPicBullet>
  <w:abstractNum w:abstractNumId="0">
    <w:nsid w:val="00000003"/>
    <w:multiLevelType w:val="singleLevel"/>
    <w:tmpl w:val="04100007"/>
    <w:lvl w:ilvl="0">
      <w:start w:val="1"/>
      <w:numFmt w:val="bullet"/>
      <w:lvlText w:val=""/>
      <w:lvlPicBulletId w:val="0"/>
      <w:lvlJc w:val="left"/>
      <w:pPr>
        <w:ind w:left="1440" w:hanging="360"/>
      </w:pPr>
      <w:rPr>
        <w:rFonts w:ascii="Symbol" w:hAnsi="Symbol" w:hint="default"/>
      </w:rPr>
    </w:lvl>
  </w:abstractNum>
  <w:abstractNum w:abstractNumId="1">
    <w:nsid w:val="00000004"/>
    <w:multiLevelType w:val="singleLevel"/>
    <w:tmpl w:val="00000004"/>
    <w:name w:val="WW8Num4"/>
    <w:lvl w:ilvl="0">
      <w:start w:val="1"/>
      <w:numFmt w:val="decimal"/>
      <w:lvlText w:val="%1."/>
      <w:lvlJc w:val="left"/>
      <w:pPr>
        <w:tabs>
          <w:tab w:val="num" w:pos="540"/>
        </w:tabs>
        <w:ind w:left="540" w:hanging="360"/>
      </w:pPr>
    </w:lvl>
  </w:abstractNum>
  <w:abstractNum w:abstractNumId="2">
    <w:nsid w:val="00000005"/>
    <w:multiLevelType w:val="singleLevel"/>
    <w:tmpl w:val="00000005"/>
    <w:name w:val="WW8Num5"/>
    <w:lvl w:ilvl="0">
      <w:numFmt w:val="bullet"/>
      <w:lvlText w:val="-"/>
      <w:lvlJc w:val="left"/>
      <w:pPr>
        <w:tabs>
          <w:tab w:val="num" w:pos="720"/>
        </w:tabs>
        <w:ind w:left="720" w:hanging="360"/>
      </w:pPr>
      <w:rPr>
        <w:rFonts w:ascii="Times New Roman" w:hAnsi="Times New Roman" w:cs="Times New Roman"/>
      </w:rPr>
    </w:lvl>
  </w:abstractNum>
  <w:abstractNum w:abstractNumId="3">
    <w:nsid w:val="00000015"/>
    <w:multiLevelType w:val="multilevel"/>
    <w:tmpl w:val="00000015"/>
    <w:lvl w:ilvl="0">
      <w:start w:val="1"/>
      <w:numFmt w:val="bullet"/>
      <w:lvlText w:val=""/>
      <w:lvlJc w:val="left"/>
      <w:pPr>
        <w:tabs>
          <w:tab w:val="num" w:pos="767"/>
        </w:tabs>
        <w:ind w:left="767" w:hanging="360"/>
      </w:pPr>
      <w:rPr>
        <w:rFonts w:ascii="Symbol" w:hAnsi="Symbol" w:cs="OpenSymbol"/>
      </w:rPr>
    </w:lvl>
    <w:lvl w:ilvl="1">
      <w:start w:val="1"/>
      <w:numFmt w:val="bullet"/>
      <w:lvlText w:val="◦"/>
      <w:lvlJc w:val="left"/>
      <w:pPr>
        <w:tabs>
          <w:tab w:val="num" w:pos="1127"/>
        </w:tabs>
        <w:ind w:left="1127" w:hanging="360"/>
      </w:pPr>
      <w:rPr>
        <w:rFonts w:ascii="OpenSymbol" w:hAnsi="OpenSymbol" w:cs="OpenSymbol"/>
      </w:rPr>
    </w:lvl>
    <w:lvl w:ilvl="2">
      <w:start w:val="1"/>
      <w:numFmt w:val="bullet"/>
      <w:lvlText w:val="▪"/>
      <w:lvlJc w:val="left"/>
      <w:pPr>
        <w:tabs>
          <w:tab w:val="num" w:pos="1487"/>
        </w:tabs>
        <w:ind w:left="1487" w:hanging="360"/>
      </w:pPr>
      <w:rPr>
        <w:rFonts w:ascii="OpenSymbol" w:hAnsi="OpenSymbol" w:cs="OpenSymbol"/>
      </w:rPr>
    </w:lvl>
    <w:lvl w:ilvl="3">
      <w:start w:val="1"/>
      <w:numFmt w:val="bullet"/>
      <w:lvlText w:val=""/>
      <w:lvlJc w:val="left"/>
      <w:pPr>
        <w:tabs>
          <w:tab w:val="num" w:pos="1847"/>
        </w:tabs>
        <w:ind w:left="1847" w:hanging="360"/>
      </w:pPr>
      <w:rPr>
        <w:rFonts w:ascii="Symbol" w:hAnsi="Symbol" w:cs="OpenSymbol"/>
      </w:rPr>
    </w:lvl>
    <w:lvl w:ilvl="4">
      <w:start w:val="1"/>
      <w:numFmt w:val="bullet"/>
      <w:lvlText w:val="◦"/>
      <w:lvlJc w:val="left"/>
      <w:pPr>
        <w:tabs>
          <w:tab w:val="num" w:pos="2207"/>
        </w:tabs>
        <w:ind w:left="2207" w:hanging="360"/>
      </w:pPr>
      <w:rPr>
        <w:rFonts w:ascii="OpenSymbol" w:hAnsi="OpenSymbol" w:cs="OpenSymbol"/>
      </w:rPr>
    </w:lvl>
    <w:lvl w:ilvl="5">
      <w:start w:val="1"/>
      <w:numFmt w:val="bullet"/>
      <w:lvlText w:val="▪"/>
      <w:lvlJc w:val="left"/>
      <w:pPr>
        <w:tabs>
          <w:tab w:val="num" w:pos="2567"/>
        </w:tabs>
        <w:ind w:left="2567" w:hanging="360"/>
      </w:pPr>
      <w:rPr>
        <w:rFonts w:ascii="OpenSymbol" w:hAnsi="OpenSymbol" w:cs="OpenSymbol"/>
      </w:rPr>
    </w:lvl>
    <w:lvl w:ilvl="6">
      <w:start w:val="1"/>
      <w:numFmt w:val="bullet"/>
      <w:lvlText w:val=""/>
      <w:lvlJc w:val="left"/>
      <w:pPr>
        <w:tabs>
          <w:tab w:val="num" w:pos="2927"/>
        </w:tabs>
        <w:ind w:left="2927" w:hanging="360"/>
      </w:pPr>
      <w:rPr>
        <w:rFonts w:ascii="Symbol" w:hAnsi="Symbol" w:cs="OpenSymbol"/>
      </w:rPr>
    </w:lvl>
    <w:lvl w:ilvl="7">
      <w:start w:val="1"/>
      <w:numFmt w:val="bullet"/>
      <w:lvlText w:val="◦"/>
      <w:lvlJc w:val="left"/>
      <w:pPr>
        <w:tabs>
          <w:tab w:val="num" w:pos="3287"/>
        </w:tabs>
        <w:ind w:left="3287" w:hanging="360"/>
      </w:pPr>
      <w:rPr>
        <w:rFonts w:ascii="OpenSymbol" w:hAnsi="OpenSymbol" w:cs="OpenSymbol"/>
      </w:rPr>
    </w:lvl>
    <w:lvl w:ilvl="8">
      <w:start w:val="1"/>
      <w:numFmt w:val="bullet"/>
      <w:lvlText w:val="▪"/>
      <w:lvlJc w:val="left"/>
      <w:pPr>
        <w:tabs>
          <w:tab w:val="num" w:pos="3647"/>
        </w:tabs>
        <w:ind w:left="3647" w:hanging="360"/>
      </w:pPr>
      <w:rPr>
        <w:rFonts w:ascii="OpenSymbol" w:hAnsi="OpenSymbol" w:cs="OpenSymbol"/>
      </w:rPr>
    </w:lvl>
  </w:abstractNum>
  <w:abstractNum w:abstractNumId="4">
    <w:nsid w:val="03CE377B"/>
    <w:multiLevelType w:val="hybridMultilevel"/>
    <w:tmpl w:val="48B24D5A"/>
    <w:lvl w:ilvl="0" w:tplc="04100009">
      <w:start w:val="1"/>
      <w:numFmt w:val="bullet"/>
      <w:lvlText w:val=""/>
      <w:lvlJc w:val="left"/>
      <w:pPr>
        <w:ind w:left="780" w:hanging="360"/>
      </w:pPr>
      <w:rPr>
        <w:rFonts w:ascii="Wingdings" w:hAnsi="Wingdings"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5">
    <w:nsid w:val="0DFC3EE9"/>
    <w:multiLevelType w:val="multilevel"/>
    <w:tmpl w:val="86003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1547A92"/>
    <w:multiLevelType w:val="hybridMultilevel"/>
    <w:tmpl w:val="FAE27B9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14EA1582"/>
    <w:multiLevelType w:val="hybridMultilevel"/>
    <w:tmpl w:val="74D6CDC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8">
    <w:nsid w:val="17746FDE"/>
    <w:multiLevelType w:val="hybridMultilevel"/>
    <w:tmpl w:val="CD526D7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9">
    <w:nsid w:val="1A5973EF"/>
    <w:multiLevelType w:val="multilevel"/>
    <w:tmpl w:val="B4689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B9B34D2"/>
    <w:multiLevelType w:val="hybridMultilevel"/>
    <w:tmpl w:val="1454575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1C190F27"/>
    <w:multiLevelType w:val="hybridMultilevel"/>
    <w:tmpl w:val="7564F0DC"/>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22531006"/>
    <w:multiLevelType w:val="multilevel"/>
    <w:tmpl w:val="D1322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89811E4"/>
    <w:multiLevelType w:val="hybridMultilevel"/>
    <w:tmpl w:val="AA981898"/>
    <w:lvl w:ilvl="0" w:tplc="04100007">
      <w:start w:val="1"/>
      <w:numFmt w:val="bullet"/>
      <w:lvlText w:val=""/>
      <w:lvlPicBulletId w:val="0"/>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28E632A3"/>
    <w:multiLevelType w:val="multilevel"/>
    <w:tmpl w:val="A8EE654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ECB5715"/>
    <w:multiLevelType w:val="multilevel"/>
    <w:tmpl w:val="FAC89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ED4430D"/>
    <w:multiLevelType w:val="multilevel"/>
    <w:tmpl w:val="259E8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F812D27"/>
    <w:multiLevelType w:val="hybridMultilevel"/>
    <w:tmpl w:val="EC147AFC"/>
    <w:lvl w:ilvl="0" w:tplc="04100007">
      <w:start w:val="1"/>
      <w:numFmt w:val="bullet"/>
      <w:lvlText w:val=""/>
      <w:lvlPicBulletId w:val="0"/>
      <w:lvlJc w:val="left"/>
      <w:pPr>
        <w:ind w:left="1127" w:hanging="360"/>
      </w:pPr>
      <w:rPr>
        <w:rFonts w:ascii="Symbol" w:hAnsi="Symbol" w:hint="default"/>
      </w:rPr>
    </w:lvl>
    <w:lvl w:ilvl="1" w:tplc="04100003" w:tentative="1">
      <w:start w:val="1"/>
      <w:numFmt w:val="bullet"/>
      <w:lvlText w:val="o"/>
      <w:lvlJc w:val="left"/>
      <w:pPr>
        <w:ind w:left="1847" w:hanging="360"/>
      </w:pPr>
      <w:rPr>
        <w:rFonts w:ascii="Courier New" w:hAnsi="Courier New" w:cs="Courier New" w:hint="default"/>
      </w:rPr>
    </w:lvl>
    <w:lvl w:ilvl="2" w:tplc="04100005" w:tentative="1">
      <w:start w:val="1"/>
      <w:numFmt w:val="bullet"/>
      <w:lvlText w:val=""/>
      <w:lvlJc w:val="left"/>
      <w:pPr>
        <w:ind w:left="2567" w:hanging="360"/>
      </w:pPr>
      <w:rPr>
        <w:rFonts w:ascii="Wingdings" w:hAnsi="Wingdings" w:hint="default"/>
      </w:rPr>
    </w:lvl>
    <w:lvl w:ilvl="3" w:tplc="04100001" w:tentative="1">
      <w:start w:val="1"/>
      <w:numFmt w:val="bullet"/>
      <w:lvlText w:val=""/>
      <w:lvlJc w:val="left"/>
      <w:pPr>
        <w:ind w:left="3287" w:hanging="360"/>
      </w:pPr>
      <w:rPr>
        <w:rFonts w:ascii="Symbol" w:hAnsi="Symbol" w:hint="default"/>
      </w:rPr>
    </w:lvl>
    <w:lvl w:ilvl="4" w:tplc="04100003" w:tentative="1">
      <w:start w:val="1"/>
      <w:numFmt w:val="bullet"/>
      <w:lvlText w:val="o"/>
      <w:lvlJc w:val="left"/>
      <w:pPr>
        <w:ind w:left="4007" w:hanging="360"/>
      </w:pPr>
      <w:rPr>
        <w:rFonts w:ascii="Courier New" w:hAnsi="Courier New" w:cs="Courier New" w:hint="default"/>
      </w:rPr>
    </w:lvl>
    <w:lvl w:ilvl="5" w:tplc="04100005" w:tentative="1">
      <w:start w:val="1"/>
      <w:numFmt w:val="bullet"/>
      <w:lvlText w:val=""/>
      <w:lvlJc w:val="left"/>
      <w:pPr>
        <w:ind w:left="4727" w:hanging="360"/>
      </w:pPr>
      <w:rPr>
        <w:rFonts w:ascii="Wingdings" w:hAnsi="Wingdings" w:hint="default"/>
      </w:rPr>
    </w:lvl>
    <w:lvl w:ilvl="6" w:tplc="04100001" w:tentative="1">
      <w:start w:val="1"/>
      <w:numFmt w:val="bullet"/>
      <w:lvlText w:val=""/>
      <w:lvlJc w:val="left"/>
      <w:pPr>
        <w:ind w:left="5447" w:hanging="360"/>
      </w:pPr>
      <w:rPr>
        <w:rFonts w:ascii="Symbol" w:hAnsi="Symbol" w:hint="default"/>
      </w:rPr>
    </w:lvl>
    <w:lvl w:ilvl="7" w:tplc="04100003" w:tentative="1">
      <w:start w:val="1"/>
      <w:numFmt w:val="bullet"/>
      <w:lvlText w:val="o"/>
      <w:lvlJc w:val="left"/>
      <w:pPr>
        <w:ind w:left="6167" w:hanging="360"/>
      </w:pPr>
      <w:rPr>
        <w:rFonts w:ascii="Courier New" w:hAnsi="Courier New" w:cs="Courier New" w:hint="default"/>
      </w:rPr>
    </w:lvl>
    <w:lvl w:ilvl="8" w:tplc="04100005" w:tentative="1">
      <w:start w:val="1"/>
      <w:numFmt w:val="bullet"/>
      <w:lvlText w:val=""/>
      <w:lvlJc w:val="left"/>
      <w:pPr>
        <w:ind w:left="6887" w:hanging="360"/>
      </w:pPr>
      <w:rPr>
        <w:rFonts w:ascii="Wingdings" w:hAnsi="Wingdings" w:hint="default"/>
      </w:rPr>
    </w:lvl>
  </w:abstractNum>
  <w:abstractNum w:abstractNumId="18">
    <w:nsid w:val="37144BB3"/>
    <w:multiLevelType w:val="hybridMultilevel"/>
    <w:tmpl w:val="9B5A7222"/>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37DE6E7E"/>
    <w:multiLevelType w:val="multilevel"/>
    <w:tmpl w:val="4906C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3BA01BC"/>
    <w:multiLevelType w:val="hybridMultilevel"/>
    <w:tmpl w:val="4DD0A0BC"/>
    <w:lvl w:ilvl="0" w:tplc="04100007">
      <w:start w:val="1"/>
      <w:numFmt w:val="bullet"/>
      <w:lvlText w:val=""/>
      <w:lvlPicBulletId w:val="0"/>
      <w:lvlJc w:val="left"/>
      <w:pPr>
        <w:ind w:left="1127" w:hanging="360"/>
      </w:pPr>
      <w:rPr>
        <w:rFonts w:ascii="Symbol" w:hAnsi="Symbol" w:hint="default"/>
      </w:rPr>
    </w:lvl>
    <w:lvl w:ilvl="1" w:tplc="04100003">
      <w:start w:val="1"/>
      <w:numFmt w:val="bullet"/>
      <w:lvlText w:val="o"/>
      <w:lvlJc w:val="left"/>
      <w:pPr>
        <w:ind w:left="1847" w:hanging="360"/>
      </w:pPr>
      <w:rPr>
        <w:rFonts w:ascii="Courier New" w:hAnsi="Courier New" w:cs="Courier New" w:hint="default"/>
      </w:rPr>
    </w:lvl>
    <w:lvl w:ilvl="2" w:tplc="04100005">
      <w:start w:val="1"/>
      <w:numFmt w:val="bullet"/>
      <w:lvlText w:val=""/>
      <w:lvlJc w:val="left"/>
      <w:pPr>
        <w:ind w:left="2567" w:hanging="360"/>
      </w:pPr>
      <w:rPr>
        <w:rFonts w:ascii="Wingdings" w:hAnsi="Wingdings" w:hint="default"/>
      </w:rPr>
    </w:lvl>
    <w:lvl w:ilvl="3" w:tplc="04100001">
      <w:start w:val="1"/>
      <w:numFmt w:val="bullet"/>
      <w:lvlText w:val=""/>
      <w:lvlJc w:val="left"/>
      <w:pPr>
        <w:ind w:left="3287" w:hanging="360"/>
      </w:pPr>
      <w:rPr>
        <w:rFonts w:ascii="Symbol" w:hAnsi="Symbol" w:hint="default"/>
      </w:rPr>
    </w:lvl>
    <w:lvl w:ilvl="4" w:tplc="04100003">
      <w:start w:val="1"/>
      <w:numFmt w:val="bullet"/>
      <w:lvlText w:val="o"/>
      <w:lvlJc w:val="left"/>
      <w:pPr>
        <w:ind w:left="4007" w:hanging="360"/>
      </w:pPr>
      <w:rPr>
        <w:rFonts w:ascii="Courier New" w:hAnsi="Courier New" w:cs="Courier New" w:hint="default"/>
      </w:rPr>
    </w:lvl>
    <w:lvl w:ilvl="5" w:tplc="04100005">
      <w:start w:val="1"/>
      <w:numFmt w:val="bullet"/>
      <w:lvlText w:val=""/>
      <w:lvlJc w:val="left"/>
      <w:pPr>
        <w:ind w:left="4727" w:hanging="360"/>
      </w:pPr>
      <w:rPr>
        <w:rFonts w:ascii="Wingdings" w:hAnsi="Wingdings" w:hint="default"/>
      </w:rPr>
    </w:lvl>
    <w:lvl w:ilvl="6" w:tplc="04100001">
      <w:start w:val="1"/>
      <w:numFmt w:val="bullet"/>
      <w:lvlText w:val=""/>
      <w:lvlJc w:val="left"/>
      <w:pPr>
        <w:ind w:left="5447" w:hanging="360"/>
      </w:pPr>
      <w:rPr>
        <w:rFonts w:ascii="Symbol" w:hAnsi="Symbol" w:hint="default"/>
      </w:rPr>
    </w:lvl>
    <w:lvl w:ilvl="7" w:tplc="04100003">
      <w:start w:val="1"/>
      <w:numFmt w:val="bullet"/>
      <w:lvlText w:val="o"/>
      <w:lvlJc w:val="left"/>
      <w:pPr>
        <w:ind w:left="6167" w:hanging="360"/>
      </w:pPr>
      <w:rPr>
        <w:rFonts w:ascii="Courier New" w:hAnsi="Courier New" w:cs="Courier New" w:hint="default"/>
      </w:rPr>
    </w:lvl>
    <w:lvl w:ilvl="8" w:tplc="04100005">
      <w:start w:val="1"/>
      <w:numFmt w:val="bullet"/>
      <w:lvlText w:val=""/>
      <w:lvlJc w:val="left"/>
      <w:pPr>
        <w:ind w:left="6887" w:hanging="360"/>
      </w:pPr>
      <w:rPr>
        <w:rFonts w:ascii="Wingdings" w:hAnsi="Wingdings" w:hint="default"/>
      </w:rPr>
    </w:lvl>
  </w:abstractNum>
  <w:abstractNum w:abstractNumId="21">
    <w:nsid w:val="480C3D29"/>
    <w:multiLevelType w:val="multilevel"/>
    <w:tmpl w:val="2DCAF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F900FFE"/>
    <w:multiLevelType w:val="hybridMultilevel"/>
    <w:tmpl w:val="875A2D7E"/>
    <w:lvl w:ilvl="0" w:tplc="04100009">
      <w:start w:val="1"/>
      <w:numFmt w:val="bullet"/>
      <w:lvlText w:val=""/>
      <w:lvlJc w:val="left"/>
      <w:pPr>
        <w:ind w:left="765" w:hanging="360"/>
      </w:pPr>
      <w:rPr>
        <w:rFonts w:ascii="Wingdings" w:hAnsi="Wingdings"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23">
    <w:nsid w:val="504D6564"/>
    <w:multiLevelType w:val="hybridMultilevel"/>
    <w:tmpl w:val="A4C25514"/>
    <w:lvl w:ilvl="0" w:tplc="04100009">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4">
    <w:nsid w:val="690A023A"/>
    <w:multiLevelType w:val="multilevel"/>
    <w:tmpl w:val="44981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EB42F66"/>
    <w:multiLevelType w:val="multilevel"/>
    <w:tmpl w:val="4DF88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F8A4552"/>
    <w:multiLevelType w:val="hybridMultilevel"/>
    <w:tmpl w:val="4BD48A4A"/>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7711275A"/>
    <w:multiLevelType w:val="hybridMultilevel"/>
    <w:tmpl w:val="DC0E844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0"/>
  </w:num>
  <w:num w:numId="5">
    <w:abstractNumId w:val="8"/>
  </w:num>
  <w:num w:numId="6">
    <w:abstractNumId w:val="8"/>
  </w:num>
  <w:num w:numId="7">
    <w:abstractNumId w:val="7"/>
  </w:num>
  <w:num w:numId="8">
    <w:abstractNumId w:val="6"/>
  </w:num>
  <w:num w:numId="9">
    <w:abstractNumId w:val="10"/>
  </w:num>
  <w:num w:numId="10">
    <w:abstractNumId w:val="1"/>
  </w:num>
  <w:num w:numId="11">
    <w:abstractNumId w:val="23"/>
  </w:num>
  <w:num w:numId="12">
    <w:abstractNumId w:val="14"/>
  </w:num>
  <w:num w:numId="13">
    <w:abstractNumId w:val="4"/>
  </w:num>
  <w:num w:numId="14">
    <w:abstractNumId w:val="11"/>
  </w:num>
  <w:num w:numId="15">
    <w:abstractNumId w:val="27"/>
  </w:num>
  <w:num w:numId="16">
    <w:abstractNumId w:val="13"/>
  </w:num>
  <w:num w:numId="17">
    <w:abstractNumId w:val="3"/>
  </w:num>
  <w:num w:numId="18">
    <w:abstractNumId w:val="17"/>
  </w:num>
  <w:num w:numId="19">
    <w:abstractNumId w:val="19"/>
  </w:num>
  <w:num w:numId="20">
    <w:abstractNumId w:val="24"/>
  </w:num>
  <w:num w:numId="21">
    <w:abstractNumId w:val="21"/>
  </w:num>
  <w:num w:numId="22">
    <w:abstractNumId w:val="9"/>
  </w:num>
  <w:num w:numId="23">
    <w:abstractNumId w:val="25"/>
  </w:num>
  <w:num w:numId="24">
    <w:abstractNumId w:val="12"/>
  </w:num>
  <w:num w:numId="25">
    <w:abstractNumId w:val="16"/>
  </w:num>
  <w:num w:numId="26">
    <w:abstractNumId w:val="5"/>
  </w:num>
  <w:num w:numId="27">
    <w:abstractNumId w:val="15"/>
  </w:num>
  <w:num w:numId="28">
    <w:abstractNumId w:val="26"/>
  </w:num>
  <w:num w:numId="29">
    <w:abstractNumId w:val="22"/>
  </w:num>
  <w:num w:numId="30">
    <w:abstractNumId w:val="18"/>
  </w:num>
  <w:num w:numId="31">
    <w:abstractNumId w:val="22"/>
  </w:num>
  <w:num w:numId="32">
    <w:abstractNumId w:val="26"/>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proofState w:spelling="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3732"/>
    <w:rsid w:val="00023465"/>
    <w:rsid w:val="00041CF6"/>
    <w:rsid w:val="000445C6"/>
    <w:rsid w:val="00057856"/>
    <w:rsid w:val="000939E5"/>
    <w:rsid w:val="00097BC3"/>
    <w:rsid w:val="000A0E55"/>
    <w:rsid w:val="000B1681"/>
    <w:rsid w:val="000C357C"/>
    <w:rsid w:val="000E7382"/>
    <w:rsid w:val="000E79EA"/>
    <w:rsid w:val="0010410D"/>
    <w:rsid w:val="00126D58"/>
    <w:rsid w:val="00151B9D"/>
    <w:rsid w:val="0015746E"/>
    <w:rsid w:val="00172463"/>
    <w:rsid w:val="00187F0E"/>
    <w:rsid w:val="001B7ACB"/>
    <w:rsid w:val="001C088B"/>
    <w:rsid w:val="001C21F9"/>
    <w:rsid w:val="001D56C3"/>
    <w:rsid w:val="002066AA"/>
    <w:rsid w:val="00242536"/>
    <w:rsid w:val="00245718"/>
    <w:rsid w:val="00251E9F"/>
    <w:rsid w:val="002570EA"/>
    <w:rsid w:val="00264E11"/>
    <w:rsid w:val="00274AFB"/>
    <w:rsid w:val="00281AB2"/>
    <w:rsid w:val="002C0268"/>
    <w:rsid w:val="002E754B"/>
    <w:rsid w:val="00307462"/>
    <w:rsid w:val="00314BD2"/>
    <w:rsid w:val="00341AEB"/>
    <w:rsid w:val="00352527"/>
    <w:rsid w:val="003760A3"/>
    <w:rsid w:val="003B19C6"/>
    <w:rsid w:val="003C00A3"/>
    <w:rsid w:val="003E6EB4"/>
    <w:rsid w:val="004139D8"/>
    <w:rsid w:val="00440A1E"/>
    <w:rsid w:val="004849ED"/>
    <w:rsid w:val="00492258"/>
    <w:rsid w:val="004B7768"/>
    <w:rsid w:val="004C009A"/>
    <w:rsid w:val="004C3536"/>
    <w:rsid w:val="004E1729"/>
    <w:rsid w:val="004E3F6A"/>
    <w:rsid w:val="00505573"/>
    <w:rsid w:val="005207C5"/>
    <w:rsid w:val="00546D1E"/>
    <w:rsid w:val="00590D5F"/>
    <w:rsid w:val="0059321A"/>
    <w:rsid w:val="0059339F"/>
    <w:rsid w:val="00596510"/>
    <w:rsid w:val="005A5C0F"/>
    <w:rsid w:val="005D1D91"/>
    <w:rsid w:val="005E29A7"/>
    <w:rsid w:val="005F0F58"/>
    <w:rsid w:val="005F4021"/>
    <w:rsid w:val="005F53FF"/>
    <w:rsid w:val="005F7CF6"/>
    <w:rsid w:val="00615F59"/>
    <w:rsid w:val="006622DF"/>
    <w:rsid w:val="00684AAA"/>
    <w:rsid w:val="00694E2E"/>
    <w:rsid w:val="006B313B"/>
    <w:rsid w:val="006D1509"/>
    <w:rsid w:val="006D57D8"/>
    <w:rsid w:val="006E0ACC"/>
    <w:rsid w:val="006E41EC"/>
    <w:rsid w:val="00701D05"/>
    <w:rsid w:val="00731339"/>
    <w:rsid w:val="00734CAD"/>
    <w:rsid w:val="007352E8"/>
    <w:rsid w:val="00745F65"/>
    <w:rsid w:val="00777AB8"/>
    <w:rsid w:val="007C0BE4"/>
    <w:rsid w:val="007C382B"/>
    <w:rsid w:val="007C6C52"/>
    <w:rsid w:val="007F74ED"/>
    <w:rsid w:val="00835D0F"/>
    <w:rsid w:val="00853661"/>
    <w:rsid w:val="00865440"/>
    <w:rsid w:val="008A76AE"/>
    <w:rsid w:val="008C6E9A"/>
    <w:rsid w:val="00902A0A"/>
    <w:rsid w:val="00907910"/>
    <w:rsid w:val="00921496"/>
    <w:rsid w:val="00974554"/>
    <w:rsid w:val="00990C67"/>
    <w:rsid w:val="009E70B4"/>
    <w:rsid w:val="00A0564C"/>
    <w:rsid w:val="00A20DD5"/>
    <w:rsid w:val="00A36522"/>
    <w:rsid w:val="00A42AFB"/>
    <w:rsid w:val="00A7745C"/>
    <w:rsid w:val="00A914B7"/>
    <w:rsid w:val="00A97904"/>
    <w:rsid w:val="00AC0F80"/>
    <w:rsid w:val="00AD0F03"/>
    <w:rsid w:val="00AF1F4B"/>
    <w:rsid w:val="00AF45C8"/>
    <w:rsid w:val="00AF53F6"/>
    <w:rsid w:val="00B00E65"/>
    <w:rsid w:val="00B47ABA"/>
    <w:rsid w:val="00B54C7C"/>
    <w:rsid w:val="00B739AF"/>
    <w:rsid w:val="00B77206"/>
    <w:rsid w:val="00BA3809"/>
    <w:rsid w:val="00BB110E"/>
    <w:rsid w:val="00BC65A1"/>
    <w:rsid w:val="00BF381B"/>
    <w:rsid w:val="00C04C22"/>
    <w:rsid w:val="00C2152F"/>
    <w:rsid w:val="00C3542D"/>
    <w:rsid w:val="00C37DED"/>
    <w:rsid w:val="00C433D0"/>
    <w:rsid w:val="00C501F1"/>
    <w:rsid w:val="00C565DA"/>
    <w:rsid w:val="00C854BC"/>
    <w:rsid w:val="00CB273A"/>
    <w:rsid w:val="00CB5778"/>
    <w:rsid w:val="00CC1FEE"/>
    <w:rsid w:val="00CC23BE"/>
    <w:rsid w:val="00CD0920"/>
    <w:rsid w:val="00CF552C"/>
    <w:rsid w:val="00D21373"/>
    <w:rsid w:val="00D45020"/>
    <w:rsid w:val="00D71B2D"/>
    <w:rsid w:val="00D75B33"/>
    <w:rsid w:val="00D832D8"/>
    <w:rsid w:val="00D9478A"/>
    <w:rsid w:val="00E01718"/>
    <w:rsid w:val="00E32088"/>
    <w:rsid w:val="00E32184"/>
    <w:rsid w:val="00E3275E"/>
    <w:rsid w:val="00E3687B"/>
    <w:rsid w:val="00E56683"/>
    <w:rsid w:val="00E66E5F"/>
    <w:rsid w:val="00ED48FB"/>
    <w:rsid w:val="00ED6237"/>
    <w:rsid w:val="00F20EB4"/>
    <w:rsid w:val="00F647BA"/>
    <w:rsid w:val="00F6762B"/>
    <w:rsid w:val="00F75943"/>
    <w:rsid w:val="00F91D24"/>
    <w:rsid w:val="00FA4918"/>
    <w:rsid w:val="00FA66B3"/>
    <w:rsid w:val="00FD3732"/>
    <w:rsid w:val="00FD601E"/>
    <w:rsid w:val="00FE1C8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D3732"/>
    <w:pPr>
      <w:widowControl w:val="0"/>
      <w:suppressAutoHyphens/>
      <w:spacing w:after="0" w:line="240" w:lineRule="auto"/>
    </w:pPr>
    <w:rPr>
      <w:rFonts w:ascii="Liberation Serif" w:eastAsia="DejaVu LGC Sans" w:hAnsi="Liberation Serif" w:cs="Times New Roman"/>
      <w:kern w:val="2"/>
      <w:sz w:val="24"/>
      <w:szCs w:val="24"/>
    </w:rPr>
  </w:style>
  <w:style w:type="paragraph" w:styleId="Titolo1">
    <w:name w:val="heading 1"/>
    <w:basedOn w:val="Normale"/>
    <w:next w:val="Normale"/>
    <w:link w:val="Titolo1Carattere"/>
    <w:uiPriority w:val="9"/>
    <w:qFormat/>
    <w:rsid w:val="00D2137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iPriority w:val="9"/>
    <w:unhideWhenUsed/>
    <w:qFormat/>
    <w:rsid w:val="00D2137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uiPriority w:val="9"/>
    <w:unhideWhenUsed/>
    <w:qFormat/>
    <w:rsid w:val="00D21373"/>
    <w:pPr>
      <w:keepNext/>
      <w:keepLines/>
      <w:spacing w:before="200"/>
      <w:outlineLvl w:val="2"/>
    </w:pPr>
    <w:rPr>
      <w:rFonts w:asciiTheme="majorHAnsi" w:eastAsiaTheme="majorEastAsia" w:hAnsiTheme="majorHAnsi" w:cstheme="majorBidi"/>
      <w:b/>
      <w:bCs/>
      <w:color w:val="4F81BD" w:themeColor="accent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FD3732"/>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D3732"/>
    <w:rPr>
      <w:rFonts w:ascii="Tahoma" w:eastAsia="DejaVu LGC Sans" w:hAnsi="Tahoma" w:cs="Tahoma"/>
      <w:kern w:val="2"/>
      <w:sz w:val="16"/>
      <w:szCs w:val="16"/>
    </w:rPr>
  </w:style>
  <w:style w:type="paragraph" w:styleId="NormaleWeb">
    <w:name w:val="Normal (Web)"/>
    <w:basedOn w:val="Normale"/>
    <w:uiPriority w:val="99"/>
    <w:unhideWhenUsed/>
    <w:rsid w:val="00615F59"/>
    <w:pPr>
      <w:widowControl/>
      <w:suppressAutoHyphens w:val="0"/>
    </w:pPr>
    <w:rPr>
      <w:rFonts w:ascii="Times New Roman" w:eastAsia="Times New Roman" w:hAnsi="Times New Roman"/>
      <w:kern w:val="0"/>
      <w:lang w:eastAsia="it-IT"/>
    </w:rPr>
  </w:style>
  <w:style w:type="character" w:styleId="Enfasigrassetto">
    <w:name w:val="Strong"/>
    <w:basedOn w:val="Carpredefinitoparagrafo"/>
    <w:uiPriority w:val="22"/>
    <w:qFormat/>
    <w:rsid w:val="00615F59"/>
    <w:rPr>
      <w:b/>
      <w:bCs/>
    </w:rPr>
  </w:style>
  <w:style w:type="paragraph" w:styleId="Paragrafoelenco">
    <w:name w:val="List Paragraph"/>
    <w:basedOn w:val="Normale"/>
    <w:uiPriority w:val="34"/>
    <w:qFormat/>
    <w:rsid w:val="004B7768"/>
    <w:pPr>
      <w:widowControl/>
      <w:suppressAutoHyphens w:val="0"/>
      <w:spacing w:after="200" w:line="276" w:lineRule="auto"/>
      <w:ind w:left="720"/>
      <w:contextualSpacing/>
    </w:pPr>
    <w:rPr>
      <w:rFonts w:asciiTheme="minorHAnsi" w:eastAsiaTheme="minorHAnsi" w:hAnsiTheme="minorHAnsi" w:cstheme="minorBidi"/>
      <w:kern w:val="0"/>
      <w:sz w:val="22"/>
      <w:szCs w:val="22"/>
    </w:rPr>
  </w:style>
  <w:style w:type="paragraph" w:styleId="Intestazione">
    <w:name w:val="header"/>
    <w:basedOn w:val="Normale"/>
    <w:link w:val="IntestazioneCarattere"/>
    <w:uiPriority w:val="99"/>
    <w:unhideWhenUsed/>
    <w:rsid w:val="00D21373"/>
    <w:pPr>
      <w:tabs>
        <w:tab w:val="center" w:pos="4819"/>
        <w:tab w:val="right" w:pos="9638"/>
      </w:tabs>
    </w:pPr>
  </w:style>
  <w:style w:type="character" w:customStyle="1" w:styleId="IntestazioneCarattere">
    <w:name w:val="Intestazione Carattere"/>
    <w:basedOn w:val="Carpredefinitoparagrafo"/>
    <w:link w:val="Intestazione"/>
    <w:uiPriority w:val="99"/>
    <w:rsid w:val="00D21373"/>
    <w:rPr>
      <w:rFonts w:ascii="Liberation Serif" w:eastAsia="DejaVu LGC Sans" w:hAnsi="Liberation Serif" w:cs="Times New Roman"/>
      <w:kern w:val="2"/>
      <w:sz w:val="24"/>
      <w:szCs w:val="24"/>
    </w:rPr>
  </w:style>
  <w:style w:type="paragraph" w:styleId="Pidipagina">
    <w:name w:val="footer"/>
    <w:basedOn w:val="Normale"/>
    <w:link w:val="PidipaginaCarattere"/>
    <w:uiPriority w:val="99"/>
    <w:unhideWhenUsed/>
    <w:rsid w:val="00D21373"/>
    <w:pPr>
      <w:tabs>
        <w:tab w:val="center" w:pos="4819"/>
        <w:tab w:val="right" w:pos="9638"/>
      </w:tabs>
    </w:pPr>
  </w:style>
  <w:style w:type="character" w:customStyle="1" w:styleId="PidipaginaCarattere">
    <w:name w:val="Piè di pagina Carattere"/>
    <w:basedOn w:val="Carpredefinitoparagrafo"/>
    <w:link w:val="Pidipagina"/>
    <w:uiPriority w:val="99"/>
    <w:rsid w:val="00D21373"/>
    <w:rPr>
      <w:rFonts w:ascii="Liberation Serif" w:eastAsia="DejaVu LGC Sans" w:hAnsi="Liberation Serif" w:cs="Times New Roman"/>
      <w:kern w:val="2"/>
      <w:sz w:val="24"/>
      <w:szCs w:val="24"/>
    </w:rPr>
  </w:style>
  <w:style w:type="paragraph" w:styleId="Nessunaspaziatura">
    <w:name w:val="No Spacing"/>
    <w:link w:val="NessunaspaziaturaCarattere"/>
    <w:uiPriority w:val="1"/>
    <w:qFormat/>
    <w:rsid w:val="00D21373"/>
    <w:pPr>
      <w:widowControl w:val="0"/>
      <w:suppressAutoHyphens/>
      <w:spacing w:after="0" w:line="240" w:lineRule="auto"/>
    </w:pPr>
    <w:rPr>
      <w:rFonts w:ascii="Liberation Serif" w:eastAsia="DejaVu LGC Sans" w:hAnsi="Liberation Serif" w:cs="Times New Roman"/>
      <w:kern w:val="2"/>
      <w:sz w:val="24"/>
      <w:szCs w:val="24"/>
    </w:rPr>
  </w:style>
  <w:style w:type="character" w:customStyle="1" w:styleId="Titolo1Carattere">
    <w:name w:val="Titolo 1 Carattere"/>
    <w:basedOn w:val="Carpredefinitoparagrafo"/>
    <w:link w:val="Titolo1"/>
    <w:uiPriority w:val="9"/>
    <w:rsid w:val="00D21373"/>
    <w:rPr>
      <w:rFonts w:asciiTheme="majorHAnsi" w:eastAsiaTheme="majorEastAsia" w:hAnsiTheme="majorHAnsi" w:cstheme="majorBidi"/>
      <w:b/>
      <w:bCs/>
      <w:color w:val="365F91" w:themeColor="accent1" w:themeShade="BF"/>
      <w:kern w:val="2"/>
      <w:sz w:val="28"/>
      <w:szCs w:val="28"/>
    </w:rPr>
  </w:style>
  <w:style w:type="character" w:customStyle="1" w:styleId="Titolo2Carattere">
    <w:name w:val="Titolo 2 Carattere"/>
    <w:basedOn w:val="Carpredefinitoparagrafo"/>
    <w:link w:val="Titolo2"/>
    <w:uiPriority w:val="9"/>
    <w:rsid w:val="00D21373"/>
    <w:rPr>
      <w:rFonts w:asciiTheme="majorHAnsi" w:eastAsiaTheme="majorEastAsia" w:hAnsiTheme="majorHAnsi" w:cstheme="majorBidi"/>
      <w:b/>
      <w:bCs/>
      <w:color w:val="4F81BD" w:themeColor="accent1"/>
      <w:kern w:val="2"/>
      <w:sz w:val="26"/>
      <w:szCs w:val="26"/>
    </w:rPr>
  </w:style>
  <w:style w:type="character" w:customStyle="1" w:styleId="Titolo3Carattere">
    <w:name w:val="Titolo 3 Carattere"/>
    <w:basedOn w:val="Carpredefinitoparagrafo"/>
    <w:link w:val="Titolo3"/>
    <w:uiPriority w:val="9"/>
    <w:rsid w:val="00D21373"/>
    <w:rPr>
      <w:rFonts w:asciiTheme="majorHAnsi" w:eastAsiaTheme="majorEastAsia" w:hAnsiTheme="majorHAnsi" w:cstheme="majorBidi"/>
      <w:b/>
      <w:bCs/>
      <w:color w:val="4F81BD" w:themeColor="accent1"/>
      <w:kern w:val="2"/>
      <w:sz w:val="24"/>
      <w:szCs w:val="24"/>
    </w:rPr>
  </w:style>
  <w:style w:type="character" w:styleId="Collegamentoipertestuale">
    <w:name w:val="Hyperlink"/>
    <w:basedOn w:val="Carpredefinitoparagrafo"/>
    <w:uiPriority w:val="99"/>
    <w:unhideWhenUsed/>
    <w:rsid w:val="00314BD2"/>
    <w:rPr>
      <w:color w:val="0000FF" w:themeColor="hyperlink"/>
      <w:u w:val="single"/>
    </w:rPr>
  </w:style>
  <w:style w:type="numbering" w:customStyle="1" w:styleId="Nessunelenco1">
    <w:name w:val="Nessun elenco1"/>
    <w:next w:val="Nessunelenco"/>
    <w:uiPriority w:val="99"/>
    <w:semiHidden/>
    <w:unhideWhenUsed/>
    <w:rsid w:val="00777AB8"/>
  </w:style>
  <w:style w:type="character" w:customStyle="1" w:styleId="inlinetitle">
    <w:name w:val="inline_title"/>
    <w:basedOn w:val="Carpredefinitoparagrafo"/>
    <w:rsid w:val="00777AB8"/>
  </w:style>
  <w:style w:type="character" w:customStyle="1" w:styleId="NessunaspaziaturaCarattere">
    <w:name w:val="Nessuna spaziatura Carattere"/>
    <w:basedOn w:val="Carpredefinitoparagrafo"/>
    <w:link w:val="Nessunaspaziatura"/>
    <w:uiPriority w:val="1"/>
    <w:rsid w:val="000E7382"/>
    <w:rPr>
      <w:rFonts w:ascii="Liberation Serif" w:eastAsia="DejaVu LGC Sans" w:hAnsi="Liberation Serif" w:cs="Times New Roman"/>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D3732"/>
    <w:pPr>
      <w:widowControl w:val="0"/>
      <w:suppressAutoHyphens/>
      <w:spacing w:after="0" w:line="240" w:lineRule="auto"/>
    </w:pPr>
    <w:rPr>
      <w:rFonts w:ascii="Liberation Serif" w:eastAsia="DejaVu LGC Sans" w:hAnsi="Liberation Serif" w:cs="Times New Roman"/>
      <w:kern w:val="2"/>
      <w:sz w:val="24"/>
      <w:szCs w:val="24"/>
    </w:rPr>
  </w:style>
  <w:style w:type="paragraph" w:styleId="Titolo1">
    <w:name w:val="heading 1"/>
    <w:basedOn w:val="Normale"/>
    <w:next w:val="Normale"/>
    <w:link w:val="Titolo1Carattere"/>
    <w:uiPriority w:val="9"/>
    <w:qFormat/>
    <w:rsid w:val="00D2137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iPriority w:val="9"/>
    <w:unhideWhenUsed/>
    <w:qFormat/>
    <w:rsid w:val="00D2137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uiPriority w:val="9"/>
    <w:unhideWhenUsed/>
    <w:qFormat/>
    <w:rsid w:val="00D21373"/>
    <w:pPr>
      <w:keepNext/>
      <w:keepLines/>
      <w:spacing w:before="200"/>
      <w:outlineLvl w:val="2"/>
    </w:pPr>
    <w:rPr>
      <w:rFonts w:asciiTheme="majorHAnsi" w:eastAsiaTheme="majorEastAsia" w:hAnsiTheme="majorHAnsi" w:cstheme="majorBidi"/>
      <w:b/>
      <w:bCs/>
      <w:color w:val="4F81BD" w:themeColor="accent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FD3732"/>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D3732"/>
    <w:rPr>
      <w:rFonts w:ascii="Tahoma" w:eastAsia="DejaVu LGC Sans" w:hAnsi="Tahoma" w:cs="Tahoma"/>
      <w:kern w:val="2"/>
      <w:sz w:val="16"/>
      <w:szCs w:val="16"/>
    </w:rPr>
  </w:style>
  <w:style w:type="paragraph" w:styleId="NormaleWeb">
    <w:name w:val="Normal (Web)"/>
    <w:basedOn w:val="Normale"/>
    <w:uiPriority w:val="99"/>
    <w:unhideWhenUsed/>
    <w:rsid w:val="00615F59"/>
    <w:pPr>
      <w:widowControl/>
      <w:suppressAutoHyphens w:val="0"/>
    </w:pPr>
    <w:rPr>
      <w:rFonts w:ascii="Times New Roman" w:eastAsia="Times New Roman" w:hAnsi="Times New Roman"/>
      <w:kern w:val="0"/>
      <w:lang w:eastAsia="it-IT"/>
    </w:rPr>
  </w:style>
  <w:style w:type="character" w:styleId="Enfasigrassetto">
    <w:name w:val="Strong"/>
    <w:basedOn w:val="Carpredefinitoparagrafo"/>
    <w:uiPriority w:val="22"/>
    <w:qFormat/>
    <w:rsid w:val="00615F59"/>
    <w:rPr>
      <w:b/>
      <w:bCs/>
    </w:rPr>
  </w:style>
  <w:style w:type="paragraph" w:styleId="Paragrafoelenco">
    <w:name w:val="List Paragraph"/>
    <w:basedOn w:val="Normale"/>
    <w:uiPriority w:val="34"/>
    <w:qFormat/>
    <w:rsid w:val="004B7768"/>
    <w:pPr>
      <w:widowControl/>
      <w:suppressAutoHyphens w:val="0"/>
      <w:spacing w:after="200" w:line="276" w:lineRule="auto"/>
      <w:ind w:left="720"/>
      <w:contextualSpacing/>
    </w:pPr>
    <w:rPr>
      <w:rFonts w:asciiTheme="minorHAnsi" w:eastAsiaTheme="minorHAnsi" w:hAnsiTheme="minorHAnsi" w:cstheme="minorBidi"/>
      <w:kern w:val="0"/>
      <w:sz w:val="22"/>
      <w:szCs w:val="22"/>
    </w:rPr>
  </w:style>
  <w:style w:type="paragraph" w:styleId="Intestazione">
    <w:name w:val="header"/>
    <w:basedOn w:val="Normale"/>
    <w:link w:val="IntestazioneCarattere"/>
    <w:uiPriority w:val="99"/>
    <w:unhideWhenUsed/>
    <w:rsid w:val="00D21373"/>
    <w:pPr>
      <w:tabs>
        <w:tab w:val="center" w:pos="4819"/>
        <w:tab w:val="right" w:pos="9638"/>
      </w:tabs>
    </w:pPr>
  </w:style>
  <w:style w:type="character" w:customStyle="1" w:styleId="IntestazioneCarattere">
    <w:name w:val="Intestazione Carattere"/>
    <w:basedOn w:val="Carpredefinitoparagrafo"/>
    <w:link w:val="Intestazione"/>
    <w:uiPriority w:val="99"/>
    <w:rsid w:val="00D21373"/>
    <w:rPr>
      <w:rFonts w:ascii="Liberation Serif" w:eastAsia="DejaVu LGC Sans" w:hAnsi="Liberation Serif" w:cs="Times New Roman"/>
      <w:kern w:val="2"/>
      <w:sz w:val="24"/>
      <w:szCs w:val="24"/>
    </w:rPr>
  </w:style>
  <w:style w:type="paragraph" w:styleId="Pidipagina">
    <w:name w:val="footer"/>
    <w:basedOn w:val="Normale"/>
    <w:link w:val="PidipaginaCarattere"/>
    <w:uiPriority w:val="99"/>
    <w:unhideWhenUsed/>
    <w:rsid w:val="00D21373"/>
    <w:pPr>
      <w:tabs>
        <w:tab w:val="center" w:pos="4819"/>
        <w:tab w:val="right" w:pos="9638"/>
      </w:tabs>
    </w:pPr>
  </w:style>
  <w:style w:type="character" w:customStyle="1" w:styleId="PidipaginaCarattere">
    <w:name w:val="Piè di pagina Carattere"/>
    <w:basedOn w:val="Carpredefinitoparagrafo"/>
    <w:link w:val="Pidipagina"/>
    <w:uiPriority w:val="99"/>
    <w:rsid w:val="00D21373"/>
    <w:rPr>
      <w:rFonts w:ascii="Liberation Serif" w:eastAsia="DejaVu LGC Sans" w:hAnsi="Liberation Serif" w:cs="Times New Roman"/>
      <w:kern w:val="2"/>
      <w:sz w:val="24"/>
      <w:szCs w:val="24"/>
    </w:rPr>
  </w:style>
  <w:style w:type="paragraph" w:styleId="Nessunaspaziatura">
    <w:name w:val="No Spacing"/>
    <w:link w:val="NessunaspaziaturaCarattere"/>
    <w:uiPriority w:val="1"/>
    <w:qFormat/>
    <w:rsid w:val="00D21373"/>
    <w:pPr>
      <w:widowControl w:val="0"/>
      <w:suppressAutoHyphens/>
      <w:spacing w:after="0" w:line="240" w:lineRule="auto"/>
    </w:pPr>
    <w:rPr>
      <w:rFonts w:ascii="Liberation Serif" w:eastAsia="DejaVu LGC Sans" w:hAnsi="Liberation Serif" w:cs="Times New Roman"/>
      <w:kern w:val="2"/>
      <w:sz w:val="24"/>
      <w:szCs w:val="24"/>
    </w:rPr>
  </w:style>
  <w:style w:type="character" w:customStyle="1" w:styleId="Titolo1Carattere">
    <w:name w:val="Titolo 1 Carattere"/>
    <w:basedOn w:val="Carpredefinitoparagrafo"/>
    <w:link w:val="Titolo1"/>
    <w:uiPriority w:val="9"/>
    <w:rsid w:val="00D21373"/>
    <w:rPr>
      <w:rFonts w:asciiTheme="majorHAnsi" w:eastAsiaTheme="majorEastAsia" w:hAnsiTheme="majorHAnsi" w:cstheme="majorBidi"/>
      <w:b/>
      <w:bCs/>
      <w:color w:val="365F91" w:themeColor="accent1" w:themeShade="BF"/>
      <w:kern w:val="2"/>
      <w:sz w:val="28"/>
      <w:szCs w:val="28"/>
    </w:rPr>
  </w:style>
  <w:style w:type="character" w:customStyle="1" w:styleId="Titolo2Carattere">
    <w:name w:val="Titolo 2 Carattere"/>
    <w:basedOn w:val="Carpredefinitoparagrafo"/>
    <w:link w:val="Titolo2"/>
    <w:uiPriority w:val="9"/>
    <w:rsid w:val="00D21373"/>
    <w:rPr>
      <w:rFonts w:asciiTheme="majorHAnsi" w:eastAsiaTheme="majorEastAsia" w:hAnsiTheme="majorHAnsi" w:cstheme="majorBidi"/>
      <w:b/>
      <w:bCs/>
      <w:color w:val="4F81BD" w:themeColor="accent1"/>
      <w:kern w:val="2"/>
      <w:sz w:val="26"/>
      <w:szCs w:val="26"/>
    </w:rPr>
  </w:style>
  <w:style w:type="character" w:customStyle="1" w:styleId="Titolo3Carattere">
    <w:name w:val="Titolo 3 Carattere"/>
    <w:basedOn w:val="Carpredefinitoparagrafo"/>
    <w:link w:val="Titolo3"/>
    <w:uiPriority w:val="9"/>
    <w:rsid w:val="00D21373"/>
    <w:rPr>
      <w:rFonts w:asciiTheme="majorHAnsi" w:eastAsiaTheme="majorEastAsia" w:hAnsiTheme="majorHAnsi" w:cstheme="majorBidi"/>
      <w:b/>
      <w:bCs/>
      <w:color w:val="4F81BD" w:themeColor="accent1"/>
      <w:kern w:val="2"/>
      <w:sz w:val="24"/>
      <w:szCs w:val="24"/>
    </w:rPr>
  </w:style>
  <w:style w:type="character" w:styleId="Collegamentoipertestuale">
    <w:name w:val="Hyperlink"/>
    <w:basedOn w:val="Carpredefinitoparagrafo"/>
    <w:uiPriority w:val="99"/>
    <w:unhideWhenUsed/>
    <w:rsid w:val="00314BD2"/>
    <w:rPr>
      <w:color w:val="0000FF" w:themeColor="hyperlink"/>
      <w:u w:val="single"/>
    </w:rPr>
  </w:style>
  <w:style w:type="numbering" w:customStyle="1" w:styleId="Nessunelenco1">
    <w:name w:val="Nessun elenco1"/>
    <w:next w:val="Nessunelenco"/>
    <w:uiPriority w:val="99"/>
    <w:semiHidden/>
    <w:unhideWhenUsed/>
    <w:rsid w:val="00777AB8"/>
  </w:style>
  <w:style w:type="character" w:customStyle="1" w:styleId="inlinetitle">
    <w:name w:val="inline_title"/>
    <w:basedOn w:val="Carpredefinitoparagrafo"/>
    <w:rsid w:val="00777AB8"/>
  </w:style>
  <w:style w:type="character" w:customStyle="1" w:styleId="NessunaspaziaturaCarattere">
    <w:name w:val="Nessuna spaziatura Carattere"/>
    <w:basedOn w:val="Carpredefinitoparagrafo"/>
    <w:link w:val="Nessunaspaziatura"/>
    <w:uiPriority w:val="1"/>
    <w:rsid w:val="000E7382"/>
    <w:rPr>
      <w:rFonts w:ascii="Liberation Serif" w:eastAsia="DejaVu LGC Sans" w:hAnsi="Liberation Serif" w:cs="Times New Roman"/>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693621">
      <w:bodyDiv w:val="1"/>
      <w:marLeft w:val="0"/>
      <w:marRight w:val="0"/>
      <w:marTop w:val="0"/>
      <w:marBottom w:val="0"/>
      <w:divBdr>
        <w:top w:val="none" w:sz="0" w:space="0" w:color="auto"/>
        <w:left w:val="none" w:sz="0" w:space="0" w:color="auto"/>
        <w:bottom w:val="none" w:sz="0" w:space="0" w:color="auto"/>
        <w:right w:val="none" w:sz="0" w:space="0" w:color="auto"/>
      </w:divBdr>
    </w:div>
    <w:div w:id="137114800">
      <w:bodyDiv w:val="1"/>
      <w:marLeft w:val="0"/>
      <w:marRight w:val="0"/>
      <w:marTop w:val="0"/>
      <w:marBottom w:val="0"/>
      <w:divBdr>
        <w:top w:val="none" w:sz="0" w:space="0" w:color="auto"/>
        <w:left w:val="none" w:sz="0" w:space="0" w:color="auto"/>
        <w:bottom w:val="none" w:sz="0" w:space="0" w:color="auto"/>
        <w:right w:val="none" w:sz="0" w:space="0" w:color="auto"/>
      </w:divBdr>
    </w:div>
    <w:div w:id="280654904">
      <w:bodyDiv w:val="1"/>
      <w:marLeft w:val="0"/>
      <w:marRight w:val="0"/>
      <w:marTop w:val="0"/>
      <w:marBottom w:val="0"/>
      <w:divBdr>
        <w:top w:val="none" w:sz="0" w:space="0" w:color="auto"/>
        <w:left w:val="none" w:sz="0" w:space="0" w:color="auto"/>
        <w:bottom w:val="none" w:sz="0" w:space="0" w:color="auto"/>
        <w:right w:val="none" w:sz="0" w:space="0" w:color="auto"/>
      </w:divBdr>
    </w:div>
    <w:div w:id="355086586">
      <w:bodyDiv w:val="1"/>
      <w:marLeft w:val="0"/>
      <w:marRight w:val="0"/>
      <w:marTop w:val="0"/>
      <w:marBottom w:val="0"/>
      <w:divBdr>
        <w:top w:val="none" w:sz="0" w:space="0" w:color="auto"/>
        <w:left w:val="none" w:sz="0" w:space="0" w:color="auto"/>
        <w:bottom w:val="none" w:sz="0" w:space="0" w:color="auto"/>
        <w:right w:val="none" w:sz="0" w:space="0" w:color="auto"/>
      </w:divBdr>
    </w:div>
    <w:div w:id="678234472">
      <w:bodyDiv w:val="1"/>
      <w:marLeft w:val="0"/>
      <w:marRight w:val="0"/>
      <w:marTop w:val="0"/>
      <w:marBottom w:val="0"/>
      <w:divBdr>
        <w:top w:val="none" w:sz="0" w:space="0" w:color="auto"/>
        <w:left w:val="none" w:sz="0" w:space="0" w:color="auto"/>
        <w:bottom w:val="none" w:sz="0" w:space="0" w:color="auto"/>
        <w:right w:val="none" w:sz="0" w:space="0" w:color="auto"/>
      </w:divBdr>
    </w:div>
    <w:div w:id="799687290">
      <w:bodyDiv w:val="1"/>
      <w:marLeft w:val="0"/>
      <w:marRight w:val="0"/>
      <w:marTop w:val="0"/>
      <w:marBottom w:val="0"/>
      <w:divBdr>
        <w:top w:val="none" w:sz="0" w:space="0" w:color="auto"/>
        <w:left w:val="none" w:sz="0" w:space="0" w:color="auto"/>
        <w:bottom w:val="none" w:sz="0" w:space="0" w:color="auto"/>
        <w:right w:val="none" w:sz="0" w:space="0" w:color="auto"/>
      </w:divBdr>
    </w:div>
    <w:div w:id="808090762">
      <w:bodyDiv w:val="1"/>
      <w:marLeft w:val="0"/>
      <w:marRight w:val="0"/>
      <w:marTop w:val="0"/>
      <w:marBottom w:val="0"/>
      <w:divBdr>
        <w:top w:val="none" w:sz="0" w:space="0" w:color="auto"/>
        <w:left w:val="none" w:sz="0" w:space="0" w:color="auto"/>
        <w:bottom w:val="none" w:sz="0" w:space="0" w:color="auto"/>
        <w:right w:val="none" w:sz="0" w:space="0" w:color="auto"/>
      </w:divBdr>
    </w:div>
    <w:div w:id="822350335">
      <w:bodyDiv w:val="1"/>
      <w:marLeft w:val="0"/>
      <w:marRight w:val="0"/>
      <w:marTop w:val="0"/>
      <w:marBottom w:val="0"/>
      <w:divBdr>
        <w:top w:val="none" w:sz="0" w:space="0" w:color="auto"/>
        <w:left w:val="none" w:sz="0" w:space="0" w:color="auto"/>
        <w:bottom w:val="none" w:sz="0" w:space="0" w:color="auto"/>
        <w:right w:val="none" w:sz="0" w:space="0" w:color="auto"/>
      </w:divBdr>
    </w:div>
    <w:div w:id="848563309">
      <w:bodyDiv w:val="1"/>
      <w:marLeft w:val="0"/>
      <w:marRight w:val="0"/>
      <w:marTop w:val="0"/>
      <w:marBottom w:val="0"/>
      <w:divBdr>
        <w:top w:val="none" w:sz="0" w:space="0" w:color="auto"/>
        <w:left w:val="none" w:sz="0" w:space="0" w:color="auto"/>
        <w:bottom w:val="none" w:sz="0" w:space="0" w:color="auto"/>
        <w:right w:val="none" w:sz="0" w:space="0" w:color="auto"/>
      </w:divBdr>
    </w:div>
    <w:div w:id="1011417880">
      <w:bodyDiv w:val="1"/>
      <w:marLeft w:val="0"/>
      <w:marRight w:val="0"/>
      <w:marTop w:val="0"/>
      <w:marBottom w:val="0"/>
      <w:divBdr>
        <w:top w:val="none" w:sz="0" w:space="0" w:color="auto"/>
        <w:left w:val="none" w:sz="0" w:space="0" w:color="auto"/>
        <w:bottom w:val="none" w:sz="0" w:space="0" w:color="auto"/>
        <w:right w:val="none" w:sz="0" w:space="0" w:color="auto"/>
      </w:divBdr>
    </w:div>
    <w:div w:id="1176110725">
      <w:bodyDiv w:val="1"/>
      <w:marLeft w:val="0"/>
      <w:marRight w:val="0"/>
      <w:marTop w:val="0"/>
      <w:marBottom w:val="0"/>
      <w:divBdr>
        <w:top w:val="none" w:sz="0" w:space="0" w:color="auto"/>
        <w:left w:val="none" w:sz="0" w:space="0" w:color="auto"/>
        <w:bottom w:val="none" w:sz="0" w:space="0" w:color="auto"/>
        <w:right w:val="none" w:sz="0" w:space="0" w:color="auto"/>
      </w:divBdr>
    </w:div>
    <w:div w:id="1210072007">
      <w:bodyDiv w:val="1"/>
      <w:marLeft w:val="0"/>
      <w:marRight w:val="0"/>
      <w:marTop w:val="0"/>
      <w:marBottom w:val="0"/>
      <w:divBdr>
        <w:top w:val="none" w:sz="0" w:space="0" w:color="auto"/>
        <w:left w:val="none" w:sz="0" w:space="0" w:color="auto"/>
        <w:bottom w:val="none" w:sz="0" w:space="0" w:color="auto"/>
        <w:right w:val="none" w:sz="0" w:space="0" w:color="auto"/>
      </w:divBdr>
    </w:div>
    <w:div w:id="1224560235">
      <w:bodyDiv w:val="1"/>
      <w:marLeft w:val="0"/>
      <w:marRight w:val="0"/>
      <w:marTop w:val="0"/>
      <w:marBottom w:val="0"/>
      <w:divBdr>
        <w:top w:val="none" w:sz="0" w:space="0" w:color="auto"/>
        <w:left w:val="none" w:sz="0" w:space="0" w:color="auto"/>
        <w:bottom w:val="none" w:sz="0" w:space="0" w:color="auto"/>
        <w:right w:val="none" w:sz="0" w:space="0" w:color="auto"/>
      </w:divBdr>
    </w:div>
    <w:div w:id="1240408383">
      <w:bodyDiv w:val="1"/>
      <w:marLeft w:val="0"/>
      <w:marRight w:val="0"/>
      <w:marTop w:val="0"/>
      <w:marBottom w:val="0"/>
      <w:divBdr>
        <w:top w:val="none" w:sz="0" w:space="0" w:color="auto"/>
        <w:left w:val="none" w:sz="0" w:space="0" w:color="auto"/>
        <w:bottom w:val="none" w:sz="0" w:space="0" w:color="auto"/>
        <w:right w:val="none" w:sz="0" w:space="0" w:color="auto"/>
      </w:divBdr>
    </w:div>
    <w:div w:id="1253129645">
      <w:bodyDiv w:val="1"/>
      <w:marLeft w:val="0"/>
      <w:marRight w:val="0"/>
      <w:marTop w:val="0"/>
      <w:marBottom w:val="0"/>
      <w:divBdr>
        <w:top w:val="none" w:sz="0" w:space="0" w:color="auto"/>
        <w:left w:val="none" w:sz="0" w:space="0" w:color="auto"/>
        <w:bottom w:val="none" w:sz="0" w:space="0" w:color="auto"/>
        <w:right w:val="none" w:sz="0" w:space="0" w:color="auto"/>
      </w:divBdr>
    </w:div>
    <w:div w:id="1297636682">
      <w:bodyDiv w:val="1"/>
      <w:marLeft w:val="0"/>
      <w:marRight w:val="0"/>
      <w:marTop w:val="0"/>
      <w:marBottom w:val="0"/>
      <w:divBdr>
        <w:top w:val="none" w:sz="0" w:space="0" w:color="auto"/>
        <w:left w:val="none" w:sz="0" w:space="0" w:color="auto"/>
        <w:bottom w:val="none" w:sz="0" w:space="0" w:color="auto"/>
        <w:right w:val="none" w:sz="0" w:space="0" w:color="auto"/>
      </w:divBdr>
    </w:div>
    <w:div w:id="1349722123">
      <w:bodyDiv w:val="1"/>
      <w:marLeft w:val="0"/>
      <w:marRight w:val="0"/>
      <w:marTop w:val="0"/>
      <w:marBottom w:val="0"/>
      <w:divBdr>
        <w:top w:val="none" w:sz="0" w:space="0" w:color="auto"/>
        <w:left w:val="none" w:sz="0" w:space="0" w:color="auto"/>
        <w:bottom w:val="none" w:sz="0" w:space="0" w:color="auto"/>
        <w:right w:val="none" w:sz="0" w:space="0" w:color="auto"/>
      </w:divBdr>
    </w:div>
    <w:div w:id="1415124566">
      <w:bodyDiv w:val="1"/>
      <w:marLeft w:val="0"/>
      <w:marRight w:val="0"/>
      <w:marTop w:val="0"/>
      <w:marBottom w:val="0"/>
      <w:divBdr>
        <w:top w:val="none" w:sz="0" w:space="0" w:color="auto"/>
        <w:left w:val="none" w:sz="0" w:space="0" w:color="auto"/>
        <w:bottom w:val="none" w:sz="0" w:space="0" w:color="auto"/>
        <w:right w:val="none" w:sz="0" w:space="0" w:color="auto"/>
      </w:divBdr>
      <w:divsChild>
        <w:div w:id="2107576437">
          <w:marLeft w:val="0"/>
          <w:marRight w:val="0"/>
          <w:marTop w:val="0"/>
          <w:marBottom w:val="0"/>
          <w:divBdr>
            <w:top w:val="none" w:sz="0" w:space="0" w:color="auto"/>
            <w:left w:val="none" w:sz="0" w:space="0" w:color="auto"/>
            <w:bottom w:val="none" w:sz="0" w:space="0" w:color="auto"/>
            <w:right w:val="none" w:sz="0" w:space="0" w:color="auto"/>
          </w:divBdr>
          <w:divsChild>
            <w:div w:id="1519154938">
              <w:marLeft w:val="0"/>
              <w:marRight w:val="0"/>
              <w:marTop w:val="0"/>
              <w:marBottom w:val="0"/>
              <w:divBdr>
                <w:top w:val="none" w:sz="0" w:space="0" w:color="auto"/>
                <w:left w:val="none" w:sz="0" w:space="0" w:color="auto"/>
                <w:bottom w:val="none" w:sz="0" w:space="0" w:color="auto"/>
                <w:right w:val="none" w:sz="0" w:space="0" w:color="auto"/>
              </w:divBdr>
              <w:divsChild>
                <w:div w:id="191038673">
                  <w:marLeft w:val="0"/>
                  <w:marRight w:val="0"/>
                  <w:marTop w:val="0"/>
                  <w:marBottom w:val="0"/>
                  <w:divBdr>
                    <w:top w:val="none" w:sz="0" w:space="0" w:color="auto"/>
                    <w:left w:val="none" w:sz="0" w:space="0" w:color="auto"/>
                    <w:bottom w:val="none" w:sz="0" w:space="0" w:color="auto"/>
                    <w:right w:val="none" w:sz="0" w:space="0" w:color="auto"/>
                  </w:divBdr>
                  <w:divsChild>
                    <w:div w:id="643319439">
                      <w:marLeft w:val="0"/>
                      <w:marRight w:val="0"/>
                      <w:marTop w:val="0"/>
                      <w:marBottom w:val="0"/>
                      <w:divBdr>
                        <w:top w:val="none" w:sz="0" w:space="0" w:color="auto"/>
                        <w:left w:val="none" w:sz="0" w:space="0" w:color="auto"/>
                        <w:bottom w:val="none" w:sz="0" w:space="0" w:color="auto"/>
                        <w:right w:val="none" w:sz="0" w:space="0" w:color="auto"/>
                      </w:divBdr>
                      <w:divsChild>
                        <w:div w:id="1869180470">
                          <w:marLeft w:val="0"/>
                          <w:marRight w:val="0"/>
                          <w:marTop w:val="30"/>
                          <w:marBottom w:val="15"/>
                          <w:divBdr>
                            <w:top w:val="none" w:sz="0" w:space="0" w:color="auto"/>
                            <w:left w:val="none" w:sz="0" w:space="0" w:color="auto"/>
                            <w:bottom w:val="none" w:sz="0" w:space="0" w:color="auto"/>
                            <w:right w:val="none" w:sz="0" w:space="0" w:color="auto"/>
                          </w:divBdr>
                          <w:divsChild>
                            <w:div w:id="358774408">
                              <w:marLeft w:val="0"/>
                              <w:marRight w:val="0"/>
                              <w:marTop w:val="0"/>
                              <w:marBottom w:val="0"/>
                              <w:divBdr>
                                <w:top w:val="none" w:sz="0" w:space="0" w:color="auto"/>
                                <w:left w:val="none" w:sz="0" w:space="0" w:color="auto"/>
                                <w:bottom w:val="none" w:sz="0" w:space="0" w:color="auto"/>
                                <w:right w:val="none" w:sz="0" w:space="0" w:color="auto"/>
                              </w:divBdr>
                              <w:divsChild>
                                <w:div w:id="1125538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9291492">
      <w:bodyDiv w:val="1"/>
      <w:marLeft w:val="0"/>
      <w:marRight w:val="0"/>
      <w:marTop w:val="0"/>
      <w:marBottom w:val="0"/>
      <w:divBdr>
        <w:top w:val="none" w:sz="0" w:space="0" w:color="auto"/>
        <w:left w:val="none" w:sz="0" w:space="0" w:color="auto"/>
        <w:bottom w:val="none" w:sz="0" w:space="0" w:color="auto"/>
        <w:right w:val="none" w:sz="0" w:space="0" w:color="auto"/>
      </w:divBdr>
    </w:div>
    <w:div w:id="1545171839">
      <w:bodyDiv w:val="1"/>
      <w:marLeft w:val="0"/>
      <w:marRight w:val="0"/>
      <w:marTop w:val="0"/>
      <w:marBottom w:val="0"/>
      <w:divBdr>
        <w:top w:val="none" w:sz="0" w:space="0" w:color="auto"/>
        <w:left w:val="none" w:sz="0" w:space="0" w:color="auto"/>
        <w:bottom w:val="none" w:sz="0" w:space="0" w:color="auto"/>
        <w:right w:val="none" w:sz="0" w:space="0" w:color="auto"/>
      </w:divBdr>
    </w:div>
    <w:div w:id="1551648913">
      <w:bodyDiv w:val="1"/>
      <w:marLeft w:val="0"/>
      <w:marRight w:val="0"/>
      <w:marTop w:val="0"/>
      <w:marBottom w:val="0"/>
      <w:divBdr>
        <w:top w:val="none" w:sz="0" w:space="0" w:color="auto"/>
        <w:left w:val="none" w:sz="0" w:space="0" w:color="auto"/>
        <w:bottom w:val="none" w:sz="0" w:space="0" w:color="auto"/>
        <w:right w:val="none" w:sz="0" w:space="0" w:color="auto"/>
      </w:divBdr>
      <w:divsChild>
        <w:div w:id="751124413">
          <w:marLeft w:val="0"/>
          <w:marRight w:val="0"/>
          <w:marTop w:val="0"/>
          <w:marBottom w:val="0"/>
          <w:divBdr>
            <w:top w:val="none" w:sz="0" w:space="0" w:color="auto"/>
            <w:left w:val="none" w:sz="0" w:space="0" w:color="auto"/>
            <w:bottom w:val="none" w:sz="0" w:space="0" w:color="auto"/>
            <w:right w:val="none" w:sz="0" w:space="0" w:color="auto"/>
          </w:divBdr>
          <w:divsChild>
            <w:div w:id="1597472271">
              <w:marLeft w:val="0"/>
              <w:marRight w:val="0"/>
              <w:marTop w:val="0"/>
              <w:marBottom w:val="0"/>
              <w:divBdr>
                <w:top w:val="none" w:sz="0" w:space="0" w:color="auto"/>
                <w:left w:val="none" w:sz="0" w:space="0" w:color="auto"/>
                <w:bottom w:val="none" w:sz="0" w:space="0" w:color="auto"/>
                <w:right w:val="none" w:sz="0" w:space="0" w:color="auto"/>
              </w:divBdr>
              <w:divsChild>
                <w:div w:id="636185446">
                  <w:marLeft w:val="0"/>
                  <w:marRight w:val="0"/>
                  <w:marTop w:val="0"/>
                  <w:marBottom w:val="0"/>
                  <w:divBdr>
                    <w:top w:val="none" w:sz="0" w:space="0" w:color="auto"/>
                    <w:left w:val="none" w:sz="0" w:space="0" w:color="auto"/>
                    <w:bottom w:val="none" w:sz="0" w:space="0" w:color="auto"/>
                    <w:right w:val="none" w:sz="0" w:space="0" w:color="auto"/>
                  </w:divBdr>
                  <w:divsChild>
                    <w:div w:id="1376587521">
                      <w:marLeft w:val="0"/>
                      <w:marRight w:val="0"/>
                      <w:marTop w:val="0"/>
                      <w:marBottom w:val="0"/>
                      <w:divBdr>
                        <w:top w:val="none" w:sz="0" w:space="0" w:color="auto"/>
                        <w:left w:val="none" w:sz="0" w:space="0" w:color="auto"/>
                        <w:bottom w:val="none" w:sz="0" w:space="0" w:color="auto"/>
                        <w:right w:val="none" w:sz="0" w:space="0" w:color="auto"/>
                      </w:divBdr>
                      <w:divsChild>
                        <w:div w:id="2131321785">
                          <w:marLeft w:val="0"/>
                          <w:marRight w:val="0"/>
                          <w:marTop w:val="0"/>
                          <w:marBottom w:val="0"/>
                          <w:divBdr>
                            <w:top w:val="none" w:sz="0" w:space="0" w:color="auto"/>
                            <w:left w:val="none" w:sz="0" w:space="0" w:color="auto"/>
                            <w:bottom w:val="none" w:sz="0" w:space="0" w:color="auto"/>
                            <w:right w:val="none" w:sz="0" w:space="0" w:color="auto"/>
                          </w:divBdr>
                          <w:divsChild>
                            <w:div w:id="116532587">
                              <w:marLeft w:val="0"/>
                              <w:marRight w:val="0"/>
                              <w:marTop w:val="0"/>
                              <w:marBottom w:val="0"/>
                              <w:divBdr>
                                <w:top w:val="none" w:sz="0" w:space="0" w:color="auto"/>
                                <w:left w:val="none" w:sz="0" w:space="0" w:color="auto"/>
                                <w:bottom w:val="none" w:sz="0" w:space="0" w:color="auto"/>
                                <w:right w:val="none" w:sz="0" w:space="0" w:color="auto"/>
                              </w:divBdr>
                              <w:divsChild>
                                <w:div w:id="1182747053">
                                  <w:marLeft w:val="0"/>
                                  <w:marRight w:val="0"/>
                                  <w:marTop w:val="0"/>
                                  <w:marBottom w:val="0"/>
                                  <w:divBdr>
                                    <w:top w:val="none" w:sz="0" w:space="0" w:color="auto"/>
                                    <w:left w:val="none" w:sz="0" w:space="0" w:color="auto"/>
                                    <w:bottom w:val="none" w:sz="0" w:space="0" w:color="auto"/>
                                    <w:right w:val="none" w:sz="0" w:space="0" w:color="auto"/>
                                  </w:divBdr>
                                  <w:divsChild>
                                    <w:div w:id="1715620127">
                                      <w:marLeft w:val="0"/>
                                      <w:marRight w:val="0"/>
                                      <w:marTop w:val="0"/>
                                      <w:marBottom w:val="0"/>
                                      <w:divBdr>
                                        <w:top w:val="none" w:sz="0" w:space="0" w:color="auto"/>
                                        <w:left w:val="none" w:sz="0" w:space="0" w:color="auto"/>
                                        <w:bottom w:val="none" w:sz="0" w:space="0" w:color="auto"/>
                                        <w:right w:val="none" w:sz="0" w:space="0" w:color="auto"/>
                                      </w:divBdr>
                                      <w:divsChild>
                                        <w:div w:id="1372922281">
                                          <w:marLeft w:val="0"/>
                                          <w:marRight w:val="0"/>
                                          <w:marTop w:val="0"/>
                                          <w:marBottom w:val="0"/>
                                          <w:divBdr>
                                            <w:top w:val="none" w:sz="0" w:space="0" w:color="auto"/>
                                            <w:left w:val="none" w:sz="0" w:space="0" w:color="auto"/>
                                            <w:bottom w:val="none" w:sz="0" w:space="0" w:color="auto"/>
                                            <w:right w:val="none" w:sz="0" w:space="0" w:color="auto"/>
                                          </w:divBdr>
                                          <w:divsChild>
                                            <w:div w:id="1483890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1476277">
      <w:bodyDiv w:val="1"/>
      <w:marLeft w:val="0"/>
      <w:marRight w:val="0"/>
      <w:marTop w:val="0"/>
      <w:marBottom w:val="0"/>
      <w:divBdr>
        <w:top w:val="none" w:sz="0" w:space="0" w:color="auto"/>
        <w:left w:val="none" w:sz="0" w:space="0" w:color="auto"/>
        <w:bottom w:val="none" w:sz="0" w:space="0" w:color="auto"/>
        <w:right w:val="none" w:sz="0" w:space="0" w:color="auto"/>
      </w:divBdr>
    </w:div>
    <w:div w:id="1897429028">
      <w:bodyDiv w:val="1"/>
      <w:marLeft w:val="0"/>
      <w:marRight w:val="0"/>
      <w:marTop w:val="0"/>
      <w:marBottom w:val="0"/>
      <w:divBdr>
        <w:top w:val="none" w:sz="0" w:space="0" w:color="auto"/>
        <w:left w:val="none" w:sz="0" w:space="0" w:color="auto"/>
        <w:bottom w:val="none" w:sz="0" w:space="0" w:color="auto"/>
        <w:right w:val="none" w:sz="0" w:space="0" w:color="auto"/>
      </w:divBdr>
    </w:div>
    <w:div w:id="1920171811">
      <w:bodyDiv w:val="1"/>
      <w:marLeft w:val="0"/>
      <w:marRight w:val="0"/>
      <w:marTop w:val="0"/>
      <w:marBottom w:val="0"/>
      <w:divBdr>
        <w:top w:val="none" w:sz="0" w:space="0" w:color="auto"/>
        <w:left w:val="none" w:sz="0" w:space="0" w:color="auto"/>
        <w:bottom w:val="none" w:sz="0" w:space="0" w:color="auto"/>
        <w:right w:val="none" w:sz="0" w:space="0" w:color="auto"/>
      </w:divBdr>
    </w:div>
    <w:div w:id="2057465354">
      <w:bodyDiv w:val="1"/>
      <w:marLeft w:val="0"/>
      <w:marRight w:val="0"/>
      <w:marTop w:val="0"/>
      <w:marBottom w:val="0"/>
      <w:divBdr>
        <w:top w:val="none" w:sz="0" w:space="0" w:color="auto"/>
        <w:left w:val="none" w:sz="0" w:space="0" w:color="auto"/>
        <w:bottom w:val="none" w:sz="0" w:space="0" w:color="auto"/>
        <w:right w:val="none" w:sz="0" w:space="0" w:color="auto"/>
      </w:divBdr>
      <w:divsChild>
        <w:div w:id="940380071">
          <w:marLeft w:val="0"/>
          <w:marRight w:val="0"/>
          <w:marTop w:val="0"/>
          <w:marBottom w:val="0"/>
          <w:divBdr>
            <w:top w:val="none" w:sz="0" w:space="0" w:color="auto"/>
            <w:left w:val="none" w:sz="0" w:space="0" w:color="auto"/>
            <w:bottom w:val="none" w:sz="0" w:space="0" w:color="auto"/>
            <w:right w:val="none" w:sz="0" w:space="0" w:color="auto"/>
          </w:divBdr>
          <w:divsChild>
            <w:div w:id="504977749">
              <w:marLeft w:val="0"/>
              <w:marRight w:val="0"/>
              <w:marTop w:val="0"/>
              <w:marBottom w:val="0"/>
              <w:divBdr>
                <w:top w:val="none" w:sz="0" w:space="0" w:color="auto"/>
                <w:left w:val="none" w:sz="0" w:space="0" w:color="auto"/>
                <w:bottom w:val="none" w:sz="0" w:space="0" w:color="auto"/>
                <w:right w:val="none" w:sz="0" w:space="0" w:color="auto"/>
              </w:divBdr>
              <w:divsChild>
                <w:div w:id="1368793321">
                  <w:marLeft w:val="0"/>
                  <w:marRight w:val="0"/>
                  <w:marTop w:val="0"/>
                  <w:marBottom w:val="0"/>
                  <w:divBdr>
                    <w:top w:val="none" w:sz="0" w:space="0" w:color="auto"/>
                    <w:left w:val="none" w:sz="0" w:space="0" w:color="auto"/>
                    <w:bottom w:val="none" w:sz="0" w:space="0" w:color="auto"/>
                    <w:right w:val="none" w:sz="0" w:space="0" w:color="auto"/>
                  </w:divBdr>
                  <w:divsChild>
                    <w:div w:id="1258947159">
                      <w:marLeft w:val="0"/>
                      <w:marRight w:val="0"/>
                      <w:marTop w:val="0"/>
                      <w:marBottom w:val="0"/>
                      <w:divBdr>
                        <w:top w:val="none" w:sz="0" w:space="0" w:color="auto"/>
                        <w:left w:val="none" w:sz="0" w:space="0" w:color="auto"/>
                        <w:bottom w:val="none" w:sz="0" w:space="0" w:color="auto"/>
                        <w:right w:val="none" w:sz="0" w:space="0" w:color="auto"/>
                      </w:divBdr>
                      <w:divsChild>
                        <w:div w:id="1720861546">
                          <w:marLeft w:val="0"/>
                          <w:marRight w:val="0"/>
                          <w:marTop w:val="0"/>
                          <w:marBottom w:val="0"/>
                          <w:divBdr>
                            <w:top w:val="none" w:sz="0" w:space="0" w:color="auto"/>
                            <w:left w:val="none" w:sz="0" w:space="0" w:color="auto"/>
                            <w:bottom w:val="none" w:sz="0" w:space="0" w:color="auto"/>
                            <w:right w:val="none" w:sz="0" w:space="0" w:color="auto"/>
                          </w:divBdr>
                          <w:divsChild>
                            <w:div w:id="140538343">
                              <w:marLeft w:val="0"/>
                              <w:marRight w:val="0"/>
                              <w:marTop w:val="0"/>
                              <w:marBottom w:val="0"/>
                              <w:divBdr>
                                <w:top w:val="none" w:sz="0" w:space="0" w:color="auto"/>
                                <w:left w:val="none" w:sz="0" w:space="0" w:color="auto"/>
                                <w:bottom w:val="none" w:sz="0" w:space="0" w:color="auto"/>
                                <w:right w:val="none" w:sz="0" w:space="0" w:color="auto"/>
                              </w:divBdr>
                              <w:divsChild>
                                <w:div w:id="199322305">
                                  <w:marLeft w:val="0"/>
                                  <w:marRight w:val="0"/>
                                  <w:marTop w:val="0"/>
                                  <w:marBottom w:val="0"/>
                                  <w:divBdr>
                                    <w:top w:val="none" w:sz="0" w:space="0" w:color="auto"/>
                                    <w:left w:val="none" w:sz="0" w:space="0" w:color="auto"/>
                                    <w:bottom w:val="none" w:sz="0" w:space="0" w:color="auto"/>
                                    <w:right w:val="none" w:sz="0" w:space="0" w:color="auto"/>
                                  </w:divBdr>
                                  <w:divsChild>
                                    <w:div w:id="1294171212">
                                      <w:marLeft w:val="0"/>
                                      <w:marRight w:val="0"/>
                                      <w:marTop w:val="0"/>
                                      <w:marBottom w:val="0"/>
                                      <w:divBdr>
                                        <w:top w:val="none" w:sz="0" w:space="0" w:color="auto"/>
                                        <w:left w:val="none" w:sz="0" w:space="0" w:color="auto"/>
                                        <w:bottom w:val="none" w:sz="0" w:space="0" w:color="auto"/>
                                        <w:right w:val="none" w:sz="0" w:space="0" w:color="auto"/>
                                      </w:divBdr>
                                      <w:divsChild>
                                        <w:div w:id="1446465520">
                                          <w:marLeft w:val="0"/>
                                          <w:marRight w:val="0"/>
                                          <w:marTop w:val="0"/>
                                          <w:marBottom w:val="0"/>
                                          <w:divBdr>
                                            <w:top w:val="none" w:sz="0" w:space="0" w:color="auto"/>
                                            <w:left w:val="none" w:sz="0" w:space="0" w:color="auto"/>
                                            <w:bottom w:val="none" w:sz="0" w:space="0" w:color="auto"/>
                                            <w:right w:val="none" w:sz="0" w:space="0" w:color="auto"/>
                                          </w:divBdr>
                                          <w:divsChild>
                                            <w:div w:id="407845287">
                                              <w:marLeft w:val="0"/>
                                              <w:marRight w:val="0"/>
                                              <w:marTop w:val="0"/>
                                              <w:marBottom w:val="0"/>
                                              <w:divBdr>
                                                <w:top w:val="none" w:sz="0" w:space="0" w:color="auto"/>
                                                <w:left w:val="none" w:sz="0" w:space="0" w:color="auto"/>
                                                <w:bottom w:val="none" w:sz="0" w:space="0" w:color="auto"/>
                                                <w:right w:val="none" w:sz="0" w:space="0" w:color="auto"/>
                                              </w:divBdr>
                                              <w:divsChild>
                                                <w:div w:id="1187208379">
                                                  <w:marLeft w:val="0"/>
                                                  <w:marRight w:val="0"/>
                                                  <w:marTop w:val="0"/>
                                                  <w:marBottom w:val="0"/>
                                                  <w:divBdr>
                                                    <w:top w:val="none" w:sz="0" w:space="0" w:color="auto"/>
                                                    <w:left w:val="none" w:sz="0" w:space="0" w:color="auto"/>
                                                    <w:bottom w:val="none" w:sz="0" w:space="0" w:color="auto"/>
                                                    <w:right w:val="none" w:sz="0" w:space="0" w:color="auto"/>
                                                  </w:divBdr>
                                                  <w:divsChild>
                                                    <w:div w:id="272708033">
                                                      <w:marLeft w:val="0"/>
                                                      <w:marRight w:val="0"/>
                                                      <w:marTop w:val="0"/>
                                                      <w:marBottom w:val="0"/>
                                                      <w:divBdr>
                                                        <w:top w:val="none" w:sz="0" w:space="0" w:color="auto"/>
                                                        <w:left w:val="none" w:sz="0" w:space="0" w:color="auto"/>
                                                        <w:bottom w:val="none" w:sz="0" w:space="0" w:color="auto"/>
                                                        <w:right w:val="none" w:sz="0" w:space="0" w:color="auto"/>
                                                      </w:divBdr>
                                                      <w:divsChild>
                                                        <w:div w:id="405687338">
                                                          <w:marLeft w:val="0"/>
                                                          <w:marRight w:val="0"/>
                                                          <w:marTop w:val="0"/>
                                                          <w:marBottom w:val="0"/>
                                                          <w:divBdr>
                                                            <w:top w:val="none" w:sz="0" w:space="0" w:color="auto"/>
                                                            <w:left w:val="none" w:sz="0" w:space="0" w:color="auto"/>
                                                            <w:bottom w:val="none" w:sz="0" w:space="0" w:color="auto"/>
                                                            <w:right w:val="none" w:sz="0" w:space="0" w:color="auto"/>
                                                          </w:divBdr>
                                                          <w:divsChild>
                                                            <w:div w:id="1712461664">
                                                              <w:marLeft w:val="0"/>
                                                              <w:marRight w:val="0"/>
                                                              <w:marTop w:val="0"/>
                                                              <w:marBottom w:val="0"/>
                                                              <w:divBdr>
                                                                <w:top w:val="none" w:sz="0" w:space="0" w:color="auto"/>
                                                                <w:left w:val="none" w:sz="0" w:space="0" w:color="auto"/>
                                                                <w:bottom w:val="none" w:sz="0" w:space="0" w:color="auto"/>
                                                                <w:right w:val="none" w:sz="0" w:space="0" w:color="auto"/>
                                                              </w:divBdr>
                                                            </w:div>
                                                            <w:div w:id="1056971925">
                                                              <w:marLeft w:val="0"/>
                                                              <w:marRight w:val="0"/>
                                                              <w:marTop w:val="0"/>
                                                              <w:marBottom w:val="0"/>
                                                              <w:divBdr>
                                                                <w:top w:val="none" w:sz="0" w:space="0" w:color="auto"/>
                                                                <w:left w:val="none" w:sz="0" w:space="0" w:color="auto"/>
                                                                <w:bottom w:val="none" w:sz="0" w:space="0" w:color="auto"/>
                                                                <w:right w:val="none" w:sz="0" w:space="0" w:color="auto"/>
                                                              </w:divBdr>
                                                            </w:div>
                                                            <w:div w:id="565459531">
                                                              <w:marLeft w:val="0"/>
                                                              <w:marRight w:val="0"/>
                                                              <w:marTop w:val="0"/>
                                                              <w:marBottom w:val="0"/>
                                                              <w:divBdr>
                                                                <w:top w:val="none" w:sz="0" w:space="0" w:color="auto"/>
                                                                <w:left w:val="none" w:sz="0" w:space="0" w:color="auto"/>
                                                                <w:bottom w:val="none" w:sz="0" w:space="0" w:color="auto"/>
                                                                <w:right w:val="none" w:sz="0" w:space="0" w:color="auto"/>
                                                              </w:divBdr>
                                                            </w:div>
                                                            <w:div w:id="1534079960">
                                                              <w:marLeft w:val="0"/>
                                                              <w:marRight w:val="0"/>
                                                              <w:marTop w:val="0"/>
                                                              <w:marBottom w:val="0"/>
                                                              <w:divBdr>
                                                                <w:top w:val="none" w:sz="0" w:space="0" w:color="auto"/>
                                                                <w:left w:val="none" w:sz="0" w:space="0" w:color="auto"/>
                                                                <w:bottom w:val="none" w:sz="0" w:space="0" w:color="auto"/>
                                                                <w:right w:val="none" w:sz="0" w:space="0" w:color="auto"/>
                                                              </w:divBdr>
                                                            </w:div>
                                                            <w:div w:id="246768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9435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insiemesenza.org"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nsidethegame.i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llettore.i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archimagazine.com" TargetMode="External"/><Relationship Id="rId4" Type="http://schemas.openxmlformats.org/officeDocument/2006/relationships/settings" Target="settings.xml"/><Relationship Id="rId9" Type="http://schemas.openxmlformats.org/officeDocument/2006/relationships/hyperlink" Target="http://www.skuola.net/diritto/cittadini-stato-voto.html" TargetMode="Externa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343</TotalTime>
  <Pages>23</Pages>
  <Words>4950</Words>
  <Characters>28220</Characters>
  <Application>Microsoft Office Word</Application>
  <DocSecurity>0</DocSecurity>
  <Lines>235</Lines>
  <Paragraphs>66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33104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Utente</cp:lastModifiedBy>
  <cp:revision>7</cp:revision>
  <dcterms:created xsi:type="dcterms:W3CDTF">2012-10-31T05:48:00Z</dcterms:created>
  <dcterms:modified xsi:type="dcterms:W3CDTF">2012-10-31T22:43:00Z</dcterms:modified>
</cp:coreProperties>
</file>